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13E4D8" w14:textId="068585B8" w:rsidR="00316B2A" w:rsidRPr="00716E64" w:rsidRDefault="00316B2A" w:rsidP="000B0263">
      <w:pPr>
        <w:rPr>
          <w:szCs w:val="20"/>
        </w:rPr>
      </w:pPr>
    </w:p>
    <w:p w14:paraId="403EF7B4" w14:textId="77777777" w:rsidR="005A42AD" w:rsidRPr="00C03740" w:rsidRDefault="005A42AD" w:rsidP="000B0263">
      <w:pPr>
        <w:rPr>
          <w:szCs w:val="20"/>
        </w:rPr>
      </w:pPr>
    </w:p>
    <w:p w14:paraId="4DBC018F" w14:textId="77777777" w:rsidR="00953896" w:rsidRDefault="00953896" w:rsidP="00CB2093">
      <w:pPr>
        <w:rPr>
          <w:szCs w:val="20"/>
        </w:rPr>
      </w:pPr>
    </w:p>
    <w:p w14:paraId="185DE10D" w14:textId="77777777" w:rsidR="00F24698" w:rsidRDefault="00F24698" w:rsidP="00CB2093">
      <w:pPr>
        <w:rPr>
          <w:szCs w:val="20"/>
        </w:rPr>
      </w:pPr>
    </w:p>
    <w:p w14:paraId="6CC362DA" w14:textId="77777777" w:rsidR="00F24698" w:rsidRPr="00C03740" w:rsidRDefault="00F24698" w:rsidP="00CB2093">
      <w:pPr>
        <w:rPr>
          <w:szCs w:val="20"/>
        </w:rPr>
      </w:pPr>
    </w:p>
    <w:p w14:paraId="4094AEE7" w14:textId="77777777" w:rsidR="00953896" w:rsidRPr="00C03740" w:rsidRDefault="00953896" w:rsidP="00CB2093">
      <w:pPr>
        <w:rPr>
          <w:szCs w:val="20"/>
        </w:rPr>
      </w:pPr>
    </w:p>
    <w:p w14:paraId="2306B999" w14:textId="77777777" w:rsidR="00C7094E" w:rsidRPr="00C03740" w:rsidRDefault="00C7094E" w:rsidP="00C7094E">
      <w:pPr>
        <w:jc w:val="center"/>
        <w:rPr>
          <w:b/>
          <w:szCs w:val="20"/>
        </w:rPr>
      </w:pPr>
      <w:r w:rsidRPr="00C03740">
        <w:rPr>
          <w:b/>
          <w:szCs w:val="20"/>
        </w:rPr>
        <w:t>TERMO DE REFERÊNCIA</w:t>
      </w:r>
    </w:p>
    <w:p w14:paraId="540AE8B7" w14:textId="77777777" w:rsidR="00E46393" w:rsidRPr="004A716B" w:rsidRDefault="00E46393" w:rsidP="00566B8F">
      <w:pPr>
        <w:jc w:val="center"/>
        <w:rPr>
          <w:b/>
          <w:szCs w:val="20"/>
        </w:rPr>
      </w:pPr>
      <w:r w:rsidRPr="00C03740">
        <w:rPr>
          <w:b/>
          <w:szCs w:val="20"/>
        </w:rPr>
        <w:t xml:space="preserve">PREGÃO ELETRÔNICO </w:t>
      </w:r>
      <w:r w:rsidRPr="004A716B">
        <w:rPr>
          <w:b/>
          <w:szCs w:val="20"/>
        </w:rPr>
        <w:t xml:space="preserve">– POR SISTEMA DE REGISTRO DE PREÇOS </w:t>
      </w:r>
    </w:p>
    <w:p w14:paraId="418E8EEB" w14:textId="015C13E6" w:rsidR="00566B8F" w:rsidRPr="004A716B" w:rsidRDefault="00566B8F" w:rsidP="00566B8F">
      <w:pPr>
        <w:jc w:val="center"/>
        <w:rPr>
          <w:szCs w:val="20"/>
        </w:rPr>
      </w:pPr>
      <w:r w:rsidRPr="004A716B">
        <w:rPr>
          <w:szCs w:val="20"/>
        </w:rPr>
        <w:t>EMPREITADA POR PREÇO UNITÁRIO</w:t>
      </w:r>
      <w:r w:rsidR="00953896" w:rsidRPr="004A716B">
        <w:rPr>
          <w:szCs w:val="20"/>
        </w:rPr>
        <w:t xml:space="preserve"> </w:t>
      </w:r>
    </w:p>
    <w:p w14:paraId="150DB06E" w14:textId="30D991A1" w:rsidR="00566B8F" w:rsidRPr="004A716B" w:rsidRDefault="00566B8F" w:rsidP="00566B8F">
      <w:pPr>
        <w:jc w:val="center"/>
        <w:rPr>
          <w:szCs w:val="20"/>
        </w:rPr>
      </w:pPr>
      <w:r w:rsidRPr="004A716B">
        <w:rPr>
          <w:szCs w:val="20"/>
        </w:rPr>
        <w:t>VALOR ESTIMADO PÚBLICO</w:t>
      </w:r>
      <w:r w:rsidR="00953896" w:rsidRPr="004A716B">
        <w:rPr>
          <w:szCs w:val="20"/>
        </w:rPr>
        <w:t xml:space="preserve"> </w:t>
      </w:r>
    </w:p>
    <w:p w14:paraId="49362462" w14:textId="17D9A1CB" w:rsidR="0021039B" w:rsidRPr="004A716B" w:rsidRDefault="00F260FC" w:rsidP="00566B8F">
      <w:pPr>
        <w:jc w:val="center"/>
        <w:rPr>
          <w:szCs w:val="20"/>
        </w:rPr>
      </w:pPr>
      <w:r w:rsidRPr="004A716B">
        <w:rPr>
          <w:szCs w:val="20"/>
        </w:rPr>
        <w:t>MAIOR DESCONTO</w:t>
      </w:r>
    </w:p>
    <w:p w14:paraId="3D1E94D3" w14:textId="77777777" w:rsidR="00316B2A" w:rsidRPr="004A716B" w:rsidRDefault="00316B2A" w:rsidP="000B0263">
      <w:pPr>
        <w:rPr>
          <w:szCs w:val="20"/>
        </w:rPr>
      </w:pPr>
    </w:p>
    <w:p w14:paraId="59403898" w14:textId="77777777" w:rsidR="00251316" w:rsidRPr="004A716B" w:rsidRDefault="00251316" w:rsidP="000B0263">
      <w:pPr>
        <w:rPr>
          <w:szCs w:val="20"/>
        </w:rPr>
      </w:pPr>
    </w:p>
    <w:p w14:paraId="0FC8062C" w14:textId="77777777" w:rsidR="00316B2A" w:rsidRPr="004A716B" w:rsidRDefault="00316B2A" w:rsidP="000B0263">
      <w:pPr>
        <w:rPr>
          <w:szCs w:val="20"/>
        </w:rPr>
      </w:pPr>
    </w:p>
    <w:p w14:paraId="2ED487DF" w14:textId="77777777" w:rsidR="00A968B1" w:rsidRPr="004A716B" w:rsidRDefault="00A968B1" w:rsidP="000B0263">
      <w:pPr>
        <w:rPr>
          <w:szCs w:val="20"/>
        </w:rPr>
      </w:pPr>
    </w:p>
    <w:p w14:paraId="3DF0B7A1" w14:textId="77777777" w:rsidR="00A968B1" w:rsidRPr="004A716B" w:rsidRDefault="00A968B1" w:rsidP="000B0263">
      <w:pPr>
        <w:rPr>
          <w:szCs w:val="20"/>
        </w:rPr>
      </w:pPr>
    </w:p>
    <w:p w14:paraId="537D4EB1" w14:textId="77777777" w:rsidR="00A968B1" w:rsidRPr="004A716B" w:rsidRDefault="00A968B1" w:rsidP="000B0263">
      <w:pPr>
        <w:rPr>
          <w:szCs w:val="20"/>
        </w:rPr>
      </w:pPr>
    </w:p>
    <w:p w14:paraId="13674B71" w14:textId="77777777" w:rsidR="00A968B1" w:rsidRPr="004A716B" w:rsidRDefault="00A968B1" w:rsidP="000B0263">
      <w:pPr>
        <w:rPr>
          <w:szCs w:val="20"/>
        </w:rPr>
      </w:pPr>
    </w:p>
    <w:p w14:paraId="06DCDCD4" w14:textId="77777777" w:rsidR="00A968B1" w:rsidRPr="004A716B" w:rsidRDefault="00A968B1" w:rsidP="000B0263">
      <w:pPr>
        <w:rPr>
          <w:szCs w:val="20"/>
        </w:rPr>
      </w:pPr>
    </w:p>
    <w:p w14:paraId="07A18F7E" w14:textId="77777777" w:rsidR="00B02B5E" w:rsidRPr="004A716B" w:rsidRDefault="00B02B5E" w:rsidP="000B0263">
      <w:pPr>
        <w:rPr>
          <w:szCs w:val="20"/>
        </w:rPr>
      </w:pPr>
    </w:p>
    <w:p w14:paraId="5C0A8F84" w14:textId="77777777" w:rsidR="00B02B5E" w:rsidRPr="004A716B" w:rsidRDefault="00B02B5E" w:rsidP="000B0263">
      <w:pPr>
        <w:rPr>
          <w:szCs w:val="20"/>
        </w:rPr>
      </w:pPr>
    </w:p>
    <w:p w14:paraId="1C30A461" w14:textId="2AE0FEA8" w:rsidR="00F260FC" w:rsidRPr="004A716B" w:rsidRDefault="00F260FC" w:rsidP="00F260FC">
      <w:pPr>
        <w:spacing w:before="40" w:after="96"/>
        <w:rPr>
          <w:b/>
          <w:szCs w:val="20"/>
        </w:rPr>
      </w:pPr>
      <w:bookmarkStart w:id="0" w:name="_Hlk203047920"/>
      <w:r w:rsidRPr="004A716B">
        <w:rPr>
          <w:b/>
          <w:szCs w:val="20"/>
        </w:rPr>
        <w:t>CONTRATAÇÃO DE SERVIÇOS DE EXECUÇÃO DE PAVIMENTAÇÃO ASFÁLTICA EM TRATAMENTO SUPERFICIAL DUPLA (TSD)</w:t>
      </w:r>
      <w:r w:rsidR="00303A03" w:rsidRPr="004A716B">
        <w:rPr>
          <w:b/>
          <w:szCs w:val="20"/>
        </w:rPr>
        <w:t xml:space="preserve"> E DE PAVIMENTAÇÃO EM PARALELEPÍPEDO</w:t>
      </w:r>
      <w:r w:rsidRPr="004A716B">
        <w:rPr>
          <w:b/>
          <w:szCs w:val="20"/>
        </w:rPr>
        <w:t>, EM VIAS DE DIVERSOS MUNICÍPIOS INSERIDOS NA ÁREA DE ATUAÇÃO</w:t>
      </w:r>
      <w:r w:rsidR="00FA710F" w:rsidRPr="00FA710F">
        <w:rPr>
          <w:b/>
          <w:szCs w:val="20"/>
        </w:rPr>
        <w:t xml:space="preserve"> DA 5ª SUPERINTENDÊNCIA REGIONAL</w:t>
      </w:r>
      <w:r w:rsidR="00FA710F">
        <w:rPr>
          <w:b/>
          <w:szCs w:val="20"/>
        </w:rPr>
        <w:t xml:space="preserve"> </w:t>
      </w:r>
      <w:r w:rsidRPr="004A716B">
        <w:rPr>
          <w:b/>
          <w:szCs w:val="20"/>
        </w:rPr>
        <w:t xml:space="preserve">DA CODEVASF, NO ESTADO </w:t>
      </w:r>
      <w:r w:rsidR="00FA710F">
        <w:rPr>
          <w:b/>
          <w:szCs w:val="20"/>
        </w:rPr>
        <w:t xml:space="preserve">DE </w:t>
      </w:r>
      <w:r w:rsidR="00F24698" w:rsidRPr="004A716B">
        <w:rPr>
          <w:b/>
          <w:szCs w:val="20"/>
        </w:rPr>
        <w:t>ALAGOAS</w:t>
      </w:r>
      <w:r w:rsidRPr="004A716B">
        <w:rPr>
          <w:b/>
          <w:szCs w:val="20"/>
        </w:rPr>
        <w:t>.</w:t>
      </w:r>
      <w:bookmarkEnd w:id="0"/>
    </w:p>
    <w:p w14:paraId="111EE685" w14:textId="699D4ADD" w:rsidR="00566B8F" w:rsidRPr="00C03740" w:rsidRDefault="00566B8F" w:rsidP="00DC6128">
      <w:pPr>
        <w:rPr>
          <w:b/>
          <w:color w:val="0070C0"/>
          <w:szCs w:val="20"/>
        </w:rPr>
      </w:pPr>
    </w:p>
    <w:p w14:paraId="697E4884" w14:textId="501F6424" w:rsidR="00316B2A" w:rsidRPr="00C03740" w:rsidRDefault="00316B2A" w:rsidP="000B0263">
      <w:pPr>
        <w:rPr>
          <w:szCs w:val="20"/>
        </w:rPr>
      </w:pPr>
    </w:p>
    <w:p w14:paraId="0D138711" w14:textId="77777777" w:rsidR="00251316" w:rsidRPr="00C03740" w:rsidRDefault="00251316" w:rsidP="000B0263">
      <w:pPr>
        <w:rPr>
          <w:szCs w:val="20"/>
        </w:rPr>
      </w:pPr>
    </w:p>
    <w:p w14:paraId="4131560A" w14:textId="77777777" w:rsidR="00953896" w:rsidRPr="00C03740" w:rsidRDefault="00953896" w:rsidP="000B0263">
      <w:pPr>
        <w:rPr>
          <w:szCs w:val="20"/>
        </w:rPr>
      </w:pPr>
    </w:p>
    <w:p w14:paraId="1CBEA6AF" w14:textId="77777777" w:rsidR="00316B2A" w:rsidRPr="00C03740" w:rsidRDefault="00316B2A" w:rsidP="000B0263">
      <w:pPr>
        <w:rPr>
          <w:szCs w:val="20"/>
        </w:rPr>
      </w:pPr>
    </w:p>
    <w:p w14:paraId="590D5460" w14:textId="3B355622" w:rsidR="00251316" w:rsidRPr="00C03740" w:rsidRDefault="00251316" w:rsidP="000B0263">
      <w:pPr>
        <w:rPr>
          <w:szCs w:val="20"/>
        </w:rPr>
      </w:pPr>
    </w:p>
    <w:p w14:paraId="6F6AC7AE" w14:textId="77777777" w:rsidR="00953896" w:rsidRPr="00C03740" w:rsidRDefault="00953896" w:rsidP="000B0263">
      <w:pPr>
        <w:rPr>
          <w:szCs w:val="20"/>
        </w:rPr>
      </w:pPr>
    </w:p>
    <w:p w14:paraId="6E7B521F" w14:textId="77777777" w:rsidR="00251316" w:rsidRPr="00C03740" w:rsidRDefault="00251316" w:rsidP="000B0263">
      <w:pPr>
        <w:rPr>
          <w:szCs w:val="20"/>
        </w:rPr>
      </w:pPr>
    </w:p>
    <w:p w14:paraId="0C0A6F78" w14:textId="77777777" w:rsidR="00316B2A" w:rsidRPr="00C03740" w:rsidRDefault="00316B2A" w:rsidP="000B0263">
      <w:pPr>
        <w:rPr>
          <w:szCs w:val="20"/>
        </w:rPr>
      </w:pPr>
    </w:p>
    <w:p w14:paraId="0762F9FB" w14:textId="77777777" w:rsidR="00DC6128" w:rsidRPr="00C03740" w:rsidRDefault="00DC6128" w:rsidP="000B0263">
      <w:pPr>
        <w:rPr>
          <w:szCs w:val="20"/>
        </w:rPr>
      </w:pPr>
    </w:p>
    <w:p w14:paraId="7B1CCC2D" w14:textId="77777777" w:rsidR="00DC6128" w:rsidRPr="00C03740" w:rsidRDefault="00DC6128" w:rsidP="000B0263">
      <w:pPr>
        <w:rPr>
          <w:szCs w:val="20"/>
        </w:rPr>
      </w:pPr>
    </w:p>
    <w:p w14:paraId="1AD1CAD1" w14:textId="77777777" w:rsidR="00DC6128" w:rsidRPr="00C03740" w:rsidRDefault="00DC6128" w:rsidP="000B0263">
      <w:pPr>
        <w:rPr>
          <w:szCs w:val="20"/>
        </w:rPr>
      </w:pPr>
    </w:p>
    <w:p w14:paraId="7D5E8020" w14:textId="77777777" w:rsidR="00DC6128" w:rsidRPr="00C03740" w:rsidRDefault="00DC6128" w:rsidP="000B0263">
      <w:pPr>
        <w:rPr>
          <w:szCs w:val="20"/>
        </w:rPr>
      </w:pPr>
    </w:p>
    <w:p w14:paraId="2D66416A" w14:textId="77777777" w:rsidR="00DC6128" w:rsidRPr="00C03740" w:rsidRDefault="00DC6128" w:rsidP="000B0263">
      <w:pPr>
        <w:rPr>
          <w:szCs w:val="20"/>
        </w:rPr>
      </w:pPr>
    </w:p>
    <w:p w14:paraId="46E847AA" w14:textId="77777777" w:rsidR="00DC6128" w:rsidRPr="00C03740" w:rsidRDefault="00DC6128" w:rsidP="000B0263">
      <w:pPr>
        <w:rPr>
          <w:szCs w:val="20"/>
        </w:rPr>
      </w:pPr>
    </w:p>
    <w:p w14:paraId="58121B86" w14:textId="77777777" w:rsidR="00DC6128" w:rsidRPr="00C03740" w:rsidRDefault="00DC6128" w:rsidP="000B0263">
      <w:pPr>
        <w:rPr>
          <w:szCs w:val="20"/>
        </w:rPr>
      </w:pPr>
    </w:p>
    <w:p w14:paraId="49B6CA8E" w14:textId="77777777" w:rsidR="00DC6128" w:rsidRPr="00C03740" w:rsidRDefault="00DC6128" w:rsidP="000B0263">
      <w:pPr>
        <w:rPr>
          <w:szCs w:val="20"/>
        </w:rPr>
      </w:pPr>
    </w:p>
    <w:p w14:paraId="0485927D" w14:textId="77777777" w:rsidR="00DC6128" w:rsidRPr="00C03740" w:rsidRDefault="00DC6128" w:rsidP="000B0263">
      <w:pPr>
        <w:rPr>
          <w:szCs w:val="20"/>
        </w:rPr>
      </w:pPr>
    </w:p>
    <w:p w14:paraId="13518447" w14:textId="77777777" w:rsidR="00DC6128" w:rsidRDefault="00DC6128" w:rsidP="000B0263">
      <w:pPr>
        <w:rPr>
          <w:szCs w:val="20"/>
        </w:rPr>
      </w:pPr>
    </w:p>
    <w:p w14:paraId="667456CC" w14:textId="77777777" w:rsidR="00A968B1" w:rsidRDefault="00A968B1" w:rsidP="000B0263">
      <w:pPr>
        <w:rPr>
          <w:szCs w:val="20"/>
        </w:rPr>
      </w:pPr>
    </w:p>
    <w:p w14:paraId="6ACB5FA7" w14:textId="77777777" w:rsidR="00A968B1" w:rsidRDefault="00A968B1" w:rsidP="000B0263">
      <w:pPr>
        <w:rPr>
          <w:szCs w:val="20"/>
        </w:rPr>
      </w:pPr>
    </w:p>
    <w:p w14:paraId="273A267C" w14:textId="77777777" w:rsidR="00A968B1" w:rsidRDefault="00A968B1" w:rsidP="000B0263">
      <w:pPr>
        <w:rPr>
          <w:szCs w:val="20"/>
        </w:rPr>
      </w:pPr>
    </w:p>
    <w:p w14:paraId="33507166" w14:textId="77777777" w:rsidR="00A968B1" w:rsidRDefault="00A968B1" w:rsidP="000B0263">
      <w:pPr>
        <w:rPr>
          <w:szCs w:val="20"/>
        </w:rPr>
      </w:pPr>
    </w:p>
    <w:p w14:paraId="6BA4841A" w14:textId="77777777" w:rsidR="00A968B1" w:rsidRDefault="00A968B1" w:rsidP="000B0263">
      <w:pPr>
        <w:rPr>
          <w:szCs w:val="20"/>
        </w:rPr>
      </w:pPr>
    </w:p>
    <w:p w14:paraId="7180C612" w14:textId="77777777" w:rsidR="00A968B1" w:rsidRPr="00C03740" w:rsidRDefault="00A968B1" w:rsidP="000B0263">
      <w:pPr>
        <w:rPr>
          <w:szCs w:val="20"/>
        </w:rPr>
      </w:pPr>
    </w:p>
    <w:p w14:paraId="394C5A7B" w14:textId="77777777" w:rsidR="00DC6128" w:rsidRPr="00C03740" w:rsidRDefault="00DC6128" w:rsidP="000B0263">
      <w:pPr>
        <w:rPr>
          <w:szCs w:val="20"/>
        </w:rPr>
      </w:pPr>
    </w:p>
    <w:p w14:paraId="4137ED7C" w14:textId="77777777" w:rsidR="00DC6128" w:rsidRPr="004A716B" w:rsidRDefault="00DC6128" w:rsidP="000B0263">
      <w:pPr>
        <w:rPr>
          <w:szCs w:val="20"/>
        </w:rPr>
      </w:pPr>
    </w:p>
    <w:p w14:paraId="199E8EDB" w14:textId="6AF88E05" w:rsidR="00DC6128" w:rsidRPr="004A716B" w:rsidRDefault="00377700" w:rsidP="005B087E">
      <w:pPr>
        <w:ind w:left="-1276" w:right="-710"/>
        <w:jc w:val="center"/>
        <w:rPr>
          <w:szCs w:val="20"/>
        </w:rPr>
      </w:pPr>
      <w:r>
        <w:rPr>
          <w:b/>
          <w:szCs w:val="20"/>
        </w:rPr>
        <w:t>SETEMBRO</w:t>
      </w:r>
      <w:r w:rsidR="00464044" w:rsidRPr="004A716B">
        <w:rPr>
          <w:b/>
          <w:szCs w:val="20"/>
        </w:rPr>
        <w:t>/202</w:t>
      </w:r>
      <w:r w:rsidR="00A968B1" w:rsidRPr="004A716B">
        <w:rPr>
          <w:b/>
          <w:szCs w:val="20"/>
        </w:rPr>
        <w:t>5</w:t>
      </w:r>
      <w:r w:rsidR="00EE0E24" w:rsidRPr="004A716B">
        <w:rPr>
          <w:b/>
          <w:szCs w:val="20"/>
        </w:rPr>
        <w:t xml:space="preserve"> </w:t>
      </w:r>
    </w:p>
    <w:p w14:paraId="72DB351B" w14:textId="77777777" w:rsidR="00316B2A" w:rsidRPr="00C03740" w:rsidRDefault="00316B2A" w:rsidP="005B087E">
      <w:pPr>
        <w:ind w:left="-1276" w:right="-710"/>
        <w:jc w:val="center"/>
        <w:rPr>
          <w:color w:val="0070C0"/>
          <w:szCs w:val="20"/>
        </w:rPr>
      </w:pPr>
      <w:r w:rsidRPr="00C03740">
        <w:rPr>
          <w:color w:val="0070C0"/>
          <w:szCs w:val="20"/>
        </w:rPr>
        <w:br w:type="page"/>
      </w:r>
    </w:p>
    <w:p w14:paraId="5E914CEF" w14:textId="77777777" w:rsidR="00316B2A" w:rsidRPr="00C03740" w:rsidRDefault="00316B2A" w:rsidP="00B236F1">
      <w:pPr>
        <w:jc w:val="center"/>
        <w:rPr>
          <w:b/>
          <w:szCs w:val="20"/>
        </w:rPr>
      </w:pPr>
      <w:r w:rsidRPr="00C03740">
        <w:rPr>
          <w:b/>
          <w:szCs w:val="20"/>
        </w:rPr>
        <w:lastRenderedPageBreak/>
        <w:t>ÍNDICE</w:t>
      </w:r>
    </w:p>
    <w:p w14:paraId="07415E0B" w14:textId="77777777" w:rsidR="00316B2A" w:rsidRPr="00C03740" w:rsidRDefault="00316B2A" w:rsidP="00387DCB">
      <w:pPr>
        <w:rPr>
          <w:szCs w:val="20"/>
        </w:rPr>
      </w:pPr>
    </w:p>
    <w:p w14:paraId="2024C452" w14:textId="51EC0178" w:rsidR="00FF4C0B" w:rsidRDefault="00C62AB2">
      <w:pPr>
        <w:pStyle w:val="Sumrio1"/>
        <w:rPr>
          <w:rFonts w:asciiTheme="minorHAnsi" w:eastAsiaTheme="minorEastAsia" w:hAnsiTheme="minorHAnsi" w:cstheme="minorBidi"/>
          <w:sz w:val="22"/>
          <w:szCs w:val="22"/>
          <w:lang w:eastAsia="pt-BR"/>
        </w:rPr>
      </w:pPr>
      <w:r w:rsidRPr="00C03740">
        <w:fldChar w:fldCharType="begin"/>
      </w:r>
      <w:r w:rsidR="00B0600A" w:rsidRPr="00C03740">
        <w:instrText xml:space="preserve"> TOC \o "1-1" \h \z \u </w:instrText>
      </w:r>
      <w:r w:rsidRPr="00C03740">
        <w:fldChar w:fldCharType="separate"/>
      </w:r>
      <w:hyperlink w:anchor="_Toc169780656" w:history="1">
        <w:r w:rsidR="00FF4C0B" w:rsidRPr="00F37107">
          <w:rPr>
            <w:rStyle w:val="Hyperlink"/>
          </w:rPr>
          <w:t>1.</w:t>
        </w:r>
        <w:r w:rsidR="00FF4C0B">
          <w:rPr>
            <w:rFonts w:asciiTheme="minorHAnsi" w:eastAsiaTheme="minorEastAsia" w:hAnsiTheme="minorHAnsi" w:cstheme="minorBidi"/>
            <w:sz w:val="22"/>
            <w:szCs w:val="22"/>
            <w:lang w:eastAsia="pt-BR"/>
          </w:rPr>
          <w:tab/>
        </w:r>
        <w:r w:rsidR="00FF4C0B" w:rsidRPr="00F37107">
          <w:rPr>
            <w:rStyle w:val="Hyperlink"/>
          </w:rPr>
          <w:t>OBJETO DA CONTRATAÇÃO</w:t>
        </w:r>
        <w:r w:rsidR="00FF4C0B">
          <w:rPr>
            <w:webHidden/>
          </w:rPr>
          <w:tab/>
        </w:r>
        <w:r w:rsidR="00FF4C0B">
          <w:rPr>
            <w:webHidden/>
          </w:rPr>
          <w:fldChar w:fldCharType="begin"/>
        </w:r>
        <w:r w:rsidR="00FF4C0B">
          <w:rPr>
            <w:webHidden/>
          </w:rPr>
          <w:instrText xml:space="preserve"> PAGEREF _Toc169780656 \h </w:instrText>
        </w:r>
        <w:r w:rsidR="00FF4C0B">
          <w:rPr>
            <w:webHidden/>
          </w:rPr>
        </w:r>
        <w:r w:rsidR="00FF4C0B">
          <w:rPr>
            <w:webHidden/>
          </w:rPr>
          <w:fldChar w:fldCharType="separate"/>
        </w:r>
        <w:r w:rsidR="00510A4D">
          <w:rPr>
            <w:webHidden/>
          </w:rPr>
          <w:t>3</w:t>
        </w:r>
        <w:r w:rsidR="00FF4C0B">
          <w:rPr>
            <w:webHidden/>
          </w:rPr>
          <w:fldChar w:fldCharType="end"/>
        </w:r>
      </w:hyperlink>
    </w:p>
    <w:p w14:paraId="3D8C51C9" w14:textId="4C14AC38" w:rsidR="00FF4C0B" w:rsidRDefault="00510A4D">
      <w:pPr>
        <w:pStyle w:val="Sumrio1"/>
        <w:rPr>
          <w:rFonts w:asciiTheme="minorHAnsi" w:eastAsiaTheme="minorEastAsia" w:hAnsiTheme="minorHAnsi" w:cstheme="minorBidi"/>
          <w:sz w:val="22"/>
          <w:szCs w:val="22"/>
          <w:lang w:eastAsia="pt-BR"/>
        </w:rPr>
      </w:pPr>
      <w:hyperlink w:anchor="_Toc169780657" w:history="1">
        <w:r w:rsidR="00FF4C0B" w:rsidRPr="00F37107">
          <w:rPr>
            <w:rStyle w:val="Hyperlink"/>
          </w:rPr>
          <w:t>2.</w:t>
        </w:r>
        <w:r w:rsidR="00FF4C0B">
          <w:rPr>
            <w:rFonts w:asciiTheme="minorHAnsi" w:eastAsiaTheme="minorEastAsia" w:hAnsiTheme="minorHAnsi" w:cstheme="minorBidi"/>
            <w:sz w:val="22"/>
            <w:szCs w:val="22"/>
            <w:lang w:eastAsia="pt-BR"/>
          </w:rPr>
          <w:tab/>
        </w:r>
        <w:r w:rsidR="00FF4C0B" w:rsidRPr="00F37107">
          <w:rPr>
            <w:rStyle w:val="Hyperlink"/>
          </w:rPr>
          <w:t>TERMINOLOGIAS E DEFINIÇÕES</w:t>
        </w:r>
        <w:r w:rsidR="00FF4C0B">
          <w:rPr>
            <w:webHidden/>
          </w:rPr>
          <w:tab/>
        </w:r>
        <w:r w:rsidR="00FF4C0B">
          <w:rPr>
            <w:webHidden/>
          </w:rPr>
          <w:fldChar w:fldCharType="begin"/>
        </w:r>
        <w:r w:rsidR="00FF4C0B">
          <w:rPr>
            <w:webHidden/>
          </w:rPr>
          <w:instrText xml:space="preserve"> PAGEREF _Toc169780657 \h </w:instrText>
        </w:r>
        <w:r w:rsidR="00FF4C0B">
          <w:rPr>
            <w:webHidden/>
          </w:rPr>
        </w:r>
        <w:r w:rsidR="00FF4C0B">
          <w:rPr>
            <w:webHidden/>
          </w:rPr>
          <w:fldChar w:fldCharType="separate"/>
        </w:r>
        <w:r>
          <w:rPr>
            <w:webHidden/>
          </w:rPr>
          <w:t>3</w:t>
        </w:r>
        <w:r w:rsidR="00FF4C0B">
          <w:rPr>
            <w:webHidden/>
          </w:rPr>
          <w:fldChar w:fldCharType="end"/>
        </w:r>
      </w:hyperlink>
    </w:p>
    <w:p w14:paraId="4B2A573F" w14:textId="6E6415A8" w:rsidR="00FF4C0B" w:rsidRDefault="00510A4D">
      <w:pPr>
        <w:pStyle w:val="Sumrio1"/>
        <w:rPr>
          <w:rFonts w:asciiTheme="minorHAnsi" w:eastAsiaTheme="minorEastAsia" w:hAnsiTheme="minorHAnsi" w:cstheme="minorBidi"/>
          <w:sz w:val="22"/>
          <w:szCs w:val="22"/>
          <w:lang w:eastAsia="pt-BR"/>
        </w:rPr>
      </w:pPr>
      <w:hyperlink w:anchor="_Toc169780658" w:history="1">
        <w:r w:rsidR="00FF4C0B" w:rsidRPr="00F37107">
          <w:rPr>
            <w:rStyle w:val="Hyperlink"/>
          </w:rPr>
          <w:t>3.</w:t>
        </w:r>
        <w:r w:rsidR="00FF4C0B">
          <w:rPr>
            <w:rFonts w:asciiTheme="minorHAnsi" w:eastAsiaTheme="minorEastAsia" w:hAnsiTheme="minorHAnsi" w:cstheme="minorBidi"/>
            <w:sz w:val="22"/>
            <w:szCs w:val="22"/>
            <w:lang w:eastAsia="pt-BR"/>
          </w:rPr>
          <w:tab/>
        </w:r>
        <w:r w:rsidR="00FF4C0B" w:rsidRPr="00F37107">
          <w:rPr>
            <w:rStyle w:val="Hyperlink"/>
          </w:rPr>
          <w:t>FORMA DE REALIZAÇÃO, MODO DE DISPUTA, REGIME DE EXECUÇÃO, VALOR ESTIMADO E CRITÉRIO DE JULGAMENTO.</w:t>
        </w:r>
        <w:r w:rsidR="00FF4C0B">
          <w:rPr>
            <w:webHidden/>
          </w:rPr>
          <w:tab/>
        </w:r>
        <w:r w:rsidR="00FF4C0B">
          <w:rPr>
            <w:webHidden/>
          </w:rPr>
          <w:fldChar w:fldCharType="begin"/>
        </w:r>
        <w:r w:rsidR="00FF4C0B">
          <w:rPr>
            <w:webHidden/>
          </w:rPr>
          <w:instrText xml:space="preserve"> PAGEREF _Toc169780658 \h </w:instrText>
        </w:r>
        <w:r w:rsidR="00FF4C0B">
          <w:rPr>
            <w:webHidden/>
          </w:rPr>
        </w:r>
        <w:r w:rsidR="00FF4C0B">
          <w:rPr>
            <w:webHidden/>
          </w:rPr>
          <w:fldChar w:fldCharType="separate"/>
        </w:r>
        <w:r>
          <w:rPr>
            <w:webHidden/>
          </w:rPr>
          <w:t>6</w:t>
        </w:r>
        <w:r w:rsidR="00FF4C0B">
          <w:rPr>
            <w:webHidden/>
          </w:rPr>
          <w:fldChar w:fldCharType="end"/>
        </w:r>
      </w:hyperlink>
    </w:p>
    <w:p w14:paraId="3261F3D0" w14:textId="58D25DEE" w:rsidR="00FF4C0B" w:rsidRDefault="00510A4D">
      <w:pPr>
        <w:pStyle w:val="Sumrio1"/>
        <w:rPr>
          <w:rFonts w:asciiTheme="minorHAnsi" w:eastAsiaTheme="minorEastAsia" w:hAnsiTheme="minorHAnsi" w:cstheme="minorBidi"/>
          <w:sz w:val="22"/>
          <w:szCs w:val="22"/>
          <w:lang w:eastAsia="pt-BR"/>
        </w:rPr>
      </w:pPr>
      <w:hyperlink w:anchor="_Toc169780659" w:history="1">
        <w:r w:rsidR="00FF4C0B" w:rsidRPr="00F37107">
          <w:rPr>
            <w:rStyle w:val="Hyperlink"/>
          </w:rPr>
          <w:t>4.</w:t>
        </w:r>
        <w:r w:rsidR="00FF4C0B">
          <w:rPr>
            <w:rFonts w:asciiTheme="minorHAnsi" w:eastAsiaTheme="minorEastAsia" w:hAnsiTheme="minorHAnsi" w:cstheme="minorBidi"/>
            <w:sz w:val="22"/>
            <w:szCs w:val="22"/>
            <w:lang w:eastAsia="pt-BR"/>
          </w:rPr>
          <w:tab/>
        </w:r>
        <w:r w:rsidR="00FF4C0B" w:rsidRPr="00F37107">
          <w:rPr>
            <w:rStyle w:val="Hyperlink"/>
          </w:rPr>
          <w:t>LOCALIZAÇÃO DO OBJETO</w:t>
        </w:r>
        <w:r w:rsidR="00FF4C0B">
          <w:rPr>
            <w:webHidden/>
          </w:rPr>
          <w:tab/>
        </w:r>
        <w:r w:rsidR="00FF4C0B">
          <w:rPr>
            <w:webHidden/>
          </w:rPr>
          <w:fldChar w:fldCharType="begin"/>
        </w:r>
        <w:r w:rsidR="00FF4C0B">
          <w:rPr>
            <w:webHidden/>
          </w:rPr>
          <w:instrText xml:space="preserve"> PAGEREF _Toc169780659 \h </w:instrText>
        </w:r>
        <w:r w:rsidR="00FF4C0B">
          <w:rPr>
            <w:webHidden/>
          </w:rPr>
        </w:r>
        <w:r w:rsidR="00FF4C0B">
          <w:rPr>
            <w:webHidden/>
          </w:rPr>
          <w:fldChar w:fldCharType="separate"/>
        </w:r>
        <w:r>
          <w:rPr>
            <w:webHidden/>
          </w:rPr>
          <w:t>7</w:t>
        </w:r>
        <w:r w:rsidR="00FF4C0B">
          <w:rPr>
            <w:webHidden/>
          </w:rPr>
          <w:fldChar w:fldCharType="end"/>
        </w:r>
      </w:hyperlink>
    </w:p>
    <w:p w14:paraId="72D349ED" w14:textId="1E2CF442" w:rsidR="00FF4C0B" w:rsidRDefault="00510A4D">
      <w:pPr>
        <w:pStyle w:val="Sumrio1"/>
        <w:rPr>
          <w:rFonts w:asciiTheme="minorHAnsi" w:eastAsiaTheme="minorEastAsia" w:hAnsiTheme="minorHAnsi" w:cstheme="minorBidi"/>
          <w:sz w:val="22"/>
          <w:szCs w:val="22"/>
          <w:lang w:eastAsia="pt-BR"/>
        </w:rPr>
      </w:pPr>
      <w:hyperlink w:anchor="_Toc169780660" w:history="1">
        <w:r w:rsidR="00FF4C0B" w:rsidRPr="00F37107">
          <w:rPr>
            <w:rStyle w:val="Hyperlink"/>
          </w:rPr>
          <w:t>5.</w:t>
        </w:r>
        <w:r w:rsidR="00FF4C0B">
          <w:rPr>
            <w:rFonts w:asciiTheme="minorHAnsi" w:eastAsiaTheme="minorEastAsia" w:hAnsiTheme="minorHAnsi" w:cstheme="minorBidi"/>
            <w:sz w:val="22"/>
            <w:szCs w:val="22"/>
            <w:lang w:eastAsia="pt-BR"/>
          </w:rPr>
          <w:tab/>
        </w:r>
        <w:r w:rsidR="00FF4C0B" w:rsidRPr="00F37107">
          <w:rPr>
            <w:rStyle w:val="Hyperlink"/>
          </w:rPr>
          <w:t>DESCRIÇÃO DOS SERVIÇOS</w:t>
        </w:r>
        <w:r w:rsidR="00FF4C0B">
          <w:rPr>
            <w:webHidden/>
          </w:rPr>
          <w:tab/>
        </w:r>
        <w:r w:rsidR="00FF4C0B">
          <w:rPr>
            <w:webHidden/>
          </w:rPr>
          <w:fldChar w:fldCharType="begin"/>
        </w:r>
        <w:r w:rsidR="00FF4C0B">
          <w:rPr>
            <w:webHidden/>
          </w:rPr>
          <w:instrText xml:space="preserve"> PAGEREF _Toc169780660 \h </w:instrText>
        </w:r>
        <w:r w:rsidR="00FF4C0B">
          <w:rPr>
            <w:webHidden/>
          </w:rPr>
        </w:r>
        <w:r w:rsidR="00FF4C0B">
          <w:rPr>
            <w:webHidden/>
          </w:rPr>
          <w:fldChar w:fldCharType="separate"/>
        </w:r>
        <w:r>
          <w:rPr>
            <w:webHidden/>
          </w:rPr>
          <w:t>7</w:t>
        </w:r>
        <w:r w:rsidR="00FF4C0B">
          <w:rPr>
            <w:webHidden/>
          </w:rPr>
          <w:fldChar w:fldCharType="end"/>
        </w:r>
      </w:hyperlink>
    </w:p>
    <w:p w14:paraId="2EC8015C" w14:textId="3E00D6B6" w:rsidR="00FF4C0B" w:rsidRDefault="00510A4D">
      <w:pPr>
        <w:pStyle w:val="Sumrio1"/>
        <w:rPr>
          <w:rFonts w:asciiTheme="minorHAnsi" w:eastAsiaTheme="minorEastAsia" w:hAnsiTheme="minorHAnsi" w:cstheme="minorBidi"/>
          <w:sz w:val="22"/>
          <w:szCs w:val="22"/>
          <w:lang w:eastAsia="pt-BR"/>
        </w:rPr>
      </w:pPr>
      <w:hyperlink w:anchor="_Toc169780661" w:history="1">
        <w:r w:rsidR="00FF4C0B" w:rsidRPr="00F37107">
          <w:rPr>
            <w:rStyle w:val="Hyperlink"/>
          </w:rPr>
          <w:t>6.</w:t>
        </w:r>
        <w:r w:rsidR="00FF4C0B">
          <w:rPr>
            <w:rFonts w:asciiTheme="minorHAnsi" w:eastAsiaTheme="minorEastAsia" w:hAnsiTheme="minorHAnsi" w:cstheme="minorBidi"/>
            <w:sz w:val="22"/>
            <w:szCs w:val="22"/>
            <w:lang w:eastAsia="pt-BR"/>
          </w:rPr>
          <w:tab/>
        </w:r>
        <w:r w:rsidR="00FF4C0B" w:rsidRPr="00F37107">
          <w:rPr>
            <w:rStyle w:val="Hyperlink"/>
          </w:rPr>
          <w:t>CONDIÇÕES DE PARTICIPAÇÃO</w:t>
        </w:r>
        <w:r w:rsidR="00FF4C0B">
          <w:rPr>
            <w:webHidden/>
          </w:rPr>
          <w:tab/>
        </w:r>
        <w:r w:rsidR="00FF4C0B">
          <w:rPr>
            <w:webHidden/>
          </w:rPr>
          <w:fldChar w:fldCharType="begin"/>
        </w:r>
        <w:r w:rsidR="00FF4C0B">
          <w:rPr>
            <w:webHidden/>
          </w:rPr>
          <w:instrText xml:space="preserve"> PAGEREF _Toc169780661 \h </w:instrText>
        </w:r>
        <w:r w:rsidR="00FF4C0B">
          <w:rPr>
            <w:webHidden/>
          </w:rPr>
        </w:r>
        <w:r w:rsidR="00FF4C0B">
          <w:rPr>
            <w:webHidden/>
          </w:rPr>
          <w:fldChar w:fldCharType="separate"/>
        </w:r>
        <w:r>
          <w:rPr>
            <w:webHidden/>
          </w:rPr>
          <w:t>18</w:t>
        </w:r>
        <w:r w:rsidR="00FF4C0B">
          <w:rPr>
            <w:webHidden/>
          </w:rPr>
          <w:fldChar w:fldCharType="end"/>
        </w:r>
      </w:hyperlink>
    </w:p>
    <w:p w14:paraId="49E8EE6D" w14:textId="6612DA02" w:rsidR="00FF4C0B" w:rsidRDefault="00510A4D">
      <w:pPr>
        <w:pStyle w:val="Sumrio1"/>
        <w:rPr>
          <w:rFonts w:asciiTheme="minorHAnsi" w:eastAsiaTheme="minorEastAsia" w:hAnsiTheme="minorHAnsi" w:cstheme="minorBidi"/>
          <w:sz w:val="22"/>
          <w:szCs w:val="22"/>
          <w:lang w:eastAsia="pt-BR"/>
        </w:rPr>
      </w:pPr>
      <w:hyperlink w:anchor="_Toc169780662" w:history="1">
        <w:r w:rsidR="00FF4C0B" w:rsidRPr="00F37107">
          <w:rPr>
            <w:rStyle w:val="Hyperlink"/>
          </w:rPr>
          <w:t>7.</w:t>
        </w:r>
        <w:r w:rsidR="00FF4C0B">
          <w:rPr>
            <w:rFonts w:asciiTheme="minorHAnsi" w:eastAsiaTheme="minorEastAsia" w:hAnsiTheme="minorHAnsi" w:cstheme="minorBidi"/>
            <w:sz w:val="22"/>
            <w:szCs w:val="22"/>
            <w:lang w:eastAsia="pt-BR"/>
          </w:rPr>
          <w:tab/>
        </w:r>
        <w:r w:rsidR="00FF4C0B" w:rsidRPr="00F37107">
          <w:rPr>
            <w:rStyle w:val="Hyperlink"/>
          </w:rPr>
          <w:t>VISITA AO LOCAL DOSDOS SERVIÇOS</w:t>
        </w:r>
        <w:r w:rsidR="00FF4C0B">
          <w:rPr>
            <w:webHidden/>
          </w:rPr>
          <w:tab/>
        </w:r>
        <w:r w:rsidR="00FF4C0B">
          <w:rPr>
            <w:webHidden/>
          </w:rPr>
          <w:fldChar w:fldCharType="begin"/>
        </w:r>
        <w:r w:rsidR="00FF4C0B">
          <w:rPr>
            <w:webHidden/>
          </w:rPr>
          <w:instrText xml:space="preserve"> PAGEREF _Toc169780662 \h </w:instrText>
        </w:r>
        <w:r w:rsidR="00FF4C0B">
          <w:rPr>
            <w:webHidden/>
          </w:rPr>
        </w:r>
        <w:r w:rsidR="00FF4C0B">
          <w:rPr>
            <w:webHidden/>
          </w:rPr>
          <w:fldChar w:fldCharType="separate"/>
        </w:r>
        <w:r>
          <w:rPr>
            <w:webHidden/>
          </w:rPr>
          <w:t>19</w:t>
        </w:r>
        <w:r w:rsidR="00FF4C0B">
          <w:rPr>
            <w:webHidden/>
          </w:rPr>
          <w:fldChar w:fldCharType="end"/>
        </w:r>
      </w:hyperlink>
    </w:p>
    <w:p w14:paraId="080FBACC" w14:textId="1A324E7F" w:rsidR="00FF4C0B" w:rsidRDefault="00510A4D">
      <w:pPr>
        <w:pStyle w:val="Sumrio1"/>
        <w:rPr>
          <w:rFonts w:asciiTheme="minorHAnsi" w:eastAsiaTheme="minorEastAsia" w:hAnsiTheme="minorHAnsi" w:cstheme="minorBidi"/>
          <w:sz w:val="22"/>
          <w:szCs w:val="22"/>
          <w:lang w:eastAsia="pt-BR"/>
        </w:rPr>
      </w:pPr>
      <w:hyperlink w:anchor="_Toc169780663" w:history="1">
        <w:r w:rsidR="00FF4C0B" w:rsidRPr="00F37107">
          <w:rPr>
            <w:rStyle w:val="Hyperlink"/>
          </w:rPr>
          <w:t>8.</w:t>
        </w:r>
        <w:r w:rsidR="00FF4C0B">
          <w:rPr>
            <w:rFonts w:asciiTheme="minorHAnsi" w:eastAsiaTheme="minorEastAsia" w:hAnsiTheme="minorHAnsi" w:cstheme="minorBidi"/>
            <w:sz w:val="22"/>
            <w:szCs w:val="22"/>
            <w:lang w:eastAsia="pt-BR"/>
          </w:rPr>
          <w:tab/>
        </w:r>
        <w:r w:rsidR="00FF4C0B" w:rsidRPr="00F37107">
          <w:rPr>
            <w:rStyle w:val="Hyperlink"/>
          </w:rPr>
          <w:t>PROPOSTA FINANCEIRA</w:t>
        </w:r>
        <w:r w:rsidR="00FF4C0B">
          <w:rPr>
            <w:webHidden/>
          </w:rPr>
          <w:tab/>
        </w:r>
        <w:r w:rsidR="00FF4C0B">
          <w:rPr>
            <w:webHidden/>
          </w:rPr>
          <w:fldChar w:fldCharType="begin"/>
        </w:r>
        <w:r w:rsidR="00FF4C0B">
          <w:rPr>
            <w:webHidden/>
          </w:rPr>
          <w:instrText xml:space="preserve"> PAGEREF _Toc169780663 \h </w:instrText>
        </w:r>
        <w:r w:rsidR="00FF4C0B">
          <w:rPr>
            <w:webHidden/>
          </w:rPr>
        </w:r>
        <w:r w:rsidR="00FF4C0B">
          <w:rPr>
            <w:webHidden/>
          </w:rPr>
          <w:fldChar w:fldCharType="separate"/>
        </w:r>
        <w:r>
          <w:rPr>
            <w:webHidden/>
          </w:rPr>
          <w:t>19</w:t>
        </w:r>
        <w:r w:rsidR="00FF4C0B">
          <w:rPr>
            <w:webHidden/>
          </w:rPr>
          <w:fldChar w:fldCharType="end"/>
        </w:r>
      </w:hyperlink>
    </w:p>
    <w:p w14:paraId="5E7DC680" w14:textId="11911093" w:rsidR="00FF4C0B" w:rsidRDefault="00510A4D">
      <w:pPr>
        <w:pStyle w:val="Sumrio1"/>
        <w:rPr>
          <w:rFonts w:asciiTheme="minorHAnsi" w:eastAsiaTheme="minorEastAsia" w:hAnsiTheme="minorHAnsi" w:cstheme="minorBidi"/>
          <w:sz w:val="22"/>
          <w:szCs w:val="22"/>
          <w:lang w:eastAsia="pt-BR"/>
        </w:rPr>
      </w:pPr>
      <w:hyperlink w:anchor="_Toc169780664" w:history="1">
        <w:r w:rsidR="00FF4C0B" w:rsidRPr="00F37107">
          <w:rPr>
            <w:rStyle w:val="Hyperlink"/>
          </w:rPr>
          <w:t>9.</w:t>
        </w:r>
        <w:r w:rsidR="00FF4C0B">
          <w:rPr>
            <w:rFonts w:asciiTheme="minorHAnsi" w:eastAsiaTheme="minorEastAsia" w:hAnsiTheme="minorHAnsi" w:cstheme="minorBidi"/>
            <w:sz w:val="22"/>
            <w:szCs w:val="22"/>
            <w:lang w:eastAsia="pt-BR"/>
          </w:rPr>
          <w:tab/>
        </w:r>
        <w:r w:rsidR="00FF4C0B" w:rsidRPr="00F37107">
          <w:rPr>
            <w:rStyle w:val="Hyperlink"/>
          </w:rPr>
          <w:t>DOCUMENTAÇÃO DE HABILITAÇÃO</w:t>
        </w:r>
        <w:r w:rsidR="00FF4C0B">
          <w:rPr>
            <w:webHidden/>
          </w:rPr>
          <w:tab/>
        </w:r>
        <w:r w:rsidR="00FF4C0B">
          <w:rPr>
            <w:webHidden/>
          </w:rPr>
          <w:fldChar w:fldCharType="begin"/>
        </w:r>
        <w:r w:rsidR="00FF4C0B">
          <w:rPr>
            <w:webHidden/>
          </w:rPr>
          <w:instrText xml:space="preserve"> PAGEREF _Toc169780664 \h </w:instrText>
        </w:r>
        <w:r w:rsidR="00FF4C0B">
          <w:rPr>
            <w:webHidden/>
          </w:rPr>
        </w:r>
        <w:r w:rsidR="00FF4C0B">
          <w:rPr>
            <w:webHidden/>
          </w:rPr>
          <w:fldChar w:fldCharType="separate"/>
        </w:r>
        <w:r>
          <w:rPr>
            <w:webHidden/>
          </w:rPr>
          <w:t>21</w:t>
        </w:r>
        <w:r w:rsidR="00FF4C0B">
          <w:rPr>
            <w:webHidden/>
          </w:rPr>
          <w:fldChar w:fldCharType="end"/>
        </w:r>
      </w:hyperlink>
    </w:p>
    <w:p w14:paraId="1A3504A7" w14:textId="722EEAA2" w:rsidR="00FF4C0B" w:rsidRDefault="00510A4D">
      <w:pPr>
        <w:pStyle w:val="Sumrio1"/>
        <w:rPr>
          <w:rFonts w:asciiTheme="minorHAnsi" w:eastAsiaTheme="minorEastAsia" w:hAnsiTheme="minorHAnsi" w:cstheme="minorBidi"/>
          <w:sz w:val="22"/>
          <w:szCs w:val="22"/>
          <w:lang w:eastAsia="pt-BR"/>
        </w:rPr>
      </w:pPr>
      <w:hyperlink w:anchor="_Toc169780665" w:history="1">
        <w:r w:rsidR="00FF4C0B" w:rsidRPr="00F37107">
          <w:rPr>
            <w:rStyle w:val="Hyperlink"/>
          </w:rPr>
          <w:t>10.</w:t>
        </w:r>
        <w:r w:rsidR="00FF4C0B">
          <w:rPr>
            <w:rFonts w:asciiTheme="minorHAnsi" w:eastAsiaTheme="minorEastAsia" w:hAnsiTheme="minorHAnsi" w:cstheme="minorBidi"/>
            <w:sz w:val="22"/>
            <w:szCs w:val="22"/>
            <w:lang w:eastAsia="pt-BR"/>
          </w:rPr>
          <w:tab/>
        </w:r>
        <w:r w:rsidR="00FF4C0B" w:rsidRPr="00F37107">
          <w:rPr>
            <w:rStyle w:val="Hyperlink"/>
          </w:rPr>
          <w:t>ORÇAMENTO DE REFERÊNCIA, REFERÊNCIA DE PREÇOS E DOTAÇÃO ORÇAMENTÁRIA</w:t>
        </w:r>
        <w:r w:rsidR="00FF4C0B">
          <w:rPr>
            <w:webHidden/>
          </w:rPr>
          <w:tab/>
        </w:r>
        <w:r w:rsidR="00FF4C0B">
          <w:rPr>
            <w:webHidden/>
          </w:rPr>
          <w:fldChar w:fldCharType="begin"/>
        </w:r>
        <w:r w:rsidR="00FF4C0B">
          <w:rPr>
            <w:webHidden/>
          </w:rPr>
          <w:instrText xml:space="preserve"> PAGEREF _Toc169780665 \h </w:instrText>
        </w:r>
        <w:r w:rsidR="00FF4C0B">
          <w:rPr>
            <w:webHidden/>
          </w:rPr>
        </w:r>
        <w:r w:rsidR="00FF4C0B">
          <w:rPr>
            <w:webHidden/>
          </w:rPr>
          <w:fldChar w:fldCharType="separate"/>
        </w:r>
        <w:r>
          <w:rPr>
            <w:webHidden/>
          </w:rPr>
          <w:t>24</w:t>
        </w:r>
        <w:r w:rsidR="00FF4C0B">
          <w:rPr>
            <w:webHidden/>
          </w:rPr>
          <w:fldChar w:fldCharType="end"/>
        </w:r>
      </w:hyperlink>
    </w:p>
    <w:p w14:paraId="7F004093" w14:textId="5BF59B49" w:rsidR="00FF4C0B" w:rsidRDefault="00510A4D">
      <w:pPr>
        <w:pStyle w:val="Sumrio1"/>
        <w:rPr>
          <w:rFonts w:asciiTheme="minorHAnsi" w:eastAsiaTheme="minorEastAsia" w:hAnsiTheme="minorHAnsi" w:cstheme="minorBidi"/>
          <w:sz w:val="22"/>
          <w:szCs w:val="22"/>
          <w:lang w:eastAsia="pt-BR"/>
        </w:rPr>
      </w:pPr>
      <w:hyperlink w:anchor="_Toc169780666" w:history="1">
        <w:r w:rsidR="00FF4C0B" w:rsidRPr="00F37107">
          <w:rPr>
            <w:rStyle w:val="Hyperlink"/>
          </w:rPr>
          <w:t>11.</w:t>
        </w:r>
        <w:r w:rsidR="00FF4C0B">
          <w:rPr>
            <w:rFonts w:asciiTheme="minorHAnsi" w:eastAsiaTheme="minorEastAsia" w:hAnsiTheme="minorHAnsi" w:cstheme="minorBidi"/>
            <w:sz w:val="22"/>
            <w:szCs w:val="22"/>
            <w:lang w:eastAsia="pt-BR"/>
          </w:rPr>
          <w:tab/>
        </w:r>
        <w:r w:rsidR="00FF4C0B" w:rsidRPr="00F37107">
          <w:rPr>
            <w:rStyle w:val="Hyperlink"/>
          </w:rPr>
          <w:t>PRAZO DE EXECUÇÃO DOS SERVIÇOS E PRAZO DE VIGÊNCIA DO CONTRATO</w:t>
        </w:r>
        <w:r w:rsidR="00FF4C0B">
          <w:rPr>
            <w:webHidden/>
          </w:rPr>
          <w:tab/>
        </w:r>
        <w:r w:rsidR="00FF4C0B">
          <w:rPr>
            <w:webHidden/>
          </w:rPr>
          <w:fldChar w:fldCharType="begin"/>
        </w:r>
        <w:r w:rsidR="00FF4C0B">
          <w:rPr>
            <w:webHidden/>
          </w:rPr>
          <w:instrText xml:space="preserve"> PAGEREF _Toc169780666 \h </w:instrText>
        </w:r>
        <w:r w:rsidR="00FF4C0B">
          <w:rPr>
            <w:webHidden/>
          </w:rPr>
        </w:r>
        <w:r w:rsidR="00FF4C0B">
          <w:rPr>
            <w:webHidden/>
          </w:rPr>
          <w:fldChar w:fldCharType="separate"/>
        </w:r>
        <w:r>
          <w:rPr>
            <w:webHidden/>
          </w:rPr>
          <w:t>25</w:t>
        </w:r>
        <w:r w:rsidR="00FF4C0B">
          <w:rPr>
            <w:webHidden/>
          </w:rPr>
          <w:fldChar w:fldCharType="end"/>
        </w:r>
      </w:hyperlink>
    </w:p>
    <w:p w14:paraId="47BA334D" w14:textId="2884BEA3" w:rsidR="00FF4C0B" w:rsidRDefault="00510A4D">
      <w:pPr>
        <w:pStyle w:val="Sumrio1"/>
        <w:rPr>
          <w:rFonts w:asciiTheme="minorHAnsi" w:eastAsiaTheme="minorEastAsia" w:hAnsiTheme="minorHAnsi" w:cstheme="minorBidi"/>
          <w:sz w:val="22"/>
          <w:szCs w:val="22"/>
          <w:lang w:eastAsia="pt-BR"/>
        </w:rPr>
      </w:pPr>
      <w:hyperlink w:anchor="_Toc169780667" w:history="1">
        <w:r w:rsidR="00FF4C0B" w:rsidRPr="00F37107">
          <w:rPr>
            <w:rStyle w:val="Hyperlink"/>
          </w:rPr>
          <w:t>12.</w:t>
        </w:r>
        <w:r w:rsidR="00FF4C0B">
          <w:rPr>
            <w:rFonts w:asciiTheme="minorHAnsi" w:eastAsiaTheme="minorEastAsia" w:hAnsiTheme="minorHAnsi" w:cstheme="minorBidi"/>
            <w:sz w:val="22"/>
            <w:szCs w:val="22"/>
            <w:lang w:eastAsia="pt-BR"/>
          </w:rPr>
          <w:tab/>
        </w:r>
        <w:r w:rsidR="00FF4C0B" w:rsidRPr="00F37107">
          <w:rPr>
            <w:rStyle w:val="Hyperlink"/>
          </w:rPr>
          <w:t>FORMAS E CONDIÇÕES DE PAGAMENTO</w:t>
        </w:r>
        <w:r w:rsidR="00FF4C0B">
          <w:rPr>
            <w:webHidden/>
          </w:rPr>
          <w:tab/>
        </w:r>
        <w:r w:rsidR="00FF4C0B">
          <w:rPr>
            <w:webHidden/>
          </w:rPr>
          <w:fldChar w:fldCharType="begin"/>
        </w:r>
        <w:r w:rsidR="00FF4C0B">
          <w:rPr>
            <w:webHidden/>
          </w:rPr>
          <w:instrText xml:space="preserve"> PAGEREF _Toc169780667 \h </w:instrText>
        </w:r>
        <w:r w:rsidR="00FF4C0B">
          <w:rPr>
            <w:webHidden/>
          </w:rPr>
        </w:r>
        <w:r w:rsidR="00FF4C0B">
          <w:rPr>
            <w:webHidden/>
          </w:rPr>
          <w:fldChar w:fldCharType="separate"/>
        </w:r>
        <w:r>
          <w:rPr>
            <w:webHidden/>
          </w:rPr>
          <w:t>25</w:t>
        </w:r>
        <w:r w:rsidR="00FF4C0B">
          <w:rPr>
            <w:webHidden/>
          </w:rPr>
          <w:fldChar w:fldCharType="end"/>
        </w:r>
      </w:hyperlink>
    </w:p>
    <w:p w14:paraId="4D4EDA07" w14:textId="0FB1C5A5" w:rsidR="00FF4C0B" w:rsidRDefault="00510A4D">
      <w:pPr>
        <w:pStyle w:val="Sumrio1"/>
        <w:rPr>
          <w:rFonts w:asciiTheme="minorHAnsi" w:eastAsiaTheme="minorEastAsia" w:hAnsiTheme="minorHAnsi" w:cstheme="minorBidi"/>
          <w:sz w:val="22"/>
          <w:szCs w:val="22"/>
          <w:lang w:eastAsia="pt-BR"/>
        </w:rPr>
      </w:pPr>
      <w:hyperlink w:anchor="_Toc169780668" w:history="1">
        <w:r w:rsidR="00FF4C0B" w:rsidRPr="00F37107">
          <w:rPr>
            <w:rStyle w:val="Hyperlink"/>
          </w:rPr>
          <w:t>13.</w:t>
        </w:r>
        <w:r w:rsidR="00FF4C0B">
          <w:rPr>
            <w:rFonts w:asciiTheme="minorHAnsi" w:eastAsiaTheme="minorEastAsia" w:hAnsiTheme="minorHAnsi" w:cstheme="minorBidi"/>
            <w:sz w:val="22"/>
            <w:szCs w:val="22"/>
            <w:lang w:eastAsia="pt-BR"/>
          </w:rPr>
          <w:tab/>
        </w:r>
        <w:r w:rsidR="00FF4C0B" w:rsidRPr="00F37107">
          <w:rPr>
            <w:rStyle w:val="Hyperlink"/>
          </w:rPr>
          <w:t>REAJUSTAMENTO</w:t>
        </w:r>
        <w:r w:rsidR="00FF4C0B">
          <w:rPr>
            <w:webHidden/>
          </w:rPr>
          <w:tab/>
        </w:r>
        <w:r w:rsidR="00FF4C0B">
          <w:rPr>
            <w:webHidden/>
          </w:rPr>
          <w:fldChar w:fldCharType="begin"/>
        </w:r>
        <w:r w:rsidR="00FF4C0B">
          <w:rPr>
            <w:webHidden/>
          </w:rPr>
          <w:instrText xml:space="preserve"> PAGEREF _Toc169780668 \h </w:instrText>
        </w:r>
        <w:r w:rsidR="00FF4C0B">
          <w:rPr>
            <w:webHidden/>
          </w:rPr>
        </w:r>
        <w:r w:rsidR="00FF4C0B">
          <w:rPr>
            <w:webHidden/>
          </w:rPr>
          <w:fldChar w:fldCharType="separate"/>
        </w:r>
        <w:r>
          <w:rPr>
            <w:webHidden/>
          </w:rPr>
          <w:t>26</w:t>
        </w:r>
        <w:r w:rsidR="00FF4C0B">
          <w:rPr>
            <w:webHidden/>
          </w:rPr>
          <w:fldChar w:fldCharType="end"/>
        </w:r>
      </w:hyperlink>
    </w:p>
    <w:p w14:paraId="650F1C34" w14:textId="12AB97C0" w:rsidR="00FF4C0B" w:rsidRDefault="00510A4D">
      <w:pPr>
        <w:pStyle w:val="Sumrio1"/>
        <w:rPr>
          <w:rFonts w:asciiTheme="minorHAnsi" w:eastAsiaTheme="minorEastAsia" w:hAnsiTheme="minorHAnsi" w:cstheme="minorBidi"/>
          <w:sz w:val="22"/>
          <w:szCs w:val="22"/>
          <w:lang w:eastAsia="pt-BR"/>
        </w:rPr>
      </w:pPr>
      <w:hyperlink w:anchor="_Toc169780669" w:history="1">
        <w:r w:rsidR="00FF4C0B" w:rsidRPr="00F37107">
          <w:rPr>
            <w:rStyle w:val="Hyperlink"/>
            <w:bCs/>
          </w:rPr>
          <w:t>14.</w:t>
        </w:r>
        <w:r w:rsidR="00FF4C0B">
          <w:rPr>
            <w:rFonts w:asciiTheme="minorHAnsi" w:eastAsiaTheme="minorEastAsia" w:hAnsiTheme="minorHAnsi" w:cstheme="minorBidi"/>
            <w:sz w:val="22"/>
            <w:szCs w:val="22"/>
            <w:lang w:eastAsia="pt-BR"/>
          </w:rPr>
          <w:tab/>
        </w:r>
        <w:r w:rsidR="00FF4C0B" w:rsidRPr="00F37107">
          <w:rPr>
            <w:rStyle w:val="Hyperlink"/>
          </w:rPr>
          <w:t>MULTAS</w:t>
        </w:r>
        <w:r w:rsidR="00FF4C0B">
          <w:rPr>
            <w:webHidden/>
          </w:rPr>
          <w:tab/>
        </w:r>
        <w:r w:rsidR="00FF4C0B">
          <w:rPr>
            <w:webHidden/>
          </w:rPr>
          <w:fldChar w:fldCharType="begin"/>
        </w:r>
        <w:r w:rsidR="00FF4C0B">
          <w:rPr>
            <w:webHidden/>
          </w:rPr>
          <w:instrText xml:space="preserve"> PAGEREF _Toc169780669 \h </w:instrText>
        </w:r>
        <w:r w:rsidR="00FF4C0B">
          <w:rPr>
            <w:webHidden/>
          </w:rPr>
        </w:r>
        <w:r w:rsidR="00FF4C0B">
          <w:rPr>
            <w:webHidden/>
          </w:rPr>
          <w:fldChar w:fldCharType="separate"/>
        </w:r>
        <w:r>
          <w:rPr>
            <w:webHidden/>
          </w:rPr>
          <w:t>27</w:t>
        </w:r>
        <w:r w:rsidR="00FF4C0B">
          <w:rPr>
            <w:webHidden/>
          </w:rPr>
          <w:fldChar w:fldCharType="end"/>
        </w:r>
      </w:hyperlink>
    </w:p>
    <w:p w14:paraId="0FB9D2AE" w14:textId="253F197B" w:rsidR="00FF4C0B" w:rsidRDefault="00510A4D">
      <w:pPr>
        <w:pStyle w:val="Sumrio1"/>
        <w:rPr>
          <w:rFonts w:asciiTheme="minorHAnsi" w:eastAsiaTheme="minorEastAsia" w:hAnsiTheme="minorHAnsi" w:cstheme="minorBidi"/>
          <w:sz w:val="22"/>
          <w:szCs w:val="22"/>
          <w:lang w:eastAsia="pt-BR"/>
        </w:rPr>
      </w:pPr>
      <w:hyperlink w:anchor="_Toc169780670" w:history="1">
        <w:r w:rsidR="00FF4C0B" w:rsidRPr="00F37107">
          <w:rPr>
            <w:rStyle w:val="Hyperlink"/>
            <w:bCs/>
          </w:rPr>
          <w:t>15.</w:t>
        </w:r>
        <w:r w:rsidR="00FF4C0B">
          <w:rPr>
            <w:rFonts w:asciiTheme="minorHAnsi" w:eastAsiaTheme="minorEastAsia" w:hAnsiTheme="minorHAnsi" w:cstheme="minorBidi"/>
            <w:sz w:val="22"/>
            <w:szCs w:val="22"/>
            <w:lang w:eastAsia="pt-BR"/>
          </w:rPr>
          <w:tab/>
        </w:r>
        <w:r w:rsidR="00FF4C0B" w:rsidRPr="00F37107">
          <w:rPr>
            <w:rStyle w:val="Hyperlink"/>
          </w:rPr>
          <w:t>GARANTIA</w:t>
        </w:r>
        <w:r w:rsidR="00FF4C0B" w:rsidRPr="00F37107">
          <w:rPr>
            <w:rStyle w:val="Hyperlink"/>
            <w:bCs/>
          </w:rPr>
          <w:t xml:space="preserve"> DE EXECUÇÃO</w:t>
        </w:r>
        <w:r w:rsidR="00FF4C0B">
          <w:rPr>
            <w:webHidden/>
          </w:rPr>
          <w:tab/>
        </w:r>
        <w:r w:rsidR="00FF4C0B">
          <w:rPr>
            <w:webHidden/>
          </w:rPr>
          <w:fldChar w:fldCharType="begin"/>
        </w:r>
        <w:r w:rsidR="00FF4C0B">
          <w:rPr>
            <w:webHidden/>
          </w:rPr>
          <w:instrText xml:space="preserve"> PAGEREF _Toc169780670 \h </w:instrText>
        </w:r>
        <w:r w:rsidR="00FF4C0B">
          <w:rPr>
            <w:webHidden/>
          </w:rPr>
        </w:r>
        <w:r w:rsidR="00FF4C0B">
          <w:rPr>
            <w:webHidden/>
          </w:rPr>
          <w:fldChar w:fldCharType="separate"/>
        </w:r>
        <w:r>
          <w:rPr>
            <w:webHidden/>
          </w:rPr>
          <w:t>29</w:t>
        </w:r>
        <w:r w:rsidR="00FF4C0B">
          <w:rPr>
            <w:webHidden/>
          </w:rPr>
          <w:fldChar w:fldCharType="end"/>
        </w:r>
      </w:hyperlink>
    </w:p>
    <w:p w14:paraId="66D4243E" w14:textId="11ACD7B4" w:rsidR="00FF4C0B" w:rsidRDefault="00510A4D">
      <w:pPr>
        <w:pStyle w:val="Sumrio1"/>
        <w:rPr>
          <w:rFonts w:asciiTheme="minorHAnsi" w:eastAsiaTheme="minorEastAsia" w:hAnsiTheme="minorHAnsi" w:cstheme="minorBidi"/>
          <w:sz w:val="22"/>
          <w:szCs w:val="22"/>
          <w:lang w:eastAsia="pt-BR"/>
        </w:rPr>
      </w:pPr>
      <w:hyperlink w:anchor="_Toc169780671" w:history="1">
        <w:r w:rsidR="00FF4C0B" w:rsidRPr="00F37107">
          <w:rPr>
            <w:rStyle w:val="Hyperlink"/>
          </w:rPr>
          <w:t>16.</w:t>
        </w:r>
        <w:r w:rsidR="00FF4C0B">
          <w:rPr>
            <w:rFonts w:asciiTheme="minorHAnsi" w:eastAsiaTheme="minorEastAsia" w:hAnsiTheme="minorHAnsi" w:cstheme="minorBidi"/>
            <w:sz w:val="22"/>
            <w:szCs w:val="22"/>
            <w:lang w:eastAsia="pt-BR"/>
          </w:rPr>
          <w:tab/>
        </w:r>
        <w:r w:rsidR="00FF4C0B" w:rsidRPr="00F37107">
          <w:rPr>
            <w:rStyle w:val="Hyperlink"/>
          </w:rPr>
          <w:t>FISCALIZAÇÃO</w:t>
        </w:r>
        <w:r w:rsidR="00FF4C0B">
          <w:rPr>
            <w:webHidden/>
          </w:rPr>
          <w:tab/>
        </w:r>
        <w:r w:rsidR="00FF4C0B">
          <w:rPr>
            <w:webHidden/>
          </w:rPr>
          <w:fldChar w:fldCharType="begin"/>
        </w:r>
        <w:r w:rsidR="00FF4C0B">
          <w:rPr>
            <w:webHidden/>
          </w:rPr>
          <w:instrText xml:space="preserve"> PAGEREF _Toc169780671 \h </w:instrText>
        </w:r>
        <w:r w:rsidR="00FF4C0B">
          <w:rPr>
            <w:webHidden/>
          </w:rPr>
        </w:r>
        <w:r w:rsidR="00FF4C0B">
          <w:rPr>
            <w:webHidden/>
          </w:rPr>
          <w:fldChar w:fldCharType="separate"/>
        </w:r>
        <w:r>
          <w:rPr>
            <w:webHidden/>
          </w:rPr>
          <w:t>30</w:t>
        </w:r>
        <w:r w:rsidR="00FF4C0B">
          <w:rPr>
            <w:webHidden/>
          </w:rPr>
          <w:fldChar w:fldCharType="end"/>
        </w:r>
      </w:hyperlink>
    </w:p>
    <w:p w14:paraId="737F3FDA" w14:textId="43750B75" w:rsidR="00FF4C0B" w:rsidRDefault="00510A4D">
      <w:pPr>
        <w:pStyle w:val="Sumrio1"/>
        <w:rPr>
          <w:rFonts w:asciiTheme="minorHAnsi" w:eastAsiaTheme="minorEastAsia" w:hAnsiTheme="minorHAnsi" w:cstheme="minorBidi"/>
          <w:sz w:val="22"/>
          <w:szCs w:val="22"/>
          <w:lang w:eastAsia="pt-BR"/>
        </w:rPr>
      </w:pPr>
      <w:hyperlink w:anchor="_Toc169780672" w:history="1">
        <w:r w:rsidR="00FF4C0B" w:rsidRPr="00F37107">
          <w:rPr>
            <w:rStyle w:val="Hyperlink"/>
          </w:rPr>
          <w:t>17.</w:t>
        </w:r>
        <w:r w:rsidR="00FF4C0B">
          <w:rPr>
            <w:rFonts w:asciiTheme="minorHAnsi" w:eastAsiaTheme="minorEastAsia" w:hAnsiTheme="minorHAnsi" w:cstheme="minorBidi"/>
            <w:sz w:val="22"/>
            <w:szCs w:val="22"/>
            <w:lang w:eastAsia="pt-BR"/>
          </w:rPr>
          <w:tab/>
        </w:r>
        <w:r w:rsidR="00FF4C0B" w:rsidRPr="00F37107">
          <w:rPr>
            <w:rStyle w:val="Hyperlink"/>
          </w:rPr>
          <w:t>RECEBIMENTO DEFINITIVO DOS SERVIÇOS</w:t>
        </w:r>
        <w:r w:rsidR="00FF4C0B">
          <w:rPr>
            <w:webHidden/>
          </w:rPr>
          <w:tab/>
        </w:r>
        <w:r w:rsidR="00FF4C0B">
          <w:rPr>
            <w:webHidden/>
          </w:rPr>
          <w:fldChar w:fldCharType="begin"/>
        </w:r>
        <w:r w:rsidR="00FF4C0B">
          <w:rPr>
            <w:webHidden/>
          </w:rPr>
          <w:instrText xml:space="preserve"> PAGEREF _Toc169780672 \h </w:instrText>
        </w:r>
        <w:r w:rsidR="00FF4C0B">
          <w:rPr>
            <w:webHidden/>
          </w:rPr>
        </w:r>
        <w:r w:rsidR="00FF4C0B">
          <w:rPr>
            <w:webHidden/>
          </w:rPr>
          <w:fldChar w:fldCharType="separate"/>
        </w:r>
        <w:r>
          <w:rPr>
            <w:webHidden/>
          </w:rPr>
          <w:t>32</w:t>
        </w:r>
        <w:r w:rsidR="00FF4C0B">
          <w:rPr>
            <w:webHidden/>
          </w:rPr>
          <w:fldChar w:fldCharType="end"/>
        </w:r>
      </w:hyperlink>
    </w:p>
    <w:p w14:paraId="73C18C86" w14:textId="0AB8E582" w:rsidR="00FF4C0B" w:rsidRDefault="00510A4D">
      <w:pPr>
        <w:pStyle w:val="Sumrio1"/>
        <w:rPr>
          <w:rFonts w:asciiTheme="minorHAnsi" w:eastAsiaTheme="minorEastAsia" w:hAnsiTheme="minorHAnsi" w:cstheme="minorBidi"/>
          <w:sz w:val="22"/>
          <w:szCs w:val="22"/>
          <w:lang w:eastAsia="pt-BR"/>
        </w:rPr>
      </w:pPr>
      <w:hyperlink w:anchor="_Toc169780673" w:history="1">
        <w:r w:rsidR="00FF4C0B" w:rsidRPr="00F37107">
          <w:rPr>
            <w:rStyle w:val="Hyperlink"/>
          </w:rPr>
          <w:t>18.</w:t>
        </w:r>
        <w:r w:rsidR="00FF4C0B">
          <w:rPr>
            <w:rFonts w:asciiTheme="minorHAnsi" w:eastAsiaTheme="minorEastAsia" w:hAnsiTheme="minorHAnsi" w:cstheme="minorBidi"/>
            <w:sz w:val="22"/>
            <w:szCs w:val="22"/>
            <w:lang w:eastAsia="pt-BR"/>
          </w:rPr>
          <w:tab/>
        </w:r>
        <w:r w:rsidR="00FF4C0B" w:rsidRPr="00F37107">
          <w:rPr>
            <w:rStyle w:val="Hyperlink"/>
          </w:rPr>
          <w:t>SEGURANÇA E MEDICINA DO TRABALHO</w:t>
        </w:r>
        <w:r w:rsidR="00FF4C0B">
          <w:rPr>
            <w:webHidden/>
          </w:rPr>
          <w:tab/>
        </w:r>
        <w:r w:rsidR="00FF4C0B">
          <w:rPr>
            <w:webHidden/>
          </w:rPr>
          <w:fldChar w:fldCharType="begin"/>
        </w:r>
        <w:r w:rsidR="00FF4C0B">
          <w:rPr>
            <w:webHidden/>
          </w:rPr>
          <w:instrText xml:space="preserve"> PAGEREF _Toc169780673 \h </w:instrText>
        </w:r>
        <w:r w:rsidR="00FF4C0B">
          <w:rPr>
            <w:webHidden/>
          </w:rPr>
        </w:r>
        <w:r w:rsidR="00FF4C0B">
          <w:rPr>
            <w:webHidden/>
          </w:rPr>
          <w:fldChar w:fldCharType="separate"/>
        </w:r>
        <w:r>
          <w:rPr>
            <w:webHidden/>
          </w:rPr>
          <w:t>34</w:t>
        </w:r>
        <w:r w:rsidR="00FF4C0B">
          <w:rPr>
            <w:webHidden/>
          </w:rPr>
          <w:fldChar w:fldCharType="end"/>
        </w:r>
      </w:hyperlink>
    </w:p>
    <w:p w14:paraId="6338D41C" w14:textId="0422CB7B" w:rsidR="00FF4C0B" w:rsidRDefault="00510A4D">
      <w:pPr>
        <w:pStyle w:val="Sumrio1"/>
        <w:rPr>
          <w:rFonts w:asciiTheme="minorHAnsi" w:eastAsiaTheme="minorEastAsia" w:hAnsiTheme="minorHAnsi" w:cstheme="minorBidi"/>
          <w:sz w:val="22"/>
          <w:szCs w:val="22"/>
          <w:lang w:eastAsia="pt-BR"/>
        </w:rPr>
      </w:pPr>
      <w:hyperlink w:anchor="_Toc169780674" w:history="1">
        <w:r w:rsidR="00FF4C0B" w:rsidRPr="00F37107">
          <w:rPr>
            <w:rStyle w:val="Hyperlink"/>
          </w:rPr>
          <w:t>19.</w:t>
        </w:r>
        <w:r w:rsidR="00FF4C0B">
          <w:rPr>
            <w:rFonts w:asciiTheme="minorHAnsi" w:eastAsiaTheme="minorEastAsia" w:hAnsiTheme="minorHAnsi" w:cstheme="minorBidi"/>
            <w:sz w:val="22"/>
            <w:szCs w:val="22"/>
            <w:lang w:eastAsia="pt-BR"/>
          </w:rPr>
          <w:tab/>
        </w:r>
        <w:r w:rsidR="00FF4C0B" w:rsidRPr="00F37107">
          <w:rPr>
            <w:rStyle w:val="Hyperlink"/>
          </w:rPr>
          <w:t>CRITÉRIOS DE SUSTENTABILIDADE AMBIENTAL</w:t>
        </w:r>
        <w:r w:rsidR="00FF4C0B">
          <w:rPr>
            <w:webHidden/>
          </w:rPr>
          <w:tab/>
        </w:r>
        <w:r w:rsidR="00FF4C0B">
          <w:rPr>
            <w:webHidden/>
          </w:rPr>
          <w:fldChar w:fldCharType="begin"/>
        </w:r>
        <w:r w:rsidR="00FF4C0B">
          <w:rPr>
            <w:webHidden/>
          </w:rPr>
          <w:instrText xml:space="preserve"> PAGEREF _Toc169780674 \h </w:instrText>
        </w:r>
        <w:r w:rsidR="00FF4C0B">
          <w:rPr>
            <w:webHidden/>
          </w:rPr>
        </w:r>
        <w:r w:rsidR="00FF4C0B">
          <w:rPr>
            <w:webHidden/>
          </w:rPr>
          <w:fldChar w:fldCharType="separate"/>
        </w:r>
        <w:r>
          <w:rPr>
            <w:webHidden/>
          </w:rPr>
          <w:t>34</w:t>
        </w:r>
        <w:r w:rsidR="00FF4C0B">
          <w:rPr>
            <w:webHidden/>
          </w:rPr>
          <w:fldChar w:fldCharType="end"/>
        </w:r>
      </w:hyperlink>
    </w:p>
    <w:p w14:paraId="162E1183" w14:textId="77B8BDE9" w:rsidR="00FF4C0B" w:rsidRDefault="00510A4D">
      <w:pPr>
        <w:pStyle w:val="Sumrio1"/>
        <w:rPr>
          <w:rFonts w:asciiTheme="minorHAnsi" w:eastAsiaTheme="minorEastAsia" w:hAnsiTheme="minorHAnsi" w:cstheme="minorBidi"/>
          <w:sz w:val="22"/>
          <w:szCs w:val="22"/>
          <w:lang w:eastAsia="pt-BR"/>
        </w:rPr>
      </w:pPr>
      <w:hyperlink w:anchor="_Toc169780675" w:history="1">
        <w:r w:rsidR="00FF4C0B" w:rsidRPr="00F37107">
          <w:rPr>
            <w:rStyle w:val="Hyperlink"/>
          </w:rPr>
          <w:t>20.</w:t>
        </w:r>
        <w:r w:rsidR="00FF4C0B">
          <w:rPr>
            <w:rFonts w:asciiTheme="minorHAnsi" w:eastAsiaTheme="minorEastAsia" w:hAnsiTheme="minorHAnsi" w:cstheme="minorBidi"/>
            <w:sz w:val="22"/>
            <w:szCs w:val="22"/>
            <w:lang w:eastAsia="pt-BR"/>
          </w:rPr>
          <w:tab/>
        </w:r>
        <w:r w:rsidR="00FF4C0B" w:rsidRPr="00F37107">
          <w:rPr>
            <w:rStyle w:val="Hyperlink"/>
          </w:rPr>
          <w:t>OBRIGAÇÕES DA CONTRATADA</w:t>
        </w:r>
        <w:r w:rsidR="00FF4C0B">
          <w:rPr>
            <w:webHidden/>
          </w:rPr>
          <w:tab/>
        </w:r>
        <w:r w:rsidR="00FF4C0B">
          <w:rPr>
            <w:webHidden/>
          </w:rPr>
          <w:fldChar w:fldCharType="begin"/>
        </w:r>
        <w:r w:rsidR="00FF4C0B">
          <w:rPr>
            <w:webHidden/>
          </w:rPr>
          <w:instrText xml:space="preserve"> PAGEREF _Toc169780675 \h </w:instrText>
        </w:r>
        <w:r w:rsidR="00FF4C0B">
          <w:rPr>
            <w:webHidden/>
          </w:rPr>
        </w:r>
        <w:r w:rsidR="00FF4C0B">
          <w:rPr>
            <w:webHidden/>
          </w:rPr>
          <w:fldChar w:fldCharType="separate"/>
        </w:r>
        <w:r>
          <w:rPr>
            <w:webHidden/>
          </w:rPr>
          <w:t>36</w:t>
        </w:r>
        <w:r w:rsidR="00FF4C0B">
          <w:rPr>
            <w:webHidden/>
          </w:rPr>
          <w:fldChar w:fldCharType="end"/>
        </w:r>
      </w:hyperlink>
    </w:p>
    <w:p w14:paraId="0062922E" w14:textId="7C7F9940" w:rsidR="00FF4C0B" w:rsidRDefault="00510A4D">
      <w:pPr>
        <w:pStyle w:val="Sumrio1"/>
        <w:rPr>
          <w:rFonts w:asciiTheme="minorHAnsi" w:eastAsiaTheme="minorEastAsia" w:hAnsiTheme="minorHAnsi" w:cstheme="minorBidi"/>
          <w:sz w:val="22"/>
          <w:szCs w:val="22"/>
          <w:lang w:eastAsia="pt-BR"/>
        </w:rPr>
      </w:pPr>
      <w:hyperlink w:anchor="_Toc169780676" w:history="1">
        <w:r w:rsidR="00FF4C0B" w:rsidRPr="00F37107">
          <w:rPr>
            <w:rStyle w:val="Hyperlink"/>
          </w:rPr>
          <w:t>21.</w:t>
        </w:r>
        <w:r w:rsidR="00FF4C0B">
          <w:rPr>
            <w:rFonts w:asciiTheme="minorHAnsi" w:eastAsiaTheme="minorEastAsia" w:hAnsiTheme="minorHAnsi" w:cstheme="minorBidi"/>
            <w:sz w:val="22"/>
            <w:szCs w:val="22"/>
            <w:lang w:eastAsia="pt-BR"/>
          </w:rPr>
          <w:tab/>
        </w:r>
        <w:r w:rsidR="00FF4C0B" w:rsidRPr="00F37107">
          <w:rPr>
            <w:rStyle w:val="Hyperlink"/>
          </w:rPr>
          <w:t>OBRIGAÇÕES DA CODEVASF</w:t>
        </w:r>
        <w:r w:rsidR="00FF4C0B">
          <w:rPr>
            <w:webHidden/>
          </w:rPr>
          <w:tab/>
        </w:r>
        <w:r w:rsidR="00FF4C0B">
          <w:rPr>
            <w:webHidden/>
          </w:rPr>
          <w:fldChar w:fldCharType="begin"/>
        </w:r>
        <w:r w:rsidR="00FF4C0B">
          <w:rPr>
            <w:webHidden/>
          </w:rPr>
          <w:instrText xml:space="preserve"> PAGEREF _Toc169780676 \h </w:instrText>
        </w:r>
        <w:r w:rsidR="00FF4C0B">
          <w:rPr>
            <w:webHidden/>
          </w:rPr>
        </w:r>
        <w:r w:rsidR="00FF4C0B">
          <w:rPr>
            <w:webHidden/>
          </w:rPr>
          <w:fldChar w:fldCharType="separate"/>
        </w:r>
        <w:r>
          <w:rPr>
            <w:webHidden/>
          </w:rPr>
          <w:t>42</w:t>
        </w:r>
        <w:r w:rsidR="00FF4C0B">
          <w:rPr>
            <w:webHidden/>
          </w:rPr>
          <w:fldChar w:fldCharType="end"/>
        </w:r>
      </w:hyperlink>
    </w:p>
    <w:p w14:paraId="608E9C0A" w14:textId="68CA0556" w:rsidR="00FF4C0B" w:rsidRDefault="00510A4D">
      <w:pPr>
        <w:pStyle w:val="Sumrio1"/>
        <w:rPr>
          <w:rFonts w:asciiTheme="minorHAnsi" w:eastAsiaTheme="minorEastAsia" w:hAnsiTheme="minorHAnsi" w:cstheme="minorBidi"/>
          <w:sz w:val="22"/>
          <w:szCs w:val="22"/>
          <w:lang w:eastAsia="pt-BR"/>
        </w:rPr>
      </w:pPr>
      <w:hyperlink w:anchor="_Toc169780677" w:history="1">
        <w:r w:rsidR="00FF4C0B" w:rsidRPr="00F37107">
          <w:rPr>
            <w:rStyle w:val="Hyperlink"/>
          </w:rPr>
          <w:t>22.</w:t>
        </w:r>
        <w:r w:rsidR="00FF4C0B">
          <w:rPr>
            <w:rFonts w:asciiTheme="minorHAnsi" w:eastAsiaTheme="minorEastAsia" w:hAnsiTheme="minorHAnsi" w:cstheme="minorBidi"/>
            <w:sz w:val="22"/>
            <w:szCs w:val="22"/>
            <w:lang w:eastAsia="pt-BR"/>
          </w:rPr>
          <w:tab/>
        </w:r>
        <w:r w:rsidR="00FF4C0B" w:rsidRPr="00F37107">
          <w:rPr>
            <w:rStyle w:val="Hyperlink"/>
          </w:rPr>
          <w:t>MATRIZ DE RISCOS</w:t>
        </w:r>
        <w:r w:rsidR="00FF4C0B">
          <w:rPr>
            <w:webHidden/>
          </w:rPr>
          <w:tab/>
        </w:r>
        <w:r w:rsidR="00FF4C0B">
          <w:rPr>
            <w:webHidden/>
          </w:rPr>
          <w:fldChar w:fldCharType="begin"/>
        </w:r>
        <w:r w:rsidR="00FF4C0B">
          <w:rPr>
            <w:webHidden/>
          </w:rPr>
          <w:instrText xml:space="preserve"> PAGEREF _Toc169780677 \h </w:instrText>
        </w:r>
        <w:r w:rsidR="00FF4C0B">
          <w:rPr>
            <w:webHidden/>
          </w:rPr>
        </w:r>
        <w:r w:rsidR="00FF4C0B">
          <w:rPr>
            <w:webHidden/>
          </w:rPr>
          <w:fldChar w:fldCharType="separate"/>
        </w:r>
        <w:r>
          <w:rPr>
            <w:webHidden/>
          </w:rPr>
          <w:t>42</w:t>
        </w:r>
        <w:r w:rsidR="00FF4C0B">
          <w:rPr>
            <w:webHidden/>
          </w:rPr>
          <w:fldChar w:fldCharType="end"/>
        </w:r>
      </w:hyperlink>
    </w:p>
    <w:p w14:paraId="5A0527B7" w14:textId="6E6D1A4A" w:rsidR="00FF4C0B" w:rsidRDefault="00510A4D">
      <w:pPr>
        <w:pStyle w:val="Sumrio1"/>
        <w:rPr>
          <w:rFonts w:asciiTheme="minorHAnsi" w:eastAsiaTheme="minorEastAsia" w:hAnsiTheme="minorHAnsi" w:cstheme="minorBidi"/>
          <w:sz w:val="22"/>
          <w:szCs w:val="22"/>
          <w:lang w:eastAsia="pt-BR"/>
        </w:rPr>
      </w:pPr>
      <w:hyperlink w:anchor="_Toc169780678" w:history="1">
        <w:r w:rsidR="00FF4C0B" w:rsidRPr="00F37107">
          <w:rPr>
            <w:rStyle w:val="Hyperlink"/>
          </w:rPr>
          <w:t>23.</w:t>
        </w:r>
        <w:r w:rsidR="00FF4C0B">
          <w:rPr>
            <w:rFonts w:asciiTheme="minorHAnsi" w:eastAsiaTheme="minorEastAsia" w:hAnsiTheme="minorHAnsi" w:cstheme="minorBidi"/>
            <w:sz w:val="22"/>
            <w:szCs w:val="22"/>
            <w:lang w:eastAsia="pt-BR"/>
          </w:rPr>
          <w:tab/>
        </w:r>
        <w:r w:rsidR="00FF4C0B" w:rsidRPr="00F37107">
          <w:rPr>
            <w:rStyle w:val="Hyperlink"/>
          </w:rPr>
          <w:t>CONDIÇÕES GERAIS</w:t>
        </w:r>
        <w:r w:rsidR="00FF4C0B">
          <w:rPr>
            <w:webHidden/>
          </w:rPr>
          <w:tab/>
        </w:r>
        <w:r w:rsidR="00FF4C0B">
          <w:rPr>
            <w:webHidden/>
          </w:rPr>
          <w:fldChar w:fldCharType="begin"/>
        </w:r>
        <w:r w:rsidR="00FF4C0B">
          <w:rPr>
            <w:webHidden/>
          </w:rPr>
          <w:instrText xml:space="preserve"> PAGEREF _Toc169780678 \h </w:instrText>
        </w:r>
        <w:r w:rsidR="00FF4C0B">
          <w:rPr>
            <w:webHidden/>
          </w:rPr>
        </w:r>
        <w:r w:rsidR="00FF4C0B">
          <w:rPr>
            <w:webHidden/>
          </w:rPr>
          <w:fldChar w:fldCharType="separate"/>
        </w:r>
        <w:r>
          <w:rPr>
            <w:webHidden/>
          </w:rPr>
          <w:t>43</w:t>
        </w:r>
        <w:r w:rsidR="00FF4C0B">
          <w:rPr>
            <w:webHidden/>
          </w:rPr>
          <w:fldChar w:fldCharType="end"/>
        </w:r>
      </w:hyperlink>
    </w:p>
    <w:p w14:paraId="12D177EB" w14:textId="277877D2" w:rsidR="00FF4C0B" w:rsidRDefault="00510A4D">
      <w:pPr>
        <w:pStyle w:val="Sumrio1"/>
        <w:rPr>
          <w:rFonts w:asciiTheme="minorHAnsi" w:eastAsiaTheme="minorEastAsia" w:hAnsiTheme="minorHAnsi" w:cstheme="minorBidi"/>
          <w:sz w:val="22"/>
          <w:szCs w:val="22"/>
          <w:lang w:eastAsia="pt-BR"/>
        </w:rPr>
      </w:pPr>
      <w:hyperlink w:anchor="_Toc169780679" w:history="1">
        <w:r w:rsidR="00FF4C0B" w:rsidRPr="00F37107">
          <w:rPr>
            <w:rStyle w:val="Hyperlink"/>
          </w:rPr>
          <w:t>24.</w:t>
        </w:r>
        <w:r w:rsidR="00FF4C0B">
          <w:rPr>
            <w:rFonts w:asciiTheme="minorHAnsi" w:eastAsiaTheme="minorEastAsia" w:hAnsiTheme="minorHAnsi" w:cstheme="minorBidi"/>
            <w:sz w:val="22"/>
            <w:szCs w:val="22"/>
            <w:lang w:eastAsia="pt-BR"/>
          </w:rPr>
          <w:tab/>
        </w:r>
        <w:r w:rsidR="00FF4C0B" w:rsidRPr="00F37107">
          <w:rPr>
            <w:rStyle w:val="Hyperlink"/>
          </w:rPr>
          <w:t>ANEXOS</w:t>
        </w:r>
        <w:r w:rsidR="00FF4C0B">
          <w:rPr>
            <w:webHidden/>
          </w:rPr>
          <w:tab/>
        </w:r>
        <w:r w:rsidR="00FF4C0B">
          <w:rPr>
            <w:webHidden/>
          </w:rPr>
          <w:fldChar w:fldCharType="begin"/>
        </w:r>
        <w:r w:rsidR="00FF4C0B">
          <w:rPr>
            <w:webHidden/>
          </w:rPr>
          <w:instrText xml:space="preserve"> PAGEREF _Toc169780679 \h </w:instrText>
        </w:r>
        <w:r w:rsidR="00FF4C0B">
          <w:rPr>
            <w:webHidden/>
          </w:rPr>
        </w:r>
        <w:r w:rsidR="00FF4C0B">
          <w:rPr>
            <w:webHidden/>
          </w:rPr>
          <w:fldChar w:fldCharType="separate"/>
        </w:r>
        <w:r>
          <w:rPr>
            <w:webHidden/>
          </w:rPr>
          <w:t>43</w:t>
        </w:r>
        <w:r w:rsidR="00FF4C0B">
          <w:rPr>
            <w:webHidden/>
          </w:rPr>
          <w:fldChar w:fldCharType="end"/>
        </w:r>
      </w:hyperlink>
    </w:p>
    <w:p w14:paraId="4301874E" w14:textId="08F21D15" w:rsidR="003A07E9" w:rsidRPr="00C03740" w:rsidRDefault="00C62AB2" w:rsidP="00574244">
      <w:pPr>
        <w:rPr>
          <w:szCs w:val="20"/>
        </w:rPr>
      </w:pPr>
      <w:r w:rsidRPr="00C03740">
        <w:rPr>
          <w:szCs w:val="20"/>
        </w:rPr>
        <w:fldChar w:fldCharType="end"/>
      </w:r>
    </w:p>
    <w:p w14:paraId="2CB0963A" w14:textId="77777777" w:rsidR="00316B2A" w:rsidRPr="00C03740" w:rsidRDefault="00316B2A" w:rsidP="00574244">
      <w:pPr>
        <w:rPr>
          <w:szCs w:val="20"/>
        </w:rPr>
      </w:pPr>
      <w:r w:rsidRPr="00C03740">
        <w:rPr>
          <w:szCs w:val="20"/>
        </w:rPr>
        <w:br w:type="page"/>
      </w:r>
    </w:p>
    <w:p w14:paraId="0D7FEF36" w14:textId="77777777" w:rsidR="00B236F1" w:rsidRPr="00C03740" w:rsidRDefault="00B236F1" w:rsidP="00B236F1">
      <w:pPr>
        <w:jc w:val="center"/>
        <w:rPr>
          <w:b/>
          <w:szCs w:val="20"/>
        </w:rPr>
      </w:pPr>
      <w:r w:rsidRPr="00C03740">
        <w:rPr>
          <w:b/>
          <w:szCs w:val="20"/>
        </w:rPr>
        <w:lastRenderedPageBreak/>
        <w:t>TERMO DE REFERÊNCIA</w:t>
      </w:r>
    </w:p>
    <w:p w14:paraId="0008B0AE" w14:textId="77777777" w:rsidR="00B236F1" w:rsidRPr="00C03740" w:rsidRDefault="00B236F1" w:rsidP="00B236F1">
      <w:pPr>
        <w:rPr>
          <w:szCs w:val="20"/>
        </w:rPr>
      </w:pPr>
    </w:p>
    <w:p w14:paraId="686EB051" w14:textId="77777777" w:rsidR="00983C1F" w:rsidRPr="00C03740" w:rsidRDefault="00F225A9" w:rsidP="00983C1F">
      <w:pPr>
        <w:pStyle w:val="Ttulo1"/>
        <w:ind w:left="851" w:hanging="851"/>
        <w:rPr>
          <w:szCs w:val="20"/>
        </w:rPr>
      </w:pPr>
      <w:bookmarkStart w:id="1" w:name="_Toc169780656"/>
      <w:bookmarkStart w:id="2" w:name="_Ref400449093"/>
      <w:r w:rsidRPr="00C03740">
        <w:rPr>
          <w:szCs w:val="20"/>
        </w:rPr>
        <w:t>OBJETO DA CONTRATAÇÃO</w:t>
      </w:r>
      <w:bookmarkEnd w:id="1"/>
    </w:p>
    <w:p w14:paraId="61899484" w14:textId="77777777" w:rsidR="003134EA" w:rsidRPr="00C03740" w:rsidRDefault="003134EA" w:rsidP="00F225A9">
      <w:pPr>
        <w:rPr>
          <w:szCs w:val="20"/>
        </w:rPr>
      </w:pPr>
    </w:p>
    <w:p w14:paraId="7613748D" w14:textId="57988383" w:rsidR="00F260FC" w:rsidRPr="004A716B" w:rsidRDefault="00F260FC" w:rsidP="00A968B1">
      <w:pPr>
        <w:pStyle w:val="Ttulo2"/>
        <w:widowControl w:val="0"/>
        <w:numPr>
          <w:ilvl w:val="1"/>
          <w:numId w:val="34"/>
        </w:numPr>
        <w:tabs>
          <w:tab w:val="clear" w:pos="1015"/>
          <w:tab w:val="num" w:pos="851"/>
        </w:tabs>
        <w:suppressAutoHyphens/>
        <w:spacing w:before="40" w:after="96"/>
        <w:ind w:left="851" w:hanging="851"/>
        <w:contextualSpacing w:val="0"/>
        <w:rPr>
          <w:szCs w:val="20"/>
        </w:rPr>
      </w:pPr>
      <w:r w:rsidRPr="00C03740">
        <w:rPr>
          <w:szCs w:val="20"/>
        </w:rPr>
        <w:t xml:space="preserve">O </w:t>
      </w:r>
      <w:r w:rsidRPr="004A716B">
        <w:rPr>
          <w:szCs w:val="20"/>
        </w:rPr>
        <w:t xml:space="preserve">objetivo deste Termo de Referência é o estabelecimento de normas, critérios, condições contratuais principais e o fornecimento de todas as informações que permitam a elaboração de edital, apresentação de propostas e, posteriormente, a celebração de contrato para a </w:t>
      </w:r>
      <w:bookmarkStart w:id="3" w:name="_Hlk203554043"/>
      <w:r w:rsidRPr="004A716B">
        <w:rPr>
          <w:szCs w:val="20"/>
        </w:rPr>
        <w:t xml:space="preserve">contratação de serviços de </w:t>
      </w:r>
      <w:r w:rsidR="00303A03" w:rsidRPr="004A716B">
        <w:rPr>
          <w:szCs w:val="20"/>
        </w:rPr>
        <w:t>e</w:t>
      </w:r>
      <w:r w:rsidRPr="004A716B">
        <w:rPr>
          <w:szCs w:val="20"/>
        </w:rPr>
        <w:t xml:space="preserve">xecução de </w:t>
      </w:r>
      <w:r w:rsidR="00303A03" w:rsidRPr="004A716B">
        <w:rPr>
          <w:szCs w:val="20"/>
        </w:rPr>
        <w:t>p</w:t>
      </w:r>
      <w:r w:rsidRPr="004A716B">
        <w:rPr>
          <w:szCs w:val="20"/>
        </w:rPr>
        <w:t xml:space="preserve">avimentação </w:t>
      </w:r>
      <w:r w:rsidR="00303A03" w:rsidRPr="004A716B">
        <w:rPr>
          <w:szCs w:val="20"/>
        </w:rPr>
        <w:t>a</w:t>
      </w:r>
      <w:r w:rsidRPr="004A716B">
        <w:rPr>
          <w:szCs w:val="20"/>
        </w:rPr>
        <w:t>sfáltica em Tratamento Superficial Duplo (TSD)</w:t>
      </w:r>
      <w:r w:rsidR="00303A03" w:rsidRPr="004A716B">
        <w:rPr>
          <w:szCs w:val="20"/>
        </w:rPr>
        <w:t xml:space="preserve"> e de pavimentação em paralelepípedo</w:t>
      </w:r>
      <w:r w:rsidRPr="004A716B">
        <w:rPr>
          <w:szCs w:val="20"/>
        </w:rPr>
        <w:t>, em vias de diversos municípios inseridos na área de atuação da</w:t>
      </w:r>
      <w:r w:rsidR="00FA710F">
        <w:t xml:space="preserve"> 5ª Superintendência Regional da </w:t>
      </w:r>
      <w:r w:rsidRPr="004A716B">
        <w:rPr>
          <w:szCs w:val="20"/>
        </w:rPr>
        <w:t xml:space="preserve">Codevasf, no estado </w:t>
      </w:r>
      <w:r w:rsidR="00A968B1" w:rsidRPr="004A716B">
        <w:rPr>
          <w:szCs w:val="20"/>
        </w:rPr>
        <w:t>de Alagoas</w:t>
      </w:r>
      <w:bookmarkEnd w:id="3"/>
      <w:r w:rsidRPr="004A716B">
        <w:rPr>
          <w:szCs w:val="20"/>
        </w:rPr>
        <w:t>, conforme quantitativos estimados na planilha de custos e abaixo discriminados:</w:t>
      </w:r>
    </w:p>
    <w:p w14:paraId="40226862" w14:textId="332B20B1" w:rsidR="00F260FC" w:rsidRPr="004A716B" w:rsidRDefault="00F260FC" w:rsidP="00A968B1">
      <w:pPr>
        <w:pStyle w:val="PargrafodaLista"/>
        <w:numPr>
          <w:ilvl w:val="0"/>
          <w:numId w:val="35"/>
        </w:numPr>
        <w:suppressAutoHyphens/>
        <w:spacing w:line="300" w:lineRule="auto"/>
        <w:ind w:left="1418" w:hanging="425"/>
        <w:contextualSpacing w:val="0"/>
        <w:rPr>
          <w:szCs w:val="20"/>
        </w:rPr>
      </w:pPr>
      <w:r w:rsidRPr="004A716B">
        <w:rPr>
          <w:szCs w:val="20"/>
          <w:u w:val="single"/>
        </w:rPr>
        <w:t>Item 1:</w:t>
      </w:r>
      <w:r w:rsidRPr="004A716B">
        <w:rPr>
          <w:szCs w:val="20"/>
        </w:rPr>
        <w:t xml:space="preserve"> </w:t>
      </w:r>
      <w:r w:rsidRPr="004A716B">
        <w:rPr>
          <w:b/>
          <w:szCs w:val="20"/>
        </w:rPr>
        <w:t>Pavimentação asfáltica em TSD</w:t>
      </w:r>
      <w:r w:rsidR="00A968B1" w:rsidRPr="004A716B">
        <w:rPr>
          <w:b/>
          <w:szCs w:val="20"/>
        </w:rPr>
        <w:t>.</w:t>
      </w:r>
    </w:p>
    <w:p w14:paraId="610A12B5" w14:textId="3DE0D549" w:rsidR="00F260FC" w:rsidRPr="004A716B" w:rsidRDefault="000729D2" w:rsidP="000729D2">
      <w:pPr>
        <w:pStyle w:val="PargrafodaLista"/>
        <w:numPr>
          <w:ilvl w:val="0"/>
          <w:numId w:val="35"/>
        </w:numPr>
        <w:suppressAutoHyphens/>
        <w:spacing w:line="300" w:lineRule="auto"/>
        <w:ind w:left="1418" w:hanging="425"/>
        <w:contextualSpacing w:val="0"/>
        <w:rPr>
          <w:szCs w:val="20"/>
        </w:rPr>
      </w:pPr>
      <w:r w:rsidRPr="004A716B">
        <w:rPr>
          <w:szCs w:val="20"/>
          <w:u w:val="single"/>
        </w:rPr>
        <w:t>Item 2</w:t>
      </w:r>
      <w:r w:rsidRPr="004A716B">
        <w:rPr>
          <w:szCs w:val="20"/>
        </w:rPr>
        <w:t xml:space="preserve">: </w:t>
      </w:r>
      <w:r w:rsidRPr="004A716B">
        <w:rPr>
          <w:b/>
          <w:bCs/>
          <w:szCs w:val="20"/>
        </w:rPr>
        <w:t>Pavimentação em Paralelepípedo.</w:t>
      </w:r>
    </w:p>
    <w:p w14:paraId="64A8D437" w14:textId="77777777" w:rsidR="00F225A9" w:rsidRPr="004A716B" w:rsidRDefault="00F225A9" w:rsidP="00F225A9">
      <w:pPr>
        <w:rPr>
          <w:szCs w:val="20"/>
        </w:rPr>
      </w:pPr>
    </w:p>
    <w:p w14:paraId="3BE223B0" w14:textId="65153948" w:rsidR="000A2353" w:rsidRPr="004A716B" w:rsidRDefault="000A2353" w:rsidP="000729D2">
      <w:pPr>
        <w:pStyle w:val="Ttulo2"/>
        <w:numPr>
          <w:ilvl w:val="1"/>
          <w:numId w:val="34"/>
        </w:numPr>
        <w:tabs>
          <w:tab w:val="clear" w:pos="1015"/>
          <w:tab w:val="num" w:pos="851"/>
        </w:tabs>
        <w:ind w:left="851" w:hanging="851"/>
        <w:rPr>
          <w:szCs w:val="20"/>
        </w:rPr>
      </w:pPr>
      <w:r w:rsidRPr="004A716B">
        <w:rPr>
          <w:szCs w:val="20"/>
        </w:rPr>
        <w:t>Código S</w:t>
      </w:r>
      <w:r w:rsidR="00A64399" w:rsidRPr="004A716B">
        <w:rPr>
          <w:szCs w:val="20"/>
        </w:rPr>
        <w:t xml:space="preserve">IASG – CATSER: </w:t>
      </w:r>
    </w:p>
    <w:p w14:paraId="47B6BC24" w14:textId="77777777" w:rsidR="00A64399" w:rsidRPr="004A716B" w:rsidRDefault="00A64399" w:rsidP="00A64399">
      <w:pPr>
        <w:rPr>
          <w:szCs w:val="20"/>
          <w:lang w:eastAsia="pt-BR"/>
        </w:rPr>
      </w:pPr>
    </w:p>
    <w:p w14:paraId="3BC19C9B" w14:textId="0F986988" w:rsidR="000729D2" w:rsidRPr="004A716B" w:rsidRDefault="000729D2" w:rsidP="000729D2">
      <w:pPr>
        <w:pStyle w:val="PargrafodaLista"/>
        <w:numPr>
          <w:ilvl w:val="0"/>
          <w:numId w:val="0"/>
        </w:numPr>
        <w:spacing w:line="300" w:lineRule="auto"/>
        <w:ind w:left="710" w:firstLine="141"/>
        <w:contextualSpacing w:val="0"/>
        <w:rPr>
          <w:szCs w:val="20"/>
          <w:lang w:eastAsia="pt-BR"/>
        </w:rPr>
      </w:pPr>
      <w:r w:rsidRPr="004A716B">
        <w:rPr>
          <w:szCs w:val="20"/>
          <w:u w:val="single"/>
          <w:lang w:eastAsia="pt-BR"/>
        </w:rPr>
        <w:t>Pavimentação asfáltica em TSD</w:t>
      </w:r>
      <w:r w:rsidRPr="004A716B">
        <w:rPr>
          <w:szCs w:val="20"/>
          <w:lang w:eastAsia="pt-BR"/>
        </w:rPr>
        <w:t>: 1406 – Obras civis de pavimentação asfáltica.</w:t>
      </w:r>
    </w:p>
    <w:p w14:paraId="698F85B9" w14:textId="3631163D" w:rsidR="000729D2" w:rsidRPr="004A716B" w:rsidRDefault="000729D2" w:rsidP="000729D2">
      <w:pPr>
        <w:ind w:left="143" w:firstLine="708"/>
        <w:rPr>
          <w:szCs w:val="20"/>
          <w:lang w:eastAsia="pt-BR"/>
        </w:rPr>
      </w:pPr>
      <w:r w:rsidRPr="004A716B">
        <w:rPr>
          <w:szCs w:val="20"/>
          <w:u w:val="single"/>
          <w:lang w:eastAsia="pt-BR"/>
        </w:rPr>
        <w:t>Pavimentação em paralelepípedo</w:t>
      </w:r>
      <w:r w:rsidRPr="004A716B">
        <w:rPr>
          <w:szCs w:val="20"/>
          <w:lang w:eastAsia="pt-BR"/>
        </w:rPr>
        <w:t xml:space="preserve">: </w:t>
      </w:r>
      <w:r w:rsidRPr="004A716B">
        <w:t>1422 - Obras Civis de Pavimentação de Paralelepípedo</w:t>
      </w:r>
      <w:r w:rsidRPr="004A716B">
        <w:rPr>
          <w:szCs w:val="20"/>
          <w:lang w:eastAsia="pt-BR"/>
        </w:rPr>
        <w:t>.</w:t>
      </w:r>
    </w:p>
    <w:p w14:paraId="485C98A1" w14:textId="77777777" w:rsidR="000A2353" w:rsidRPr="004A716B" w:rsidRDefault="000A2353" w:rsidP="00F225A9">
      <w:pPr>
        <w:rPr>
          <w:szCs w:val="20"/>
        </w:rPr>
      </w:pPr>
    </w:p>
    <w:p w14:paraId="355F5006" w14:textId="77777777" w:rsidR="00A70B10" w:rsidRPr="004A716B" w:rsidRDefault="00A70B10" w:rsidP="00F225A9">
      <w:pPr>
        <w:rPr>
          <w:szCs w:val="20"/>
        </w:rPr>
      </w:pPr>
    </w:p>
    <w:p w14:paraId="23583361" w14:textId="77777777" w:rsidR="00A34AF6" w:rsidRPr="004A716B" w:rsidRDefault="00A34AF6" w:rsidP="000A56BB">
      <w:pPr>
        <w:pStyle w:val="Ttulo1"/>
        <w:numPr>
          <w:ilvl w:val="0"/>
          <w:numId w:val="34"/>
        </w:numPr>
        <w:tabs>
          <w:tab w:val="left" w:pos="851"/>
        </w:tabs>
        <w:ind w:left="851" w:hanging="851"/>
        <w:rPr>
          <w:szCs w:val="20"/>
        </w:rPr>
      </w:pPr>
      <w:bookmarkStart w:id="4" w:name="_Toc401910394"/>
      <w:bookmarkStart w:id="5" w:name="_Toc169780657"/>
      <w:bookmarkStart w:id="6" w:name="_Toc401910395"/>
      <w:bookmarkEnd w:id="2"/>
      <w:r w:rsidRPr="004A716B">
        <w:rPr>
          <w:szCs w:val="20"/>
        </w:rPr>
        <w:t>TERMINOLOGIAS E DEFINIÇÕES</w:t>
      </w:r>
      <w:bookmarkEnd w:id="4"/>
      <w:bookmarkEnd w:id="5"/>
    </w:p>
    <w:p w14:paraId="07A03A15" w14:textId="77777777" w:rsidR="003134EA" w:rsidRPr="004A716B" w:rsidRDefault="003134EA" w:rsidP="00A34AF6">
      <w:pPr>
        <w:rPr>
          <w:szCs w:val="20"/>
        </w:rPr>
      </w:pPr>
    </w:p>
    <w:p w14:paraId="28E0F898" w14:textId="77777777" w:rsidR="00A34AF6" w:rsidRPr="004A716B" w:rsidRDefault="00A34AF6" w:rsidP="00A34AF6">
      <w:pPr>
        <w:rPr>
          <w:szCs w:val="20"/>
        </w:rPr>
      </w:pPr>
      <w:r w:rsidRPr="004A716B">
        <w:rPr>
          <w:szCs w:val="20"/>
        </w:rPr>
        <w:t>Neste Termo de Referência (TR) ou em quaisquer outros documentos relacionados com os serviços acima solicitados, os termos ou expressões têm o seguinte significado e/ou interpretação:</w:t>
      </w:r>
    </w:p>
    <w:p w14:paraId="4B0B6699" w14:textId="77777777" w:rsidR="00A70B10" w:rsidRPr="004A716B" w:rsidRDefault="00A70B10" w:rsidP="00A34AF6">
      <w:pPr>
        <w:rPr>
          <w:szCs w:val="20"/>
        </w:rPr>
      </w:pPr>
    </w:p>
    <w:p w14:paraId="3A3A3BA0" w14:textId="5871AFA2" w:rsidR="00A70B10" w:rsidRDefault="00FA710F" w:rsidP="00A34AF6">
      <w:r w:rsidRPr="00FA710F">
        <w:rPr>
          <w:b/>
        </w:rPr>
        <w:t>ÁREA DE DESENVOLVIMENTO E INFRAESTRUTURA – AD</w:t>
      </w:r>
      <w:r w:rsidR="00A70B10" w:rsidRPr="004A716B">
        <w:rPr>
          <w:b/>
        </w:rPr>
        <w:t>:</w:t>
      </w:r>
      <w:r w:rsidR="00A70B10" w:rsidRPr="004A716B">
        <w:t xml:space="preserve"> Unidade da administração superior da Codevasf, a qual está afeta as demais unidades técnicas que têm por competência a fiscalização e a coordenação dos serviços de engenharia objeto deste Termo de Referência</w:t>
      </w:r>
      <w:r w:rsidR="00A70B10">
        <w:t>.</w:t>
      </w:r>
    </w:p>
    <w:p w14:paraId="60D708B1" w14:textId="77777777" w:rsidR="00A70B10" w:rsidRDefault="00A70B10" w:rsidP="00A34AF6">
      <w:pPr>
        <w:rPr>
          <w:szCs w:val="20"/>
        </w:rPr>
      </w:pPr>
    </w:p>
    <w:p w14:paraId="7919EFA5" w14:textId="3C573E90" w:rsidR="00A70B10" w:rsidRDefault="00A70B10" w:rsidP="00A70B10">
      <w:r>
        <w:rPr>
          <w:b/>
        </w:rPr>
        <w:t xml:space="preserve">ATA DE REGISTRO DE PREÇOS: </w:t>
      </w:r>
      <w:r>
        <w:t>Documento vinculativo, obrigacional, com características de compromisso para futura contratação, onde se registram os preços, fornecedores, órgãos participantes e condições a serem praticadas, conforme disposições contidas no instrumento convocatório e propostas apresentadas.</w:t>
      </w:r>
    </w:p>
    <w:p w14:paraId="1C17BCE6" w14:textId="77777777" w:rsidR="00A70B10" w:rsidRDefault="00A70B10" w:rsidP="00A70B10"/>
    <w:p w14:paraId="57753A18" w14:textId="55B69334" w:rsidR="00A70B10" w:rsidRDefault="00A70B10" w:rsidP="00A70B10">
      <w:r>
        <w:rPr>
          <w:b/>
        </w:rPr>
        <w:t>CANTEIRO DE OBRAS:</w:t>
      </w:r>
      <w:r>
        <w:t xml:space="preserve"> Local onde serão implantadas as estruturas fixas e/ou móveis do empreiteiro, com vistas a apoiar suas atividades de execução dos serviços de engenharia. Nestas estruturas estarão incluídas as instalações para as equipes de apoio e eventualmente do pessoal de acompanhamento e controle da Codevasf.</w:t>
      </w:r>
    </w:p>
    <w:p w14:paraId="465C710B" w14:textId="77777777" w:rsidR="00A70B10" w:rsidRDefault="00A70B10" w:rsidP="00A70B10">
      <w:pPr>
        <w:rPr>
          <w:b/>
        </w:rPr>
      </w:pPr>
    </w:p>
    <w:p w14:paraId="2A4582BB" w14:textId="5D807BE0" w:rsidR="00A70B10" w:rsidRDefault="00A70B10" w:rsidP="00A34AF6">
      <w:pPr>
        <w:rPr>
          <w:szCs w:val="20"/>
        </w:rPr>
      </w:pPr>
      <w:r w:rsidRPr="00C03740">
        <w:rPr>
          <w:b/>
        </w:rPr>
        <w:t>CODEVASF:</w:t>
      </w:r>
      <w:r w:rsidRPr="00C03740">
        <w:t xml:space="preserve"> Companhia de Desenvolvimento dos Vales do São Francisco e do Parnaíba – Empresa pública vinculada ao Ministério da Integração e do Desenvolvimento Regional, com sede no Setor de Grandes Áreas Norte, Quadra 601 – Lote 1 – Brasília-DF</w:t>
      </w:r>
      <w:r>
        <w:t>.</w:t>
      </w:r>
    </w:p>
    <w:p w14:paraId="0691364D" w14:textId="77777777" w:rsidR="00A70B10" w:rsidRDefault="00A70B10" w:rsidP="00A34AF6">
      <w:pPr>
        <w:rPr>
          <w:szCs w:val="20"/>
        </w:rPr>
      </w:pPr>
    </w:p>
    <w:p w14:paraId="1711C891" w14:textId="48FD621A" w:rsidR="00A70B10" w:rsidRDefault="00A70B10" w:rsidP="00A34AF6">
      <w:pPr>
        <w:rPr>
          <w:szCs w:val="20"/>
        </w:rPr>
      </w:pPr>
      <w:r w:rsidRPr="00C03740">
        <w:rPr>
          <w:b/>
        </w:rPr>
        <w:t>COMO CONSTRUÍDO (AS BUILT):</w:t>
      </w:r>
      <w:r w:rsidRPr="00C03740">
        <w:t xml:space="preserve"> É a definição qualitativa e quantitativa de todos os serviços executados, resultante do Projeto Executivo com as alterações e modificações ocorridas durante a execução da obra ou serviços de engenharia, como desenhos, listas, planilhas, etc</w:t>
      </w:r>
      <w:r>
        <w:t>.</w:t>
      </w:r>
    </w:p>
    <w:p w14:paraId="08670944" w14:textId="77777777" w:rsidR="00A70B10" w:rsidRDefault="00A70B10" w:rsidP="00A34AF6">
      <w:pPr>
        <w:rPr>
          <w:szCs w:val="20"/>
        </w:rPr>
      </w:pPr>
    </w:p>
    <w:p w14:paraId="6C76C44F" w14:textId="547C5C05" w:rsidR="00A70B10" w:rsidRDefault="00A70B10" w:rsidP="00A34AF6">
      <w:pPr>
        <w:rPr>
          <w:szCs w:val="20"/>
        </w:rPr>
      </w:pPr>
      <w:r w:rsidRPr="00C03740">
        <w:rPr>
          <w:b/>
          <w:bCs/>
        </w:rPr>
        <w:t>CONTRATADA:</w:t>
      </w:r>
      <w:r w:rsidRPr="00C03740">
        <w:t xml:space="preserve"> Empresa licitante vencedora da Licitação, e contratada para a execução dos serviços objeto deste Termo de Referência</w:t>
      </w:r>
      <w:r>
        <w:t>.</w:t>
      </w:r>
    </w:p>
    <w:p w14:paraId="32EDBFB5" w14:textId="77777777" w:rsidR="00A70B10" w:rsidRDefault="00A70B10" w:rsidP="00A34AF6">
      <w:pPr>
        <w:rPr>
          <w:szCs w:val="20"/>
        </w:rPr>
      </w:pPr>
    </w:p>
    <w:p w14:paraId="67EBCBD1" w14:textId="64D1D2B0" w:rsidR="00A70B10" w:rsidRDefault="00DA2667" w:rsidP="00A34AF6">
      <w:r w:rsidRPr="00C03740">
        <w:rPr>
          <w:b/>
          <w:bCs/>
        </w:rPr>
        <w:t>CONTRATANTE:</w:t>
      </w:r>
      <w:r w:rsidRPr="00C03740">
        <w:t xml:space="preserve"> Companhia de Desenvolvimento dos Vales do São Francisco e do Parnaíba, doravante denominada Codevasf</w:t>
      </w:r>
      <w:r>
        <w:t>.</w:t>
      </w:r>
    </w:p>
    <w:p w14:paraId="0EA1A1AD" w14:textId="77777777" w:rsidR="00DA2667" w:rsidRDefault="00DA2667" w:rsidP="00A34AF6"/>
    <w:p w14:paraId="25F31050" w14:textId="1F6CFBA8" w:rsidR="00DA2667" w:rsidRDefault="00DA2667" w:rsidP="00A34AF6">
      <w:pPr>
        <w:rPr>
          <w:szCs w:val="20"/>
        </w:rPr>
      </w:pPr>
      <w:r w:rsidRPr="00C03740">
        <w:rPr>
          <w:b/>
          <w:bCs/>
        </w:rPr>
        <w:lastRenderedPageBreak/>
        <w:t>CONTRATO (CT)</w:t>
      </w:r>
      <w:r w:rsidRPr="00C03740">
        <w:t>: Documento, subscrito pela Codevasf e a CONTRATADA (licitante vencedora do certame), que define as obrigações e direitos de ambas com relação à execução dos serviços</w:t>
      </w:r>
      <w:r>
        <w:t>.</w:t>
      </w:r>
    </w:p>
    <w:p w14:paraId="2C737D8A" w14:textId="77777777" w:rsidR="00A70B10" w:rsidRDefault="00A70B10" w:rsidP="00A34AF6">
      <w:pPr>
        <w:rPr>
          <w:szCs w:val="20"/>
        </w:rPr>
      </w:pPr>
    </w:p>
    <w:p w14:paraId="3AC1B022" w14:textId="3B40E126" w:rsidR="00A70B10" w:rsidRDefault="00DA2667" w:rsidP="00A34AF6">
      <w:pPr>
        <w:rPr>
          <w:szCs w:val="20"/>
        </w:rPr>
      </w:pPr>
      <w:r w:rsidRPr="00C03740">
        <w:rPr>
          <w:b/>
          <w:bCs/>
        </w:rPr>
        <w:t>CRONOGRAMA FÍSICO-FINANCEIRO:</w:t>
      </w:r>
      <w:r w:rsidRPr="00C03740">
        <w:t xml:space="preserve"> representação gráfica da programação parcial ou total de um trabalho ou serviço ou produto, no qual são indicadas as suas diversas fases e respectivos prazos, aliados aos custos ou preços, doravante denominado CRONOGRAMA</w:t>
      </w:r>
      <w:r>
        <w:t>.</w:t>
      </w:r>
    </w:p>
    <w:p w14:paraId="097D1B03" w14:textId="77777777" w:rsidR="00A70B10" w:rsidRDefault="00A70B10" w:rsidP="00A34AF6">
      <w:pPr>
        <w:rPr>
          <w:szCs w:val="20"/>
        </w:rPr>
      </w:pPr>
    </w:p>
    <w:p w14:paraId="5ACFE9A7" w14:textId="278DDDA8" w:rsidR="00A70B10" w:rsidRDefault="00DA2667" w:rsidP="00A34AF6">
      <w:pPr>
        <w:rPr>
          <w:szCs w:val="20"/>
        </w:rPr>
      </w:pPr>
      <w:r w:rsidRPr="00C03740">
        <w:rPr>
          <w:b/>
        </w:rPr>
        <w:t>DIÁRIO DE OBRA:</w:t>
      </w:r>
      <w:r w:rsidRPr="00C03740">
        <w:t xml:space="preserve"> É uma espécie de memorial da obra ou serviços de engenharia, onde são descritos os acontecimentos mais importantes em um determinado dia: os serviços feitos, os equipamentos utilizados - e por quantas horas -, as condições do clima, etc. Caso necessário, também podem ser descritos os problemas na execução de serviços, falhas nos equipamentos, etc</w:t>
      </w:r>
      <w:r>
        <w:t>.</w:t>
      </w:r>
    </w:p>
    <w:p w14:paraId="3C59C765" w14:textId="77777777" w:rsidR="00A70B10" w:rsidRDefault="00A70B10" w:rsidP="00A34AF6">
      <w:pPr>
        <w:rPr>
          <w:szCs w:val="20"/>
        </w:rPr>
      </w:pPr>
    </w:p>
    <w:p w14:paraId="30C4F481" w14:textId="2C4DDE4C" w:rsidR="00A70B10" w:rsidRDefault="00DA2667" w:rsidP="00A34AF6">
      <w:pPr>
        <w:rPr>
          <w:szCs w:val="20"/>
        </w:rPr>
      </w:pPr>
      <w:r w:rsidRPr="00C03740">
        <w:rPr>
          <w:b/>
        </w:rPr>
        <w:t>DOCUMENTOS COMPLEMENTARES OU SUPLEMENTARES:</w:t>
      </w:r>
      <w:r w:rsidRPr="00C03740">
        <w:t xml:space="preserve"> Documentos que, por força de condições técnicas imprevisíveis, se fizerem necessários para a complementação ou suplementação dos documentos emitidos no Termo de Referência</w:t>
      </w:r>
      <w:r>
        <w:t>.</w:t>
      </w:r>
    </w:p>
    <w:p w14:paraId="7B461721" w14:textId="77777777" w:rsidR="00A70B10" w:rsidRDefault="00A70B10" w:rsidP="00A34AF6">
      <w:pPr>
        <w:rPr>
          <w:szCs w:val="20"/>
        </w:rPr>
      </w:pPr>
    </w:p>
    <w:p w14:paraId="4AD8F5F2" w14:textId="5BC342DB" w:rsidR="00A70B10" w:rsidRDefault="00DA2667" w:rsidP="00A34AF6">
      <w:pPr>
        <w:rPr>
          <w:szCs w:val="20"/>
        </w:rPr>
      </w:pPr>
      <w:r w:rsidRPr="00C03740">
        <w:rPr>
          <w:b/>
        </w:rPr>
        <w:t>DOCUMENTOS DE CONTRATO:</w:t>
      </w:r>
      <w:r w:rsidRPr="00C03740">
        <w:t xml:space="preserve"> Conjunto de todos os documentos que integram o contrato e regulam a execução dos serviços, compreendendo o Edital, Termo de Referência, especificações técnicas, desenhos e proposta financeira da executante, cronogramas e demais documentos complementares que se façam necessários à execução do objeto</w:t>
      </w:r>
      <w:r>
        <w:t>.</w:t>
      </w:r>
    </w:p>
    <w:p w14:paraId="04297109" w14:textId="77777777" w:rsidR="00A70B10" w:rsidRDefault="00A70B10" w:rsidP="00A34AF6">
      <w:pPr>
        <w:rPr>
          <w:szCs w:val="20"/>
        </w:rPr>
      </w:pPr>
    </w:p>
    <w:p w14:paraId="15D5B70F" w14:textId="77777777" w:rsidR="00DA2667" w:rsidRPr="00C03740" w:rsidRDefault="00DA2667" w:rsidP="00DA2667">
      <w:pPr>
        <w:pStyle w:val="Numerada"/>
        <w:tabs>
          <w:tab w:val="clear" w:pos="1474"/>
        </w:tabs>
        <w:spacing w:before="120" w:after="120"/>
        <w:ind w:left="0" w:firstLine="0"/>
        <w:rPr>
          <w:rFonts w:ascii="Arial" w:hAnsi="Arial" w:cs="Arial"/>
        </w:rPr>
      </w:pPr>
      <w:r w:rsidRPr="00C03740">
        <w:rPr>
          <w:rFonts w:ascii="Arial" w:hAnsi="Arial" w:cs="Arial"/>
          <w:b/>
          <w:bCs/>
        </w:rPr>
        <w:t>ESPECIFICAÇÕES TÉCNICAS (ET):</w:t>
      </w:r>
      <w:r w:rsidRPr="00C03740">
        <w:rPr>
          <w:rFonts w:ascii="Arial" w:hAnsi="Arial" w:cs="Arial"/>
        </w:rPr>
        <w:t xml:space="preserve"> Documento que descreve, de forma precisa, completa e ordenada, os materiais e os procedimentos de execução a serem adotados na construção. Têm como finalidade complementar a parte gráfica do projeto. São partes integrantes das especificações técnicas:</w:t>
      </w:r>
    </w:p>
    <w:p w14:paraId="42DC7EEF" w14:textId="77777777" w:rsidR="00DA2667" w:rsidRPr="00DA2667" w:rsidRDefault="00DA2667" w:rsidP="00DA2667">
      <w:pPr>
        <w:pStyle w:val="Numerada"/>
        <w:keepNext w:val="0"/>
        <w:numPr>
          <w:ilvl w:val="0"/>
          <w:numId w:val="37"/>
        </w:numPr>
        <w:tabs>
          <w:tab w:val="clear" w:pos="0"/>
          <w:tab w:val="num" w:pos="-993"/>
        </w:tabs>
        <w:suppressAutoHyphens/>
        <w:spacing w:before="60"/>
        <w:ind w:left="992" w:hanging="567"/>
        <w:rPr>
          <w:rFonts w:ascii="Arial" w:hAnsi="Arial" w:cs="Arial"/>
        </w:rPr>
      </w:pPr>
      <w:r w:rsidRPr="00C03740">
        <w:rPr>
          <w:rFonts w:ascii="Arial" w:hAnsi="Arial" w:cs="Arial"/>
          <w:bCs/>
        </w:rPr>
        <w:t>Generalidades -</w:t>
      </w:r>
      <w:r w:rsidRPr="00C03740">
        <w:rPr>
          <w:rFonts w:ascii="Arial" w:hAnsi="Arial" w:cs="Arial"/>
        </w:rPr>
        <w:t xml:space="preserve"> incluem o objetivo, identificação da obra, regime de execução da obra, fiscalização, recebimento da obra, modificações de projeto, </w:t>
      </w:r>
      <w:r>
        <w:rPr>
          <w:rFonts w:ascii="Arial" w:hAnsi="Arial" w:cs="Arial"/>
        </w:rPr>
        <w:t>discriminação</w:t>
      </w:r>
      <w:r w:rsidRPr="00861CC0">
        <w:rPr>
          <w:rFonts w:ascii="Arial" w:hAnsi="Arial" w:cs="Arial"/>
        </w:rPr>
        <w:t xml:space="preserve"> dos serviços</w:t>
      </w:r>
      <w:r w:rsidRPr="00C03740">
        <w:rPr>
          <w:rFonts w:ascii="Arial" w:hAnsi="Arial" w:cs="Arial"/>
        </w:rPr>
        <w:t xml:space="preserve"> (item c). Havendo caderno de </w:t>
      </w:r>
      <w:r w:rsidRPr="00DA2667">
        <w:rPr>
          <w:rFonts w:ascii="Arial" w:hAnsi="Arial" w:cs="Arial"/>
        </w:rPr>
        <w:t>encargos, este englobará quase todos estes aspectos.</w:t>
      </w:r>
    </w:p>
    <w:p w14:paraId="3B1F4780" w14:textId="77777777" w:rsidR="00DA2667" w:rsidRPr="00DA2667" w:rsidRDefault="00DA2667" w:rsidP="00DA2667">
      <w:pPr>
        <w:pStyle w:val="Numerada"/>
        <w:keepNext w:val="0"/>
        <w:numPr>
          <w:ilvl w:val="0"/>
          <w:numId w:val="37"/>
        </w:numPr>
        <w:tabs>
          <w:tab w:val="clear" w:pos="0"/>
          <w:tab w:val="num" w:pos="-993"/>
        </w:tabs>
        <w:suppressAutoHyphens/>
        <w:spacing w:before="60"/>
        <w:ind w:left="992" w:hanging="567"/>
        <w:rPr>
          <w:rFonts w:ascii="Arial" w:hAnsi="Arial" w:cs="Arial"/>
        </w:rPr>
      </w:pPr>
      <w:r w:rsidRPr="00DA2667">
        <w:rPr>
          <w:rFonts w:ascii="Arial" w:hAnsi="Arial" w:cs="Arial"/>
        </w:rPr>
        <w:t>Especificação dos materiais - pode ser escrito de duas formas: genérica (aplicável a qualquer obra) ou específica (relacionando apenas os materiais a serem usados na obra em questão).</w:t>
      </w:r>
    </w:p>
    <w:p w14:paraId="33611925" w14:textId="3FE12398" w:rsidR="00A70B10" w:rsidRPr="00DA2667" w:rsidRDefault="00DA2667" w:rsidP="00DA2667">
      <w:pPr>
        <w:pStyle w:val="Numerada"/>
        <w:keepNext w:val="0"/>
        <w:numPr>
          <w:ilvl w:val="0"/>
          <w:numId w:val="37"/>
        </w:numPr>
        <w:tabs>
          <w:tab w:val="clear" w:pos="0"/>
          <w:tab w:val="num" w:pos="-993"/>
        </w:tabs>
        <w:suppressAutoHyphens/>
        <w:spacing w:before="60"/>
        <w:ind w:left="992" w:hanging="567"/>
        <w:rPr>
          <w:rFonts w:ascii="Arial" w:hAnsi="Arial" w:cs="Arial"/>
        </w:rPr>
      </w:pPr>
      <w:r w:rsidRPr="00DA2667">
        <w:rPr>
          <w:rFonts w:ascii="Arial" w:hAnsi="Arial" w:cs="Arial"/>
        </w:rPr>
        <w:t xml:space="preserve">Discriminação dos serviços - especifica como devem ser executados os serviços, indicando traços de argamassa, método de assentamento, forma de corte de peças, </w:t>
      </w:r>
      <w:proofErr w:type="spellStart"/>
      <w:r w:rsidRPr="00DA2667">
        <w:rPr>
          <w:rFonts w:ascii="Arial" w:hAnsi="Arial" w:cs="Arial"/>
        </w:rPr>
        <w:t>etc</w:t>
      </w:r>
      <w:proofErr w:type="spellEnd"/>
    </w:p>
    <w:p w14:paraId="572B8836" w14:textId="77777777" w:rsidR="00A70B10" w:rsidRDefault="00A70B10" w:rsidP="00A34AF6">
      <w:pPr>
        <w:rPr>
          <w:szCs w:val="20"/>
        </w:rPr>
      </w:pPr>
    </w:p>
    <w:p w14:paraId="6D5F2874" w14:textId="3BD58D02" w:rsidR="00DA2667" w:rsidRDefault="00DA2667" w:rsidP="00A34AF6">
      <w:pPr>
        <w:rPr>
          <w:szCs w:val="20"/>
        </w:rPr>
      </w:pPr>
      <w:r w:rsidRPr="00C03740">
        <w:rPr>
          <w:b/>
          <w:bCs/>
        </w:rPr>
        <w:t>FISCALIZAÇÃO:</w:t>
      </w:r>
      <w:r w:rsidRPr="00C03740">
        <w:t xml:space="preserve"> Equipe da Codevasf indicada para exercer em sua representação a fiscalização do contrato</w:t>
      </w:r>
      <w:r>
        <w:t>.</w:t>
      </w:r>
    </w:p>
    <w:p w14:paraId="1985F5A5" w14:textId="77777777" w:rsidR="00A70B10" w:rsidRDefault="00A70B10" w:rsidP="00A34AF6">
      <w:pPr>
        <w:rPr>
          <w:szCs w:val="20"/>
        </w:rPr>
      </w:pPr>
    </w:p>
    <w:p w14:paraId="4302B8BF" w14:textId="601810AE" w:rsidR="00A70B10" w:rsidRDefault="00DA2667" w:rsidP="00A34AF6">
      <w:pPr>
        <w:rPr>
          <w:szCs w:val="20"/>
        </w:rPr>
      </w:pPr>
      <w:r w:rsidRPr="00C03740">
        <w:rPr>
          <w:b/>
        </w:rPr>
        <w:t xml:space="preserve">IRP- INTENÇÃO DE REGISTRO DE PREÇOS: </w:t>
      </w:r>
      <w:r w:rsidRPr="00C03740">
        <w:t>instrumento a ser operacionalizado por módulo do Sistema de Administração e Serviços Gerais – SIASG e que será utilizado pelos órgãos e entidades integrantes do Sistema de Serviços Gerais – SISG para registro e/ou divulgação dos itens a serem licitados</w:t>
      </w:r>
      <w:r>
        <w:t>.</w:t>
      </w:r>
    </w:p>
    <w:p w14:paraId="095EA101" w14:textId="77777777" w:rsidR="00A70B10" w:rsidRDefault="00A70B10" w:rsidP="00A34AF6">
      <w:pPr>
        <w:rPr>
          <w:szCs w:val="20"/>
        </w:rPr>
      </w:pPr>
    </w:p>
    <w:p w14:paraId="2CBBD8DA" w14:textId="55747420" w:rsidR="00A70B10" w:rsidRDefault="00DA2667" w:rsidP="00A34AF6">
      <w:pPr>
        <w:rPr>
          <w:szCs w:val="20"/>
        </w:rPr>
      </w:pPr>
      <w:r w:rsidRPr="00C03740">
        <w:rPr>
          <w:b/>
          <w:bCs/>
        </w:rPr>
        <w:t>LICITANTE:</w:t>
      </w:r>
      <w:r w:rsidRPr="00C03740">
        <w:t xml:space="preserve"> Empresa habilitada apara apresentar proposta</w:t>
      </w:r>
      <w:r>
        <w:t>.</w:t>
      </w:r>
    </w:p>
    <w:p w14:paraId="2D818B09" w14:textId="77777777" w:rsidR="00A70B10" w:rsidRDefault="00A70B10" w:rsidP="00A34AF6">
      <w:pPr>
        <w:rPr>
          <w:szCs w:val="20"/>
        </w:rPr>
      </w:pPr>
    </w:p>
    <w:p w14:paraId="1F82EF10" w14:textId="77777777" w:rsidR="00DA2667" w:rsidRPr="00C03740" w:rsidRDefault="00DA2667" w:rsidP="00DA2667">
      <w:pPr>
        <w:pStyle w:val="Numerada"/>
        <w:tabs>
          <w:tab w:val="clear" w:pos="1474"/>
        </w:tabs>
        <w:spacing w:before="120" w:after="120"/>
        <w:ind w:left="0" w:firstLine="0"/>
        <w:rPr>
          <w:rFonts w:ascii="Arial" w:hAnsi="Arial" w:cs="Arial"/>
        </w:rPr>
      </w:pPr>
      <w:r w:rsidRPr="00C03740">
        <w:rPr>
          <w:rFonts w:ascii="Arial" w:hAnsi="Arial" w:cs="Arial"/>
          <w:b/>
          <w:bCs/>
        </w:rPr>
        <w:t>MATRIZ DE RISCO:</w:t>
      </w:r>
      <w:r w:rsidRPr="00C03740">
        <w:rPr>
          <w:rFonts w:ascii="Arial" w:hAnsi="Arial" w:cs="Arial"/>
        </w:rPr>
        <w:t xml:space="preserve"> Cláusula contratual definidora de riscos e responsabilidades entre as partes e caracterizadora do equilíbrio econômico-financeiro inicial do contrato, em termos de ônus financeiro decorrente de eventos supervenientes à contratação, contendo, no mínimo, as seguintes informações:</w:t>
      </w:r>
    </w:p>
    <w:p w14:paraId="7D1A022A" w14:textId="77777777" w:rsidR="00DA2667" w:rsidRPr="00C03740" w:rsidRDefault="00DA2667" w:rsidP="00DA2667">
      <w:pPr>
        <w:pStyle w:val="Numerada"/>
        <w:keepNext w:val="0"/>
        <w:numPr>
          <w:ilvl w:val="0"/>
          <w:numId w:val="38"/>
        </w:numPr>
        <w:tabs>
          <w:tab w:val="clear" w:pos="0"/>
          <w:tab w:val="num" w:pos="-993"/>
        </w:tabs>
        <w:suppressAutoHyphens/>
        <w:spacing w:before="60"/>
        <w:ind w:left="992" w:hanging="567"/>
        <w:rPr>
          <w:rFonts w:ascii="Arial" w:hAnsi="Arial" w:cs="Arial"/>
        </w:rPr>
      </w:pPr>
      <w:r w:rsidRPr="00C03740">
        <w:rPr>
          <w:rFonts w:ascii="Arial" w:hAnsi="Arial" w:cs="Arial"/>
        </w:rPr>
        <w:t>Listagem de possíveis eventos supervenientes à assinatura do contrato, impactantes no equilíbrio econômico-financeiro da avença, e previsão de eventual necessidade de prolação de termo aditivo quando de sua ocorrência;</w:t>
      </w:r>
    </w:p>
    <w:p w14:paraId="60CAC493" w14:textId="77777777" w:rsidR="00DA2667" w:rsidRPr="00DA2667" w:rsidRDefault="00DA2667" w:rsidP="00DA2667">
      <w:pPr>
        <w:pStyle w:val="Numerada"/>
        <w:keepNext w:val="0"/>
        <w:numPr>
          <w:ilvl w:val="0"/>
          <w:numId w:val="38"/>
        </w:numPr>
        <w:tabs>
          <w:tab w:val="clear" w:pos="0"/>
          <w:tab w:val="num" w:pos="-993"/>
        </w:tabs>
        <w:suppressAutoHyphens/>
        <w:spacing w:before="60"/>
        <w:ind w:left="992" w:hanging="567"/>
        <w:rPr>
          <w:rFonts w:ascii="Arial" w:hAnsi="Arial" w:cs="Arial"/>
        </w:rPr>
      </w:pPr>
      <w:r w:rsidRPr="00C03740">
        <w:rPr>
          <w:rFonts w:ascii="Arial" w:hAnsi="Arial" w:cs="Arial"/>
        </w:rPr>
        <w:t xml:space="preserve">Estabelecimento preciso das frações do objeto em que haverá liberdade das contratadas para inovar em </w:t>
      </w:r>
      <w:r w:rsidRPr="00DA2667">
        <w:rPr>
          <w:rFonts w:ascii="Arial" w:hAnsi="Arial" w:cs="Arial"/>
        </w:rPr>
        <w:t>soluções metodológicas ou tecnológicas, em obrigações de resultado, em termos de modificação das soluções previamente delineadas no anteprojeto ou no projeto básico da licitação;</w:t>
      </w:r>
    </w:p>
    <w:p w14:paraId="1CB0BE66" w14:textId="315F2F02" w:rsidR="00A70B10" w:rsidRPr="00DA2667" w:rsidRDefault="00DA2667" w:rsidP="00DA2667">
      <w:pPr>
        <w:pStyle w:val="Numerada"/>
        <w:keepNext w:val="0"/>
        <w:numPr>
          <w:ilvl w:val="0"/>
          <w:numId w:val="38"/>
        </w:numPr>
        <w:tabs>
          <w:tab w:val="clear" w:pos="0"/>
          <w:tab w:val="num" w:pos="-993"/>
        </w:tabs>
        <w:suppressAutoHyphens/>
        <w:spacing w:before="60"/>
        <w:ind w:left="992" w:hanging="567"/>
        <w:rPr>
          <w:rFonts w:ascii="Arial" w:hAnsi="Arial" w:cs="Arial"/>
        </w:rPr>
      </w:pPr>
      <w:r w:rsidRPr="00DA2667">
        <w:rPr>
          <w:rFonts w:ascii="Arial" w:hAnsi="Arial" w:cs="Arial"/>
        </w:rPr>
        <w:lastRenderedPageBreak/>
        <w:t>Estabelecimento preciso das frações do objeto em que não haverá liberdade das contratadas para inovar em soluções metodológicas ou tecnológicas, em obrigações de meio, devendo haver obrigação de identidade entre a execução e a solução pré-definida no anteprojeto ou no projeto básico da licitação.</w:t>
      </w:r>
    </w:p>
    <w:p w14:paraId="64FD7C31" w14:textId="77777777" w:rsidR="00A70B10" w:rsidRDefault="00A70B10" w:rsidP="00A34AF6">
      <w:pPr>
        <w:rPr>
          <w:szCs w:val="20"/>
        </w:rPr>
      </w:pPr>
    </w:p>
    <w:p w14:paraId="6686F4E6" w14:textId="205CE6E1" w:rsidR="00A70B10" w:rsidRDefault="000E350B" w:rsidP="00A34AF6">
      <w:pPr>
        <w:rPr>
          <w:szCs w:val="20"/>
        </w:rPr>
      </w:pPr>
      <w:r>
        <w:rPr>
          <w:b/>
          <w:bCs/>
        </w:rPr>
        <w:t>NOTA DE EMPENHO (NE):</w:t>
      </w:r>
      <w:r>
        <w:t xml:space="preserve"> documento utilizado para registrar as operações que envolvam despesas orçamentárias, onde é indicado o nome do credor, a especificação e a importância da despesa.</w:t>
      </w:r>
    </w:p>
    <w:p w14:paraId="34CFB74A" w14:textId="77777777" w:rsidR="00A70B10" w:rsidRDefault="00A70B10" w:rsidP="00A34AF6">
      <w:pPr>
        <w:rPr>
          <w:szCs w:val="20"/>
        </w:rPr>
      </w:pPr>
    </w:p>
    <w:p w14:paraId="575F4FE6" w14:textId="2FD28D4E" w:rsidR="00A70B10" w:rsidRDefault="000E350B" w:rsidP="00A34AF6">
      <w:pPr>
        <w:rPr>
          <w:szCs w:val="20"/>
        </w:rPr>
      </w:pPr>
      <w:r>
        <w:rPr>
          <w:b/>
          <w:bCs/>
        </w:rPr>
        <w:t>ORDEM DE SERVIÇO (OS):</w:t>
      </w:r>
      <w:r>
        <w:t xml:space="preserve"> documento formal emitido pela Codevasf com as especificações detalhadas do serviço/produto individual (parte do contrato) a ser elaborado pela CONTRATADA, para o qual o faturamento relacionado ao recurso é executado na conclusão.</w:t>
      </w:r>
    </w:p>
    <w:p w14:paraId="4FE3758D" w14:textId="77777777" w:rsidR="00A70B10" w:rsidRDefault="00A70B10" w:rsidP="00A34AF6">
      <w:pPr>
        <w:rPr>
          <w:szCs w:val="20"/>
        </w:rPr>
      </w:pPr>
    </w:p>
    <w:p w14:paraId="738A4484" w14:textId="11AF56D6" w:rsidR="00A70B10" w:rsidRDefault="000E350B" w:rsidP="00A34AF6">
      <w:pPr>
        <w:rPr>
          <w:szCs w:val="20"/>
        </w:rPr>
      </w:pPr>
      <w:r w:rsidRPr="004C60AB">
        <w:rPr>
          <w:b/>
          <w:bCs/>
        </w:rPr>
        <w:t>OBRAS E SERVIÇOS DE ENGENHARIA:</w:t>
      </w:r>
      <w:r w:rsidRPr="004C60AB">
        <w:t xml:space="preserve"> São todas as atividades relativas à execução das obras civis, de construção, reforma, recuperação ou ampliação de bem imóvel</w:t>
      </w:r>
      <w:r>
        <w:t>.</w:t>
      </w:r>
    </w:p>
    <w:p w14:paraId="5A8EA65D" w14:textId="77777777" w:rsidR="00A70B10" w:rsidRDefault="00A70B10" w:rsidP="00A34AF6">
      <w:pPr>
        <w:rPr>
          <w:szCs w:val="20"/>
        </w:rPr>
      </w:pPr>
    </w:p>
    <w:p w14:paraId="356BE275" w14:textId="0CAB3F14" w:rsidR="00A70B10" w:rsidRDefault="000E350B" w:rsidP="00A34AF6">
      <w:pPr>
        <w:rPr>
          <w:szCs w:val="20"/>
        </w:rPr>
      </w:pPr>
      <w:r w:rsidRPr="00C03740">
        <w:rPr>
          <w:b/>
        </w:rPr>
        <w:t>PLANILHA DE CUSTOS DO ORÇAMENTO DE REFERÊNCIA:</w:t>
      </w:r>
      <w:r w:rsidRPr="00C03740">
        <w:t xml:space="preserve"> Representa o produto do somatório do preço de referência da Codevasf de cada item discriminado, multiplicado pelos respectivos quantitativos, gerando o valor estimado para a reserva orçamentária e o limite para o pagamento do objeto que se pretende contratar</w:t>
      </w:r>
      <w:r>
        <w:t>.</w:t>
      </w:r>
    </w:p>
    <w:p w14:paraId="2C1BBAB4" w14:textId="77777777" w:rsidR="00A70B10" w:rsidRDefault="00A70B10" w:rsidP="00A34AF6">
      <w:pPr>
        <w:rPr>
          <w:szCs w:val="20"/>
        </w:rPr>
      </w:pPr>
    </w:p>
    <w:p w14:paraId="4107C4D7" w14:textId="3F3BF9A7" w:rsidR="00A70B10" w:rsidRPr="00C03740" w:rsidRDefault="000E350B" w:rsidP="00A34AF6">
      <w:pPr>
        <w:rPr>
          <w:szCs w:val="20"/>
        </w:rPr>
      </w:pPr>
      <w:r w:rsidRPr="00C03740">
        <w:rPr>
          <w:b/>
        </w:rPr>
        <w:t>PLANILHA DE CUSTOS DA PROPONENTE:</w:t>
      </w:r>
      <w:r w:rsidRPr="00C03740">
        <w:t xml:space="preserve"> Representa o produto do somatório do preço da Licitante de cada item discriminado, multiplicado pelos respectivos quantitativos, gerando o valor para execução do objeto ofertado pela Licitante</w:t>
      </w:r>
      <w:r>
        <w:t>.</w:t>
      </w:r>
    </w:p>
    <w:p w14:paraId="59ADA533" w14:textId="77777777" w:rsidR="00A34AF6" w:rsidRDefault="00A34AF6" w:rsidP="00A34AF6">
      <w:pPr>
        <w:rPr>
          <w:szCs w:val="20"/>
        </w:rPr>
      </w:pPr>
    </w:p>
    <w:p w14:paraId="11911147" w14:textId="4879726D" w:rsidR="000E350B" w:rsidRDefault="000E350B" w:rsidP="00A34AF6">
      <w:pPr>
        <w:rPr>
          <w:szCs w:val="20"/>
        </w:rPr>
      </w:pPr>
      <w:r w:rsidRPr="00C03740">
        <w:rPr>
          <w:b/>
        </w:rPr>
        <w:t>PLANO DE TRABALHO (PT):</w:t>
      </w:r>
      <w:r w:rsidRPr="00C03740">
        <w:t xml:space="preserve"> Documento que descreve a sequência de fases de uma tarefa ou a sequência de tarefas referentes a determinado serviço ou trabalho, indicando, inclusive, o tempo a ser gasto em cada uma</w:t>
      </w:r>
      <w:r>
        <w:t>.</w:t>
      </w:r>
    </w:p>
    <w:p w14:paraId="19DBEC68" w14:textId="77777777" w:rsidR="000E350B" w:rsidRPr="00C03740" w:rsidRDefault="000E350B" w:rsidP="000E350B">
      <w:pPr>
        <w:pStyle w:val="Numerada"/>
        <w:tabs>
          <w:tab w:val="clear" w:pos="1474"/>
        </w:tabs>
        <w:spacing w:before="120" w:after="120"/>
        <w:ind w:left="0" w:firstLine="0"/>
        <w:rPr>
          <w:rFonts w:ascii="Arial" w:hAnsi="Arial" w:cs="Arial"/>
        </w:rPr>
      </w:pPr>
      <w:r w:rsidRPr="00C03740">
        <w:rPr>
          <w:rFonts w:ascii="Arial" w:hAnsi="Arial" w:cs="Arial"/>
          <w:b/>
        </w:rPr>
        <w:t>PLANO DE GESTÃO AMBIENTAL DA OBRA (PGAO):</w:t>
      </w:r>
      <w:r w:rsidRPr="00C03740">
        <w:rPr>
          <w:rFonts w:ascii="Arial" w:hAnsi="Arial" w:cs="Arial"/>
        </w:rPr>
        <w:t xml:space="preserve"> consiste numa ferramenta de gerenciamento das atividades corriqueiras, relacionadas à questão ambiental, na fase de construção de obras ou serviços de engenharia, de forma a evitar, minimizar e controlar os impactos ambientais relacionados. Esse plano, elaborado por uma equipe especializada em meio ambiente, estabelece diretrizes e procedimentos para a aplicação adequada de medidas ambientais a serem executadas na Área Diretamente Afetada – ADA da obra ou serviços de engenharia. Esse plano tem como objetivo geral assegurar, de forma integrada, que as ações ambientais aqui propostas, sejam implantadas, de forma a zelar pela qualidade ambiental da obra ou serviços de engenharia. Como objetivos específicos: </w:t>
      </w:r>
    </w:p>
    <w:p w14:paraId="25090D20" w14:textId="77777777" w:rsidR="000E350B" w:rsidRPr="000E350B" w:rsidRDefault="000E350B" w:rsidP="000E350B">
      <w:pPr>
        <w:pStyle w:val="Numerada"/>
        <w:keepNext w:val="0"/>
        <w:numPr>
          <w:ilvl w:val="0"/>
          <w:numId w:val="39"/>
        </w:numPr>
        <w:tabs>
          <w:tab w:val="clear" w:pos="0"/>
          <w:tab w:val="num" w:pos="-993"/>
        </w:tabs>
        <w:suppressAutoHyphens/>
        <w:spacing w:before="60"/>
        <w:ind w:left="992" w:hanging="567"/>
        <w:rPr>
          <w:rFonts w:ascii="Arial" w:hAnsi="Arial" w:cs="Arial"/>
        </w:rPr>
      </w:pPr>
      <w:r w:rsidRPr="00C03740">
        <w:rPr>
          <w:rFonts w:ascii="Arial" w:hAnsi="Arial" w:cs="Arial"/>
        </w:rPr>
        <w:t xml:space="preserve">Executar a obra ou serviços de engenharia de forma a evitar, controlar e/ou mitigar os impactos </w:t>
      </w:r>
      <w:r w:rsidRPr="000E350B">
        <w:rPr>
          <w:rFonts w:ascii="Arial" w:hAnsi="Arial" w:cs="Arial"/>
        </w:rPr>
        <w:t xml:space="preserve">ambientais associados; </w:t>
      </w:r>
    </w:p>
    <w:p w14:paraId="67495911" w14:textId="77777777" w:rsidR="000E350B" w:rsidRPr="000E350B" w:rsidRDefault="000E350B" w:rsidP="000E350B">
      <w:pPr>
        <w:pStyle w:val="Numerada"/>
        <w:keepNext w:val="0"/>
        <w:numPr>
          <w:ilvl w:val="0"/>
          <w:numId w:val="39"/>
        </w:numPr>
        <w:tabs>
          <w:tab w:val="clear" w:pos="0"/>
          <w:tab w:val="num" w:pos="-993"/>
        </w:tabs>
        <w:suppressAutoHyphens/>
        <w:spacing w:before="60"/>
        <w:ind w:left="992" w:hanging="567"/>
        <w:rPr>
          <w:rFonts w:ascii="Arial" w:hAnsi="Arial" w:cs="Arial"/>
        </w:rPr>
      </w:pPr>
      <w:r w:rsidRPr="000E350B">
        <w:rPr>
          <w:rFonts w:ascii="Arial" w:hAnsi="Arial" w:cs="Arial"/>
        </w:rPr>
        <w:t xml:space="preserve">Estabelecer diretrizes que zelem pela melhor qualidade ambiental possível da água, solo, ar, fauna e flora; </w:t>
      </w:r>
    </w:p>
    <w:p w14:paraId="02E94669" w14:textId="77777777" w:rsidR="000E350B" w:rsidRPr="000E350B" w:rsidRDefault="000E350B" w:rsidP="000E350B">
      <w:pPr>
        <w:pStyle w:val="Numerada"/>
        <w:keepNext w:val="0"/>
        <w:numPr>
          <w:ilvl w:val="0"/>
          <w:numId w:val="39"/>
        </w:numPr>
        <w:tabs>
          <w:tab w:val="clear" w:pos="0"/>
          <w:tab w:val="num" w:pos="-993"/>
        </w:tabs>
        <w:suppressAutoHyphens/>
        <w:spacing w:before="60"/>
        <w:ind w:left="992" w:hanging="567"/>
        <w:rPr>
          <w:rFonts w:ascii="Arial" w:hAnsi="Arial" w:cs="Arial"/>
        </w:rPr>
      </w:pPr>
      <w:r w:rsidRPr="000E350B">
        <w:rPr>
          <w:rFonts w:ascii="Arial" w:hAnsi="Arial" w:cs="Arial"/>
        </w:rPr>
        <w:t xml:space="preserve">Executar trabalhos de educação ambiental junto aos operários da obra ou serviços de engenharia; </w:t>
      </w:r>
    </w:p>
    <w:p w14:paraId="12E1D8C5" w14:textId="2085CF96" w:rsidR="000E350B" w:rsidRPr="00636AD9" w:rsidRDefault="000E350B" w:rsidP="00A34AF6">
      <w:pPr>
        <w:pStyle w:val="Numerada"/>
        <w:keepNext w:val="0"/>
        <w:numPr>
          <w:ilvl w:val="0"/>
          <w:numId w:val="39"/>
        </w:numPr>
        <w:tabs>
          <w:tab w:val="clear" w:pos="0"/>
          <w:tab w:val="num" w:pos="-993"/>
        </w:tabs>
        <w:suppressAutoHyphens/>
        <w:spacing w:before="60"/>
        <w:ind w:left="992" w:hanging="567"/>
        <w:rPr>
          <w:rFonts w:ascii="Arial" w:hAnsi="Arial" w:cs="Arial"/>
        </w:rPr>
      </w:pPr>
      <w:r w:rsidRPr="000E350B">
        <w:rPr>
          <w:rFonts w:ascii="Arial" w:hAnsi="Arial" w:cs="Arial"/>
        </w:rPr>
        <w:t>Evitar interferências negativas, das atividades na obra ou serviços de engenharia e dos seus colaboradores sobre o meio ambiente</w:t>
      </w:r>
      <w:r>
        <w:rPr>
          <w:rFonts w:ascii="Arial" w:hAnsi="Arial" w:cs="Arial"/>
        </w:rPr>
        <w:t>.</w:t>
      </w:r>
    </w:p>
    <w:p w14:paraId="4C770C9F" w14:textId="77777777" w:rsidR="000E350B" w:rsidRPr="00C03740" w:rsidRDefault="000E350B" w:rsidP="000E350B">
      <w:pPr>
        <w:pStyle w:val="Numerada"/>
        <w:tabs>
          <w:tab w:val="clear" w:pos="1474"/>
        </w:tabs>
        <w:spacing w:before="120"/>
        <w:ind w:left="0" w:firstLine="0"/>
        <w:rPr>
          <w:rFonts w:ascii="Arial" w:hAnsi="Arial" w:cs="Arial"/>
        </w:rPr>
      </w:pPr>
      <w:r w:rsidRPr="00C03740">
        <w:rPr>
          <w:rFonts w:ascii="Arial" w:hAnsi="Arial" w:cs="Arial"/>
          <w:b/>
        </w:rPr>
        <w:t>PROJETO BÁSICO:</w:t>
      </w:r>
      <w:r w:rsidRPr="00C03740">
        <w:rPr>
          <w:rFonts w:ascii="Arial" w:hAnsi="Arial" w:cs="Arial"/>
        </w:rPr>
        <w:t xml:space="preserve"> Conjunto de elementos necessários e suficientes, com nível de precisão adequado, para caracterizar a obra ou serviço de engenharia, ou complexo de obras ou serviços de engenharia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w:t>
      </w:r>
    </w:p>
    <w:p w14:paraId="0E2C1F7C" w14:textId="77777777" w:rsidR="000E350B" w:rsidRPr="00C03740" w:rsidRDefault="000E350B" w:rsidP="000E350B">
      <w:pPr>
        <w:pStyle w:val="Numerada"/>
        <w:keepNext w:val="0"/>
        <w:numPr>
          <w:ilvl w:val="0"/>
          <w:numId w:val="40"/>
        </w:numPr>
        <w:tabs>
          <w:tab w:val="clear" w:pos="0"/>
          <w:tab w:val="num" w:pos="-993"/>
        </w:tabs>
        <w:suppressAutoHyphens/>
        <w:spacing w:before="60"/>
        <w:ind w:left="992" w:hanging="567"/>
        <w:rPr>
          <w:rFonts w:ascii="Arial" w:hAnsi="Arial" w:cs="Arial"/>
        </w:rPr>
      </w:pPr>
      <w:r w:rsidRPr="00C03740">
        <w:rPr>
          <w:rFonts w:ascii="Arial" w:hAnsi="Arial" w:cs="Arial"/>
        </w:rPr>
        <w:t>Desenvolvimento da solução escolhida de forma a fornecer visão global da obra ou serviços de engenharia e identificar todos os seus elementos constitutivos com clareza;</w:t>
      </w:r>
    </w:p>
    <w:p w14:paraId="4DC084DA" w14:textId="77777777" w:rsidR="000E350B" w:rsidRPr="00C03740" w:rsidRDefault="000E350B" w:rsidP="000E350B">
      <w:pPr>
        <w:pStyle w:val="Numerada"/>
        <w:keepNext w:val="0"/>
        <w:numPr>
          <w:ilvl w:val="0"/>
          <w:numId w:val="40"/>
        </w:numPr>
        <w:tabs>
          <w:tab w:val="clear" w:pos="0"/>
          <w:tab w:val="num" w:pos="-993"/>
        </w:tabs>
        <w:suppressAutoHyphens/>
        <w:spacing w:before="60"/>
        <w:ind w:left="992" w:hanging="567"/>
        <w:rPr>
          <w:rFonts w:ascii="Arial" w:hAnsi="Arial" w:cs="Arial"/>
        </w:rPr>
      </w:pPr>
      <w:r w:rsidRPr="00C03740">
        <w:rPr>
          <w:rFonts w:ascii="Arial" w:hAnsi="Arial" w:cs="Arial"/>
        </w:rPr>
        <w:t>Soluções técnicas globais e localizadas, suficientemente detalhadas, de forma a minimizar a necessidade de reformulação ou de variantes durante as fases de elaboração do projeto executivo e de realização das obras ou serviços de engenharia e montagem;</w:t>
      </w:r>
    </w:p>
    <w:p w14:paraId="6DB590DC" w14:textId="77777777" w:rsidR="000E350B" w:rsidRPr="00C03740" w:rsidRDefault="000E350B" w:rsidP="000E350B">
      <w:pPr>
        <w:pStyle w:val="Numerada"/>
        <w:keepNext w:val="0"/>
        <w:numPr>
          <w:ilvl w:val="0"/>
          <w:numId w:val="40"/>
        </w:numPr>
        <w:tabs>
          <w:tab w:val="clear" w:pos="0"/>
          <w:tab w:val="num" w:pos="-993"/>
        </w:tabs>
        <w:suppressAutoHyphens/>
        <w:spacing w:before="60"/>
        <w:ind w:left="992" w:hanging="567"/>
        <w:rPr>
          <w:rFonts w:ascii="Arial" w:hAnsi="Arial" w:cs="Arial"/>
        </w:rPr>
      </w:pPr>
      <w:r w:rsidRPr="00C03740">
        <w:rPr>
          <w:rFonts w:ascii="Arial" w:hAnsi="Arial" w:cs="Arial"/>
        </w:rPr>
        <w:lastRenderedPageBreak/>
        <w:t>Identificação dos tipos de serviços a executar e de materiais e equipamentos a incorporar à obra ou serviço de engenharia, bem como suas especificações que assegurem os melhores resultados para o empreendimento, sem frustrar o caráter competitivo para a sua execução;</w:t>
      </w:r>
    </w:p>
    <w:p w14:paraId="149CEF8C" w14:textId="77777777" w:rsidR="000E350B" w:rsidRPr="000E350B" w:rsidRDefault="000E350B" w:rsidP="000E350B">
      <w:pPr>
        <w:pStyle w:val="Numerada"/>
        <w:keepNext w:val="0"/>
        <w:numPr>
          <w:ilvl w:val="0"/>
          <w:numId w:val="40"/>
        </w:numPr>
        <w:tabs>
          <w:tab w:val="clear" w:pos="0"/>
          <w:tab w:val="num" w:pos="-993"/>
        </w:tabs>
        <w:suppressAutoHyphens/>
        <w:spacing w:before="60"/>
        <w:ind w:left="992" w:hanging="567"/>
        <w:rPr>
          <w:rFonts w:ascii="Arial" w:hAnsi="Arial" w:cs="Arial"/>
        </w:rPr>
      </w:pPr>
      <w:r w:rsidRPr="00C03740">
        <w:rPr>
          <w:rFonts w:ascii="Arial" w:hAnsi="Arial" w:cs="Arial"/>
        </w:rPr>
        <w:t xml:space="preserve">Informações que possibilitem o estudo e a dedução de métodos construtivos, instalações </w:t>
      </w:r>
      <w:r w:rsidRPr="000E350B">
        <w:rPr>
          <w:rFonts w:ascii="Arial" w:hAnsi="Arial" w:cs="Arial"/>
        </w:rPr>
        <w:t>provisórias e condições organizacionais para a obra ou serviços de engenharia, sem frustrar o caráter competitivo para a sua execução;</w:t>
      </w:r>
    </w:p>
    <w:p w14:paraId="75BFA380" w14:textId="4B74AFDD" w:rsidR="000E350B" w:rsidRPr="000E350B" w:rsidRDefault="000E350B" w:rsidP="000E350B">
      <w:pPr>
        <w:pStyle w:val="Numerada"/>
        <w:keepNext w:val="0"/>
        <w:numPr>
          <w:ilvl w:val="0"/>
          <w:numId w:val="40"/>
        </w:numPr>
        <w:tabs>
          <w:tab w:val="clear" w:pos="0"/>
          <w:tab w:val="num" w:pos="-993"/>
        </w:tabs>
        <w:suppressAutoHyphens/>
        <w:spacing w:before="60"/>
        <w:ind w:left="992" w:hanging="567"/>
        <w:rPr>
          <w:rFonts w:ascii="Arial" w:hAnsi="Arial" w:cs="Arial"/>
        </w:rPr>
      </w:pPr>
      <w:r w:rsidRPr="000E350B">
        <w:rPr>
          <w:rFonts w:ascii="Arial" w:hAnsi="Arial" w:cs="Arial"/>
        </w:rPr>
        <w:t>Subsídios para montagem do plano de licitação e gestão da obra ou serviços de engenharia, compreendendo a sua programação, a estratégia de suprimentos, as normas de fiscalização e outros dados necessários em cada caso</w:t>
      </w:r>
      <w:r>
        <w:rPr>
          <w:rFonts w:ascii="Arial" w:hAnsi="Arial" w:cs="Arial"/>
        </w:rPr>
        <w:t>.</w:t>
      </w:r>
    </w:p>
    <w:p w14:paraId="7D033BD4" w14:textId="77777777" w:rsidR="000E350B" w:rsidRDefault="000E350B" w:rsidP="00A34AF6">
      <w:pPr>
        <w:rPr>
          <w:szCs w:val="20"/>
        </w:rPr>
      </w:pPr>
    </w:p>
    <w:p w14:paraId="300AEA5E" w14:textId="32706CB6" w:rsidR="000E350B" w:rsidRDefault="000E350B" w:rsidP="00A34AF6">
      <w:pPr>
        <w:rPr>
          <w:szCs w:val="20"/>
        </w:rPr>
      </w:pPr>
      <w:r w:rsidRPr="00C03740">
        <w:rPr>
          <w:b/>
          <w:szCs w:val="20"/>
        </w:rPr>
        <w:t>PROJETO EXECUTIVO</w:t>
      </w:r>
      <w:r w:rsidRPr="00C03740">
        <w:rPr>
          <w:szCs w:val="20"/>
        </w:rPr>
        <w:t xml:space="preserve"> – É o conjunto dos elementos necessários e suficientes à execução completa da obra, de acordo com as normas pertinentes da Associação Brasileira de Normas Técnicas – ABNT</w:t>
      </w:r>
      <w:r>
        <w:rPr>
          <w:szCs w:val="20"/>
        </w:rPr>
        <w:t>.</w:t>
      </w:r>
    </w:p>
    <w:p w14:paraId="45089DE8" w14:textId="77777777" w:rsidR="000E350B" w:rsidRDefault="000E350B" w:rsidP="00A34AF6">
      <w:pPr>
        <w:rPr>
          <w:szCs w:val="20"/>
        </w:rPr>
      </w:pPr>
    </w:p>
    <w:p w14:paraId="5AD64A5C" w14:textId="77777777" w:rsidR="000E350B" w:rsidRPr="00C03740" w:rsidRDefault="000E350B" w:rsidP="000E350B">
      <w:pPr>
        <w:rPr>
          <w:szCs w:val="20"/>
        </w:rPr>
      </w:pPr>
      <w:r w:rsidRPr="00C03740">
        <w:rPr>
          <w:b/>
          <w:szCs w:val="20"/>
        </w:rPr>
        <w:t>PROPOSTA FINANCEIRA</w:t>
      </w:r>
      <w:r w:rsidRPr="00C03740">
        <w:rPr>
          <w:szCs w:val="20"/>
        </w:rPr>
        <w:t xml:space="preserve"> – Documento gerado pelo licitante que estabelece os valores unitário e global dos serviços e fornecimentos, apresentando todo o detalhamento dos custos e preços unitários propostos.</w:t>
      </w:r>
    </w:p>
    <w:p w14:paraId="69EF87E2" w14:textId="77777777" w:rsidR="000E350B" w:rsidRPr="00C03740" w:rsidRDefault="000E350B" w:rsidP="000E350B">
      <w:pPr>
        <w:rPr>
          <w:szCs w:val="20"/>
        </w:rPr>
      </w:pPr>
    </w:p>
    <w:p w14:paraId="253CC87D" w14:textId="77777777" w:rsidR="000E350B" w:rsidRPr="00C03740" w:rsidRDefault="000E350B" w:rsidP="000E350B">
      <w:pPr>
        <w:rPr>
          <w:szCs w:val="20"/>
        </w:rPr>
      </w:pPr>
      <w:r w:rsidRPr="00C03740">
        <w:rPr>
          <w:b/>
          <w:szCs w:val="20"/>
        </w:rPr>
        <w:t xml:space="preserve">RELATÓRIO DE PRESTAÇÃO DE SERVIÇOS (RPS): </w:t>
      </w:r>
      <w:r w:rsidRPr="00C03740">
        <w:rPr>
          <w:szCs w:val="20"/>
        </w:rPr>
        <w:t>Documento a ser emitido pela CONTRATADA com periodicidade definida pela Codevasf, com o resumo da situação física e financeira, contendo: cumprimento da programação, ocorrências e recomendações, além de conclusões e projeções a respeito de prazos e custos.</w:t>
      </w:r>
    </w:p>
    <w:p w14:paraId="27E41FA8" w14:textId="77777777" w:rsidR="000E350B" w:rsidRPr="00C03740" w:rsidRDefault="000E350B" w:rsidP="000E350B">
      <w:pPr>
        <w:rPr>
          <w:szCs w:val="20"/>
        </w:rPr>
      </w:pPr>
    </w:p>
    <w:p w14:paraId="759F2501" w14:textId="77777777" w:rsidR="000E350B" w:rsidRPr="00C03740" w:rsidRDefault="000E350B" w:rsidP="000E350B">
      <w:pPr>
        <w:rPr>
          <w:szCs w:val="20"/>
        </w:rPr>
      </w:pPr>
      <w:r w:rsidRPr="00C03740">
        <w:rPr>
          <w:b/>
          <w:szCs w:val="20"/>
        </w:rPr>
        <w:t>RELATÓRIO DE ACOMPANHAMENTO E MEDIÇÃO (RAM</w:t>
      </w:r>
      <w:r w:rsidRPr="00C03740">
        <w:rPr>
          <w:szCs w:val="20"/>
        </w:rPr>
        <w:t>): documento formal emitido pela Codevasf que representa o termo circunstanciado para efeito de recebimento e aprovação dos produtos, serviços ou obras elaboradas pela CONTRATADA.</w:t>
      </w:r>
    </w:p>
    <w:p w14:paraId="755B814F" w14:textId="77777777" w:rsidR="000E350B" w:rsidRPr="00C03740" w:rsidRDefault="000E350B" w:rsidP="000E350B">
      <w:pPr>
        <w:rPr>
          <w:szCs w:val="20"/>
        </w:rPr>
      </w:pPr>
    </w:p>
    <w:p w14:paraId="527CADE8" w14:textId="77777777" w:rsidR="000E350B" w:rsidRPr="00C03740" w:rsidRDefault="000E350B" w:rsidP="000E350B">
      <w:pPr>
        <w:rPr>
          <w:szCs w:val="20"/>
        </w:rPr>
      </w:pPr>
      <w:r w:rsidRPr="00C03740">
        <w:rPr>
          <w:b/>
          <w:szCs w:val="20"/>
        </w:rPr>
        <w:t>RELATÓRIO DE OBRAS/SERVIÇOS</w:t>
      </w:r>
      <w:r w:rsidRPr="00C03740">
        <w:rPr>
          <w:szCs w:val="20"/>
        </w:rPr>
        <w:t xml:space="preserve"> – Documento a ser emitido pela CONTRATADA mensalmente, com o resumo da situação física e financeira, contendo: cumprimento da programação, ocorrências e recomendações, além de conclusões e projeções a respeito de prazos e custos.</w:t>
      </w:r>
    </w:p>
    <w:p w14:paraId="14288104" w14:textId="77777777" w:rsidR="000E350B" w:rsidRPr="00C03740" w:rsidRDefault="000E350B" w:rsidP="000E350B">
      <w:pPr>
        <w:rPr>
          <w:szCs w:val="20"/>
        </w:rPr>
      </w:pPr>
    </w:p>
    <w:p w14:paraId="50BAF79D" w14:textId="60FB90C8" w:rsidR="000E350B" w:rsidRDefault="000E350B" w:rsidP="000E350B">
      <w:pPr>
        <w:rPr>
          <w:szCs w:val="20"/>
        </w:rPr>
      </w:pPr>
      <w:r w:rsidRPr="00C03740">
        <w:rPr>
          <w:b/>
          <w:szCs w:val="20"/>
        </w:rPr>
        <w:t>REUNIÃO DE PARTIDA (“START UP”)</w:t>
      </w:r>
      <w:r w:rsidRPr="00C03740">
        <w:rPr>
          <w:szCs w:val="20"/>
        </w:rPr>
        <w:t xml:space="preserve"> – Reunião com as partes envolvidas, CONTRATADA, Codevasf e fornecedores, onde se define todos os detalhes do plano de trabalho e dá-se o “start </w:t>
      </w:r>
      <w:proofErr w:type="spellStart"/>
      <w:r w:rsidRPr="00C03740">
        <w:rPr>
          <w:szCs w:val="20"/>
        </w:rPr>
        <w:t>up</w:t>
      </w:r>
      <w:proofErr w:type="spellEnd"/>
      <w:r w:rsidRPr="00C03740">
        <w:rPr>
          <w:szCs w:val="20"/>
        </w:rPr>
        <w:t>” da execução das obras/serviços</w:t>
      </w:r>
      <w:r>
        <w:rPr>
          <w:szCs w:val="20"/>
        </w:rPr>
        <w:t>.</w:t>
      </w:r>
    </w:p>
    <w:p w14:paraId="1419778A" w14:textId="77777777" w:rsidR="000E350B" w:rsidRDefault="000E350B" w:rsidP="00A34AF6">
      <w:pPr>
        <w:rPr>
          <w:szCs w:val="20"/>
        </w:rPr>
      </w:pPr>
    </w:p>
    <w:p w14:paraId="1744C7C3" w14:textId="77777777" w:rsidR="000E350B" w:rsidRDefault="000E350B" w:rsidP="000E350B">
      <w:pPr>
        <w:pStyle w:val="normal2"/>
      </w:pPr>
      <w:r>
        <w:rPr>
          <w:b/>
        </w:rPr>
        <w:t xml:space="preserve">5ª SUPERINTENDÊNCIA REGIONAL </w:t>
      </w:r>
      <w:r>
        <w:t xml:space="preserve">– Unidade executiva descentralizada subordinada diretamente à presidência da CODEVASF, situada em Alagoas, em cuja jurisdição territorial </w:t>
      </w:r>
      <w:r>
        <w:rPr>
          <w:bCs/>
        </w:rPr>
        <w:t>se realizará</w:t>
      </w:r>
      <w:r>
        <w:t xml:space="preserve"> os fornecimentos objeto deste Termo de Referência:</w:t>
      </w:r>
    </w:p>
    <w:p w14:paraId="44B04EB1" w14:textId="77777777" w:rsidR="000E350B" w:rsidRDefault="000E350B" w:rsidP="000E350B">
      <w:pPr>
        <w:ind w:left="567" w:right="514"/>
        <w:rPr>
          <w:szCs w:val="20"/>
        </w:rPr>
      </w:pPr>
      <w:r>
        <w:t>5ª SUPERINTENDÊNCIA REGIONAL – Superintendência Regional da CODEVASF localizada no município de Maceió - AL no seguinte endereço</w:t>
      </w:r>
      <w:r>
        <w:rPr>
          <w:szCs w:val="20"/>
        </w:rPr>
        <w:t>:</w:t>
      </w:r>
    </w:p>
    <w:p w14:paraId="3AC7C7C0" w14:textId="77777777" w:rsidR="000E350B" w:rsidRDefault="000E350B" w:rsidP="000E350B">
      <w:pPr>
        <w:ind w:left="567" w:right="567"/>
        <w:rPr>
          <w:szCs w:val="20"/>
        </w:rPr>
      </w:pPr>
      <w:r>
        <w:rPr>
          <w:szCs w:val="20"/>
        </w:rPr>
        <w:t xml:space="preserve">Rua Dois de </w:t>
      </w:r>
      <w:proofErr w:type="gramStart"/>
      <w:r>
        <w:rPr>
          <w:szCs w:val="20"/>
        </w:rPr>
        <w:t>Dezembro</w:t>
      </w:r>
      <w:proofErr w:type="gramEnd"/>
      <w:r>
        <w:rPr>
          <w:szCs w:val="20"/>
        </w:rPr>
        <w:t>, nº 16, Edifício Governo Federal – Bairro: Centro – Maceió/AL.</w:t>
      </w:r>
    </w:p>
    <w:p w14:paraId="1D46D65C" w14:textId="77777777" w:rsidR="000E350B" w:rsidRDefault="000E350B" w:rsidP="000E350B">
      <w:pPr>
        <w:ind w:left="567" w:right="567"/>
        <w:rPr>
          <w:szCs w:val="20"/>
        </w:rPr>
      </w:pPr>
      <w:r>
        <w:rPr>
          <w:szCs w:val="20"/>
        </w:rPr>
        <w:t>CEP: 57.020-120.</w:t>
      </w:r>
    </w:p>
    <w:p w14:paraId="419A5772" w14:textId="09C3528F" w:rsidR="000E350B" w:rsidRDefault="000E350B" w:rsidP="000E350B">
      <w:pPr>
        <w:ind w:left="567" w:right="567"/>
      </w:pPr>
      <w:r>
        <w:rPr>
          <w:szCs w:val="20"/>
        </w:rPr>
        <w:t xml:space="preserve">Fone: (82) 3551-9402 - </w:t>
      </w:r>
      <w:r>
        <w:t>(82) 3551-9401.</w:t>
      </w:r>
    </w:p>
    <w:p w14:paraId="2F7A5A30" w14:textId="77777777" w:rsidR="000E350B" w:rsidRDefault="000E350B" w:rsidP="000E350B">
      <w:pPr>
        <w:ind w:right="567"/>
      </w:pPr>
    </w:p>
    <w:p w14:paraId="4718D52F" w14:textId="15661E36" w:rsidR="000E350B" w:rsidRPr="000E350B" w:rsidRDefault="000E350B" w:rsidP="000E350B">
      <w:pPr>
        <w:ind w:right="567"/>
      </w:pPr>
      <w:bookmarkStart w:id="7" w:name="_Ref14874637"/>
      <w:bookmarkStart w:id="8" w:name="_Ref530499672"/>
      <w:r w:rsidRPr="00C03740">
        <w:rPr>
          <w:b/>
        </w:rPr>
        <w:t xml:space="preserve">SERVIÇOS SIMILARES: </w:t>
      </w:r>
      <w:bookmarkEnd w:id="7"/>
      <w:bookmarkEnd w:id="8"/>
      <w:r>
        <w:t xml:space="preserve">serviços de execução </w:t>
      </w:r>
      <w:r w:rsidRPr="00C03740">
        <w:t xml:space="preserve">de pavimentação flexível (CBUQ ou AAUQ) </w:t>
      </w:r>
      <w:r w:rsidRPr="00EF6590">
        <w:t>ou</w:t>
      </w:r>
      <w:r w:rsidRPr="00C03740">
        <w:t xml:space="preserve"> semirrígido </w:t>
      </w:r>
      <w:r w:rsidRPr="00EF6590">
        <w:t>o</w:t>
      </w:r>
      <w:r w:rsidRPr="00C03740">
        <w:t>u rígido</w:t>
      </w:r>
      <w:r w:rsidR="00452411">
        <w:t xml:space="preserve"> (pavimentação com paralelepípedo, blocos intertravados de concreto, pavimentação com concreto).</w:t>
      </w:r>
    </w:p>
    <w:p w14:paraId="5A9DBBD9" w14:textId="77777777" w:rsidR="000E350B" w:rsidRPr="004A716B" w:rsidRDefault="000E350B" w:rsidP="000E350B">
      <w:pPr>
        <w:pStyle w:val="Numerada"/>
        <w:tabs>
          <w:tab w:val="clear" w:pos="1474"/>
        </w:tabs>
        <w:spacing w:before="120" w:after="120"/>
        <w:ind w:left="0" w:firstLine="0"/>
        <w:rPr>
          <w:rFonts w:ascii="Arial" w:eastAsiaTheme="minorHAnsi" w:hAnsi="Arial" w:cs="Arial"/>
          <w:lang w:eastAsia="en-US"/>
        </w:rPr>
      </w:pPr>
      <w:r w:rsidRPr="00C03740">
        <w:rPr>
          <w:rFonts w:ascii="Arial" w:eastAsiaTheme="minorHAnsi" w:hAnsi="Arial" w:cs="Arial"/>
          <w:b/>
          <w:lang w:eastAsia="en-US"/>
        </w:rPr>
        <w:t>SISTEMA DE REGISTRO DE PREÇOS - SRP</w:t>
      </w:r>
      <w:r w:rsidRPr="00C03740">
        <w:rPr>
          <w:rFonts w:ascii="Arial" w:eastAsiaTheme="minorHAnsi" w:hAnsi="Arial" w:cs="Arial"/>
          <w:lang w:eastAsia="en-US"/>
        </w:rPr>
        <w:t xml:space="preserve">: Conjunto de procedimentos para registro formal de preços relativos ao serviço licitado, </w:t>
      </w:r>
      <w:r w:rsidRPr="004A716B">
        <w:rPr>
          <w:rFonts w:ascii="Arial" w:eastAsiaTheme="minorHAnsi" w:hAnsi="Arial" w:cs="Arial"/>
          <w:lang w:eastAsia="en-US"/>
        </w:rPr>
        <w:t>para contratações futuras.</w:t>
      </w:r>
    </w:p>
    <w:p w14:paraId="0543D734" w14:textId="7AE3359F" w:rsidR="000E350B" w:rsidRPr="004A716B" w:rsidRDefault="000E350B" w:rsidP="000E350B">
      <w:pPr>
        <w:rPr>
          <w:szCs w:val="20"/>
        </w:rPr>
      </w:pPr>
      <w:r w:rsidRPr="004A716B">
        <w:rPr>
          <w:b/>
          <w:szCs w:val="20"/>
        </w:rPr>
        <w:t xml:space="preserve">TERMO DE REFERÊNCIA6 (TR) </w:t>
      </w:r>
      <w:r w:rsidRPr="004A716B">
        <w:rPr>
          <w:szCs w:val="20"/>
        </w:rPr>
        <w:t>– Conjunto de elementos necessários e suficientes, com nível de precisão adequado, para caracterizar os serviços a serem contratados ou os bens a serem fornecidos.</w:t>
      </w:r>
    </w:p>
    <w:p w14:paraId="16379B99" w14:textId="77777777" w:rsidR="003222D5" w:rsidRPr="004A716B" w:rsidRDefault="003222D5" w:rsidP="003A3DAC">
      <w:pPr>
        <w:rPr>
          <w:szCs w:val="20"/>
        </w:rPr>
      </w:pPr>
    </w:p>
    <w:p w14:paraId="78EA0CF6" w14:textId="77777777" w:rsidR="002A15F2" w:rsidRPr="004A716B" w:rsidRDefault="002A15F2" w:rsidP="003A3DAC">
      <w:pPr>
        <w:rPr>
          <w:szCs w:val="20"/>
        </w:rPr>
      </w:pPr>
    </w:p>
    <w:p w14:paraId="6E5901D0" w14:textId="77777777" w:rsidR="003121D7" w:rsidRPr="004A716B" w:rsidRDefault="00127C1D" w:rsidP="000A56BB">
      <w:pPr>
        <w:pStyle w:val="Ttulo1"/>
        <w:numPr>
          <w:ilvl w:val="0"/>
          <w:numId w:val="34"/>
        </w:numPr>
        <w:ind w:left="851" w:hanging="851"/>
        <w:rPr>
          <w:szCs w:val="20"/>
        </w:rPr>
      </w:pPr>
      <w:bookmarkStart w:id="9" w:name="_Toc169780658"/>
      <w:r w:rsidRPr="004A716B">
        <w:rPr>
          <w:szCs w:val="20"/>
        </w:rPr>
        <w:t xml:space="preserve">FORMA DE REALIZAÇÃO, MODO DE DISPUTA, </w:t>
      </w:r>
      <w:r w:rsidR="003121D7" w:rsidRPr="004A716B">
        <w:rPr>
          <w:szCs w:val="20"/>
        </w:rPr>
        <w:t xml:space="preserve">REGIME DE </w:t>
      </w:r>
      <w:r w:rsidR="008C07AD" w:rsidRPr="004A716B">
        <w:rPr>
          <w:szCs w:val="20"/>
        </w:rPr>
        <w:t>EXECUÇÃO</w:t>
      </w:r>
      <w:r w:rsidR="0018698C" w:rsidRPr="004A716B">
        <w:rPr>
          <w:szCs w:val="20"/>
        </w:rPr>
        <w:t xml:space="preserve">, </w:t>
      </w:r>
      <w:r w:rsidR="00DA14FA" w:rsidRPr="004A716B">
        <w:rPr>
          <w:szCs w:val="20"/>
        </w:rPr>
        <w:t>VALOR</w:t>
      </w:r>
      <w:r w:rsidR="00BB23E2" w:rsidRPr="004A716B">
        <w:rPr>
          <w:szCs w:val="20"/>
        </w:rPr>
        <w:t xml:space="preserve"> </w:t>
      </w:r>
      <w:r w:rsidR="00EC742C" w:rsidRPr="004A716B">
        <w:rPr>
          <w:szCs w:val="20"/>
        </w:rPr>
        <w:t xml:space="preserve">ESTIMADO E </w:t>
      </w:r>
      <w:r w:rsidR="003121D7" w:rsidRPr="004A716B">
        <w:rPr>
          <w:szCs w:val="20"/>
        </w:rPr>
        <w:t>CRITÉRIO DE JULGAMENTO</w:t>
      </w:r>
      <w:bookmarkEnd w:id="6"/>
      <w:r w:rsidR="008C07AD" w:rsidRPr="004A716B">
        <w:rPr>
          <w:szCs w:val="20"/>
        </w:rPr>
        <w:t>.</w:t>
      </w:r>
      <w:bookmarkEnd w:id="9"/>
    </w:p>
    <w:p w14:paraId="177BC3D2" w14:textId="77777777" w:rsidR="00127C1D" w:rsidRPr="004A716B" w:rsidRDefault="00127C1D" w:rsidP="00127C1D">
      <w:pPr>
        <w:rPr>
          <w:szCs w:val="20"/>
        </w:rPr>
      </w:pPr>
    </w:p>
    <w:p w14:paraId="0214204A" w14:textId="77777777" w:rsidR="00127C1D" w:rsidRPr="004A716B" w:rsidRDefault="00127C1D" w:rsidP="000A56BB">
      <w:pPr>
        <w:pStyle w:val="Ttulo2"/>
        <w:numPr>
          <w:ilvl w:val="1"/>
          <w:numId w:val="34"/>
        </w:numPr>
        <w:ind w:left="851" w:hanging="851"/>
        <w:rPr>
          <w:szCs w:val="20"/>
        </w:rPr>
      </w:pPr>
      <w:r w:rsidRPr="004A716B">
        <w:rPr>
          <w:b/>
          <w:bCs/>
          <w:szCs w:val="20"/>
        </w:rPr>
        <w:t>Forma de Realização</w:t>
      </w:r>
      <w:r w:rsidRPr="004A716B">
        <w:rPr>
          <w:szCs w:val="20"/>
        </w:rPr>
        <w:t xml:space="preserve">: </w:t>
      </w:r>
      <w:r w:rsidR="00E46393" w:rsidRPr="004A716B">
        <w:rPr>
          <w:szCs w:val="20"/>
        </w:rPr>
        <w:t>Pregão Eletrônico</w:t>
      </w:r>
      <w:r w:rsidR="00E46393" w:rsidRPr="004A716B">
        <w:rPr>
          <w:b/>
          <w:szCs w:val="20"/>
        </w:rPr>
        <w:t xml:space="preserve"> – </w:t>
      </w:r>
      <w:r w:rsidR="00E46393" w:rsidRPr="004A716B">
        <w:rPr>
          <w:szCs w:val="20"/>
        </w:rPr>
        <w:t>por Sistema de Registro de Preços</w:t>
      </w:r>
      <w:r w:rsidR="00C43F7A" w:rsidRPr="004A716B">
        <w:rPr>
          <w:szCs w:val="20"/>
        </w:rPr>
        <w:t>.</w:t>
      </w:r>
    </w:p>
    <w:p w14:paraId="0DB9F053" w14:textId="77777777" w:rsidR="003222D5" w:rsidRPr="004A716B" w:rsidRDefault="003222D5" w:rsidP="003222D5">
      <w:pPr>
        <w:rPr>
          <w:szCs w:val="20"/>
        </w:rPr>
      </w:pPr>
    </w:p>
    <w:p w14:paraId="31455C65" w14:textId="77777777" w:rsidR="003222D5" w:rsidRPr="004A716B" w:rsidRDefault="003222D5" w:rsidP="000A56BB">
      <w:pPr>
        <w:pStyle w:val="Ttulo2"/>
        <w:numPr>
          <w:ilvl w:val="1"/>
          <w:numId w:val="34"/>
        </w:numPr>
        <w:ind w:left="851" w:hanging="851"/>
        <w:rPr>
          <w:szCs w:val="20"/>
        </w:rPr>
      </w:pPr>
      <w:r w:rsidRPr="004A716B">
        <w:rPr>
          <w:b/>
          <w:bCs/>
          <w:i/>
          <w:iCs/>
          <w:szCs w:val="20"/>
        </w:rPr>
        <w:t>Modo de Disputa</w:t>
      </w:r>
      <w:r w:rsidRPr="004A716B">
        <w:rPr>
          <w:szCs w:val="20"/>
        </w:rPr>
        <w:t>: Aberto.</w:t>
      </w:r>
    </w:p>
    <w:p w14:paraId="4FA84D20" w14:textId="77777777" w:rsidR="00C43F7A" w:rsidRPr="004A716B" w:rsidRDefault="00C43F7A" w:rsidP="00C43F7A">
      <w:pPr>
        <w:rPr>
          <w:szCs w:val="20"/>
        </w:rPr>
      </w:pPr>
    </w:p>
    <w:p w14:paraId="06A3A7AF" w14:textId="77777777" w:rsidR="00C63D31" w:rsidRPr="004A716B" w:rsidRDefault="009371C8" w:rsidP="000A56BB">
      <w:pPr>
        <w:pStyle w:val="Ttulo2"/>
        <w:numPr>
          <w:ilvl w:val="1"/>
          <w:numId w:val="34"/>
        </w:numPr>
        <w:ind w:left="851" w:hanging="851"/>
        <w:rPr>
          <w:szCs w:val="20"/>
        </w:rPr>
      </w:pPr>
      <w:r w:rsidRPr="004A716B">
        <w:rPr>
          <w:b/>
          <w:bCs/>
          <w:szCs w:val="20"/>
        </w:rPr>
        <w:t>Regime de Execução</w:t>
      </w:r>
      <w:r w:rsidRPr="004A716B">
        <w:rPr>
          <w:szCs w:val="20"/>
        </w:rPr>
        <w:t>: Empreitada por Preço Unitário</w:t>
      </w:r>
    </w:p>
    <w:p w14:paraId="337A434A" w14:textId="77777777" w:rsidR="00C43F7A" w:rsidRPr="004A716B" w:rsidRDefault="00C43F7A" w:rsidP="00C43F7A">
      <w:pPr>
        <w:rPr>
          <w:szCs w:val="20"/>
        </w:rPr>
      </w:pPr>
    </w:p>
    <w:p w14:paraId="74743357" w14:textId="77777777" w:rsidR="006D497B" w:rsidRPr="004A716B" w:rsidRDefault="00BB23E2" w:rsidP="000A56BB">
      <w:pPr>
        <w:pStyle w:val="Ttulo2"/>
        <w:numPr>
          <w:ilvl w:val="1"/>
          <w:numId w:val="34"/>
        </w:numPr>
        <w:ind w:left="851" w:hanging="851"/>
        <w:rPr>
          <w:szCs w:val="20"/>
        </w:rPr>
      </w:pPr>
      <w:r w:rsidRPr="004A716B">
        <w:rPr>
          <w:b/>
          <w:bCs/>
          <w:szCs w:val="20"/>
        </w:rPr>
        <w:t xml:space="preserve">Valor </w:t>
      </w:r>
      <w:r w:rsidR="00E53321" w:rsidRPr="004A716B">
        <w:rPr>
          <w:b/>
          <w:bCs/>
          <w:szCs w:val="20"/>
        </w:rPr>
        <w:t>estimado</w:t>
      </w:r>
      <w:r w:rsidR="00E53321" w:rsidRPr="004A716B">
        <w:rPr>
          <w:szCs w:val="20"/>
        </w:rPr>
        <w:t xml:space="preserve">: </w:t>
      </w:r>
      <w:r w:rsidR="005F2AD3" w:rsidRPr="004A716B">
        <w:rPr>
          <w:szCs w:val="20"/>
        </w:rPr>
        <w:t>Público</w:t>
      </w:r>
      <w:r w:rsidR="00E53321" w:rsidRPr="004A716B">
        <w:rPr>
          <w:szCs w:val="20"/>
        </w:rPr>
        <w:t>.</w:t>
      </w:r>
    </w:p>
    <w:p w14:paraId="68A82F25" w14:textId="77777777" w:rsidR="005F2AD3" w:rsidRPr="004A716B" w:rsidRDefault="005F2AD3" w:rsidP="006D497B">
      <w:pPr>
        <w:rPr>
          <w:szCs w:val="20"/>
        </w:rPr>
      </w:pPr>
    </w:p>
    <w:p w14:paraId="17259D73" w14:textId="45583187" w:rsidR="00EB6684" w:rsidRPr="004A716B" w:rsidRDefault="00E53321" w:rsidP="000A56BB">
      <w:pPr>
        <w:pStyle w:val="Ttulo2"/>
        <w:numPr>
          <w:ilvl w:val="1"/>
          <w:numId w:val="34"/>
        </w:numPr>
        <w:ind w:left="851" w:hanging="851"/>
        <w:rPr>
          <w:rFonts w:eastAsia="Times New Roman"/>
          <w:bCs/>
          <w:szCs w:val="20"/>
        </w:rPr>
      </w:pPr>
      <w:r w:rsidRPr="004A716B">
        <w:rPr>
          <w:szCs w:val="20"/>
        </w:rPr>
        <w:t>Critério</w:t>
      </w:r>
      <w:r w:rsidRPr="004A716B">
        <w:rPr>
          <w:b/>
          <w:szCs w:val="20"/>
        </w:rPr>
        <w:t xml:space="preserve"> </w:t>
      </w:r>
      <w:r w:rsidRPr="004A716B">
        <w:rPr>
          <w:szCs w:val="20"/>
        </w:rPr>
        <w:t xml:space="preserve">de Julgamento: </w:t>
      </w:r>
      <w:r w:rsidR="00305C48" w:rsidRPr="004A716B">
        <w:rPr>
          <w:szCs w:val="20"/>
        </w:rPr>
        <w:t>Maior Desconto</w:t>
      </w:r>
    </w:p>
    <w:p w14:paraId="35D573C2" w14:textId="77777777" w:rsidR="00AC7642" w:rsidRPr="004A716B" w:rsidRDefault="00AC7642" w:rsidP="00AC7642">
      <w:pPr>
        <w:rPr>
          <w:szCs w:val="20"/>
          <w:lang w:eastAsia="pt-BR"/>
        </w:rPr>
      </w:pPr>
    </w:p>
    <w:p w14:paraId="58C6B710" w14:textId="6E36EB66" w:rsidR="006316C6" w:rsidRPr="004A716B" w:rsidRDefault="006316C6" w:rsidP="000A56BB">
      <w:pPr>
        <w:pStyle w:val="Ttulo2"/>
        <w:numPr>
          <w:ilvl w:val="1"/>
          <w:numId w:val="34"/>
        </w:numPr>
        <w:ind w:left="851" w:hanging="851"/>
        <w:rPr>
          <w:szCs w:val="20"/>
        </w:rPr>
      </w:pPr>
      <w:r w:rsidRPr="004A716B">
        <w:rPr>
          <w:szCs w:val="20"/>
        </w:rPr>
        <w:t xml:space="preserve">Intervalo mínimo entre os lances: </w:t>
      </w:r>
      <w:r w:rsidR="00303A03" w:rsidRPr="004A716B">
        <w:rPr>
          <w:rFonts w:eastAsia="MS Mincho"/>
          <w:szCs w:val="20"/>
        </w:rPr>
        <w:t>0,5% (meio por cento)</w:t>
      </w:r>
      <w:r w:rsidR="00303A03" w:rsidRPr="004A716B">
        <w:rPr>
          <w:szCs w:val="20"/>
        </w:rPr>
        <w:t xml:space="preserve"> </w:t>
      </w:r>
      <w:r w:rsidRPr="004A716B">
        <w:rPr>
          <w:szCs w:val="20"/>
        </w:rPr>
        <w:t>do valor do item, que incidirá tanto em relação aos lances intermediários quanto em relação ao lance que cobrir a melhor oferta.</w:t>
      </w:r>
    </w:p>
    <w:p w14:paraId="0AD0AE53" w14:textId="77777777" w:rsidR="006316C6" w:rsidRPr="004A716B" w:rsidRDefault="006316C6" w:rsidP="00AC7642">
      <w:pPr>
        <w:rPr>
          <w:szCs w:val="20"/>
          <w:lang w:eastAsia="pt-BR"/>
        </w:rPr>
      </w:pPr>
    </w:p>
    <w:p w14:paraId="0FE7E847" w14:textId="77777777" w:rsidR="00303A03" w:rsidRPr="004A716B" w:rsidRDefault="00303A03" w:rsidP="00AC7642">
      <w:pPr>
        <w:rPr>
          <w:szCs w:val="20"/>
          <w:lang w:eastAsia="pt-BR"/>
        </w:rPr>
      </w:pPr>
    </w:p>
    <w:p w14:paraId="02BC5B48" w14:textId="77777777" w:rsidR="00F03901" w:rsidRPr="004A716B" w:rsidRDefault="00F03901" w:rsidP="000A56BB">
      <w:pPr>
        <w:pStyle w:val="Ttulo1"/>
        <w:numPr>
          <w:ilvl w:val="0"/>
          <w:numId w:val="34"/>
        </w:numPr>
        <w:ind w:left="851" w:hanging="851"/>
        <w:rPr>
          <w:szCs w:val="20"/>
        </w:rPr>
      </w:pPr>
      <w:bookmarkStart w:id="10" w:name="_Toc169780659"/>
      <w:r w:rsidRPr="004A716B">
        <w:rPr>
          <w:szCs w:val="20"/>
        </w:rPr>
        <w:t>LOCALIZAÇÃO DO</w:t>
      </w:r>
      <w:r w:rsidR="00FD52E4" w:rsidRPr="004A716B">
        <w:rPr>
          <w:szCs w:val="20"/>
        </w:rPr>
        <w:t xml:space="preserve"> OBJETO</w:t>
      </w:r>
      <w:bookmarkEnd w:id="10"/>
    </w:p>
    <w:p w14:paraId="0F068451" w14:textId="77777777" w:rsidR="00F03901" w:rsidRPr="004A716B" w:rsidRDefault="00F03901" w:rsidP="00F03901">
      <w:pPr>
        <w:rPr>
          <w:szCs w:val="20"/>
        </w:rPr>
      </w:pPr>
    </w:p>
    <w:p w14:paraId="080EE2E2" w14:textId="13A7FEE7" w:rsidR="00AC7642" w:rsidRPr="004A716B" w:rsidRDefault="007F4337" w:rsidP="000A56BB">
      <w:pPr>
        <w:pStyle w:val="Ttulo2"/>
        <w:numPr>
          <w:ilvl w:val="1"/>
          <w:numId w:val="34"/>
        </w:numPr>
        <w:ind w:left="851" w:hanging="851"/>
        <w:rPr>
          <w:szCs w:val="20"/>
        </w:rPr>
      </w:pPr>
      <w:r w:rsidRPr="004A716B">
        <w:rPr>
          <w:szCs w:val="20"/>
        </w:rPr>
        <w:t xml:space="preserve">Os serviços objeto deste Edital serão executados em diversos municípios do estado </w:t>
      </w:r>
      <w:r w:rsidR="00303A03" w:rsidRPr="004A716B">
        <w:rPr>
          <w:szCs w:val="20"/>
        </w:rPr>
        <w:t>de Alagoas</w:t>
      </w:r>
      <w:r w:rsidRPr="004A716B">
        <w:rPr>
          <w:szCs w:val="20"/>
        </w:rPr>
        <w:t xml:space="preserve">, conforme pode ser verificado no </w:t>
      </w:r>
      <w:r w:rsidR="00303A03" w:rsidRPr="004A716B">
        <w:rPr>
          <w:i/>
          <w:iCs/>
          <w:szCs w:val="20"/>
        </w:rPr>
        <w:t>ANEXO 11</w:t>
      </w:r>
      <w:r w:rsidR="00303A03" w:rsidRPr="004A716B">
        <w:rPr>
          <w:szCs w:val="20"/>
        </w:rPr>
        <w:t xml:space="preserve"> </w:t>
      </w:r>
      <w:r w:rsidRPr="004A716B">
        <w:rPr>
          <w:szCs w:val="20"/>
        </w:rPr>
        <w:t>deste Termo de Referência</w:t>
      </w:r>
      <w:r w:rsidR="00303A03" w:rsidRPr="004A716B">
        <w:rPr>
          <w:szCs w:val="20"/>
        </w:rPr>
        <w:t>, conforme seus itens:</w:t>
      </w:r>
    </w:p>
    <w:p w14:paraId="7962A7FD" w14:textId="77777777" w:rsidR="00303A03" w:rsidRPr="004A716B" w:rsidRDefault="00303A03" w:rsidP="00303A03">
      <w:pPr>
        <w:rPr>
          <w:lang w:eastAsia="pt-BR"/>
        </w:rPr>
      </w:pPr>
    </w:p>
    <w:p w14:paraId="7A2CC0E8" w14:textId="68302AA5" w:rsidR="00303A03" w:rsidRPr="004A716B" w:rsidRDefault="00303A03" w:rsidP="00303A03">
      <w:pPr>
        <w:pStyle w:val="PargrafodaLista"/>
        <w:numPr>
          <w:ilvl w:val="0"/>
          <w:numId w:val="35"/>
        </w:numPr>
        <w:suppressAutoHyphens/>
        <w:spacing w:line="300" w:lineRule="auto"/>
        <w:ind w:left="1418" w:hanging="425"/>
        <w:contextualSpacing w:val="0"/>
        <w:rPr>
          <w:szCs w:val="20"/>
        </w:rPr>
      </w:pPr>
      <w:r w:rsidRPr="004A716B">
        <w:rPr>
          <w:szCs w:val="20"/>
          <w:u w:val="single"/>
        </w:rPr>
        <w:t>Item 1:</w:t>
      </w:r>
      <w:r w:rsidRPr="004A716B">
        <w:rPr>
          <w:szCs w:val="20"/>
        </w:rPr>
        <w:t xml:space="preserve"> </w:t>
      </w:r>
      <w:r w:rsidRPr="004A716B">
        <w:rPr>
          <w:b/>
          <w:szCs w:val="20"/>
        </w:rPr>
        <w:t>Pavimentação asfáltica em TSD – Estado de Alagoas;</w:t>
      </w:r>
    </w:p>
    <w:p w14:paraId="3E22BF35" w14:textId="32F6326C" w:rsidR="00AC7642" w:rsidRPr="004A716B" w:rsidRDefault="00303A03" w:rsidP="00303A03">
      <w:pPr>
        <w:pStyle w:val="PargrafodaLista"/>
        <w:numPr>
          <w:ilvl w:val="0"/>
          <w:numId w:val="35"/>
        </w:numPr>
        <w:suppressAutoHyphens/>
        <w:spacing w:line="300" w:lineRule="auto"/>
        <w:ind w:left="1418" w:hanging="425"/>
        <w:contextualSpacing w:val="0"/>
        <w:rPr>
          <w:szCs w:val="20"/>
        </w:rPr>
      </w:pPr>
      <w:r w:rsidRPr="004A716B">
        <w:rPr>
          <w:szCs w:val="20"/>
          <w:u w:val="single"/>
        </w:rPr>
        <w:t>Item 2</w:t>
      </w:r>
      <w:r w:rsidRPr="004A716B">
        <w:rPr>
          <w:szCs w:val="20"/>
        </w:rPr>
        <w:t xml:space="preserve">: </w:t>
      </w:r>
      <w:r w:rsidRPr="004A716B">
        <w:rPr>
          <w:b/>
          <w:bCs/>
          <w:szCs w:val="20"/>
        </w:rPr>
        <w:t xml:space="preserve">Pavimentação em Paralelepípedo </w:t>
      </w:r>
      <w:r w:rsidRPr="004A716B">
        <w:rPr>
          <w:b/>
          <w:szCs w:val="20"/>
        </w:rPr>
        <w:t>– Estado de Alagoas</w:t>
      </w:r>
      <w:r w:rsidRPr="004A716B">
        <w:rPr>
          <w:b/>
          <w:bCs/>
          <w:szCs w:val="20"/>
        </w:rPr>
        <w:t>.</w:t>
      </w:r>
    </w:p>
    <w:p w14:paraId="504B85F2" w14:textId="29F931A7" w:rsidR="002F0576" w:rsidRPr="004A716B" w:rsidRDefault="002F0576" w:rsidP="00303A03">
      <w:pPr>
        <w:ind w:right="284"/>
        <w:jc w:val="left"/>
        <w:rPr>
          <w:szCs w:val="20"/>
          <w:lang w:eastAsia="pt-BR"/>
        </w:rPr>
      </w:pPr>
    </w:p>
    <w:p w14:paraId="1025D1DF" w14:textId="77777777" w:rsidR="00303A03" w:rsidRPr="004A716B" w:rsidRDefault="00303A03" w:rsidP="00303A03">
      <w:pPr>
        <w:ind w:right="284"/>
        <w:jc w:val="left"/>
        <w:rPr>
          <w:szCs w:val="20"/>
        </w:rPr>
      </w:pPr>
    </w:p>
    <w:p w14:paraId="7C5E86CD" w14:textId="77777777" w:rsidR="009D47C3" w:rsidRPr="004A716B" w:rsidRDefault="009D47C3" w:rsidP="000A56BB">
      <w:pPr>
        <w:pStyle w:val="Ttulo1"/>
        <w:numPr>
          <w:ilvl w:val="0"/>
          <w:numId w:val="34"/>
        </w:numPr>
        <w:ind w:left="851" w:hanging="851"/>
        <w:rPr>
          <w:szCs w:val="20"/>
        </w:rPr>
      </w:pPr>
      <w:bookmarkStart w:id="11" w:name="_Toc169780660"/>
      <w:r w:rsidRPr="004A716B">
        <w:rPr>
          <w:szCs w:val="20"/>
        </w:rPr>
        <w:t>DESCRIÇÃO DOS SERVIÇOS</w:t>
      </w:r>
      <w:bookmarkEnd w:id="11"/>
    </w:p>
    <w:p w14:paraId="6DD26EDA" w14:textId="77777777" w:rsidR="004C4DBF" w:rsidRPr="004A716B" w:rsidRDefault="004C4DBF" w:rsidP="003C7BB6">
      <w:pPr>
        <w:rPr>
          <w:szCs w:val="20"/>
        </w:rPr>
      </w:pPr>
    </w:p>
    <w:p w14:paraId="3CF3890C" w14:textId="71640D91" w:rsidR="00CB71DC" w:rsidRPr="004A716B" w:rsidRDefault="00CB71DC" w:rsidP="000A56BB">
      <w:pPr>
        <w:pStyle w:val="Ttulo2"/>
        <w:numPr>
          <w:ilvl w:val="1"/>
          <w:numId w:val="34"/>
        </w:numPr>
        <w:ind w:left="851" w:hanging="851"/>
        <w:rPr>
          <w:rFonts w:eastAsia="MS Mincho"/>
          <w:szCs w:val="20"/>
        </w:rPr>
      </w:pPr>
      <w:r w:rsidRPr="004A716B">
        <w:rPr>
          <w:rFonts w:eastAsia="MS Mincho"/>
          <w:szCs w:val="20"/>
        </w:rPr>
        <w:t xml:space="preserve">O escopo dos serviços, objeto deste TR, é a execução de pavimentação asfáltica em Tratamento Superficial Duplo (TSD) e de pavimentação em </w:t>
      </w:r>
      <w:r w:rsidR="00303A03" w:rsidRPr="004A716B">
        <w:rPr>
          <w:rFonts w:eastAsia="MS Mincho"/>
          <w:szCs w:val="20"/>
        </w:rPr>
        <w:t>paralelepípedo</w:t>
      </w:r>
      <w:r w:rsidRPr="004A716B">
        <w:rPr>
          <w:rFonts w:eastAsia="MS Mincho"/>
          <w:szCs w:val="20"/>
        </w:rPr>
        <w:t>, em vias de diversos municípios inseridos na área de atuação da</w:t>
      </w:r>
      <w:r w:rsidR="00FA710F">
        <w:t xml:space="preserve"> 5ª </w:t>
      </w:r>
      <w:r w:rsidR="00FA710F">
        <w:t>Superintendência Regional</w:t>
      </w:r>
      <w:r w:rsidR="00FA710F" w:rsidRPr="004A716B">
        <w:rPr>
          <w:rFonts w:eastAsia="MS Mincho"/>
          <w:szCs w:val="20"/>
        </w:rPr>
        <w:t xml:space="preserve"> </w:t>
      </w:r>
      <w:r w:rsidR="00FA710F">
        <w:rPr>
          <w:rFonts w:eastAsia="MS Mincho"/>
          <w:szCs w:val="20"/>
        </w:rPr>
        <w:t xml:space="preserve">da </w:t>
      </w:r>
      <w:r w:rsidRPr="004A716B">
        <w:rPr>
          <w:rFonts w:eastAsia="MS Mincho"/>
          <w:szCs w:val="20"/>
        </w:rPr>
        <w:t>Codevasf, no estado</w:t>
      </w:r>
      <w:r w:rsidR="00303A03" w:rsidRPr="004A716B">
        <w:rPr>
          <w:rFonts w:eastAsia="MS Mincho"/>
          <w:szCs w:val="20"/>
        </w:rPr>
        <w:t xml:space="preserve"> </w:t>
      </w:r>
      <w:r w:rsidR="00FA710F">
        <w:rPr>
          <w:rFonts w:eastAsia="MS Mincho"/>
          <w:szCs w:val="20"/>
        </w:rPr>
        <w:t xml:space="preserve">de </w:t>
      </w:r>
      <w:r w:rsidR="00303A03" w:rsidRPr="004A716B">
        <w:rPr>
          <w:rFonts w:eastAsia="MS Mincho"/>
          <w:szCs w:val="20"/>
        </w:rPr>
        <w:t>Alagoas</w:t>
      </w:r>
      <w:r w:rsidRPr="004A716B">
        <w:rPr>
          <w:rFonts w:eastAsia="MS Mincho"/>
          <w:szCs w:val="20"/>
        </w:rPr>
        <w:t>, conforme quantitativos estimados na planilha de custos e abaixo discriminados:</w:t>
      </w:r>
    </w:p>
    <w:p w14:paraId="65DD61E8" w14:textId="2B6C0617" w:rsidR="00CB71DC" w:rsidRPr="004A716B" w:rsidRDefault="00CB71DC" w:rsidP="000A56BB">
      <w:pPr>
        <w:numPr>
          <w:ilvl w:val="0"/>
          <w:numId w:val="54"/>
        </w:numPr>
        <w:suppressAutoHyphens/>
        <w:spacing w:line="300" w:lineRule="auto"/>
        <w:ind w:left="1276" w:hanging="425"/>
        <w:rPr>
          <w:rFonts w:eastAsia="MS Mincho"/>
          <w:szCs w:val="20"/>
          <w:lang w:eastAsia="pt-BR"/>
        </w:rPr>
      </w:pPr>
      <w:r w:rsidRPr="004A716B">
        <w:rPr>
          <w:rFonts w:eastAsia="MS Mincho"/>
          <w:szCs w:val="20"/>
          <w:u w:val="single"/>
          <w:lang w:eastAsia="pt-BR"/>
        </w:rPr>
        <w:t>Item 1:</w:t>
      </w:r>
      <w:r w:rsidRPr="004A716B">
        <w:rPr>
          <w:rFonts w:eastAsia="MS Mincho"/>
          <w:szCs w:val="20"/>
          <w:lang w:eastAsia="pt-BR"/>
        </w:rPr>
        <w:t xml:space="preserve"> </w:t>
      </w:r>
      <w:r w:rsidR="00303A03" w:rsidRPr="004A716B">
        <w:rPr>
          <w:rFonts w:eastAsia="MS Mincho"/>
          <w:szCs w:val="20"/>
          <w:lang w:eastAsia="pt-BR"/>
        </w:rPr>
        <w:t>Pavimentação asfáltica em TSD</w:t>
      </w:r>
      <w:r w:rsidRPr="004A716B">
        <w:rPr>
          <w:rFonts w:eastAsia="MS Mincho"/>
          <w:szCs w:val="20"/>
          <w:lang w:eastAsia="pt-BR"/>
        </w:rPr>
        <w:t>;</w:t>
      </w:r>
    </w:p>
    <w:p w14:paraId="61AD0364" w14:textId="4145E23F" w:rsidR="00303A03" w:rsidRPr="004A716B" w:rsidRDefault="00CB71DC" w:rsidP="00303A03">
      <w:pPr>
        <w:numPr>
          <w:ilvl w:val="0"/>
          <w:numId w:val="54"/>
        </w:numPr>
        <w:suppressAutoHyphens/>
        <w:spacing w:line="300" w:lineRule="auto"/>
        <w:ind w:left="1276" w:hanging="425"/>
        <w:rPr>
          <w:rFonts w:eastAsia="MS Mincho"/>
          <w:szCs w:val="20"/>
          <w:lang w:eastAsia="pt-BR"/>
        </w:rPr>
      </w:pPr>
      <w:r w:rsidRPr="004A716B">
        <w:rPr>
          <w:rFonts w:eastAsia="MS Mincho"/>
          <w:szCs w:val="20"/>
          <w:u w:val="single"/>
          <w:lang w:eastAsia="pt-BR"/>
        </w:rPr>
        <w:t>Item 2:</w:t>
      </w:r>
      <w:r w:rsidR="00303A03" w:rsidRPr="004A716B">
        <w:rPr>
          <w:szCs w:val="20"/>
        </w:rPr>
        <w:t xml:space="preserve"> Pavimentação em Paralelepípedo;</w:t>
      </w:r>
    </w:p>
    <w:p w14:paraId="7234E672" w14:textId="77777777" w:rsidR="00CB71DC" w:rsidRPr="00C03740" w:rsidRDefault="00CB71DC" w:rsidP="000A56BB">
      <w:pPr>
        <w:suppressAutoHyphens/>
        <w:spacing w:line="300" w:lineRule="auto"/>
        <w:ind w:left="1843"/>
        <w:rPr>
          <w:rFonts w:eastAsia="MS Mincho"/>
          <w:b/>
          <w:color w:val="5B9BD5"/>
          <w:szCs w:val="20"/>
          <w:lang w:eastAsia="pt-BR"/>
        </w:rPr>
      </w:pPr>
    </w:p>
    <w:p w14:paraId="7279A8B5" w14:textId="77777777" w:rsidR="00CB71DC" w:rsidRPr="00C03740" w:rsidRDefault="00CB71DC" w:rsidP="000A56BB">
      <w:pPr>
        <w:pStyle w:val="Ttulo2"/>
        <w:numPr>
          <w:ilvl w:val="1"/>
          <w:numId w:val="34"/>
        </w:numPr>
        <w:ind w:left="851" w:hanging="851"/>
        <w:rPr>
          <w:rFonts w:eastAsia="MS Mincho"/>
          <w:szCs w:val="20"/>
        </w:rPr>
      </w:pPr>
      <w:r w:rsidRPr="00C03740">
        <w:rPr>
          <w:rFonts w:eastAsia="MS Mincho"/>
          <w:szCs w:val="20"/>
        </w:rPr>
        <w:t>As vias devem atender os seguintes preceitos:</w:t>
      </w:r>
    </w:p>
    <w:p w14:paraId="404A2D5A" w14:textId="77777777" w:rsidR="00CB71DC" w:rsidRPr="004A716B" w:rsidRDefault="00CB71DC" w:rsidP="000A56BB">
      <w:pPr>
        <w:numPr>
          <w:ilvl w:val="0"/>
          <w:numId w:val="93"/>
        </w:numPr>
        <w:suppressAutoHyphens/>
        <w:spacing w:before="60" w:after="60"/>
        <w:ind w:left="1276" w:hanging="425"/>
        <w:rPr>
          <w:rFonts w:eastAsia="MS Mincho"/>
          <w:szCs w:val="20"/>
          <w:lang w:eastAsia="pt-BR"/>
        </w:rPr>
      </w:pPr>
      <w:r w:rsidRPr="004A716B">
        <w:rPr>
          <w:rFonts w:eastAsia="MS Mincho"/>
          <w:szCs w:val="20"/>
          <w:lang w:eastAsia="pt-BR"/>
        </w:rPr>
        <w:t xml:space="preserve">Registro de tráfego da via limitado pelo Número N: </w:t>
      </w:r>
    </w:p>
    <w:p w14:paraId="44A1233B" w14:textId="5F1CA3AB" w:rsidR="004B11BA" w:rsidRPr="004A716B" w:rsidRDefault="004B11BA" w:rsidP="000B09A0">
      <w:pPr>
        <w:pStyle w:val="Numerada"/>
        <w:keepNext w:val="0"/>
        <w:numPr>
          <w:ilvl w:val="0"/>
          <w:numId w:val="96"/>
        </w:numPr>
        <w:suppressAutoHyphens/>
        <w:spacing w:before="60"/>
        <w:ind w:left="1701"/>
        <w:rPr>
          <w:rFonts w:ascii="Arial" w:hAnsi="Arial" w:cs="Arial"/>
        </w:rPr>
      </w:pPr>
      <w:r w:rsidRPr="004A716B">
        <w:rPr>
          <w:rFonts w:ascii="Arial" w:hAnsi="Arial" w:cs="Arial"/>
        </w:rPr>
        <w:t>N ≤ 10</w:t>
      </w:r>
      <w:r w:rsidRPr="004A716B">
        <w:rPr>
          <w:rFonts w:ascii="Arial" w:hAnsi="Arial" w:cs="Arial"/>
          <w:vertAlign w:val="superscript"/>
        </w:rPr>
        <w:t>6</w:t>
      </w:r>
      <w:r w:rsidRPr="004A716B">
        <w:rPr>
          <w:rFonts w:ascii="Arial" w:hAnsi="Arial" w:cs="Arial"/>
        </w:rPr>
        <w:t xml:space="preserve">, para </w:t>
      </w:r>
      <w:r w:rsidRPr="004A716B">
        <w:rPr>
          <w:rFonts w:ascii="Arial" w:hAnsi="Arial" w:cs="Arial"/>
          <w:b/>
        </w:rPr>
        <w:t>pavimentação asfáltica em TSD</w:t>
      </w:r>
      <w:r w:rsidRPr="004A716B">
        <w:rPr>
          <w:rFonts w:ascii="Arial" w:hAnsi="Arial" w:cs="Arial"/>
        </w:rPr>
        <w:t>;</w:t>
      </w:r>
    </w:p>
    <w:p w14:paraId="74D15B3B" w14:textId="77777777" w:rsidR="00CB71DC" w:rsidRPr="004A716B" w:rsidRDefault="00CB71DC" w:rsidP="000A56BB">
      <w:pPr>
        <w:numPr>
          <w:ilvl w:val="0"/>
          <w:numId w:val="93"/>
        </w:numPr>
        <w:suppressAutoHyphens/>
        <w:spacing w:before="60" w:after="60"/>
        <w:ind w:left="1276" w:hanging="425"/>
        <w:rPr>
          <w:rFonts w:eastAsia="MS Mincho"/>
          <w:szCs w:val="20"/>
          <w:lang w:eastAsia="pt-BR"/>
        </w:rPr>
      </w:pPr>
      <w:r w:rsidRPr="004A716B">
        <w:rPr>
          <w:rFonts w:eastAsia="MS Mincho"/>
          <w:szCs w:val="20"/>
          <w:lang w:eastAsia="pt-BR"/>
        </w:rPr>
        <w:t>Inclinação da via seja ≤ 8%;</w:t>
      </w:r>
    </w:p>
    <w:p w14:paraId="1EA5ED9B" w14:textId="69F37A2B" w:rsidR="00CB71DC" w:rsidRPr="004A716B" w:rsidRDefault="00CB71DC" w:rsidP="000A56BB">
      <w:pPr>
        <w:numPr>
          <w:ilvl w:val="0"/>
          <w:numId w:val="93"/>
        </w:numPr>
        <w:suppressAutoHyphens/>
        <w:spacing w:before="60" w:after="60"/>
        <w:ind w:left="1276" w:hanging="425"/>
        <w:rPr>
          <w:rFonts w:eastAsia="MS Mincho"/>
          <w:szCs w:val="20"/>
          <w:lang w:eastAsia="pt-BR"/>
        </w:rPr>
      </w:pPr>
      <w:r w:rsidRPr="004A716B">
        <w:rPr>
          <w:rFonts w:eastAsia="MS Mincho"/>
          <w:szCs w:val="20"/>
          <w:lang w:eastAsia="pt-BR"/>
        </w:rPr>
        <w:t xml:space="preserve">Atender </w:t>
      </w:r>
      <w:r w:rsidR="004C60AB" w:rsidRPr="004A716B">
        <w:rPr>
          <w:rFonts w:eastAsia="MS Mincho"/>
          <w:szCs w:val="20"/>
          <w:lang w:eastAsia="pt-BR"/>
        </w:rPr>
        <w:t xml:space="preserve">a </w:t>
      </w:r>
      <w:r w:rsidRPr="004A716B">
        <w:rPr>
          <w:rFonts w:eastAsia="MS Mincho"/>
          <w:szCs w:val="20"/>
          <w:lang w:eastAsia="pt-BR"/>
        </w:rPr>
        <w:t xml:space="preserve">todos os itens do Procedimento </w:t>
      </w:r>
      <w:r w:rsidR="004C60AB" w:rsidRPr="004A716B">
        <w:rPr>
          <w:rFonts w:eastAsia="MS Mincho"/>
          <w:szCs w:val="20"/>
          <w:lang w:eastAsia="pt-BR"/>
        </w:rPr>
        <w:t xml:space="preserve">de </w:t>
      </w:r>
      <w:r w:rsidRPr="004A716B">
        <w:rPr>
          <w:rFonts w:eastAsia="MS Mincho"/>
          <w:szCs w:val="20"/>
          <w:lang w:eastAsia="pt-BR"/>
        </w:rPr>
        <w:t>Enquadramento d</w:t>
      </w:r>
      <w:r w:rsidR="004C60AB" w:rsidRPr="004A716B">
        <w:rPr>
          <w:rFonts w:eastAsia="MS Mincho"/>
          <w:szCs w:val="20"/>
          <w:lang w:eastAsia="pt-BR"/>
        </w:rPr>
        <w:t>e</w:t>
      </w:r>
      <w:r w:rsidRPr="004A716B">
        <w:rPr>
          <w:rFonts w:eastAsia="MS Mincho"/>
          <w:szCs w:val="20"/>
          <w:lang w:eastAsia="pt-BR"/>
        </w:rPr>
        <w:t xml:space="preserve"> Vias </w:t>
      </w:r>
      <w:r w:rsidR="00EF6590" w:rsidRPr="004A716B">
        <w:rPr>
          <w:rFonts w:eastAsia="MS Mincho"/>
          <w:szCs w:val="20"/>
          <w:lang w:eastAsia="pt-BR"/>
        </w:rPr>
        <w:t>para Pavimentação</w:t>
      </w:r>
      <w:r w:rsidRPr="004A716B">
        <w:rPr>
          <w:rFonts w:eastAsia="MS Mincho"/>
          <w:szCs w:val="20"/>
          <w:lang w:eastAsia="pt-BR"/>
        </w:rPr>
        <w:t xml:space="preserve">, presente no </w:t>
      </w:r>
      <w:r w:rsidR="007121C7" w:rsidRPr="004A716B">
        <w:rPr>
          <w:rFonts w:eastAsia="MS Mincho"/>
          <w:i/>
          <w:iCs/>
          <w:szCs w:val="20"/>
          <w:lang w:eastAsia="pt-BR"/>
        </w:rPr>
        <w:t>ANEXO 9</w:t>
      </w:r>
      <w:r w:rsidRPr="004A716B">
        <w:rPr>
          <w:rFonts w:eastAsia="MS Mincho"/>
          <w:szCs w:val="20"/>
          <w:lang w:eastAsia="pt-BR"/>
        </w:rPr>
        <w:t>.</w:t>
      </w:r>
    </w:p>
    <w:p w14:paraId="5E9920DC" w14:textId="77777777" w:rsidR="00CB71DC" w:rsidRDefault="00CB71DC" w:rsidP="000A56BB">
      <w:pPr>
        <w:suppressAutoHyphens/>
        <w:spacing w:before="120" w:after="60"/>
        <w:ind w:left="1276"/>
        <w:outlineLvl w:val="2"/>
        <w:rPr>
          <w:rFonts w:eastAsia="MS Mincho"/>
          <w:szCs w:val="20"/>
          <w:lang w:eastAsia="pt-BR"/>
        </w:rPr>
      </w:pPr>
      <w:r w:rsidRPr="00C03740">
        <w:rPr>
          <w:rFonts w:eastAsia="MS Mincho"/>
          <w:szCs w:val="20"/>
          <w:lang w:eastAsia="pt-BR"/>
        </w:rPr>
        <w:t>c.1) Para que a via seja considerada “enquadrada”, todos os critérios técnicos do item 5.2 devem ser atendidos. Caso algum não seja atendido, deve ser apresentada justificativa técnica detalhada.</w:t>
      </w:r>
    </w:p>
    <w:p w14:paraId="338E71B0" w14:textId="77777777" w:rsidR="00CB71DC" w:rsidRPr="00A725ED" w:rsidRDefault="00CB71DC" w:rsidP="00F45F4F">
      <w:pPr>
        <w:pStyle w:val="Ttulo2"/>
        <w:numPr>
          <w:ilvl w:val="1"/>
          <w:numId w:val="34"/>
        </w:numPr>
        <w:ind w:left="851" w:hanging="851"/>
        <w:rPr>
          <w:rFonts w:eastAsia="MS Mincho"/>
          <w:szCs w:val="20"/>
        </w:rPr>
      </w:pPr>
      <w:r w:rsidRPr="00A725ED">
        <w:rPr>
          <w:rFonts w:eastAsia="MS Mincho"/>
          <w:szCs w:val="20"/>
        </w:rPr>
        <w:t>Para efeitos contratuais, o valor mínimo a ser contratado refere-se a um município e será de:</w:t>
      </w:r>
    </w:p>
    <w:p w14:paraId="2B6F7A07" w14:textId="77777777" w:rsidR="007121C7" w:rsidRPr="00A725ED" w:rsidRDefault="00CB71DC" w:rsidP="000A56BB">
      <w:pPr>
        <w:numPr>
          <w:ilvl w:val="0"/>
          <w:numId w:val="92"/>
        </w:numPr>
        <w:suppressAutoHyphens/>
        <w:spacing w:before="60" w:after="60"/>
        <w:ind w:left="1276" w:hanging="425"/>
        <w:rPr>
          <w:rFonts w:eastAsia="MS Mincho"/>
          <w:szCs w:val="20"/>
          <w:lang w:eastAsia="pt-BR"/>
        </w:rPr>
      </w:pPr>
      <w:r w:rsidRPr="00A725ED">
        <w:rPr>
          <w:rFonts w:eastAsia="MS Mincho"/>
          <w:szCs w:val="20"/>
          <w:u w:val="single"/>
          <w:lang w:eastAsia="pt-BR"/>
        </w:rPr>
        <w:t>Item 1</w:t>
      </w:r>
      <w:r w:rsidRPr="00A725ED">
        <w:rPr>
          <w:rFonts w:eastAsia="MS Mincho"/>
          <w:szCs w:val="20"/>
          <w:lang w:eastAsia="pt-BR"/>
        </w:rPr>
        <w:t xml:space="preserve">: </w:t>
      </w:r>
      <w:r w:rsidR="007121C7" w:rsidRPr="00A725ED">
        <w:rPr>
          <w:rFonts w:eastAsia="MS Mincho"/>
          <w:szCs w:val="20"/>
          <w:lang w:eastAsia="pt-BR"/>
        </w:rPr>
        <w:t xml:space="preserve">R$ 1.500.000,00 (um milhão e quinhentos mil reais), para </w:t>
      </w:r>
      <w:r w:rsidR="007121C7" w:rsidRPr="00A725ED">
        <w:rPr>
          <w:rFonts w:eastAsia="MS Mincho"/>
          <w:b/>
          <w:szCs w:val="20"/>
          <w:lang w:eastAsia="pt-BR"/>
        </w:rPr>
        <w:t>pavimentação asfáltica em TSD;</w:t>
      </w:r>
    </w:p>
    <w:p w14:paraId="62A3CC87" w14:textId="795E186B" w:rsidR="00CB71DC" w:rsidRPr="00A725ED" w:rsidRDefault="00CB71DC" w:rsidP="000A56BB">
      <w:pPr>
        <w:numPr>
          <w:ilvl w:val="0"/>
          <w:numId w:val="92"/>
        </w:numPr>
        <w:suppressAutoHyphens/>
        <w:spacing w:before="60" w:after="60"/>
        <w:ind w:left="1276" w:hanging="425"/>
        <w:rPr>
          <w:rFonts w:eastAsia="MS Mincho"/>
          <w:szCs w:val="20"/>
          <w:lang w:eastAsia="pt-BR"/>
        </w:rPr>
      </w:pPr>
      <w:r w:rsidRPr="00A725ED">
        <w:rPr>
          <w:rFonts w:eastAsia="MS Mincho"/>
          <w:szCs w:val="20"/>
          <w:u w:val="single"/>
          <w:lang w:eastAsia="pt-BR"/>
        </w:rPr>
        <w:t xml:space="preserve">Item </w:t>
      </w:r>
      <w:r w:rsidR="007121C7" w:rsidRPr="00A725ED">
        <w:rPr>
          <w:rFonts w:eastAsia="MS Mincho"/>
          <w:szCs w:val="20"/>
          <w:u w:val="single"/>
          <w:lang w:eastAsia="pt-BR"/>
        </w:rPr>
        <w:t>2</w:t>
      </w:r>
      <w:r w:rsidRPr="00A725ED">
        <w:rPr>
          <w:rFonts w:eastAsia="MS Mincho"/>
          <w:szCs w:val="20"/>
          <w:lang w:eastAsia="pt-BR"/>
        </w:rPr>
        <w:t xml:space="preserve">: R$ 1.500.000,00 (um milhão e quinhentos mil reais), para </w:t>
      </w:r>
      <w:r w:rsidRPr="00A725ED">
        <w:rPr>
          <w:rFonts w:eastAsia="MS Mincho"/>
          <w:b/>
          <w:szCs w:val="20"/>
          <w:lang w:eastAsia="pt-BR"/>
        </w:rPr>
        <w:t xml:space="preserve">pavimentação em </w:t>
      </w:r>
      <w:r w:rsidR="007121C7" w:rsidRPr="00A725ED">
        <w:rPr>
          <w:rFonts w:eastAsia="MS Mincho"/>
          <w:szCs w:val="20"/>
        </w:rPr>
        <w:t>paralelepípedo</w:t>
      </w:r>
      <w:r w:rsidRPr="00A725ED">
        <w:rPr>
          <w:rFonts w:eastAsia="MS Mincho"/>
          <w:b/>
          <w:szCs w:val="20"/>
          <w:lang w:eastAsia="pt-BR"/>
        </w:rPr>
        <w:t>.</w:t>
      </w:r>
    </w:p>
    <w:p w14:paraId="40EA37A0" w14:textId="77777777" w:rsidR="00CB71DC" w:rsidRPr="00C03740" w:rsidRDefault="00CB71DC" w:rsidP="00F45F4F">
      <w:pPr>
        <w:pStyle w:val="Ttulo2"/>
        <w:numPr>
          <w:ilvl w:val="1"/>
          <w:numId w:val="34"/>
        </w:numPr>
        <w:ind w:left="851" w:hanging="851"/>
        <w:rPr>
          <w:rFonts w:eastAsia="MS Mincho"/>
          <w:szCs w:val="20"/>
        </w:rPr>
      </w:pPr>
      <w:r w:rsidRPr="00C03740">
        <w:rPr>
          <w:rFonts w:eastAsia="MS Mincho"/>
          <w:szCs w:val="20"/>
        </w:rPr>
        <w:t>O objeto do presente certame licitatório compreende basicamente os seguintes serviços:</w:t>
      </w:r>
    </w:p>
    <w:p w14:paraId="36568084" w14:textId="3DE40318" w:rsidR="00CB71DC" w:rsidRPr="00A725ED" w:rsidRDefault="00CB71DC" w:rsidP="002F5FA2">
      <w:pPr>
        <w:pStyle w:val="Ttulo3"/>
        <w:numPr>
          <w:ilvl w:val="2"/>
          <w:numId w:val="34"/>
        </w:numPr>
        <w:tabs>
          <w:tab w:val="left" w:pos="1276"/>
        </w:tabs>
        <w:ind w:left="1276" w:hanging="425"/>
        <w:rPr>
          <w:rFonts w:eastAsia="MS Mincho"/>
        </w:rPr>
      </w:pPr>
      <w:r w:rsidRPr="00A725ED">
        <w:rPr>
          <w:rFonts w:eastAsia="MS Mincho"/>
        </w:rPr>
        <w:t xml:space="preserve">Para a </w:t>
      </w:r>
      <w:r w:rsidRPr="00A725ED">
        <w:rPr>
          <w:rFonts w:eastAsia="MS Mincho"/>
          <w:b/>
        </w:rPr>
        <w:t>pavimentação asfáltica em TSD</w:t>
      </w:r>
      <w:r w:rsidRPr="00A725ED">
        <w:rPr>
          <w:rFonts w:eastAsia="MS Mincho"/>
        </w:rPr>
        <w:t>:</w:t>
      </w:r>
    </w:p>
    <w:p w14:paraId="2F8D0685" w14:textId="77777777" w:rsidR="00CB71DC" w:rsidRPr="00A725ED" w:rsidRDefault="00CB71DC" w:rsidP="002F5FA2">
      <w:pPr>
        <w:numPr>
          <w:ilvl w:val="0"/>
          <w:numId w:val="51"/>
        </w:numPr>
        <w:suppressAutoHyphens/>
        <w:spacing w:before="60" w:after="60"/>
        <w:ind w:left="1701"/>
        <w:rPr>
          <w:rFonts w:eastAsia="MS Mincho"/>
          <w:szCs w:val="20"/>
          <w:lang w:eastAsia="pt-BR"/>
        </w:rPr>
      </w:pPr>
      <w:r w:rsidRPr="00A725ED">
        <w:rPr>
          <w:rFonts w:eastAsia="MS Mincho"/>
          <w:szCs w:val="20"/>
          <w:lang w:eastAsia="pt-BR"/>
        </w:rPr>
        <w:t>Mobilização/Desmobilização;</w:t>
      </w:r>
    </w:p>
    <w:p w14:paraId="09486707" w14:textId="2A51F421" w:rsidR="002F5FA2" w:rsidRPr="00A725ED" w:rsidRDefault="002F5FA2" w:rsidP="002F5FA2">
      <w:pPr>
        <w:numPr>
          <w:ilvl w:val="0"/>
          <w:numId w:val="51"/>
        </w:numPr>
        <w:suppressAutoHyphens/>
        <w:spacing w:before="60" w:after="60"/>
        <w:ind w:left="1701"/>
        <w:rPr>
          <w:rFonts w:eastAsia="MS Mincho"/>
          <w:szCs w:val="20"/>
          <w:lang w:eastAsia="pt-BR"/>
        </w:rPr>
      </w:pPr>
      <w:r w:rsidRPr="00A725ED">
        <w:rPr>
          <w:rFonts w:eastAsia="MS Mincho"/>
          <w:szCs w:val="20"/>
          <w:lang w:eastAsia="pt-BR"/>
        </w:rPr>
        <w:t>Instalação de canteiro;</w:t>
      </w:r>
    </w:p>
    <w:p w14:paraId="575F81F1" w14:textId="0CBCFE4D" w:rsidR="002F5FA2" w:rsidRPr="00A725ED" w:rsidRDefault="002F5FA2" w:rsidP="002F5FA2">
      <w:pPr>
        <w:numPr>
          <w:ilvl w:val="0"/>
          <w:numId w:val="51"/>
        </w:numPr>
        <w:suppressAutoHyphens/>
        <w:spacing w:before="60" w:after="60"/>
        <w:ind w:left="1701"/>
        <w:rPr>
          <w:rFonts w:eastAsia="MS Mincho"/>
          <w:szCs w:val="20"/>
          <w:lang w:eastAsia="pt-BR"/>
        </w:rPr>
      </w:pPr>
      <w:r w:rsidRPr="00A725ED">
        <w:rPr>
          <w:rFonts w:eastAsia="MS Mincho"/>
          <w:szCs w:val="20"/>
          <w:lang w:eastAsia="pt-BR"/>
        </w:rPr>
        <w:lastRenderedPageBreak/>
        <w:t>Administração local</w:t>
      </w:r>
    </w:p>
    <w:p w14:paraId="503FE97E" w14:textId="77777777" w:rsidR="00CB71DC" w:rsidRPr="00A725ED" w:rsidRDefault="00CB71DC" w:rsidP="002F5FA2">
      <w:pPr>
        <w:numPr>
          <w:ilvl w:val="0"/>
          <w:numId w:val="51"/>
        </w:numPr>
        <w:suppressAutoHyphens/>
        <w:spacing w:before="60" w:after="60"/>
        <w:ind w:left="1701"/>
        <w:rPr>
          <w:rFonts w:eastAsia="MS Mincho"/>
          <w:szCs w:val="20"/>
          <w:lang w:eastAsia="pt-BR"/>
        </w:rPr>
      </w:pPr>
      <w:r w:rsidRPr="00A725ED">
        <w:rPr>
          <w:rFonts w:eastAsia="MS Mincho"/>
          <w:szCs w:val="20"/>
          <w:lang w:eastAsia="pt-BR"/>
        </w:rPr>
        <w:t>Terraplenagem;</w:t>
      </w:r>
    </w:p>
    <w:p w14:paraId="3EED640F" w14:textId="77777777" w:rsidR="00CB71DC" w:rsidRPr="00A725ED" w:rsidRDefault="00CB71DC" w:rsidP="002F5FA2">
      <w:pPr>
        <w:numPr>
          <w:ilvl w:val="0"/>
          <w:numId w:val="51"/>
        </w:numPr>
        <w:suppressAutoHyphens/>
        <w:spacing w:before="60" w:after="60"/>
        <w:ind w:left="1701"/>
        <w:rPr>
          <w:rFonts w:eastAsia="MS Mincho"/>
          <w:szCs w:val="20"/>
          <w:lang w:eastAsia="pt-BR"/>
        </w:rPr>
      </w:pPr>
      <w:r w:rsidRPr="00A725ED">
        <w:rPr>
          <w:rFonts w:eastAsia="MS Mincho"/>
          <w:szCs w:val="20"/>
          <w:lang w:eastAsia="pt-BR"/>
        </w:rPr>
        <w:t>Pavimentação;</w:t>
      </w:r>
    </w:p>
    <w:p w14:paraId="342472C2" w14:textId="363DEB27" w:rsidR="00CB71DC" w:rsidRPr="00A725ED" w:rsidRDefault="00CB71DC" w:rsidP="002F5FA2">
      <w:pPr>
        <w:numPr>
          <w:ilvl w:val="0"/>
          <w:numId w:val="51"/>
        </w:numPr>
        <w:suppressAutoHyphens/>
        <w:spacing w:before="60" w:after="60"/>
        <w:ind w:left="1701"/>
        <w:rPr>
          <w:rFonts w:eastAsia="MS Mincho"/>
          <w:szCs w:val="20"/>
          <w:lang w:eastAsia="pt-BR"/>
        </w:rPr>
      </w:pPr>
      <w:r w:rsidRPr="00A725ED">
        <w:rPr>
          <w:rFonts w:eastAsia="MS Mincho"/>
          <w:szCs w:val="20"/>
          <w:lang w:eastAsia="pt-BR"/>
        </w:rPr>
        <w:t>Sinalização;</w:t>
      </w:r>
    </w:p>
    <w:p w14:paraId="7553581C" w14:textId="77777777" w:rsidR="00CB71DC" w:rsidRPr="00A725ED" w:rsidRDefault="00CB71DC" w:rsidP="002F5FA2">
      <w:pPr>
        <w:numPr>
          <w:ilvl w:val="0"/>
          <w:numId w:val="51"/>
        </w:numPr>
        <w:suppressAutoHyphens/>
        <w:spacing w:before="60" w:after="60"/>
        <w:ind w:left="1701"/>
        <w:rPr>
          <w:rFonts w:eastAsia="MS Mincho"/>
          <w:szCs w:val="20"/>
          <w:lang w:eastAsia="pt-BR"/>
        </w:rPr>
      </w:pPr>
      <w:r w:rsidRPr="00A725ED">
        <w:rPr>
          <w:rFonts w:eastAsia="MS Mincho"/>
          <w:szCs w:val="20"/>
          <w:lang w:eastAsia="pt-BR"/>
        </w:rPr>
        <w:t>Drenagem;</w:t>
      </w:r>
    </w:p>
    <w:p w14:paraId="4B9A3281" w14:textId="77777777" w:rsidR="002F5FA2" w:rsidRPr="00A725ED" w:rsidRDefault="00CB71DC" w:rsidP="002F5FA2">
      <w:pPr>
        <w:numPr>
          <w:ilvl w:val="0"/>
          <w:numId w:val="51"/>
        </w:numPr>
        <w:suppressAutoHyphens/>
        <w:spacing w:before="60" w:after="60"/>
        <w:ind w:left="1701"/>
        <w:rPr>
          <w:rFonts w:eastAsia="MS Mincho"/>
          <w:szCs w:val="20"/>
          <w:lang w:eastAsia="pt-BR"/>
        </w:rPr>
      </w:pPr>
      <w:r w:rsidRPr="00A725ED">
        <w:rPr>
          <w:rFonts w:eastAsia="MS Mincho"/>
          <w:szCs w:val="20"/>
          <w:lang w:eastAsia="pt-BR"/>
        </w:rPr>
        <w:t>Serviços complementares</w:t>
      </w:r>
      <w:r w:rsidR="002F5FA2" w:rsidRPr="00A725ED">
        <w:rPr>
          <w:rFonts w:eastAsia="MS Mincho"/>
          <w:szCs w:val="20"/>
          <w:lang w:eastAsia="pt-BR"/>
        </w:rPr>
        <w:t>;</w:t>
      </w:r>
    </w:p>
    <w:p w14:paraId="70EF91A0" w14:textId="40904191" w:rsidR="002F5FA2" w:rsidRPr="00A725ED" w:rsidRDefault="002F5FA2" w:rsidP="002F5FA2">
      <w:pPr>
        <w:numPr>
          <w:ilvl w:val="0"/>
          <w:numId w:val="51"/>
        </w:numPr>
        <w:suppressAutoHyphens/>
        <w:spacing w:before="60" w:after="60"/>
        <w:ind w:left="1701"/>
        <w:rPr>
          <w:rFonts w:eastAsia="MS Mincho"/>
          <w:szCs w:val="20"/>
          <w:lang w:eastAsia="pt-BR"/>
        </w:rPr>
      </w:pPr>
      <w:r w:rsidRPr="00A725ED">
        <w:rPr>
          <w:rFonts w:eastAsia="MS Mincho"/>
          <w:szCs w:val="20"/>
          <w:lang w:eastAsia="pt-BR"/>
        </w:rPr>
        <w:t>Projeto Executivo;</w:t>
      </w:r>
    </w:p>
    <w:p w14:paraId="4D060CFF" w14:textId="783FEF1E" w:rsidR="00CB71DC" w:rsidRPr="00A725ED" w:rsidRDefault="002F5FA2" w:rsidP="002F5FA2">
      <w:pPr>
        <w:numPr>
          <w:ilvl w:val="0"/>
          <w:numId w:val="51"/>
        </w:numPr>
        <w:suppressAutoHyphens/>
        <w:spacing w:before="60" w:after="60"/>
        <w:ind w:left="1701"/>
        <w:rPr>
          <w:rFonts w:eastAsia="MS Mincho"/>
          <w:szCs w:val="20"/>
          <w:lang w:eastAsia="pt-BR"/>
        </w:rPr>
      </w:pPr>
      <w:r w:rsidRPr="00A725ED">
        <w:rPr>
          <w:rFonts w:eastAsia="MS Mincho"/>
          <w:szCs w:val="20"/>
          <w:lang w:eastAsia="pt-BR"/>
        </w:rPr>
        <w:t>Momento de transporte.</w:t>
      </w:r>
    </w:p>
    <w:p w14:paraId="186512F9" w14:textId="1D810F58" w:rsidR="002F5FA2" w:rsidRPr="00A725ED" w:rsidRDefault="00CB71DC" w:rsidP="002F5FA2">
      <w:pPr>
        <w:pStyle w:val="Ttulo3"/>
        <w:numPr>
          <w:ilvl w:val="2"/>
          <w:numId w:val="34"/>
        </w:numPr>
        <w:ind w:left="1276" w:hanging="425"/>
        <w:rPr>
          <w:rFonts w:eastAsia="MS Mincho"/>
        </w:rPr>
      </w:pPr>
      <w:r w:rsidRPr="00A725ED">
        <w:rPr>
          <w:rFonts w:eastAsia="MS Mincho"/>
        </w:rPr>
        <w:t>Para a pavimentação em</w:t>
      </w:r>
      <w:r w:rsidR="002F5FA2" w:rsidRPr="00A725ED">
        <w:t xml:space="preserve"> </w:t>
      </w:r>
      <w:r w:rsidR="002F5FA2" w:rsidRPr="00A725ED">
        <w:rPr>
          <w:rFonts w:eastAsia="MS Mincho"/>
        </w:rPr>
        <w:t>paralelepípedo:</w:t>
      </w:r>
    </w:p>
    <w:p w14:paraId="05DD2189" w14:textId="77777777" w:rsidR="00A725ED" w:rsidRPr="00A725ED" w:rsidRDefault="00A725ED" w:rsidP="00A725ED">
      <w:pPr>
        <w:numPr>
          <w:ilvl w:val="0"/>
          <w:numId w:val="51"/>
        </w:numPr>
        <w:suppressAutoHyphens/>
        <w:spacing w:before="60" w:after="60"/>
        <w:ind w:left="1701"/>
        <w:rPr>
          <w:rFonts w:eastAsia="MS Mincho"/>
          <w:szCs w:val="20"/>
          <w:lang w:eastAsia="pt-BR"/>
        </w:rPr>
      </w:pPr>
      <w:r w:rsidRPr="00A725ED">
        <w:rPr>
          <w:rFonts w:eastAsia="MS Mincho"/>
          <w:szCs w:val="20"/>
          <w:lang w:eastAsia="pt-BR"/>
        </w:rPr>
        <w:t>Mobilização/Desmobilização;</w:t>
      </w:r>
    </w:p>
    <w:p w14:paraId="0F5C2A76" w14:textId="77777777" w:rsidR="00A725ED" w:rsidRPr="00A725ED" w:rsidRDefault="00A725ED" w:rsidP="00A725ED">
      <w:pPr>
        <w:numPr>
          <w:ilvl w:val="0"/>
          <w:numId w:val="51"/>
        </w:numPr>
        <w:suppressAutoHyphens/>
        <w:spacing w:before="60" w:after="60"/>
        <w:ind w:left="1701"/>
        <w:rPr>
          <w:rFonts w:eastAsia="MS Mincho"/>
          <w:szCs w:val="20"/>
          <w:lang w:eastAsia="pt-BR"/>
        </w:rPr>
      </w:pPr>
      <w:r w:rsidRPr="00A725ED">
        <w:rPr>
          <w:rFonts w:eastAsia="MS Mincho"/>
          <w:szCs w:val="20"/>
          <w:lang w:eastAsia="pt-BR"/>
        </w:rPr>
        <w:t>Instalação de canteiro;</w:t>
      </w:r>
    </w:p>
    <w:p w14:paraId="5DD5B25A" w14:textId="77777777" w:rsidR="00A725ED" w:rsidRPr="00A725ED" w:rsidRDefault="00A725ED" w:rsidP="00A725ED">
      <w:pPr>
        <w:numPr>
          <w:ilvl w:val="0"/>
          <w:numId w:val="51"/>
        </w:numPr>
        <w:suppressAutoHyphens/>
        <w:spacing w:before="60" w:after="60"/>
        <w:ind w:left="1701"/>
        <w:rPr>
          <w:rFonts w:eastAsia="MS Mincho"/>
          <w:szCs w:val="20"/>
          <w:lang w:eastAsia="pt-BR"/>
        </w:rPr>
      </w:pPr>
      <w:r w:rsidRPr="00A725ED">
        <w:rPr>
          <w:rFonts w:eastAsia="MS Mincho"/>
          <w:szCs w:val="20"/>
          <w:lang w:eastAsia="pt-BR"/>
        </w:rPr>
        <w:t>Administração local</w:t>
      </w:r>
    </w:p>
    <w:p w14:paraId="6A281D74" w14:textId="77777777" w:rsidR="00A725ED" w:rsidRPr="00A725ED" w:rsidRDefault="00A725ED" w:rsidP="00A725ED">
      <w:pPr>
        <w:numPr>
          <w:ilvl w:val="0"/>
          <w:numId w:val="51"/>
        </w:numPr>
        <w:suppressAutoHyphens/>
        <w:spacing w:before="60" w:after="60"/>
        <w:ind w:left="1701"/>
        <w:rPr>
          <w:rFonts w:eastAsia="MS Mincho"/>
          <w:szCs w:val="20"/>
          <w:lang w:eastAsia="pt-BR"/>
        </w:rPr>
      </w:pPr>
      <w:r w:rsidRPr="00A725ED">
        <w:rPr>
          <w:rFonts w:eastAsia="MS Mincho"/>
          <w:szCs w:val="20"/>
          <w:lang w:eastAsia="pt-BR"/>
        </w:rPr>
        <w:t>Terraplenagem;</w:t>
      </w:r>
    </w:p>
    <w:p w14:paraId="1FFEE786" w14:textId="77777777" w:rsidR="00A725ED" w:rsidRPr="00A725ED" w:rsidRDefault="00A725ED" w:rsidP="00A725ED">
      <w:pPr>
        <w:numPr>
          <w:ilvl w:val="0"/>
          <w:numId w:val="51"/>
        </w:numPr>
        <w:suppressAutoHyphens/>
        <w:spacing w:before="60" w:after="60"/>
        <w:ind w:left="1701"/>
        <w:rPr>
          <w:rFonts w:eastAsia="MS Mincho"/>
          <w:szCs w:val="20"/>
          <w:lang w:eastAsia="pt-BR"/>
        </w:rPr>
      </w:pPr>
      <w:r w:rsidRPr="00A725ED">
        <w:rPr>
          <w:rFonts w:eastAsia="MS Mincho"/>
          <w:szCs w:val="20"/>
          <w:lang w:eastAsia="pt-BR"/>
        </w:rPr>
        <w:t>Pavimentação;</w:t>
      </w:r>
    </w:p>
    <w:p w14:paraId="7F5C348A" w14:textId="77777777" w:rsidR="00A725ED" w:rsidRPr="00A725ED" w:rsidRDefault="00A725ED" w:rsidP="00A725ED">
      <w:pPr>
        <w:numPr>
          <w:ilvl w:val="0"/>
          <w:numId w:val="51"/>
        </w:numPr>
        <w:suppressAutoHyphens/>
        <w:spacing w:before="60" w:after="60"/>
        <w:ind w:left="1701"/>
        <w:rPr>
          <w:rFonts w:eastAsia="MS Mincho"/>
          <w:szCs w:val="20"/>
          <w:lang w:eastAsia="pt-BR"/>
        </w:rPr>
      </w:pPr>
      <w:r w:rsidRPr="00A725ED">
        <w:rPr>
          <w:rFonts w:eastAsia="MS Mincho"/>
          <w:szCs w:val="20"/>
          <w:lang w:eastAsia="pt-BR"/>
        </w:rPr>
        <w:t>Drenagem;</w:t>
      </w:r>
    </w:p>
    <w:p w14:paraId="0F5899FB" w14:textId="77777777" w:rsidR="00A725ED" w:rsidRPr="00A725ED" w:rsidRDefault="00A725ED" w:rsidP="00A725ED">
      <w:pPr>
        <w:numPr>
          <w:ilvl w:val="0"/>
          <w:numId w:val="51"/>
        </w:numPr>
        <w:suppressAutoHyphens/>
        <w:spacing w:before="60" w:after="60"/>
        <w:ind w:left="1701"/>
        <w:rPr>
          <w:rFonts w:eastAsia="MS Mincho"/>
          <w:szCs w:val="20"/>
          <w:lang w:eastAsia="pt-BR"/>
        </w:rPr>
      </w:pPr>
      <w:r w:rsidRPr="00A725ED">
        <w:rPr>
          <w:rFonts w:eastAsia="MS Mincho"/>
          <w:szCs w:val="20"/>
          <w:lang w:eastAsia="pt-BR"/>
        </w:rPr>
        <w:t>Serviços complementares;</w:t>
      </w:r>
    </w:p>
    <w:p w14:paraId="5517F1CC" w14:textId="77777777" w:rsidR="00A725ED" w:rsidRPr="00A725ED" w:rsidRDefault="00A725ED" w:rsidP="00A725ED">
      <w:pPr>
        <w:numPr>
          <w:ilvl w:val="0"/>
          <w:numId w:val="51"/>
        </w:numPr>
        <w:suppressAutoHyphens/>
        <w:spacing w:before="60" w:after="60"/>
        <w:ind w:left="1701"/>
        <w:rPr>
          <w:rFonts w:eastAsia="MS Mincho"/>
          <w:szCs w:val="20"/>
          <w:lang w:eastAsia="pt-BR"/>
        </w:rPr>
      </w:pPr>
      <w:r w:rsidRPr="00A725ED">
        <w:rPr>
          <w:rFonts w:eastAsia="MS Mincho"/>
          <w:szCs w:val="20"/>
          <w:lang w:eastAsia="pt-BR"/>
        </w:rPr>
        <w:t>Projeto Executivo;</w:t>
      </w:r>
    </w:p>
    <w:p w14:paraId="12A4011E" w14:textId="77777777" w:rsidR="00A725ED" w:rsidRDefault="00A725ED" w:rsidP="00A725ED">
      <w:pPr>
        <w:numPr>
          <w:ilvl w:val="0"/>
          <w:numId w:val="51"/>
        </w:numPr>
        <w:suppressAutoHyphens/>
        <w:spacing w:before="60" w:after="60"/>
        <w:ind w:left="1701"/>
        <w:rPr>
          <w:rFonts w:eastAsia="MS Mincho"/>
          <w:szCs w:val="20"/>
          <w:lang w:eastAsia="pt-BR"/>
        </w:rPr>
      </w:pPr>
      <w:r w:rsidRPr="00A725ED">
        <w:rPr>
          <w:rFonts w:eastAsia="MS Mincho"/>
          <w:szCs w:val="20"/>
          <w:lang w:eastAsia="pt-BR"/>
        </w:rPr>
        <w:t>Momento de transporte.</w:t>
      </w:r>
    </w:p>
    <w:p w14:paraId="303E2DB3" w14:textId="77777777" w:rsidR="00A725ED" w:rsidRPr="00A725ED" w:rsidRDefault="00A725ED" w:rsidP="00A725ED">
      <w:pPr>
        <w:suppressAutoHyphens/>
        <w:spacing w:before="60" w:after="60"/>
        <w:ind w:left="1701"/>
        <w:rPr>
          <w:rFonts w:eastAsia="MS Mincho"/>
          <w:szCs w:val="20"/>
          <w:lang w:eastAsia="pt-BR"/>
        </w:rPr>
      </w:pPr>
    </w:p>
    <w:p w14:paraId="78A91369" w14:textId="77777777" w:rsidR="00CB71DC" w:rsidRPr="00C03740" w:rsidRDefault="00CB71DC" w:rsidP="00F45F4F">
      <w:pPr>
        <w:pStyle w:val="Ttulo2"/>
        <w:numPr>
          <w:ilvl w:val="1"/>
          <w:numId w:val="34"/>
        </w:numPr>
        <w:spacing w:before="120"/>
        <w:ind w:left="851" w:hanging="851"/>
        <w:rPr>
          <w:rFonts w:eastAsia="MS Mincho"/>
          <w:szCs w:val="20"/>
        </w:rPr>
      </w:pPr>
      <w:r w:rsidRPr="00C03740">
        <w:rPr>
          <w:rFonts w:eastAsia="MS Mincho"/>
          <w:szCs w:val="20"/>
        </w:rPr>
        <w:t>Os serviços deverão ser realizados com base nas deliberações contidas na Instrução Normativa Nº 1 – de 19/1/2010, emitida pela Secretaria de Logística e Tecnologia da Informação, visando à adoção de soluções que proporcionem a economia da manutenção e operacionalização do sistema, a redução do consumo de energia e água, bem como a utilização de tecnologias e materiais que reduzam o impacto ambiental.</w:t>
      </w:r>
    </w:p>
    <w:p w14:paraId="095AA85F" w14:textId="77777777" w:rsidR="00643EC2" w:rsidRPr="00C03740" w:rsidRDefault="00643EC2" w:rsidP="00643EC2">
      <w:pPr>
        <w:rPr>
          <w:szCs w:val="20"/>
          <w:lang w:eastAsia="pt-BR"/>
        </w:rPr>
      </w:pPr>
    </w:p>
    <w:p w14:paraId="75F9F67C" w14:textId="77777777" w:rsidR="00CB71DC" w:rsidRPr="00C03740" w:rsidRDefault="00CB71DC" w:rsidP="00F45F4F">
      <w:pPr>
        <w:pStyle w:val="Ttulo2"/>
        <w:numPr>
          <w:ilvl w:val="1"/>
          <w:numId w:val="34"/>
        </w:numPr>
        <w:spacing w:before="120"/>
        <w:ind w:left="851" w:hanging="851"/>
        <w:rPr>
          <w:rFonts w:eastAsia="MS Mincho"/>
          <w:szCs w:val="20"/>
        </w:rPr>
      </w:pPr>
      <w:r w:rsidRPr="00C03740">
        <w:rPr>
          <w:rFonts w:eastAsia="MS Mincho"/>
          <w:szCs w:val="20"/>
        </w:rPr>
        <w:t>Os serviços deverão ser realizados em consonância com os Projetos Executivos e com fundamento nas normas das concessionárias de serviços públicos locais, entre outras, no Código de Uso e Ocupação do Solo do município, no Caderno de Encargos da Codevasf, nas deliberações dos órgãos de controle ambientais do município, do estado e da União e nas Especificações Técnicas.</w:t>
      </w:r>
    </w:p>
    <w:p w14:paraId="1171F92C" w14:textId="77777777" w:rsidR="00643EC2" w:rsidRPr="00C03740" w:rsidRDefault="00643EC2" w:rsidP="00643EC2">
      <w:pPr>
        <w:rPr>
          <w:szCs w:val="20"/>
          <w:lang w:eastAsia="pt-BR"/>
        </w:rPr>
      </w:pPr>
    </w:p>
    <w:p w14:paraId="5C70C5DB" w14:textId="73C79763" w:rsidR="00CB71DC" w:rsidRPr="00C03740" w:rsidRDefault="00CB71DC" w:rsidP="00F45F4F">
      <w:pPr>
        <w:pStyle w:val="Ttulo2"/>
        <w:numPr>
          <w:ilvl w:val="1"/>
          <w:numId w:val="34"/>
        </w:numPr>
        <w:spacing w:before="120"/>
        <w:ind w:left="851" w:hanging="851"/>
        <w:rPr>
          <w:rFonts w:eastAsia="MS Mincho"/>
          <w:szCs w:val="20"/>
        </w:rPr>
      </w:pPr>
      <w:r w:rsidRPr="00C03740">
        <w:rPr>
          <w:rFonts w:eastAsia="MS Mincho"/>
          <w:szCs w:val="20"/>
        </w:rPr>
        <w:t xml:space="preserve">Após a assinatura do Contrato, haverá a seleção das vias que serão pavimentadas. A Ordem de Serviço será dada para a elaboração do Projeto Executivo, contudo o </w:t>
      </w:r>
      <w:r w:rsidR="00EF6590" w:rsidRPr="00C03740">
        <w:rPr>
          <w:rFonts w:eastAsia="MS Mincho"/>
          <w:szCs w:val="20"/>
        </w:rPr>
        <w:t xml:space="preserve">início </w:t>
      </w:r>
      <w:r w:rsidR="00EF6590">
        <w:rPr>
          <w:rFonts w:eastAsia="MS Mincho"/>
          <w:szCs w:val="20"/>
        </w:rPr>
        <w:t>da</w:t>
      </w:r>
      <w:r w:rsidR="00EC46A8">
        <w:rPr>
          <w:rFonts w:eastAsia="MS Mincho"/>
          <w:szCs w:val="20"/>
        </w:rPr>
        <w:t xml:space="preserve"> execução dos serviços de pavimentação </w:t>
      </w:r>
      <w:r w:rsidRPr="00C03740">
        <w:rPr>
          <w:rFonts w:eastAsia="MS Mincho"/>
          <w:szCs w:val="20"/>
        </w:rPr>
        <w:t>será condicionado à obtenção do licenciamento ambiental e à aprovação do respectivo projeto executivo. Os serviços constantes na planilha orçamentária devem estar em consonância com o Projeto Executivo.</w:t>
      </w:r>
    </w:p>
    <w:p w14:paraId="6D63373A" w14:textId="77777777" w:rsidR="00643EC2" w:rsidRPr="00C03740" w:rsidRDefault="00643EC2" w:rsidP="00643EC2">
      <w:pPr>
        <w:rPr>
          <w:szCs w:val="20"/>
          <w:lang w:eastAsia="pt-BR"/>
        </w:rPr>
      </w:pPr>
    </w:p>
    <w:p w14:paraId="124A8FA7" w14:textId="77777777" w:rsidR="00CB71DC" w:rsidRDefault="00CB71DC" w:rsidP="00F45F4F">
      <w:pPr>
        <w:pStyle w:val="Ttulo2"/>
        <w:numPr>
          <w:ilvl w:val="1"/>
          <w:numId w:val="34"/>
        </w:numPr>
        <w:spacing w:before="120"/>
        <w:ind w:left="851" w:hanging="851"/>
        <w:rPr>
          <w:rFonts w:eastAsia="MS Mincho"/>
          <w:szCs w:val="20"/>
        </w:rPr>
      </w:pPr>
      <w:r w:rsidRPr="00C03740">
        <w:rPr>
          <w:rFonts w:eastAsia="MS Mincho"/>
          <w:szCs w:val="20"/>
        </w:rPr>
        <w:t>Os serviços deverão ser realizados em consonância e fundamento nas normas e recomendações estabelecidas pelo Departamento Nacional de Infraestrutura Terrestre (DNIT) e pela Associação Brasileira de Norma Técnicas (ABNT), (Lei n. º 4.150 de 21.11.62), no que couber e, principalmente no que diz respeito aos requisitos mínimos de qualidade, utilidade, resistência e segurança.</w:t>
      </w:r>
    </w:p>
    <w:p w14:paraId="6E4EB723" w14:textId="77777777" w:rsidR="00FA710F" w:rsidRDefault="00FA710F" w:rsidP="00FA710F">
      <w:pPr>
        <w:rPr>
          <w:lang w:eastAsia="pt-BR"/>
        </w:rPr>
      </w:pPr>
    </w:p>
    <w:p w14:paraId="3728B5AD" w14:textId="77777777" w:rsidR="00FA710F" w:rsidRDefault="00FA710F" w:rsidP="00FA710F">
      <w:pPr>
        <w:pStyle w:val="PargrafodaLista"/>
        <w:numPr>
          <w:ilvl w:val="1"/>
          <w:numId w:val="34"/>
        </w:numPr>
        <w:tabs>
          <w:tab w:val="clear" w:pos="1015"/>
          <w:tab w:val="num" w:pos="851"/>
        </w:tabs>
        <w:ind w:left="851" w:hanging="851"/>
        <w:rPr>
          <w:lang w:eastAsia="pt-BR"/>
        </w:rPr>
      </w:pPr>
      <w:r>
        <w:t xml:space="preserve">Com base no Projeto Executivo, especialmente no Croqui de Locação apresentado pela empresa contratada, o fiscal da obra deverá verificar se os pontos indicados como usina de asfalto ou fornecedor de blocos intertravados de concreto correspondem, de fato, aos três estabelecimentos licenciados mais próximos do local da obra, considerando critérios como distância, capacidade produtiva, regularidade fiscal e ambiental, e disponibilidade de fornecimento. Tanto nas obras de pavimentação asfáltica quanto nas obras com blocos intertravados de concreto, aplica-se o mesmo princípio para determinação da Distância Média de Transporte (DMT). A DMT deverá ser definida com base em dois trechos distintos: </w:t>
      </w:r>
    </w:p>
    <w:p w14:paraId="2FCE8B96" w14:textId="77777777" w:rsidR="00FA710F" w:rsidRDefault="00FA710F" w:rsidP="00FA710F">
      <w:pPr>
        <w:ind w:left="1658" w:hanging="360"/>
      </w:pPr>
    </w:p>
    <w:p w14:paraId="0AAA47F4" w14:textId="77777777" w:rsidR="00FA710F" w:rsidRDefault="00FA710F" w:rsidP="00FA710F">
      <w:pPr>
        <w:pStyle w:val="PargrafodaLista"/>
        <w:numPr>
          <w:ilvl w:val="0"/>
          <w:numId w:val="0"/>
        </w:numPr>
        <w:ind w:left="851"/>
      </w:pPr>
      <w:r>
        <w:t xml:space="preserve">Trecho 1: Da origem dos insumos (CAP, agregados, blocos de concreto, areia, etc.) até o ponto de produção ou armazenamento (usina de asfalto ou canteiro); </w:t>
      </w:r>
    </w:p>
    <w:p w14:paraId="5B62611D" w14:textId="77777777" w:rsidR="00FA710F" w:rsidRDefault="00FA710F" w:rsidP="00FA710F">
      <w:pPr>
        <w:pStyle w:val="PargrafodaLista"/>
        <w:numPr>
          <w:ilvl w:val="0"/>
          <w:numId w:val="0"/>
        </w:numPr>
        <w:ind w:left="851"/>
      </w:pPr>
      <w:r>
        <w:t>Trecho 2: Do ponto de produção ou armazenamento até o local da obra, conforme os tipos de via percorrida:</w:t>
      </w:r>
    </w:p>
    <w:p w14:paraId="346CB434" w14:textId="77777777" w:rsidR="00FA710F" w:rsidRDefault="00FA710F" w:rsidP="00FA710F">
      <w:pPr>
        <w:pStyle w:val="PargrafodaLista"/>
        <w:numPr>
          <w:ilvl w:val="0"/>
          <w:numId w:val="0"/>
        </w:numPr>
        <w:ind w:left="851"/>
      </w:pPr>
    </w:p>
    <w:p w14:paraId="34FC251C" w14:textId="77777777" w:rsidR="00FA710F" w:rsidRDefault="00FA710F" w:rsidP="00FA710F">
      <w:pPr>
        <w:pStyle w:val="PargrafodaLista"/>
        <w:numPr>
          <w:ilvl w:val="0"/>
          <w:numId w:val="0"/>
        </w:numPr>
        <w:ind w:left="851"/>
      </w:pPr>
      <w:r>
        <w:t xml:space="preserve">P – Trecho Pavimentado </w:t>
      </w:r>
    </w:p>
    <w:p w14:paraId="551FA473" w14:textId="77777777" w:rsidR="00FA710F" w:rsidRDefault="00FA710F" w:rsidP="00FA710F">
      <w:pPr>
        <w:pStyle w:val="PargrafodaLista"/>
        <w:numPr>
          <w:ilvl w:val="0"/>
          <w:numId w:val="0"/>
        </w:numPr>
        <w:ind w:left="851"/>
      </w:pPr>
      <w:r>
        <w:t xml:space="preserve">RP – Trecho com Revestimento Primário </w:t>
      </w:r>
    </w:p>
    <w:p w14:paraId="7B919341" w14:textId="77777777" w:rsidR="00FA710F" w:rsidRDefault="00FA710F" w:rsidP="00FA710F">
      <w:pPr>
        <w:pStyle w:val="PargrafodaLista"/>
        <w:numPr>
          <w:ilvl w:val="0"/>
          <w:numId w:val="0"/>
        </w:numPr>
        <w:ind w:left="851"/>
      </w:pPr>
      <w:r>
        <w:t xml:space="preserve">LN – Trecho em Leito Natural </w:t>
      </w:r>
    </w:p>
    <w:p w14:paraId="7E72B61E" w14:textId="77777777" w:rsidR="00FA710F" w:rsidRDefault="00FA710F" w:rsidP="00FA710F">
      <w:pPr>
        <w:pStyle w:val="PargrafodaLista"/>
        <w:numPr>
          <w:ilvl w:val="0"/>
          <w:numId w:val="0"/>
        </w:numPr>
        <w:ind w:left="851"/>
      </w:pPr>
    </w:p>
    <w:p w14:paraId="675D8495" w14:textId="1ACB25B8" w:rsidR="00FA710F" w:rsidRPr="00FA710F" w:rsidRDefault="00FA710F" w:rsidP="00FA710F">
      <w:pPr>
        <w:pStyle w:val="PargrafodaLista"/>
        <w:numPr>
          <w:ilvl w:val="0"/>
          <w:numId w:val="0"/>
        </w:numPr>
        <w:ind w:left="851"/>
        <w:rPr>
          <w:lang w:eastAsia="pt-BR"/>
        </w:rPr>
      </w:pPr>
      <w:r>
        <w:t>As distâncias médias utilizadas deverão ser apresentadas no Croqui de Locação do Projeto Executivo, compatibilizadas com o planejamento logístico da obra e validadas pela fiscalização. A comprovação de que os locais indicados correspondem aos três mais próximos é condição necessária para aceitação da proposta, visando assegurar a fidedignidade dos custos e a adequada remuneração dos serviços de transporte.</w:t>
      </w:r>
    </w:p>
    <w:p w14:paraId="7B8515BF" w14:textId="77777777" w:rsidR="00001D97" w:rsidRDefault="00001D97" w:rsidP="00001D97">
      <w:pPr>
        <w:rPr>
          <w:lang w:eastAsia="pt-BR"/>
        </w:rPr>
      </w:pPr>
    </w:p>
    <w:p w14:paraId="4ECD1163" w14:textId="7E83010C" w:rsidR="00815BB0" w:rsidRDefault="00815BB0" w:rsidP="00815BB0">
      <w:pPr>
        <w:pStyle w:val="PargrafodaLista"/>
        <w:numPr>
          <w:ilvl w:val="1"/>
          <w:numId w:val="34"/>
        </w:numPr>
        <w:tabs>
          <w:tab w:val="clear" w:pos="1015"/>
        </w:tabs>
        <w:ind w:left="851" w:hanging="851"/>
      </w:pPr>
      <w:r>
        <w:t>Todo material utilizado nos serviços de pavimentação (paralelepípedos graníticos e demais materiais pétreos) deverá ser proveniente exclusivamente de pedreiras devidamente licenciadas pelos órgãos ambientais competentes e autorizadas pela Agência Nacional de Mineração (ANM), em conformidade com a legislação aplicável.</w:t>
      </w:r>
    </w:p>
    <w:p w14:paraId="6BA5BF07" w14:textId="77777777" w:rsidR="00815BB0" w:rsidRDefault="00815BB0" w:rsidP="00815BB0">
      <w:pPr>
        <w:pStyle w:val="PargrafodaLista"/>
        <w:numPr>
          <w:ilvl w:val="0"/>
          <w:numId w:val="0"/>
        </w:numPr>
        <w:ind w:left="851" w:hanging="851"/>
      </w:pPr>
    </w:p>
    <w:p w14:paraId="72E0959F" w14:textId="6C0D218D" w:rsidR="00001D97" w:rsidRDefault="00001D97" w:rsidP="00815BB0">
      <w:pPr>
        <w:pStyle w:val="PargrafodaLista"/>
        <w:numPr>
          <w:ilvl w:val="1"/>
          <w:numId w:val="34"/>
        </w:numPr>
        <w:ind w:left="851" w:hanging="851"/>
        <w:rPr>
          <w:lang w:eastAsia="pt-BR"/>
        </w:rPr>
      </w:pPr>
      <w:r>
        <w:t xml:space="preserve">A contratada deverá apresentar, previamente ao fornecimento dos materiais, no mínimo, os seguintes documentos: </w:t>
      </w:r>
    </w:p>
    <w:p w14:paraId="79CC2DCE" w14:textId="77777777" w:rsidR="00001D97" w:rsidRDefault="00001D97" w:rsidP="00001D97">
      <w:pPr>
        <w:pStyle w:val="PargrafodaLista"/>
      </w:pPr>
      <w:r>
        <w:t xml:space="preserve">Licença Ambiental de Operação (LO) da pedreira ou mineradora fornecedora, emitida pelo órgão ambiental competente, em validade; </w:t>
      </w:r>
    </w:p>
    <w:p w14:paraId="6EDA26CA" w14:textId="77777777" w:rsidR="00001D97" w:rsidRDefault="00001D97" w:rsidP="00001D97">
      <w:pPr>
        <w:pStyle w:val="PargrafodaLista"/>
      </w:pPr>
      <w:r>
        <w:t xml:space="preserve">Título autorizativo de lavra ou guia de utilização expedido pela ANM; </w:t>
      </w:r>
    </w:p>
    <w:p w14:paraId="0F1F83EB" w14:textId="420F1469" w:rsidR="00001D97" w:rsidRDefault="00001D97" w:rsidP="00001D97">
      <w:pPr>
        <w:pStyle w:val="PargrafodaLista"/>
      </w:pPr>
      <w:r>
        <w:t>Nota Fiscal de fornecimento, contendo a indicação da origem do material e o CNPJ do fornecedor.</w:t>
      </w:r>
    </w:p>
    <w:p w14:paraId="6E13666B" w14:textId="77777777" w:rsidR="00815BB0" w:rsidRPr="00001D97" w:rsidRDefault="00815BB0" w:rsidP="00815BB0">
      <w:pPr>
        <w:pStyle w:val="PargrafodaLista"/>
        <w:numPr>
          <w:ilvl w:val="0"/>
          <w:numId w:val="0"/>
        </w:numPr>
        <w:ind w:left="1658"/>
      </w:pPr>
    </w:p>
    <w:p w14:paraId="5175BC94" w14:textId="5A72EEF4" w:rsidR="00643EC2" w:rsidRPr="00815BB0" w:rsidRDefault="00815BB0" w:rsidP="00815BB0">
      <w:pPr>
        <w:pStyle w:val="PargrafodaLista"/>
        <w:numPr>
          <w:ilvl w:val="1"/>
          <w:numId w:val="34"/>
        </w:numPr>
        <w:tabs>
          <w:tab w:val="clear" w:pos="1015"/>
          <w:tab w:val="num" w:pos="851"/>
        </w:tabs>
        <w:ind w:left="851" w:hanging="851"/>
        <w:rPr>
          <w:szCs w:val="20"/>
          <w:lang w:eastAsia="pt-BR"/>
        </w:rPr>
      </w:pPr>
      <w:r>
        <w:t>O fornecimento de materiais de origem não licenciada implicará suspensão imediata dos serviços, aplicação das penalidades contratuais cabíveis e comunicação aos órgãos competentes, nos termos da Lei nº 9.605/1998 (Lei de Crimes Ambientais).</w:t>
      </w:r>
    </w:p>
    <w:p w14:paraId="2CD05B79" w14:textId="77777777" w:rsidR="00CB71DC" w:rsidRPr="00C03740" w:rsidRDefault="00CB71DC" w:rsidP="00F45F4F">
      <w:pPr>
        <w:pStyle w:val="Ttulo2"/>
        <w:numPr>
          <w:ilvl w:val="1"/>
          <w:numId w:val="34"/>
        </w:numPr>
        <w:spacing w:before="120"/>
        <w:ind w:left="851" w:hanging="851"/>
        <w:rPr>
          <w:rFonts w:eastAsia="MS Mincho"/>
          <w:szCs w:val="20"/>
        </w:rPr>
      </w:pPr>
      <w:r w:rsidRPr="00C03740">
        <w:rPr>
          <w:rFonts w:eastAsia="MS Mincho"/>
          <w:szCs w:val="20"/>
        </w:rPr>
        <w:t>Especificação dos Serviços:</w:t>
      </w:r>
    </w:p>
    <w:p w14:paraId="50520567" w14:textId="77777777" w:rsidR="00643EC2" w:rsidRPr="00C03740" w:rsidRDefault="00643EC2" w:rsidP="00643EC2">
      <w:pPr>
        <w:rPr>
          <w:szCs w:val="20"/>
          <w:lang w:eastAsia="pt-BR"/>
        </w:rPr>
      </w:pPr>
    </w:p>
    <w:p w14:paraId="75A60F17" w14:textId="77777777" w:rsidR="00ED4382" w:rsidRPr="00C03740" w:rsidRDefault="00CB71DC" w:rsidP="00787810">
      <w:pPr>
        <w:pStyle w:val="Ttulo3"/>
        <w:numPr>
          <w:ilvl w:val="2"/>
          <w:numId w:val="34"/>
        </w:numPr>
        <w:ind w:left="1276" w:hanging="426"/>
        <w:rPr>
          <w:rFonts w:eastAsia="MS Mincho"/>
        </w:rPr>
      </w:pPr>
      <w:r w:rsidRPr="00C03740">
        <w:rPr>
          <w:rFonts w:eastAsia="MS Mincho"/>
        </w:rPr>
        <w:t>As definições dos serviços, os cortes, os materiais empregados, as condições gerais, as condições específicas, os equipamentos, a execução, o manejo ambiental, a inspeção, o controle de execução e tecnológico, a geometria, a verificação final da qualidade, o acabamento, a variação, a aceitação, a rejeição, o critério de medição e tudo o que mais for necessário para a execução dos serviços deverão estar em conformidade com as Normas estabelecidas pelo DNIT.</w:t>
      </w:r>
    </w:p>
    <w:p w14:paraId="7E9DDAEA" w14:textId="77777777" w:rsidR="00ED4382" w:rsidRPr="00C03740" w:rsidRDefault="00ED4382" w:rsidP="00787810">
      <w:pPr>
        <w:ind w:left="1276" w:hanging="426"/>
        <w:rPr>
          <w:szCs w:val="20"/>
          <w:lang w:eastAsia="pt-BR"/>
        </w:rPr>
      </w:pPr>
    </w:p>
    <w:p w14:paraId="08E44310" w14:textId="77777777" w:rsidR="00CB71DC" w:rsidRDefault="00CB71DC" w:rsidP="00787810">
      <w:pPr>
        <w:pStyle w:val="Ttulo3"/>
        <w:numPr>
          <w:ilvl w:val="2"/>
          <w:numId w:val="34"/>
        </w:numPr>
        <w:ind w:left="1276" w:hanging="426"/>
        <w:rPr>
          <w:rFonts w:eastAsia="MS Mincho"/>
        </w:rPr>
      </w:pPr>
      <w:r w:rsidRPr="00C03740">
        <w:rPr>
          <w:rFonts w:eastAsia="MS Mincho"/>
        </w:rPr>
        <w:t>Os serviços objeto desta licitação encontram-se descritos, caracterizados e detalhados nos seguintes documentos:</w:t>
      </w:r>
    </w:p>
    <w:p w14:paraId="1A7366A6" w14:textId="77777777" w:rsidR="00D714D8" w:rsidRPr="004A716B" w:rsidRDefault="00D714D8" w:rsidP="00D714D8">
      <w:pPr>
        <w:rPr>
          <w:lang w:eastAsia="pt-BR"/>
        </w:rPr>
      </w:pPr>
    </w:p>
    <w:p w14:paraId="37ED80A0" w14:textId="77777777" w:rsidR="00CB71DC" w:rsidRPr="004A716B" w:rsidRDefault="00CB71DC" w:rsidP="00D714D8">
      <w:pPr>
        <w:widowControl w:val="0"/>
        <w:suppressAutoHyphens/>
        <w:spacing w:before="40" w:after="96"/>
        <w:ind w:left="1276"/>
        <w:outlineLvl w:val="3"/>
        <w:rPr>
          <w:rFonts w:eastAsia="MS Mincho"/>
          <w:szCs w:val="20"/>
          <w:lang w:eastAsia="pt-BR"/>
        </w:rPr>
      </w:pPr>
      <w:r w:rsidRPr="004A716B">
        <w:rPr>
          <w:rFonts w:eastAsia="MS Mincho"/>
          <w:szCs w:val="20"/>
          <w:lang w:eastAsia="pt-BR"/>
        </w:rPr>
        <w:t>ANEXO 4: Planilha de Custos do Orçamento de Referência;</w:t>
      </w:r>
    </w:p>
    <w:p w14:paraId="2D6C3C5D" w14:textId="1CD5C242" w:rsidR="00CB71DC" w:rsidRPr="004A716B" w:rsidRDefault="00CB71DC" w:rsidP="00D714D8">
      <w:pPr>
        <w:widowControl w:val="0"/>
        <w:suppressAutoHyphens/>
        <w:spacing w:before="40" w:after="96"/>
        <w:ind w:left="1276"/>
        <w:outlineLvl w:val="3"/>
        <w:rPr>
          <w:rFonts w:eastAsia="MS Mincho"/>
          <w:szCs w:val="20"/>
          <w:lang w:eastAsia="pt-BR"/>
        </w:rPr>
      </w:pPr>
      <w:r w:rsidRPr="004A716B">
        <w:rPr>
          <w:rFonts w:eastAsia="MS Mincho"/>
          <w:szCs w:val="20"/>
          <w:lang w:eastAsia="pt-BR"/>
        </w:rPr>
        <w:t>ANEXO 6: Projeto (Seção Tipo);</w:t>
      </w:r>
    </w:p>
    <w:p w14:paraId="2C548524" w14:textId="77777777" w:rsidR="00CB71DC" w:rsidRPr="004A716B" w:rsidRDefault="00CB71DC" w:rsidP="00D714D8">
      <w:pPr>
        <w:widowControl w:val="0"/>
        <w:suppressAutoHyphens/>
        <w:spacing w:before="40" w:after="96"/>
        <w:ind w:left="1276"/>
        <w:outlineLvl w:val="3"/>
        <w:rPr>
          <w:rFonts w:eastAsia="MS Mincho"/>
          <w:szCs w:val="20"/>
          <w:lang w:eastAsia="pt-BR"/>
        </w:rPr>
      </w:pPr>
      <w:r w:rsidRPr="004A716B">
        <w:rPr>
          <w:rFonts w:eastAsia="MS Mincho"/>
          <w:szCs w:val="20"/>
          <w:lang w:eastAsia="pt-BR"/>
        </w:rPr>
        <w:t>ANEXO 7: Modelo de placa de obra, manual de uso da marca do governo federal e instruções para utilização da logomarca;</w:t>
      </w:r>
    </w:p>
    <w:p w14:paraId="41848940" w14:textId="77777777" w:rsidR="00CB71DC" w:rsidRPr="004A716B" w:rsidRDefault="00CB71DC" w:rsidP="00D714D8">
      <w:pPr>
        <w:widowControl w:val="0"/>
        <w:suppressAutoHyphens/>
        <w:spacing w:before="40" w:after="96"/>
        <w:ind w:left="1276"/>
        <w:outlineLvl w:val="3"/>
        <w:rPr>
          <w:rFonts w:eastAsia="MS Mincho"/>
          <w:szCs w:val="20"/>
          <w:lang w:eastAsia="pt-BR"/>
        </w:rPr>
      </w:pPr>
      <w:r w:rsidRPr="004A716B">
        <w:rPr>
          <w:rFonts w:eastAsia="MS Mincho"/>
          <w:szCs w:val="20"/>
          <w:lang w:eastAsia="pt-BR"/>
        </w:rPr>
        <w:t>ANEXO 8: Especificações técnicas.</w:t>
      </w:r>
    </w:p>
    <w:p w14:paraId="4EDD420D" w14:textId="77777777" w:rsidR="00D714D8" w:rsidRPr="00D714D8" w:rsidRDefault="00D714D8" w:rsidP="00D714D8">
      <w:pPr>
        <w:widowControl w:val="0"/>
        <w:suppressAutoHyphens/>
        <w:spacing w:before="40" w:after="96"/>
        <w:ind w:left="1276"/>
        <w:outlineLvl w:val="3"/>
        <w:rPr>
          <w:rFonts w:eastAsia="MS Mincho"/>
          <w:color w:val="0070C0"/>
          <w:szCs w:val="20"/>
          <w:lang w:eastAsia="pt-BR"/>
        </w:rPr>
      </w:pPr>
    </w:p>
    <w:p w14:paraId="1492278E" w14:textId="77777777" w:rsidR="00CB71DC" w:rsidRPr="00C03740" w:rsidRDefault="00CB71DC" w:rsidP="00F45F4F">
      <w:pPr>
        <w:pStyle w:val="Ttulo2"/>
        <w:numPr>
          <w:ilvl w:val="1"/>
          <w:numId w:val="34"/>
        </w:numPr>
        <w:ind w:left="851" w:hanging="851"/>
        <w:rPr>
          <w:rFonts w:eastAsia="MS Mincho"/>
          <w:szCs w:val="20"/>
        </w:rPr>
      </w:pPr>
      <w:r w:rsidRPr="00C03740">
        <w:rPr>
          <w:rFonts w:eastAsia="MS Mincho"/>
          <w:szCs w:val="20"/>
        </w:rPr>
        <w:t>Produtos Previstos:</w:t>
      </w:r>
    </w:p>
    <w:p w14:paraId="46043B1E" w14:textId="77777777" w:rsidR="00903DA8" w:rsidRPr="00C03740" w:rsidRDefault="00903DA8" w:rsidP="00903DA8">
      <w:pPr>
        <w:rPr>
          <w:szCs w:val="20"/>
          <w:lang w:eastAsia="pt-BR"/>
        </w:rPr>
      </w:pPr>
    </w:p>
    <w:p w14:paraId="2B5CC125" w14:textId="6EA4C503" w:rsidR="00CB71DC" w:rsidRDefault="00CB71DC" w:rsidP="00D714D8">
      <w:pPr>
        <w:pStyle w:val="Ttulo3"/>
        <w:numPr>
          <w:ilvl w:val="2"/>
          <w:numId w:val="34"/>
        </w:numPr>
        <w:ind w:left="1276" w:hanging="425"/>
        <w:rPr>
          <w:rFonts w:eastAsia="MS Mincho"/>
        </w:rPr>
      </w:pPr>
      <w:r w:rsidRPr="00C03740">
        <w:rPr>
          <w:rFonts w:eastAsia="MS Mincho"/>
        </w:rPr>
        <w:t>Elaboração de Projeto Executivo</w:t>
      </w:r>
    </w:p>
    <w:p w14:paraId="2A5167C0" w14:textId="77777777" w:rsidR="00D714D8" w:rsidRPr="00D714D8" w:rsidRDefault="00D714D8" w:rsidP="00D714D8">
      <w:pPr>
        <w:rPr>
          <w:lang w:eastAsia="pt-BR"/>
        </w:rPr>
      </w:pPr>
    </w:p>
    <w:p w14:paraId="3377FA9A" w14:textId="34CB65B8" w:rsidR="0015790C" w:rsidRDefault="00CB71DC" w:rsidP="004A716B">
      <w:pPr>
        <w:widowControl w:val="0"/>
        <w:suppressAutoHyphens/>
        <w:spacing w:before="40" w:after="96"/>
        <w:ind w:left="1276"/>
        <w:outlineLvl w:val="3"/>
        <w:rPr>
          <w:rFonts w:eastAsia="MS Mincho"/>
          <w:szCs w:val="20"/>
          <w:lang w:eastAsia="pt-BR"/>
        </w:rPr>
      </w:pPr>
      <w:r w:rsidRPr="00C03740">
        <w:rPr>
          <w:rFonts w:eastAsia="MS Mincho"/>
          <w:szCs w:val="20"/>
          <w:lang w:eastAsia="pt-BR"/>
        </w:rPr>
        <w:t>O projeto executivo, a ser desenvolvido pela contratada, para cada trecho contratado deverá ser desenvolvido observando as características locais e considerando as soluções mais adequadas e econômicas para a localidade, contendo no mínimo:</w:t>
      </w:r>
    </w:p>
    <w:p w14:paraId="6E95119A" w14:textId="77777777" w:rsidR="004A716B" w:rsidRPr="004A716B" w:rsidRDefault="004A716B" w:rsidP="004A716B">
      <w:pPr>
        <w:widowControl w:val="0"/>
        <w:suppressAutoHyphens/>
        <w:spacing w:before="40" w:after="96"/>
        <w:ind w:left="1276"/>
        <w:outlineLvl w:val="3"/>
        <w:rPr>
          <w:rFonts w:eastAsia="MS Mincho"/>
          <w:szCs w:val="20"/>
          <w:lang w:eastAsia="pt-BR"/>
        </w:rPr>
      </w:pPr>
    </w:p>
    <w:p w14:paraId="73483F4D" w14:textId="02E54B2C" w:rsidR="00CB71DC" w:rsidRPr="004A716B" w:rsidRDefault="00CB71DC" w:rsidP="00F45F4F">
      <w:pPr>
        <w:widowControl w:val="0"/>
        <w:numPr>
          <w:ilvl w:val="3"/>
          <w:numId w:val="34"/>
        </w:numPr>
        <w:suppressAutoHyphens/>
        <w:spacing w:before="40" w:after="96"/>
        <w:ind w:left="851" w:hanging="851"/>
        <w:outlineLvl w:val="3"/>
        <w:rPr>
          <w:rFonts w:eastAsia="MS Mincho"/>
          <w:szCs w:val="20"/>
          <w:lang w:eastAsia="pt-BR"/>
        </w:rPr>
      </w:pPr>
      <w:r w:rsidRPr="004A716B">
        <w:rPr>
          <w:rFonts w:eastAsia="MS Mincho"/>
          <w:szCs w:val="20"/>
          <w:lang w:eastAsia="pt-BR"/>
        </w:rPr>
        <w:t>Para a pavimentação asfáltica em TSD:</w:t>
      </w:r>
    </w:p>
    <w:p w14:paraId="35B16DB3" w14:textId="77777777" w:rsidR="00CB71DC" w:rsidRPr="004A716B" w:rsidRDefault="00CB71DC" w:rsidP="009317F5">
      <w:pPr>
        <w:numPr>
          <w:ilvl w:val="0"/>
          <w:numId w:val="50"/>
        </w:numPr>
        <w:suppressAutoHyphens/>
        <w:spacing w:before="40" w:after="96" w:line="360" w:lineRule="auto"/>
        <w:ind w:left="1276" w:hanging="283"/>
        <w:rPr>
          <w:rFonts w:eastAsia="MS Mincho"/>
          <w:szCs w:val="20"/>
          <w:u w:val="single"/>
          <w:lang w:eastAsia="pt-BR"/>
        </w:rPr>
      </w:pPr>
      <w:r w:rsidRPr="004A716B">
        <w:rPr>
          <w:rFonts w:eastAsia="MS Mincho"/>
          <w:szCs w:val="20"/>
          <w:u w:val="single"/>
          <w:lang w:eastAsia="pt-BR"/>
        </w:rPr>
        <w:t>Levantamento de dados</w:t>
      </w:r>
    </w:p>
    <w:p w14:paraId="72CA4843" w14:textId="77777777" w:rsidR="00CB71DC" w:rsidRPr="004A716B" w:rsidRDefault="00CB71DC" w:rsidP="009317F5">
      <w:pPr>
        <w:numPr>
          <w:ilvl w:val="0"/>
          <w:numId w:val="50"/>
        </w:numPr>
        <w:suppressAutoHyphens/>
        <w:spacing w:before="40" w:after="96" w:line="360" w:lineRule="auto"/>
        <w:ind w:left="1276" w:hanging="283"/>
        <w:rPr>
          <w:rFonts w:eastAsia="MS Mincho"/>
          <w:szCs w:val="20"/>
          <w:u w:val="single"/>
          <w:lang w:eastAsia="pt-BR"/>
        </w:rPr>
      </w:pPr>
      <w:r w:rsidRPr="004A716B">
        <w:rPr>
          <w:rFonts w:eastAsia="MS Mincho"/>
          <w:szCs w:val="20"/>
          <w:u w:val="single"/>
          <w:lang w:eastAsia="pt-BR"/>
        </w:rPr>
        <w:t>Estudo Geotécnico</w:t>
      </w:r>
    </w:p>
    <w:p w14:paraId="5543232E" w14:textId="77777777" w:rsidR="00CB71DC" w:rsidRPr="004A716B" w:rsidRDefault="00CB71DC" w:rsidP="00CB71DC">
      <w:pPr>
        <w:suppressAutoHyphens/>
        <w:spacing w:before="40" w:after="96"/>
        <w:ind w:left="1701" w:hanging="425"/>
        <w:rPr>
          <w:rFonts w:eastAsia="MS Mincho"/>
          <w:szCs w:val="20"/>
          <w:lang w:eastAsia="pt-BR"/>
        </w:rPr>
      </w:pPr>
      <w:r w:rsidRPr="004A716B">
        <w:rPr>
          <w:rFonts w:eastAsia="MS Mincho"/>
          <w:szCs w:val="20"/>
          <w:lang w:eastAsia="pt-BR"/>
        </w:rPr>
        <w:t>O Estudo Geotécnico, nesta fase, constituir-se-á de:</w:t>
      </w:r>
    </w:p>
    <w:p w14:paraId="0BA98AD5" w14:textId="77777777" w:rsidR="00CB71DC" w:rsidRPr="004A716B" w:rsidRDefault="00CB71DC" w:rsidP="004A716B">
      <w:pPr>
        <w:numPr>
          <w:ilvl w:val="0"/>
          <w:numId w:val="47"/>
        </w:numPr>
        <w:suppressAutoHyphens/>
        <w:spacing w:line="300" w:lineRule="auto"/>
        <w:ind w:left="1843" w:hanging="426"/>
        <w:rPr>
          <w:rFonts w:eastAsia="MS Mincho"/>
          <w:szCs w:val="20"/>
          <w:lang w:eastAsia="pt-BR"/>
        </w:rPr>
      </w:pPr>
      <w:r w:rsidRPr="004A716B">
        <w:rPr>
          <w:rFonts w:eastAsia="MS Mincho"/>
          <w:szCs w:val="20"/>
          <w:lang w:eastAsia="pt-BR"/>
        </w:rPr>
        <w:t>Perfil geotécnico do subleito com sondagens espaçadas, conforme orientação da IS-206;</w:t>
      </w:r>
    </w:p>
    <w:p w14:paraId="023FCF2C" w14:textId="77777777" w:rsidR="00CB71DC" w:rsidRPr="004A716B" w:rsidRDefault="00CB71DC" w:rsidP="004A716B">
      <w:pPr>
        <w:numPr>
          <w:ilvl w:val="0"/>
          <w:numId w:val="47"/>
        </w:numPr>
        <w:suppressAutoHyphens/>
        <w:spacing w:line="300" w:lineRule="auto"/>
        <w:ind w:left="1843" w:hanging="426"/>
        <w:rPr>
          <w:rFonts w:eastAsia="MS Mincho"/>
          <w:szCs w:val="20"/>
          <w:lang w:eastAsia="pt-BR"/>
        </w:rPr>
      </w:pPr>
      <w:r w:rsidRPr="004A716B">
        <w:rPr>
          <w:rFonts w:eastAsia="MS Mincho"/>
          <w:szCs w:val="20"/>
          <w:lang w:eastAsia="pt-BR"/>
        </w:rPr>
        <w:t>Boletins de sondagem e ensaios geotécnicos do subleito;</w:t>
      </w:r>
    </w:p>
    <w:p w14:paraId="64FB6A87" w14:textId="77777777" w:rsidR="00CB71DC" w:rsidRPr="004A716B" w:rsidRDefault="00CB71DC" w:rsidP="004A716B">
      <w:pPr>
        <w:numPr>
          <w:ilvl w:val="0"/>
          <w:numId w:val="47"/>
        </w:numPr>
        <w:suppressAutoHyphens/>
        <w:spacing w:line="300" w:lineRule="auto"/>
        <w:ind w:left="1843" w:hanging="426"/>
        <w:rPr>
          <w:rFonts w:eastAsia="MS Mincho"/>
          <w:szCs w:val="20"/>
          <w:lang w:eastAsia="pt-BR"/>
        </w:rPr>
      </w:pPr>
      <w:r w:rsidRPr="004A716B">
        <w:rPr>
          <w:rFonts w:eastAsia="MS Mincho"/>
          <w:szCs w:val="20"/>
          <w:lang w:eastAsia="pt-BR"/>
        </w:rPr>
        <w:t>Texto contendo as características dos estudos realizados;</w:t>
      </w:r>
    </w:p>
    <w:p w14:paraId="1C32A8F2" w14:textId="77777777" w:rsidR="00CB71DC" w:rsidRPr="004A716B" w:rsidRDefault="00CB71DC" w:rsidP="004A716B">
      <w:pPr>
        <w:numPr>
          <w:ilvl w:val="0"/>
          <w:numId w:val="47"/>
        </w:numPr>
        <w:suppressAutoHyphens/>
        <w:spacing w:line="300" w:lineRule="auto"/>
        <w:ind w:left="1843" w:hanging="426"/>
        <w:rPr>
          <w:rFonts w:eastAsia="MS Mincho"/>
          <w:szCs w:val="20"/>
          <w:lang w:eastAsia="pt-BR"/>
        </w:rPr>
      </w:pPr>
      <w:r w:rsidRPr="004A716B">
        <w:rPr>
          <w:rFonts w:eastAsia="MS Mincho"/>
          <w:szCs w:val="20"/>
          <w:lang w:eastAsia="pt-BR"/>
        </w:rPr>
        <w:t>Representação no perfil das características geotécnicas a serem escavados;</w:t>
      </w:r>
    </w:p>
    <w:p w14:paraId="5E88059B" w14:textId="77777777" w:rsidR="00CB71DC" w:rsidRPr="004A716B" w:rsidRDefault="00CB71DC" w:rsidP="004A716B">
      <w:pPr>
        <w:numPr>
          <w:ilvl w:val="0"/>
          <w:numId w:val="47"/>
        </w:numPr>
        <w:suppressAutoHyphens/>
        <w:spacing w:line="300" w:lineRule="auto"/>
        <w:ind w:left="1843" w:hanging="426"/>
        <w:rPr>
          <w:rFonts w:eastAsia="MS Mincho"/>
          <w:szCs w:val="20"/>
          <w:lang w:eastAsia="pt-BR"/>
        </w:rPr>
      </w:pPr>
      <w:r w:rsidRPr="004A716B">
        <w:rPr>
          <w:rFonts w:eastAsia="MS Mincho"/>
          <w:szCs w:val="20"/>
          <w:lang w:eastAsia="pt-BR"/>
        </w:rPr>
        <w:t>Boletins de sondagem e ensaios geotécnicos para materiais de empréstimos e terraplenagem;</w:t>
      </w:r>
    </w:p>
    <w:p w14:paraId="234C0645" w14:textId="77777777" w:rsidR="00CB71DC" w:rsidRPr="004A716B" w:rsidRDefault="00CB71DC" w:rsidP="004A716B">
      <w:pPr>
        <w:numPr>
          <w:ilvl w:val="0"/>
          <w:numId w:val="47"/>
        </w:numPr>
        <w:suppressAutoHyphens/>
        <w:spacing w:line="300" w:lineRule="auto"/>
        <w:ind w:left="1843" w:hanging="426"/>
        <w:rPr>
          <w:rFonts w:eastAsia="MS Mincho"/>
          <w:szCs w:val="20"/>
          <w:lang w:eastAsia="pt-BR"/>
        </w:rPr>
      </w:pPr>
      <w:r w:rsidRPr="004A716B">
        <w:rPr>
          <w:rFonts w:eastAsia="MS Mincho"/>
          <w:szCs w:val="20"/>
          <w:lang w:eastAsia="pt-BR"/>
        </w:rPr>
        <w:t>Croquis com indicação das características e da localização das ocorrências de materiais (jazidas, pedreiras e areais);</w:t>
      </w:r>
    </w:p>
    <w:p w14:paraId="36993B51" w14:textId="77777777" w:rsidR="00CB71DC" w:rsidRPr="004A716B" w:rsidRDefault="00CB71DC" w:rsidP="004A716B">
      <w:pPr>
        <w:numPr>
          <w:ilvl w:val="0"/>
          <w:numId w:val="47"/>
        </w:numPr>
        <w:suppressAutoHyphens/>
        <w:spacing w:line="300" w:lineRule="auto"/>
        <w:ind w:left="1843" w:hanging="425"/>
        <w:rPr>
          <w:rFonts w:eastAsia="MS Mincho"/>
          <w:szCs w:val="20"/>
          <w:lang w:eastAsia="pt-BR"/>
        </w:rPr>
      </w:pPr>
      <w:r w:rsidRPr="004A716B">
        <w:rPr>
          <w:rFonts w:eastAsia="MS Mincho"/>
          <w:szCs w:val="20"/>
          <w:lang w:eastAsia="pt-BR"/>
        </w:rPr>
        <w:t>Resultados dos ensaios de dosagem de misturas de materiais de base e de sub-base;</w:t>
      </w:r>
    </w:p>
    <w:p w14:paraId="2F855962" w14:textId="77777777" w:rsidR="00CB71DC" w:rsidRPr="004A716B" w:rsidRDefault="00CB71DC" w:rsidP="004A716B">
      <w:pPr>
        <w:numPr>
          <w:ilvl w:val="0"/>
          <w:numId w:val="47"/>
        </w:numPr>
        <w:suppressAutoHyphens/>
        <w:spacing w:line="300" w:lineRule="auto"/>
        <w:ind w:left="1843" w:hanging="425"/>
        <w:rPr>
          <w:rFonts w:eastAsia="MS Mincho"/>
          <w:szCs w:val="20"/>
          <w:lang w:eastAsia="pt-BR"/>
        </w:rPr>
      </w:pPr>
      <w:r w:rsidRPr="004A716B">
        <w:rPr>
          <w:rFonts w:eastAsia="MS Mincho"/>
          <w:szCs w:val="20"/>
          <w:lang w:eastAsia="pt-BR"/>
        </w:rPr>
        <w:t>Resultados de eventuais dosagens de misturas asfálticas;</w:t>
      </w:r>
    </w:p>
    <w:p w14:paraId="29C2DEF7" w14:textId="77777777" w:rsidR="00CB71DC" w:rsidRPr="004A716B" w:rsidRDefault="00CB71DC" w:rsidP="004A716B">
      <w:pPr>
        <w:numPr>
          <w:ilvl w:val="0"/>
          <w:numId w:val="47"/>
        </w:numPr>
        <w:suppressAutoHyphens/>
        <w:spacing w:line="300" w:lineRule="auto"/>
        <w:ind w:left="1843" w:hanging="425"/>
        <w:rPr>
          <w:rFonts w:eastAsia="MS Mincho"/>
          <w:szCs w:val="20"/>
          <w:lang w:eastAsia="pt-BR"/>
        </w:rPr>
      </w:pPr>
      <w:r w:rsidRPr="004A716B">
        <w:rPr>
          <w:rFonts w:eastAsia="MS Mincho"/>
          <w:szCs w:val="20"/>
          <w:lang w:eastAsia="pt-BR"/>
        </w:rPr>
        <w:t>Folha-resumo de todos os ensaios efetuados;</w:t>
      </w:r>
    </w:p>
    <w:p w14:paraId="33F085D2" w14:textId="77777777" w:rsidR="00CB71DC" w:rsidRPr="004A716B" w:rsidRDefault="00CB71DC" w:rsidP="004A716B">
      <w:pPr>
        <w:numPr>
          <w:ilvl w:val="0"/>
          <w:numId w:val="47"/>
        </w:numPr>
        <w:suppressAutoHyphens/>
        <w:spacing w:line="300" w:lineRule="auto"/>
        <w:ind w:left="1843" w:hanging="425"/>
        <w:rPr>
          <w:rFonts w:eastAsia="MS Mincho"/>
          <w:szCs w:val="20"/>
          <w:lang w:eastAsia="pt-BR"/>
        </w:rPr>
      </w:pPr>
      <w:r w:rsidRPr="004A716B">
        <w:rPr>
          <w:rFonts w:eastAsia="MS Mincho"/>
          <w:szCs w:val="20"/>
          <w:lang w:eastAsia="pt-BR"/>
        </w:rPr>
        <w:t>Texto contendo a concepção dos estudos realizados.</w:t>
      </w:r>
    </w:p>
    <w:p w14:paraId="1EFD0D3B" w14:textId="77777777" w:rsidR="00CB71DC" w:rsidRPr="004A716B" w:rsidRDefault="00CB71DC" w:rsidP="009317F5">
      <w:pPr>
        <w:numPr>
          <w:ilvl w:val="0"/>
          <w:numId w:val="50"/>
        </w:numPr>
        <w:suppressAutoHyphens/>
        <w:spacing w:before="40" w:after="96" w:line="360" w:lineRule="auto"/>
        <w:ind w:left="1276" w:hanging="283"/>
        <w:rPr>
          <w:rFonts w:eastAsia="MS Mincho"/>
          <w:szCs w:val="20"/>
          <w:u w:val="single"/>
          <w:lang w:eastAsia="pt-BR"/>
        </w:rPr>
      </w:pPr>
      <w:r w:rsidRPr="004A716B">
        <w:rPr>
          <w:rFonts w:eastAsia="MS Mincho"/>
          <w:szCs w:val="20"/>
          <w:u w:val="single"/>
          <w:lang w:eastAsia="pt-BR"/>
        </w:rPr>
        <w:t>Estudos Topográficos</w:t>
      </w:r>
    </w:p>
    <w:p w14:paraId="6CF14388" w14:textId="77777777" w:rsidR="00CB71DC" w:rsidRPr="004A716B" w:rsidRDefault="00CB71DC" w:rsidP="00CB71DC">
      <w:pPr>
        <w:suppressAutoHyphens/>
        <w:spacing w:before="40" w:after="96"/>
        <w:ind w:left="1276"/>
        <w:rPr>
          <w:rFonts w:eastAsia="MS Mincho"/>
          <w:szCs w:val="20"/>
          <w:lang w:eastAsia="pt-BR"/>
        </w:rPr>
      </w:pPr>
      <w:r w:rsidRPr="004A716B">
        <w:rPr>
          <w:rFonts w:eastAsia="MS Mincho"/>
          <w:szCs w:val="20"/>
          <w:lang w:eastAsia="pt-BR"/>
        </w:rPr>
        <w:t>O objetivo fundamental dos Estudos Topográficos nesta fase é a materialização no campo do eixo do projeto definitivo determinado em Termo de Referência. Para tanto devem ser realizados os seguintes serviços:</w:t>
      </w:r>
    </w:p>
    <w:p w14:paraId="7EB8B3F6" w14:textId="77777777" w:rsidR="00CB71DC" w:rsidRPr="004A716B" w:rsidRDefault="00CB71DC" w:rsidP="004A716B">
      <w:pPr>
        <w:numPr>
          <w:ilvl w:val="0"/>
          <w:numId w:val="41"/>
        </w:numPr>
        <w:suppressAutoHyphens/>
        <w:spacing w:line="300" w:lineRule="auto"/>
        <w:ind w:left="1843" w:hanging="425"/>
        <w:rPr>
          <w:rFonts w:eastAsia="MS Mincho"/>
          <w:szCs w:val="20"/>
          <w:lang w:eastAsia="pt-BR"/>
        </w:rPr>
      </w:pPr>
      <w:r w:rsidRPr="004A716B">
        <w:rPr>
          <w:rFonts w:eastAsia="MS Mincho"/>
          <w:szCs w:val="20"/>
          <w:lang w:eastAsia="pt-BR"/>
        </w:rPr>
        <w:t>Monografias das estações de referência pertencentes ao Sistema Geodésico Brasileiro - SGB e demais marcos de apoio implantados para o projeto;</w:t>
      </w:r>
    </w:p>
    <w:p w14:paraId="0EDCD271" w14:textId="77777777" w:rsidR="00CB71DC" w:rsidRPr="004A716B" w:rsidRDefault="00CB71DC" w:rsidP="004A716B">
      <w:pPr>
        <w:numPr>
          <w:ilvl w:val="0"/>
          <w:numId w:val="41"/>
        </w:numPr>
        <w:suppressAutoHyphens/>
        <w:spacing w:line="300" w:lineRule="auto"/>
        <w:ind w:left="1843" w:hanging="425"/>
        <w:rPr>
          <w:rFonts w:eastAsia="MS Mincho"/>
          <w:szCs w:val="20"/>
          <w:lang w:eastAsia="pt-BR"/>
        </w:rPr>
      </w:pPr>
      <w:r w:rsidRPr="004A716B">
        <w:rPr>
          <w:rFonts w:eastAsia="MS Mincho"/>
          <w:szCs w:val="20"/>
          <w:lang w:eastAsia="pt-BR"/>
        </w:rPr>
        <w:t>Especificações dos equipamentos topográficos utilizados com seus respectivos certificados de calibração;</w:t>
      </w:r>
    </w:p>
    <w:p w14:paraId="4881E615" w14:textId="4424FC1E" w:rsidR="00CB71DC" w:rsidRPr="004A716B" w:rsidRDefault="00CB71DC" w:rsidP="004A716B">
      <w:pPr>
        <w:numPr>
          <w:ilvl w:val="0"/>
          <w:numId w:val="41"/>
        </w:numPr>
        <w:suppressAutoHyphens/>
        <w:spacing w:line="300" w:lineRule="auto"/>
        <w:ind w:left="1843" w:hanging="425"/>
        <w:rPr>
          <w:rFonts w:eastAsia="MS Mincho"/>
          <w:szCs w:val="20"/>
          <w:lang w:eastAsia="pt-BR"/>
        </w:rPr>
      </w:pPr>
      <w:r w:rsidRPr="004A716B">
        <w:rPr>
          <w:rFonts w:eastAsia="MS Mincho"/>
          <w:szCs w:val="20"/>
          <w:lang w:eastAsia="pt-BR"/>
        </w:rPr>
        <w:t xml:space="preserve">Representação gráfica em escala adequada nos formatos CAD (DWG) e </w:t>
      </w:r>
      <w:proofErr w:type="spellStart"/>
      <w:r w:rsidRPr="004A716B">
        <w:rPr>
          <w:rFonts w:eastAsia="MS Mincho"/>
          <w:szCs w:val="20"/>
          <w:lang w:eastAsia="pt-BR"/>
        </w:rPr>
        <w:t>Shapefile</w:t>
      </w:r>
      <w:proofErr w:type="spellEnd"/>
      <w:r w:rsidRPr="004A716B">
        <w:rPr>
          <w:rFonts w:eastAsia="MS Mincho"/>
          <w:szCs w:val="20"/>
          <w:lang w:eastAsia="pt-BR"/>
        </w:rPr>
        <w:t xml:space="preserve"> contendo plantas e perfis dos levantamentos planialtimétricos cadastrais, tais como locais de travessias, interseções, faixas de domínio </w:t>
      </w:r>
      <w:r w:rsidR="00EF6590" w:rsidRPr="004A716B">
        <w:rPr>
          <w:rFonts w:eastAsia="MS Mincho"/>
          <w:szCs w:val="20"/>
          <w:lang w:eastAsia="pt-BR"/>
        </w:rPr>
        <w:t>etc.</w:t>
      </w:r>
      <w:r w:rsidRPr="004A716B">
        <w:rPr>
          <w:rFonts w:eastAsia="MS Mincho"/>
          <w:szCs w:val="20"/>
          <w:lang w:eastAsia="pt-BR"/>
        </w:rPr>
        <w:t>;</w:t>
      </w:r>
    </w:p>
    <w:p w14:paraId="3A6493D6" w14:textId="77777777" w:rsidR="00CB71DC" w:rsidRPr="004A716B" w:rsidRDefault="00CB71DC" w:rsidP="004A716B">
      <w:pPr>
        <w:numPr>
          <w:ilvl w:val="0"/>
          <w:numId w:val="41"/>
        </w:numPr>
        <w:suppressAutoHyphens/>
        <w:spacing w:line="300" w:lineRule="auto"/>
        <w:ind w:left="1843" w:hanging="425"/>
        <w:rPr>
          <w:rFonts w:eastAsia="MS Mincho"/>
          <w:szCs w:val="20"/>
          <w:lang w:eastAsia="pt-BR"/>
        </w:rPr>
      </w:pPr>
      <w:r w:rsidRPr="004A716B">
        <w:rPr>
          <w:rFonts w:eastAsia="MS Mincho"/>
          <w:szCs w:val="20"/>
          <w:lang w:eastAsia="pt-BR"/>
        </w:rPr>
        <w:t xml:space="preserve">Representação gráfica em formato CAD (DWG) e </w:t>
      </w:r>
      <w:proofErr w:type="spellStart"/>
      <w:r w:rsidRPr="004A716B">
        <w:rPr>
          <w:rFonts w:eastAsia="MS Mincho"/>
          <w:szCs w:val="20"/>
          <w:lang w:eastAsia="pt-BR"/>
        </w:rPr>
        <w:t>Shapefile</w:t>
      </w:r>
      <w:proofErr w:type="spellEnd"/>
      <w:r w:rsidRPr="004A716B">
        <w:rPr>
          <w:rFonts w:eastAsia="MS Mincho"/>
          <w:szCs w:val="20"/>
          <w:lang w:eastAsia="pt-BR"/>
        </w:rPr>
        <w:t xml:space="preserve"> do perfil da linha de locação;</w:t>
      </w:r>
    </w:p>
    <w:p w14:paraId="3F885B46" w14:textId="77777777" w:rsidR="00CB71DC" w:rsidRPr="004A716B" w:rsidRDefault="00CB71DC" w:rsidP="004A716B">
      <w:pPr>
        <w:numPr>
          <w:ilvl w:val="0"/>
          <w:numId w:val="41"/>
        </w:numPr>
        <w:suppressAutoHyphens/>
        <w:spacing w:line="300" w:lineRule="auto"/>
        <w:ind w:left="1843" w:hanging="425"/>
        <w:rPr>
          <w:rFonts w:eastAsia="MS Mincho"/>
          <w:szCs w:val="20"/>
          <w:lang w:eastAsia="pt-BR"/>
        </w:rPr>
      </w:pPr>
      <w:r w:rsidRPr="004A716B">
        <w:rPr>
          <w:rFonts w:eastAsia="MS Mincho"/>
          <w:szCs w:val="20"/>
          <w:lang w:eastAsia="pt-BR"/>
        </w:rPr>
        <w:t xml:space="preserve">Representação gráfica em formato CAD (DWG) e </w:t>
      </w:r>
      <w:proofErr w:type="spellStart"/>
      <w:r w:rsidRPr="004A716B">
        <w:rPr>
          <w:rFonts w:eastAsia="MS Mincho"/>
          <w:szCs w:val="20"/>
          <w:lang w:eastAsia="pt-BR"/>
        </w:rPr>
        <w:t>Shapefile</w:t>
      </w:r>
      <w:proofErr w:type="spellEnd"/>
      <w:r w:rsidRPr="004A716B">
        <w:rPr>
          <w:rFonts w:eastAsia="MS Mincho"/>
          <w:szCs w:val="20"/>
          <w:lang w:eastAsia="pt-BR"/>
        </w:rPr>
        <w:t xml:space="preserve"> dos levantamentos das ocorrências e deposição de materiais e cursos d’água;</w:t>
      </w:r>
    </w:p>
    <w:p w14:paraId="6D2260CC" w14:textId="77777777" w:rsidR="00CB71DC" w:rsidRPr="004A716B" w:rsidRDefault="00CB71DC" w:rsidP="004A716B">
      <w:pPr>
        <w:numPr>
          <w:ilvl w:val="0"/>
          <w:numId w:val="41"/>
        </w:numPr>
        <w:suppressAutoHyphens/>
        <w:spacing w:line="300" w:lineRule="auto"/>
        <w:ind w:left="1843" w:hanging="425"/>
        <w:rPr>
          <w:rFonts w:eastAsia="MS Mincho"/>
          <w:szCs w:val="20"/>
          <w:lang w:eastAsia="pt-BR"/>
        </w:rPr>
      </w:pPr>
      <w:r w:rsidRPr="004A716B">
        <w:rPr>
          <w:rFonts w:eastAsia="MS Mincho"/>
          <w:szCs w:val="20"/>
          <w:lang w:eastAsia="pt-BR"/>
        </w:rPr>
        <w:t>Locação de pontos do eixo e bordo da rodovia existente que permita a sua perfeita identificação;</w:t>
      </w:r>
    </w:p>
    <w:p w14:paraId="5AE8602D" w14:textId="77777777" w:rsidR="00CB71DC" w:rsidRPr="004A716B" w:rsidRDefault="00CB71DC" w:rsidP="004A716B">
      <w:pPr>
        <w:numPr>
          <w:ilvl w:val="0"/>
          <w:numId w:val="41"/>
        </w:numPr>
        <w:suppressAutoHyphens/>
        <w:spacing w:line="300" w:lineRule="auto"/>
        <w:ind w:left="1843" w:hanging="425"/>
        <w:rPr>
          <w:rFonts w:eastAsia="MS Mincho"/>
          <w:szCs w:val="20"/>
          <w:lang w:eastAsia="pt-BR"/>
        </w:rPr>
      </w:pPr>
      <w:r w:rsidRPr="004A716B">
        <w:rPr>
          <w:rFonts w:eastAsia="MS Mincho"/>
          <w:szCs w:val="20"/>
          <w:lang w:eastAsia="pt-BR"/>
        </w:rPr>
        <w:t>Indicação das coordenadas UTM ou geográficas de início e fim das vias, jazidas, pedreiras e areais.</w:t>
      </w:r>
    </w:p>
    <w:p w14:paraId="6DDE2404" w14:textId="77777777" w:rsidR="00CB71DC" w:rsidRPr="004A716B" w:rsidRDefault="00CB71DC" w:rsidP="009317F5">
      <w:pPr>
        <w:numPr>
          <w:ilvl w:val="0"/>
          <w:numId w:val="50"/>
        </w:numPr>
        <w:suppressAutoHyphens/>
        <w:spacing w:before="40" w:after="96" w:line="360" w:lineRule="auto"/>
        <w:ind w:left="1276" w:hanging="283"/>
        <w:rPr>
          <w:rFonts w:eastAsia="MS Mincho"/>
          <w:szCs w:val="20"/>
          <w:u w:val="single"/>
          <w:lang w:eastAsia="pt-BR"/>
        </w:rPr>
      </w:pPr>
      <w:r w:rsidRPr="004A716B">
        <w:rPr>
          <w:rFonts w:eastAsia="MS Mincho"/>
          <w:szCs w:val="20"/>
          <w:u w:val="single"/>
          <w:lang w:eastAsia="pt-BR"/>
        </w:rPr>
        <w:t>Estudo de Tráfego</w:t>
      </w:r>
    </w:p>
    <w:p w14:paraId="7E188FFB" w14:textId="77777777" w:rsidR="00CB71DC" w:rsidRPr="004A716B" w:rsidRDefault="00CB71DC" w:rsidP="00CB71DC">
      <w:pPr>
        <w:suppressAutoHyphens/>
        <w:spacing w:before="40" w:after="96" w:line="300" w:lineRule="auto"/>
        <w:ind w:left="1276"/>
        <w:rPr>
          <w:rFonts w:eastAsia="MS Mincho"/>
          <w:szCs w:val="20"/>
          <w:lang w:eastAsia="pt-BR"/>
        </w:rPr>
      </w:pPr>
      <w:r w:rsidRPr="004A716B">
        <w:rPr>
          <w:rFonts w:eastAsia="MS Mincho"/>
          <w:szCs w:val="20"/>
          <w:lang w:eastAsia="pt-BR"/>
        </w:rPr>
        <w:t>O Estudo de Tráfego, nesta fase, constituir-se-á de:</w:t>
      </w:r>
    </w:p>
    <w:p w14:paraId="0F588AFF" w14:textId="77777777" w:rsidR="00CB71DC" w:rsidRPr="004A716B" w:rsidRDefault="00CB71DC" w:rsidP="00D714D8">
      <w:pPr>
        <w:numPr>
          <w:ilvl w:val="0"/>
          <w:numId w:val="48"/>
        </w:numPr>
        <w:suppressAutoHyphens/>
        <w:spacing w:before="40" w:after="96" w:line="300" w:lineRule="auto"/>
        <w:ind w:left="1843" w:hanging="426"/>
        <w:rPr>
          <w:rFonts w:eastAsia="MS Mincho"/>
          <w:szCs w:val="20"/>
          <w:lang w:eastAsia="pt-BR"/>
        </w:rPr>
      </w:pPr>
      <w:r w:rsidRPr="004A716B">
        <w:rPr>
          <w:rFonts w:eastAsia="MS Mincho"/>
          <w:szCs w:val="20"/>
          <w:lang w:eastAsia="pt-BR"/>
        </w:rPr>
        <w:lastRenderedPageBreak/>
        <w:t>Coleta de dados de tráfego existente</w:t>
      </w:r>
    </w:p>
    <w:p w14:paraId="52D90106" w14:textId="77777777" w:rsidR="00CB71DC" w:rsidRPr="004A716B" w:rsidRDefault="00CB71DC" w:rsidP="009317F5">
      <w:pPr>
        <w:numPr>
          <w:ilvl w:val="0"/>
          <w:numId w:val="71"/>
        </w:numPr>
        <w:suppressAutoHyphens/>
        <w:spacing w:before="40" w:after="96" w:line="300" w:lineRule="auto"/>
        <w:ind w:left="2835" w:hanging="425"/>
        <w:rPr>
          <w:rFonts w:eastAsia="MS Mincho"/>
          <w:szCs w:val="20"/>
          <w:lang w:eastAsia="pt-BR"/>
        </w:rPr>
      </w:pPr>
      <w:r w:rsidRPr="004A716B">
        <w:rPr>
          <w:rFonts w:eastAsia="MS Mincho"/>
          <w:szCs w:val="20"/>
          <w:lang w:eastAsia="pt-BR"/>
        </w:rPr>
        <w:t>Relatório técnico descritivo/justificativo</w:t>
      </w:r>
    </w:p>
    <w:p w14:paraId="6A091958" w14:textId="77777777" w:rsidR="00CB71DC" w:rsidRPr="004A716B" w:rsidRDefault="00CB71DC" w:rsidP="009317F5">
      <w:pPr>
        <w:numPr>
          <w:ilvl w:val="0"/>
          <w:numId w:val="71"/>
        </w:numPr>
        <w:suppressAutoHyphens/>
        <w:spacing w:before="40" w:after="96" w:line="300" w:lineRule="auto"/>
        <w:ind w:left="2835" w:hanging="425"/>
        <w:rPr>
          <w:rFonts w:eastAsia="MS Mincho"/>
          <w:szCs w:val="20"/>
          <w:lang w:eastAsia="pt-BR"/>
        </w:rPr>
      </w:pPr>
      <w:r w:rsidRPr="004A716B">
        <w:rPr>
          <w:rFonts w:eastAsia="MS Mincho"/>
          <w:szCs w:val="20"/>
          <w:lang w:eastAsia="pt-BR"/>
        </w:rPr>
        <w:t>Planilha de contagem volumétrica classificada</w:t>
      </w:r>
    </w:p>
    <w:p w14:paraId="7A1E40D2" w14:textId="77777777" w:rsidR="00CB71DC" w:rsidRPr="004A716B" w:rsidRDefault="00CB71DC" w:rsidP="009317F5">
      <w:pPr>
        <w:numPr>
          <w:ilvl w:val="0"/>
          <w:numId w:val="71"/>
        </w:numPr>
        <w:suppressAutoHyphens/>
        <w:spacing w:before="40" w:after="96" w:line="300" w:lineRule="auto"/>
        <w:ind w:left="2835" w:hanging="425"/>
        <w:rPr>
          <w:rFonts w:eastAsia="MS Mincho"/>
          <w:szCs w:val="20"/>
          <w:lang w:eastAsia="pt-BR"/>
        </w:rPr>
      </w:pPr>
      <w:r w:rsidRPr="004A716B">
        <w:rPr>
          <w:rFonts w:eastAsia="MS Mincho"/>
          <w:szCs w:val="20"/>
          <w:lang w:eastAsia="pt-BR"/>
        </w:rPr>
        <w:t>Relatório dos resultados do número N</w:t>
      </w:r>
    </w:p>
    <w:p w14:paraId="0C8A5AC4" w14:textId="77777777" w:rsidR="00CB71DC" w:rsidRPr="004A716B" w:rsidRDefault="00CB71DC" w:rsidP="009317F5">
      <w:pPr>
        <w:numPr>
          <w:ilvl w:val="0"/>
          <w:numId w:val="50"/>
        </w:numPr>
        <w:suppressAutoHyphens/>
        <w:spacing w:before="40" w:after="96" w:line="360" w:lineRule="auto"/>
        <w:ind w:left="1276" w:hanging="283"/>
        <w:rPr>
          <w:rFonts w:eastAsia="MS Mincho"/>
          <w:szCs w:val="20"/>
          <w:u w:val="single"/>
          <w:lang w:eastAsia="pt-BR"/>
        </w:rPr>
      </w:pPr>
      <w:r w:rsidRPr="004A716B">
        <w:rPr>
          <w:rFonts w:eastAsia="MS Mincho"/>
          <w:szCs w:val="20"/>
          <w:u w:val="single"/>
          <w:lang w:eastAsia="pt-BR"/>
        </w:rPr>
        <w:t>Projeto Geométrico</w:t>
      </w:r>
    </w:p>
    <w:p w14:paraId="32C8C9C6" w14:textId="77777777" w:rsidR="00CB71DC" w:rsidRPr="004A716B" w:rsidRDefault="00CB71DC" w:rsidP="00CB71DC">
      <w:pPr>
        <w:suppressAutoHyphens/>
        <w:spacing w:before="40" w:after="96"/>
        <w:ind w:left="1276"/>
        <w:rPr>
          <w:rFonts w:eastAsia="MS Mincho"/>
          <w:szCs w:val="20"/>
          <w:lang w:eastAsia="pt-BR"/>
        </w:rPr>
      </w:pPr>
      <w:r w:rsidRPr="004A716B">
        <w:rPr>
          <w:rFonts w:eastAsia="MS Mincho"/>
          <w:szCs w:val="20"/>
          <w:lang w:eastAsia="pt-BR"/>
        </w:rPr>
        <w:t>O Projeto Geométrico, nesta fase de Projeto Executivo, será elaborado a partir dos estudos topográficos realizados e deverá constituir-se de:</w:t>
      </w:r>
    </w:p>
    <w:p w14:paraId="5BF19016" w14:textId="77777777" w:rsidR="00CB71DC" w:rsidRPr="004A716B" w:rsidRDefault="00CB71DC" w:rsidP="00D714D8">
      <w:pPr>
        <w:numPr>
          <w:ilvl w:val="0"/>
          <w:numId w:val="42"/>
        </w:numPr>
        <w:suppressAutoHyphens/>
        <w:spacing w:before="40" w:after="96" w:line="25" w:lineRule="atLeast"/>
        <w:ind w:left="1843" w:hanging="425"/>
        <w:rPr>
          <w:rFonts w:eastAsia="MS Mincho"/>
          <w:szCs w:val="20"/>
          <w:lang w:eastAsia="pt-BR"/>
        </w:rPr>
      </w:pPr>
      <w:r w:rsidRPr="004A716B">
        <w:rPr>
          <w:rFonts w:eastAsia="MS Mincho"/>
          <w:szCs w:val="20"/>
          <w:lang w:eastAsia="pt-BR"/>
        </w:rPr>
        <w:t>Texto contendo memória e justificativa completa;</w:t>
      </w:r>
    </w:p>
    <w:p w14:paraId="5D31900E" w14:textId="77777777" w:rsidR="00CB71DC" w:rsidRPr="004A716B" w:rsidRDefault="00CB71DC" w:rsidP="00D714D8">
      <w:pPr>
        <w:numPr>
          <w:ilvl w:val="0"/>
          <w:numId w:val="42"/>
        </w:numPr>
        <w:suppressAutoHyphens/>
        <w:spacing w:before="40" w:after="96" w:line="25" w:lineRule="atLeast"/>
        <w:ind w:left="1843" w:hanging="425"/>
        <w:rPr>
          <w:rFonts w:eastAsia="MS Mincho"/>
          <w:szCs w:val="20"/>
          <w:lang w:eastAsia="pt-BR"/>
        </w:rPr>
      </w:pPr>
      <w:r w:rsidRPr="004A716B">
        <w:rPr>
          <w:rFonts w:eastAsia="MS Mincho"/>
          <w:szCs w:val="20"/>
          <w:lang w:eastAsia="pt-BR"/>
        </w:rPr>
        <w:t>Determinação das seções transversais do projeto, nas escalas 1:200 ou 1:100, contendo as seções do terreno, os taludes de cote e as saias de aterro;</w:t>
      </w:r>
    </w:p>
    <w:p w14:paraId="517050C9" w14:textId="77777777" w:rsidR="00CB71DC" w:rsidRPr="004A716B" w:rsidRDefault="00CB71DC" w:rsidP="00D714D8">
      <w:pPr>
        <w:numPr>
          <w:ilvl w:val="0"/>
          <w:numId w:val="42"/>
        </w:numPr>
        <w:suppressAutoHyphens/>
        <w:spacing w:before="40" w:after="96" w:line="25" w:lineRule="atLeast"/>
        <w:ind w:left="1843" w:hanging="425"/>
        <w:rPr>
          <w:rFonts w:eastAsia="MS Mincho"/>
          <w:szCs w:val="20"/>
          <w:lang w:eastAsia="pt-BR"/>
        </w:rPr>
      </w:pPr>
      <w:r w:rsidRPr="004A716B">
        <w:rPr>
          <w:rFonts w:eastAsia="MS Mincho"/>
          <w:szCs w:val="20"/>
          <w:lang w:eastAsia="pt-BR"/>
        </w:rPr>
        <w:t>Detalhamento dos elementos especiais do projeto, como retornos, acessos, terceiras faixas de tráfego, tapers de aceleração e desaceleração e demais elementos;</w:t>
      </w:r>
    </w:p>
    <w:p w14:paraId="5CD817D8" w14:textId="69945125" w:rsidR="00CB71DC" w:rsidRPr="004A716B" w:rsidRDefault="00CB71DC" w:rsidP="00D714D8">
      <w:pPr>
        <w:numPr>
          <w:ilvl w:val="0"/>
          <w:numId w:val="42"/>
        </w:numPr>
        <w:suppressAutoHyphens/>
        <w:spacing w:before="40" w:after="96" w:line="25" w:lineRule="atLeast"/>
        <w:ind w:left="1843" w:hanging="425"/>
        <w:rPr>
          <w:rFonts w:eastAsia="MS Mincho"/>
          <w:szCs w:val="20"/>
          <w:lang w:eastAsia="pt-BR"/>
        </w:rPr>
      </w:pPr>
      <w:r w:rsidRPr="004A716B">
        <w:rPr>
          <w:rFonts w:eastAsia="MS Mincho"/>
          <w:szCs w:val="20"/>
          <w:lang w:eastAsia="pt-BR"/>
        </w:rPr>
        <w:t xml:space="preserve">Interferências com instalações (luz, água, esgoto </w:t>
      </w:r>
      <w:r w:rsidR="00EF6590" w:rsidRPr="004A716B">
        <w:rPr>
          <w:rFonts w:eastAsia="MS Mincho"/>
          <w:szCs w:val="20"/>
          <w:lang w:eastAsia="pt-BR"/>
        </w:rPr>
        <w:t>etc.</w:t>
      </w:r>
      <w:r w:rsidRPr="004A716B">
        <w:rPr>
          <w:rFonts w:eastAsia="MS Mincho"/>
          <w:szCs w:val="20"/>
          <w:lang w:eastAsia="pt-BR"/>
        </w:rPr>
        <w:t>);</w:t>
      </w:r>
    </w:p>
    <w:p w14:paraId="691797BA" w14:textId="77777777" w:rsidR="00CB71DC" w:rsidRPr="004A716B" w:rsidRDefault="00CB71DC" w:rsidP="00D714D8">
      <w:pPr>
        <w:numPr>
          <w:ilvl w:val="0"/>
          <w:numId w:val="42"/>
        </w:numPr>
        <w:suppressAutoHyphens/>
        <w:spacing w:before="40" w:after="96" w:line="25" w:lineRule="atLeast"/>
        <w:ind w:left="1843" w:hanging="425"/>
        <w:rPr>
          <w:rFonts w:eastAsia="MS Mincho"/>
          <w:szCs w:val="20"/>
          <w:lang w:eastAsia="pt-BR"/>
        </w:rPr>
      </w:pPr>
      <w:r w:rsidRPr="004A716B">
        <w:rPr>
          <w:rFonts w:eastAsia="MS Mincho"/>
          <w:szCs w:val="20"/>
          <w:lang w:eastAsia="pt-BR"/>
        </w:rPr>
        <w:t>Relatório de curvas do projeto: quadro de curvas horizontais e quadro de curvas verticais;</w:t>
      </w:r>
    </w:p>
    <w:p w14:paraId="4924A7BE" w14:textId="77777777" w:rsidR="00CB71DC" w:rsidRPr="004A716B" w:rsidRDefault="00CB71DC" w:rsidP="00D714D8">
      <w:pPr>
        <w:numPr>
          <w:ilvl w:val="0"/>
          <w:numId w:val="42"/>
        </w:numPr>
        <w:suppressAutoHyphens/>
        <w:spacing w:before="40" w:after="96" w:line="25" w:lineRule="atLeast"/>
        <w:ind w:left="1843" w:hanging="425"/>
        <w:rPr>
          <w:rFonts w:eastAsia="MS Mincho"/>
          <w:szCs w:val="20"/>
          <w:lang w:eastAsia="pt-BR"/>
        </w:rPr>
      </w:pPr>
      <w:r w:rsidRPr="004A716B">
        <w:rPr>
          <w:rFonts w:eastAsia="MS Mincho"/>
          <w:szCs w:val="20"/>
          <w:lang w:eastAsia="pt-BR"/>
        </w:rPr>
        <w:t>Convenções adotadas;</w:t>
      </w:r>
    </w:p>
    <w:p w14:paraId="1E43F074" w14:textId="77777777" w:rsidR="00CB71DC" w:rsidRPr="004A716B" w:rsidRDefault="00CB71DC" w:rsidP="00D714D8">
      <w:pPr>
        <w:numPr>
          <w:ilvl w:val="0"/>
          <w:numId w:val="42"/>
        </w:numPr>
        <w:suppressAutoHyphens/>
        <w:spacing w:before="40" w:after="96" w:line="25" w:lineRule="atLeast"/>
        <w:ind w:left="1843" w:hanging="425"/>
        <w:rPr>
          <w:rFonts w:eastAsia="MS Mincho"/>
          <w:szCs w:val="20"/>
          <w:lang w:eastAsia="pt-BR"/>
        </w:rPr>
      </w:pPr>
      <w:r w:rsidRPr="004A716B">
        <w:rPr>
          <w:rFonts w:eastAsia="MS Mincho"/>
          <w:szCs w:val="20"/>
          <w:lang w:eastAsia="pt-BR"/>
        </w:rPr>
        <w:t xml:space="preserve">Projeto em planta na escala 1:2000, ou maior, quando necessário para melhor visualização do projeto, contendo: </w:t>
      </w:r>
    </w:p>
    <w:p w14:paraId="2F6C501C" w14:textId="77777777" w:rsidR="00CB71DC" w:rsidRPr="004A716B" w:rsidRDefault="00CB71DC" w:rsidP="009317F5">
      <w:pPr>
        <w:numPr>
          <w:ilvl w:val="0"/>
          <w:numId w:val="72"/>
        </w:numPr>
        <w:suppressAutoHyphens/>
        <w:spacing w:before="40" w:after="96" w:line="25" w:lineRule="atLeast"/>
        <w:ind w:left="2835" w:hanging="425"/>
        <w:rPr>
          <w:rFonts w:eastAsia="MS Mincho"/>
          <w:szCs w:val="20"/>
          <w:lang w:eastAsia="pt-BR"/>
        </w:rPr>
      </w:pPr>
      <w:r w:rsidRPr="004A716B">
        <w:rPr>
          <w:rFonts w:eastAsia="MS Mincho"/>
          <w:szCs w:val="20"/>
          <w:lang w:eastAsia="pt-BR"/>
        </w:rPr>
        <w:t>Eixo estaqueado de 20 m em 20 m, assinalando as estacas correspondentes aos quilômetros inteiros, bem como as estacas correspondentes às centenas de metros;</w:t>
      </w:r>
    </w:p>
    <w:p w14:paraId="6949FDF6" w14:textId="77777777" w:rsidR="00CB71DC" w:rsidRPr="004A716B" w:rsidRDefault="00CB71DC" w:rsidP="009317F5">
      <w:pPr>
        <w:numPr>
          <w:ilvl w:val="0"/>
          <w:numId w:val="72"/>
        </w:numPr>
        <w:suppressAutoHyphens/>
        <w:spacing w:before="40" w:after="96" w:line="25" w:lineRule="atLeast"/>
        <w:ind w:left="2835" w:hanging="425"/>
        <w:rPr>
          <w:rFonts w:eastAsia="MS Mincho"/>
          <w:szCs w:val="20"/>
          <w:lang w:eastAsia="pt-BR"/>
        </w:rPr>
      </w:pPr>
      <w:r w:rsidRPr="004A716B">
        <w:rPr>
          <w:rFonts w:eastAsia="MS Mincho"/>
          <w:szCs w:val="20"/>
          <w:lang w:eastAsia="pt-BR"/>
        </w:rPr>
        <w:t>Indicação dos azimutes dos alinhamentos;</w:t>
      </w:r>
    </w:p>
    <w:p w14:paraId="56A0C49F" w14:textId="77777777" w:rsidR="00CB71DC" w:rsidRPr="004A716B" w:rsidRDefault="00CB71DC" w:rsidP="009317F5">
      <w:pPr>
        <w:numPr>
          <w:ilvl w:val="0"/>
          <w:numId w:val="72"/>
        </w:numPr>
        <w:suppressAutoHyphens/>
        <w:spacing w:before="40" w:after="96" w:line="25" w:lineRule="atLeast"/>
        <w:ind w:left="2835" w:hanging="425"/>
        <w:rPr>
          <w:rFonts w:eastAsia="MS Mincho"/>
          <w:szCs w:val="20"/>
          <w:lang w:eastAsia="pt-BR"/>
        </w:rPr>
      </w:pPr>
      <w:r w:rsidRPr="004A716B">
        <w:rPr>
          <w:rFonts w:eastAsia="MS Mincho"/>
          <w:szCs w:val="20"/>
          <w:lang w:eastAsia="pt-BR"/>
        </w:rPr>
        <w:t>Composição de curvas horizontais;</w:t>
      </w:r>
    </w:p>
    <w:p w14:paraId="70A3E412" w14:textId="77777777" w:rsidR="00CB71DC" w:rsidRPr="004A716B" w:rsidRDefault="00CB71DC" w:rsidP="009317F5">
      <w:pPr>
        <w:numPr>
          <w:ilvl w:val="0"/>
          <w:numId w:val="72"/>
        </w:numPr>
        <w:suppressAutoHyphens/>
        <w:spacing w:before="40" w:after="96" w:line="25" w:lineRule="atLeast"/>
        <w:ind w:left="2835" w:hanging="425"/>
        <w:rPr>
          <w:rFonts w:eastAsia="MS Mincho"/>
          <w:szCs w:val="20"/>
          <w:lang w:eastAsia="pt-BR"/>
        </w:rPr>
      </w:pPr>
      <w:r w:rsidRPr="004A716B">
        <w:rPr>
          <w:rFonts w:eastAsia="MS Mincho"/>
          <w:szCs w:val="20"/>
          <w:lang w:eastAsia="pt-BR"/>
        </w:rPr>
        <w:t>Elementos cadastrais;</w:t>
      </w:r>
    </w:p>
    <w:p w14:paraId="5A717E59" w14:textId="77777777" w:rsidR="00CB71DC" w:rsidRPr="004A716B" w:rsidRDefault="00CB71DC" w:rsidP="009317F5">
      <w:pPr>
        <w:numPr>
          <w:ilvl w:val="0"/>
          <w:numId w:val="72"/>
        </w:numPr>
        <w:suppressAutoHyphens/>
        <w:spacing w:before="40" w:after="96" w:line="25" w:lineRule="atLeast"/>
        <w:ind w:left="2835" w:hanging="425"/>
        <w:rPr>
          <w:rFonts w:eastAsia="MS Mincho"/>
          <w:szCs w:val="20"/>
          <w:lang w:eastAsia="pt-BR"/>
        </w:rPr>
      </w:pPr>
      <w:proofErr w:type="spellStart"/>
      <w:r w:rsidRPr="004A716B">
        <w:rPr>
          <w:rFonts w:eastAsia="MS Mincho"/>
          <w:szCs w:val="20"/>
          <w:lang w:eastAsia="pt-BR"/>
        </w:rPr>
        <w:t>Corta-rios</w:t>
      </w:r>
      <w:proofErr w:type="spellEnd"/>
      <w:r w:rsidRPr="004A716B">
        <w:rPr>
          <w:rFonts w:eastAsia="MS Mincho"/>
          <w:szCs w:val="20"/>
          <w:lang w:eastAsia="pt-BR"/>
        </w:rPr>
        <w:t>, caixas de empréstimos e outros dispositivos;</w:t>
      </w:r>
    </w:p>
    <w:p w14:paraId="4F090741" w14:textId="77777777" w:rsidR="00CB71DC" w:rsidRPr="004A716B" w:rsidRDefault="00CB71DC" w:rsidP="009317F5">
      <w:pPr>
        <w:numPr>
          <w:ilvl w:val="0"/>
          <w:numId w:val="72"/>
        </w:numPr>
        <w:suppressAutoHyphens/>
        <w:spacing w:before="40" w:after="96" w:line="25" w:lineRule="atLeast"/>
        <w:ind w:left="2835" w:hanging="425"/>
        <w:rPr>
          <w:rFonts w:eastAsia="MS Mincho"/>
          <w:szCs w:val="20"/>
          <w:lang w:eastAsia="pt-BR"/>
        </w:rPr>
      </w:pPr>
      <w:r w:rsidRPr="004A716B">
        <w:rPr>
          <w:rFonts w:eastAsia="MS Mincho"/>
          <w:szCs w:val="20"/>
          <w:lang w:eastAsia="pt-BR"/>
        </w:rPr>
        <w:t>Projeção dos offsets da rodovia e dos taludes de corte e aterro;</w:t>
      </w:r>
    </w:p>
    <w:p w14:paraId="28682A2C" w14:textId="77777777" w:rsidR="00CB71DC" w:rsidRPr="004A716B" w:rsidRDefault="00CB71DC" w:rsidP="009317F5">
      <w:pPr>
        <w:numPr>
          <w:ilvl w:val="0"/>
          <w:numId w:val="72"/>
        </w:numPr>
        <w:suppressAutoHyphens/>
        <w:spacing w:before="40" w:after="96" w:line="25" w:lineRule="atLeast"/>
        <w:ind w:left="2835" w:hanging="425"/>
        <w:rPr>
          <w:rFonts w:eastAsia="MS Mincho"/>
          <w:szCs w:val="20"/>
          <w:lang w:eastAsia="pt-BR"/>
        </w:rPr>
      </w:pPr>
      <w:r w:rsidRPr="004A716B">
        <w:rPr>
          <w:rFonts w:eastAsia="MS Mincho"/>
          <w:szCs w:val="20"/>
          <w:lang w:eastAsia="pt-BR"/>
        </w:rPr>
        <w:t>Curvas de nível do terreno topográfico (equidistância de 1,00m);</w:t>
      </w:r>
    </w:p>
    <w:p w14:paraId="3F26A07E" w14:textId="77777777" w:rsidR="00CB71DC" w:rsidRPr="004A716B" w:rsidRDefault="00CB71DC" w:rsidP="009317F5">
      <w:pPr>
        <w:numPr>
          <w:ilvl w:val="0"/>
          <w:numId w:val="72"/>
        </w:numPr>
        <w:suppressAutoHyphens/>
        <w:spacing w:before="40" w:after="96" w:line="25" w:lineRule="atLeast"/>
        <w:ind w:left="2835" w:hanging="425"/>
        <w:rPr>
          <w:rFonts w:eastAsia="MS Mincho"/>
          <w:szCs w:val="20"/>
          <w:lang w:eastAsia="pt-BR"/>
        </w:rPr>
      </w:pPr>
      <w:r w:rsidRPr="004A716B">
        <w:rPr>
          <w:rFonts w:eastAsia="MS Mincho"/>
          <w:szCs w:val="20"/>
          <w:lang w:eastAsia="pt-BR"/>
        </w:rPr>
        <w:t>Malha de coordenadas;</w:t>
      </w:r>
    </w:p>
    <w:p w14:paraId="47E7D8B1" w14:textId="77777777" w:rsidR="00CB71DC" w:rsidRPr="004A716B" w:rsidRDefault="00CB71DC" w:rsidP="009317F5">
      <w:pPr>
        <w:numPr>
          <w:ilvl w:val="0"/>
          <w:numId w:val="72"/>
        </w:numPr>
        <w:suppressAutoHyphens/>
        <w:spacing w:before="40" w:after="96" w:line="25" w:lineRule="atLeast"/>
        <w:ind w:left="2835" w:hanging="425"/>
        <w:contextualSpacing/>
        <w:rPr>
          <w:rFonts w:eastAsia="CIDFont+F2"/>
          <w:szCs w:val="20"/>
          <w:lang w:eastAsia="pt-BR"/>
        </w:rPr>
      </w:pPr>
      <w:r w:rsidRPr="004A716B">
        <w:rPr>
          <w:rFonts w:eastAsia="CIDFont+F2"/>
          <w:szCs w:val="20"/>
          <w:lang w:eastAsia="pt-BR"/>
        </w:rPr>
        <w:t>Interferências com instalações (luz, água, esgoto, fibra ótica, etc.); e</w:t>
      </w:r>
    </w:p>
    <w:p w14:paraId="2470CCC1" w14:textId="77777777" w:rsidR="00CB71DC" w:rsidRPr="004A716B" w:rsidRDefault="00CB71DC" w:rsidP="009317F5">
      <w:pPr>
        <w:numPr>
          <w:ilvl w:val="0"/>
          <w:numId w:val="72"/>
        </w:numPr>
        <w:suppressAutoHyphens/>
        <w:spacing w:before="40" w:after="96" w:line="25" w:lineRule="atLeast"/>
        <w:ind w:left="2835" w:hanging="425"/>
        <w:contextualSpacing/>
        <w:rPr>
          <w:rFonts w:eastAsia="CIDFont+F2"/>
          <w:szCs w:val="20"/>
          <w:lang w:eastAsia="pt-BR"/>
        </w:rPr>
      </w:pPr>
      <w:r w:rsidRPr="004A716B">
        <w:rPr>
          <w:rFonts w:eastAsia="CIDFont+F2"/>
          <w:szCs w:val="20"/>
          <w:lang w:eastAsia="pt-BR"/>
        </w:rPr>
        <w:t>Acessos e terceiras faixas.</w:t>
      </w:r>
    </w:p>
    <w:p w14:paraId="166BC269" w14:textId="77777777" w:rsidR="00CB71DC" w:rsidRPr="004A716B" w:rsidRDefault="00CB71DC" w:rsidP="00D714D8">
      <w:pPr>
        <w:numPr>
          <w:ilvl w:val="0"/>
          <w:numId w:val="42"/>
        </w:numPr>
        <w:suppressAutoHyphens/>
        <w:spacing w:before="40" w:after="96" w:line="25" w:lineRule="atLeast"/>
        <w:ind w:left="1843" w:hanging="426"/>
        <w:rPr>
          <w:rFonts w:eastAsia="MS Mincho"/>
          <w:szCs w:val="20"/>
          <w:lang w:eastAsia="pt-BR"/>
        </w:rPr>
      </w:pPr>
      <w:r w:rsidRPr="004A716B">
        <w:rPr>
          <w:rFonts w:eastAsia="MS Mincho"/>
          <w:szCs w:val="20"/>
          <w:lang w:eastAsia="pt-BR"/>
        </w:rPr>
        <w:t>Projeto em perfil, nas escalas 1:2000 (H) e 1:200 (V), contendo:</w:t>
      </w:r>
    </w:p>
    <w:p w14:paraId="3F0DF5C2" w14:textId="77777777" w:rsidR="00CB71DC" w:rsidRPr="004A716B" w:rsidRDefault="00CB71DC" w:rsidP="009317F5">
      <w:pPr>
        <w:numPr>
          <w:ilvl w:val="0"/>
          <w:numId w:val="73"/>
        </w:numPr>
        <w:suppressAutoHyphens/>
        <w:spacing w:before="40" w:after="96" w:line="25" w:lineRule="atLeast"/>
        <w:ind w:left="2835" w:hanging="425"/>
        <w:rPr>
          <w:rFonts w:eastAsia="MS Mincho"/>
          <w:szCs w:val="20"/>
          <w:lang w:eastAsia="pt-BR"/>
        </w:rPr>
      </w:pPr>
      <w:r w:rsidRPr="004A716B">
        <w:rPr>
          <w:rFonts w:eastAsia="MS Mincho"/>
          <w:szCs w:val="20"/>
          <w:lang w:eastAsia="pt-BR"/>
        </w:rPr>
        <w:t>Indicar a do projeto representando a superfície do greide da pavimentação no eixo da plataforma;</w:t>
      </w:r>
    </w:p>
    <w:p w14:paraId="1599F57C" w14:textId="77777777" w:rsidR="00CB71DC" w:rsidRPr="004A716B" w:rsidRDefault="00CB71DC" w:rsidP="009317F5">
      <w:pPr>
        <w:numPr>
          <w:ilvl w:val="0"/>
          <w:numId w:val="73"/>
        </w:numPr>
        <w:suppressAutoHyphens/>
        <w:spacing w:before="40" w:after="96" w:line="25" w:lineRule="atLeast"/>
        <w:ind w:left="2835" w:hanging="425"/>
        <w:rPr>
          <w:rFonts w:eastAsia="MS Mincho"/>
          <w:szCs w:val="20"/>
          <w:lang w:eastAsia="pt-BR"/>
        </w:rPr>
      </w:pPr>
      <w:r w:rsidRPr="004A716B">
        <w:rPr>
          <w:rFonts w:eastAsia="MS Mincho"/>
          <w:szCs w:val="20"/>
          <w:lang w:eastAsia="pt-BR"/>
        </w:rPr>
        <w:t>As estacas serão numeradas para cada 1m e indicadas as percentagens e comprimentos das rampas, o comprimento das projeções horizontais das curvas de concordância vertical e o comprimento da flecha “e” das curvas de verticais;</w:t>
      </w:r>
    </w:p>
    <w:p w14:paraId="4E6B6000" w14:textId="77777777" w:rsidR="00CB71DC" w:rsidRPr="004A716B" w:rsidRDefault="00CB71DC" w:rsidP="009317F5">
      <w:pPr>
        <w:numPr>
          <w:ilvl w:val="0"/>
          <w:numId w:val="73"/>
        </w:numPr>
        <w:suppressAutoHyphens/>
        <w:spacing w:before="40" w:after="96" w:line="25" w:lineRule="atLeast"/>
        <w:ind w:left="2835" w:hanging="425"/>
        <w:rPr>
          <w:rFonts w:eastAsia="MS Mincho"/>
          <w:szCs w:val="20"/>
          <w:lang w:eastAsia="pt-BR"/>
        </w:rPr>
      </w:pPr>
      <w:r w:rsidRPr="004A716B">
        <w:rPr>
          <w:rFonts w:eastAsia="MS Mincho"/>
          <w:szCs w:val="20"/>
          <w:lang w:eastAsia="pt-BR"/>
        </w:rPr>
        <w:t>Sondagens e classificação dos solos apresentada no perfil geotécnico;</w:t>
      </w:r>
    </w:p>
    <w:p w14:paraId="084EC48F" w14:textId="77777777" w:rsidR="00CB71DC" w:rsidRPr="004A716B" w:rsidRDefault="00CB71DC" w:rsidP="009317F5">
      <w:pPr>
        <w:numPr>
          <w:ilvl w:val="0"/>
          <w:numId w:val="73"/>
        </w:numPr>
        <w:suppressAutoHyphens/>
        <w:spacing w:before="40" w:after="96" w:line="25" w:lineRule="atLeast"/>
        <w:ind w:left="2835" w:hanging="425"/>
        <w:contextualSpacing/>
        <w:rPr>
          <w:rFonts w:eastAsia="CIDFont+F2"/>
          <w:szCs w:val="20"/>
          <w:lang w:eastAsia="pt-BR"/>
        </w:rPr>
      </w:pPr>
      <w:r w:rsidRPr="004A716B">
        <w:rPr>
          <w:rFonts w:eastAsia="CIDFont+F2"/>
          <w:szCs w:val="20"/>
          <w:lang w:eastAsia="pt-BR"/>
        </w:rPr>
        <w:t>Eixo da rodovia em perfil, com cotas da superfície do greide de projeto;</w:t>
      </w:r>
    </w:p>
    <w:p w14:paraId="50D74C48" w14:textId="77777777" w:rsidR="00CB71DC" w:rsidRPr="004A716B" w:rsidRDefault="00CB71DC" w:rsidP="009317F5">
      <w:pPr>
        <w:numPr>
          <w:ilvl w:val="0"/>
          <w:numId w:val="73"/>
        </w:numPr>
        <w:suppressAutoHyphens/>
        <w:spacing w:before="40" w:after="96" w:line="25" w:lineRule="atLeast"/>
        <w:ind w:left="2835" w:hanging="425"/>
        <w:contextualSpacing/>
        <w:rPr>
          <w:rFonts w:eastAsia="CIDFont+F2"/>
          <w:szCs w:val="20"/>
          <w:lang w:eastAsia="pt-BR"/>
        </w:rPr>
      </w:pPr>
      <w:r w:rsidRPr="004A716B">
        <w:rPr>
          <w:rFonts w:eastAsia="CIDFont+F2"/>
          <w:szCs w:val="20"/>
          <w:lang w:eastAsia="pt-BR"/>
        </w:rPr>
        <w:t>Composição de curvas verticais e pontos notáveis, rampas e suas declividades;</w:t>
      </w:r>
    </w:p>
    <w:p w14:paraId="6E96580B" w14:textId="77777777" w:rsidR="00CB71DC" w:rsidRPr="004A716B" w:rsidRDefault="00CB71DC" w:rsidP="00D714D8">
      <w:pPr>
        <w:numPr>
          <w:ilvl w:val="0"/>
          <w:numId w:val="42"/>
        </w:numPr>
        <w:suppressAutoHyphens/>
        <w:spacing w:before="40" w:after="96" w:line="25" w:lineRule="atLeast"/>
        <w:ind w:left="1843" w:hanging="425"/>
        <w:contextualSpacing/>
        <w:rPr>
          <w:rFonts w:eastAsia="CIDFont+F2"/>
          <w:szCs w:val="20"/>
          <w:lang w:eastAsia="pt-BR"/>
        </w:rPr>
      </w:pPr>
      <w:r w:rsidRPr="004A716B">
        <w:rPr>
          <w:rFonts w:eastAsia="CIDFont+F2"/>
          <w:szCs w:val="20"/>
          <w:lang w:eastAsia="pt-BR"/>
        </w:rPr>
        <w:t>Seções transversais típicas da plataforma:</w:t>
      </w:r>
    </w:p>
    <w:p w14:paraId="18BCA1CC" w14:textId="77777777" w:rsidR="00CB71DC" w:rsidRPr="004A716B" w:rsidRDefault="00CB71DC" w:rsidP="009317F5">
      <w:pPr>
        <w:numPr>
          <w:ilvl w:val="0"/>
          <w:numId w:val="74"/>
        </w:numPr>
        <w:suppressAutoHyphens/>
        <w:spacing w:before="40" w:after="96" w:line="25" w:lineRule="atLeast"/>
        <w:ind w:left="2835" w:hanging="425"/>
        <w:contextualSpacing/>
        <w:rPr>
          <w:rFonts w:eastAsia="CIDFont+F2"/>
          <w:szCs w:val="20"/>
          <w:lang w:eastAsia="pt-BR"/>
        </w:rPr>
      </w:pPr>
      <w:r w:rsidRPr="004A716B">
        <w:rPr>
          <w:rFonts w:eastAsia="CIDFont+F2"/>
          <w:szCs w:val="20"/>
          <w:lang w:eastAsia="pt-BR"/>
        </w:rPr>
        <w:lastRenderedPageBreak/>
        <w:t>Serão levantadas e desenhadas as seções transversais-tipo da plataforma nas diversas características previstas para a rodovia em tangente e em curva.</w:t>
      </w:r>
    </w:p>
    <w:p w14:paraId="791141E1" w14:textId="77777777" w:rsidR="003A2A8D" w:rsidRPr="004A716B" w:rsidRDefault="003A2A8D" w:rsidP="003A2A8D">
      <w:pPr>
        <w:suppressAutoHyphens/>
        <w:spacing w:before="40" w:after="96" w:line="25" w:lineRule="atLeast"/>
        <w:ind w:left="2835"/>
        <w:contextualSpacing/>
        <w:rPr>
          <w:rFonts w:eastAsia="CIDFont+F2"/>
          <w:szCs w:val="20"/>
          <w:lang w:eastAsia="pt-BR"/>
        </w:rPr>
      </w:pPr>
    </w:p>
    <w:p w14:paraId="36FC248A" w14:textId="77777777" w:rsidR="00CB71DC" w:rsidRPr="004A716B" w:rsidRDefault="00CB71DC" w:rsidP="009317F5">
      <w:pPr>
        <w:numPr>
          <w:ilvl w:val="0"/>
          <w:numId w:val="50"/>
        </w:numPr>
        <w:suppressAutoHyphens/>
        <w:spacing w:before="40" w:after="96" w:line="360" w:lineRule="auto"/>
        <w:ind w:left="1276" w:hanging="283"/>
        <w:rPr>
          <w:rFonts w:eastAsia="MS Mincho"/>
          <w:szCs w:val="20"/>
          <w:u w:val="single"/>
          <w:lang w:eastAsia="pt-BR"/>
        </w:rPr>
      </w:pPr>
      <w:r w:rsidRPr="004A716B">
        <w:rPr>
          <w:rFonts w:eastAsia="MS Mincho"/>
          <w:szCs w:val="20"/>
          <w:u w:val="single"/>
          <w:lang w:eastAsia="pt-BR"/>
        </w:rPr>
        <w:t>Projeto de Terraplenagem</w:t>
      </w:r>
    </w:p>
    <w:p w14:paraId="02129E39" w14:textId="77777777" w:rsidR="00CB71DC" w:rsidRPr="004A716B" w:rsidRDefault="00CB71DC" w:rsidP="00CB71DC">
      <w:pPr>
        <w:suppressAutoHyphens/>
        <w:spacing w:before="40" w:after="96" w:line="300" w:lineRule="auto"/>
        <w:ind w:left="998" w:firstLine="278"/>
        <w:rPr>
          <w:rFonts w:eastAsia="MS Mincho"/>
          <w:szCs w:val="20"/>
          <w:lang w:eastAsia="pt-BR"/>
        </w:rPr>
      </w:pPr>
      <w:r w:rsidRPr="004A716B">
        <w:rPr>
          <w:rFonts w:eastAsia="MS Mincho"/>
          <w:szCs w:val="20"/>
          <w:lang w:eastAsia="pt-BR"/>
        </w:rPr>
        <w:t>O Projeto de Terraplenagem, nesta fase, constituir-se-á de:</w:t>
      </w:r>
    </w:p>
    <w:p w14:paraId="1F4CAD40" w14:textId="77777777" w:rsidR="00CB71DC" w:rsidRPr="004A716B" w:rsidRDefault="00CB71DC" w:rsidP="00D714D8">
      <w:pPr>
        <w:numPr>
          <w:ilvl w:val="0"/>
          <w:numId w:val="43"/>
        </w:numPr>
        <w:suppressAutoHyphens/>
        <w:spacing w:before="40" w:after="96"/>
        <w:ind w:left="1843" w:hanging="426"/>
        <w:contextualSpacing/>
        <w:rPr>
          <w:rFonts w:eastAsia="CIDFont+F2"/>
          <w:szCs w:val="20"/>
          <w:lang w:eastAsia="pt-BR"/>
        </w:rPr>
      </w:pPr>
      <w:r w:rsidRPr="004A716B">
        <w:rPr>
          <w:rFonts w:eastAsia="CIDFont+F2"/>
          <w:szCs w:val="20"/>
          <w:lang w:eastAsia="pt-BR"/>
        </w:rPr>
        <w:t>Memória descritiva e justificativa do projeto elabora – textos, gráficos e quadros;</w:t>
      </w:r>
    </w:p>
    <w:p w14:paraId="5B9F4119" w14:textId="77777777" w:rsidR="00CB71DC" w:rsidRPr="004A716B" w:rsidRDefault="00CB71DC" w:rsidP="00D714D8">
      <w:pPr>
        <w:numPr>
          <w:ilvl w:val="0"/>
          <w:numId w:val="43"/>
        </w:numPr>
        <w:suppressAutoHyphens/>
        <w:spacing w:before="40" w:after="96"/>
        <w:ind w:left="1843" w:hanging="426"/>
        <w:contextualSpacing/>
        <w:rPr>
          <w:rFonts w:eastAsia="CIDFont+F2"/>
          <w:szCs w:val="20"/>
          <w:lang w:eastAsia="pt-BR"/>
        </w:rPr>
      </w:pPr>
      <w:r w:rsidRPr="004A716B">
        <w:rPr>
          <w:rFonts w:eastAsia="CIDFont+F2"/>
          <w:szCs w:val="20"/>
          <w:lang w:eastAsia="pt-BR"/>
        </w:rPr>
        <w:t>Cálculo de cubação do movimento de terra com a classificação dos materiais escavados;</w:t>
      </w:r>
    </w:p>
    <w:p w14:paraId="07914C8E" w14:textId="77777777" w:rsidR="00CB71DC" w:rsidRPr="004A716B" w:rsidRDefault="00CB71DC" w:rsidP="00D714D8">
      <w:pPr>
        <w:numPr>
          <w:ilvl w:val="0"/>
          <w:numId w:val="43"/>
        </w:numPr>
        <w:suppressAutoHyphens/>
        <w:spacing w:before="40" w:after="96"/>
        <w:ind w:left="1843" w:hanging="426"/>
        <w:contextualSpacing/>
        <w:rPr>
          <w:rFonts w:eastAsia="CIDFont+F2"/>
          <w:szCs w:val="20"/>
          <w:lang w:eastAsia="pt-BR"/>
        </w:rPr>
      </w:pPr>
      <w:r w:rsidRPr="004A716B">
        <w:rPr>
          <w:rFonts w:eastAsia="CIDFont+F2"/>
          <w:szCs w:val="20"/>
          <w:lang w:eastAsia="pt-BR"/>
        </w:rPr>
        <w:t>Perfil geotécnico indicando a constituição do terreno;</w:t>
      </w:r>
    </w:p>
    <w:p w14:paraId="6C328959" w14:textId="77777777" w:rsidR="00CB71DC" w:rsidRPr="004A716B" w:rsidRDefault="00CB71DC" w:rsidP="00D714D8">
      <w:pPr>
        <w:numPr>
          <w:ilvl w:val="0"/>
          <w:numId w:val="43"/>
        </w:numPr>
        <w:suppressAutoHyphens/>
        <w:spacing w:before="40" w:after="96"/>
        <w:ind w:left="1843" w:hanging="426"/>
        <w:contextualSpacing/>
        <w:rPr>
          <w:rFonts w:eastAsia="CIDFont+F2"/>
          <w:szCs w:val="20"/>
          <w:lang w:eastAsia="pt-BR"/>
        </w:rPr>
      </w:pPr>
      <w:r w:rsidRPr="004A716B">
        <w:rPr>
          <w:rFonts w:eastAsia="CIDFont+F2"/>
          <w:szCs w:val="20"/>
          <w:lang w:eastAsia="pt-BR"/>
        </w:rPr>
        <w:t>Representação gráfica das seções transversais-tipo, em corte e em aterro, com indicação das inclinações dos taludes;</w:t>
      </w:r>
    </w:p>
    <w:p w14:paraId="69CC0A26" w14:textId="77777777" w:rsidR="00CB71DC" w:rsidRPr="004A716B" w:rsidRDefault="00CB71DC" w:rsidP="00D714D8">
      <w:pPr>
        <w:numPr>
          <w:ilvl w:val="0"/>
          <w:numId w:val="43"/>
        </w:numPr>
        <w:suppressAutoHyphens/>
        <w:spacing w:before="40" w:after="96"/>
        <w:ind w:left="1843" w:hanging="426"/>
        <w:contextualSpacing/>
        <w:rPr>
          <w:rFonts w:eastAsia="CIDFont+F2"/>
          <w:szCs w:val="20"/>
          <w:lang w:eastAsia="pt-BR"/>
        </w:rPr>
      </w:pPr>
      <w:r w:rsidRPr="004A716B">
        <w:rPr>
          <w:rFonts w:eastAsia="CIDFont+F2"/>
          <w:szCs w:val="20"/>
          <w:lang w:eastAsia="pt-BR"/>
        </w:rPr>
        <w:t>Planilhas de movimento de terra;</w:t>
      </w:r>
    </w:p>
    <w:p w14:paraId="53AE4685" w14:textId="77777777" w:rsidR="00CB71DC" w:rsidRPr="004A716B" w:rsidRDefault="00CB71DC" w:rsidP="00D714D8">
      <w:pPr>
        <w:numPr>
          <w:ilvl w:val="0"/>
          <w:numId w:val="43"/>
        </w:numPr>
        <w:suppressAutoHyphens/>
        <w:spacing w:before="40" w:after="96"/>
        <w:ind w:left="1843" w:hanging="426"/>
        <w:contextualSpacing/>
        <w:rPr>
          <w:rFonts w:eastAsia="CIDFont+F2"/>
          <w:szCs w:val="20"/>
          <w:lang w:eastAsia="pt-BR"/>
        </w:rPr>
      </w:pPr>
      <w:r w:rsidRPr="004A716B">
        <w:rPr>
          <w:rFonts w:eastAsia="CIDFont+F2"/>
          <w:szCs w:val="20"/>
          <w:lang w:eastAsia="pt-BR"/>
        </w:rPr>
        <w:t>Seções transversais de terraplenagem com indicação das inclinações dos taludes e da plataforma por estaca;</w:t>
      </w:r>
    </w:p>
    <w:p w14:paraId="5FD439AD" w14:textId="77777777" w:rsidR="00CB71DC" w:rsidRPr="004A716B" w:rsidRDefault="00CB71DC" w:rsidP="00D714D8">
      <w:pPr>
        <w:numPr>
          <w:ilvl w:val="0"/>
          <w:numId w:val="43"/>
        </w:numPr>
        <w:suppressAutoHyphens/>
        <w:spacing w:before="40" w:after="96"/>
        <w:ind w:left="1843" w:hanging="426"/>
        <w:contextualSpacing/>
        <w:rPr>
          <w:rFonts w:eastAsia="CIDFont+F2"/>
          <w:szCs w:val="20"/>
          <w:lang w:eastAsia="pt-BR"/>
        </w:rPr>
      </w:pPr>
      <w:r w:rsidRPr="004A716B">
        <w:rPr>
          <w:rFonts w:eastAsia="CIDFont+F2"/>
          <w:szCs w:val="20"/>
          <w:lang w:eastAsia="pt-BR"/>
        </w:rPr>
        <w:t>Plantas dos locais de empréstimos e bota-foras;</w:t>
      </w:r>
    </w:p>
    <w:p w14:paraId="6BB5881F" w14:textId="77777777" w:rsidR="00CB71DC" w:rsidRPr="004A716B" w:rsidRDefault="00CB71DC" w:rsidP="00D714D8">
      <w:pPr>
        <w:numPr>
          <w:ilvl w:val="0"/>
          <w:numId w:val="43"/>
        </w:numPr>
        <w:suppressAutoHyphens/>
        <w:spacing w:before="40" w:after="96"/>
        <w:ind w:left="1843" w:hanging="426"/>
        <w:contextualSpacing/>
        <w:rPr>
          <w:rFonts w:eastAsia="CIDFont+F2"/>
          <w:szCs w:val="20"/>
          <w:lang w:eastAsia="pt-BR"/>
        </w:rPr>
      </w:pPr>
      <w:r w:rsidRPr="004A716B">
        <w:rPr>
          <w:rFonts w:eastAsia="CIDFont+F2"/>
          <w:szCs w:val="20"/>
          <w:lang w:eastAsia="pt-BR"/>
        </w:rPr>
        <w:t>Diagrama da distribuição de terraplenagem;</w:t>
      </w:r>
    </w:p>
    <w:p w14:paraId="2E340B25" w14:textId="77777777" w:rsidR="00CB71DC" w:rsidRPr="004A716B" w:rsidRDefault="00CB71DC" w:rsidP="00D714D8">
      <w:pPr>
        <w:numPr>
          <w:ilvl w:val="0"/>
          <w:numId w:val="43"/>
        </w:numPr>
        <w:suppressAutoHyphens/>
        <w:spacing w:before="40" w:after="96"/>
        <w:ind w:left="1843" w:hanging="426"/>
        <w:contextualSpacing/>
        <w:rPr>
          <w:rFonts w:eastAsia="CIDFont+F2"/>
          <w:szCs w:val="20"/>
          <w:lang w:eastAsia="pt-BR"/>
        </w:rPr>
      </w:pPr>
      <w:r w:rsidRPr="004A716B">
        <w:rPr>
          <w:rFonts w:eastAsia="CIDFont+F2"/>
          <w:szCs w:val="20"/>
          <w:lang w:eastAsia="pt-BR"/>
        </w:rPr>
        <w:t>Demais desenhos que elucidem o projeto; e</w:t>
      </w:r>
    </w:p>
    <w:p w14:paraId="1D9C43EA" w14:textId="77777777" w:rsidR="00CB71DC" w:rsidRPr="004A716B" w:rsidRDefault="00CB71DC" w:rsidP="00D714D8">
      <w:pPr>
        <w:numPr>
          <w:ilvl w:val="0"/>
          <w:numId w:val="43"/>
        </w:numPr>
        <w:suppressAutoHyphens/>
        <w:spacing w:before="40" w:after="96"/>
        <w:ind w:left="1843" w:hanging="426"/>
        <w:contextualSpacing/>
        <w:rPr>
          <w:rFonts w:eastAsia="CIDFont+F2"/>
          <w:szCs w:val="20"/>
          <w:lang w:eastAsia="pt-BR"/>
        </w:rPr>
      </w:pPr>
      <w:r w:rsidRPr="004A716B">
        <w:rPr>
          <w:rFonts w:eastAsia="CIDFont+F2"/>
          <w:szCs w:val="20"/>
          <w:lang w:eastAsia="pt-BR"/>
        </w:rPr>
        <w:t>Notas de Serviço.</w:t>
      </w:r>
    </w:p>
    <w:p w14:paraId="0EE627B3" w14:textId="77777777" w:rsidR="00CB71DC" w:rsidRPr="004A716B" w:rsidRDefault="00CB71DC" w:rsidP="00CB71DC">
      <w:pPr>
        <w:suppressAutoHyphens/>
        <w:spacing w:before="40" w:after="96"/>
        <w:ind w:left="1560"/>
        <w:contextualSpacing/>
        <w:rPr>
          <w:rFonts w:eastAsia="CIDFont+F2"/>
          <w:szCs w:val="20"/>
          <w:lang w:eastAsia="pt-BR"/>
        </w:rPr>
      </w:pPr>
    </w:p>
    <w:p w14:paraId="2E8DC0A4" w14:textId="77777777" w:rsidR="00CB71DC" w:rsidRPr="004A716B" w:rsidRDefault="00CB71DC" w:rsidP="009317F5">
      <w:pPr>
        <w:numPr>
          <w:ilvl w:val="0"/>
          <w:numId w:val="50"/>
        </w:numPr>
        <w:suppressAutoHyphens/>
        <w:spacing w:before="40" w:after="96" w:line="360" w:lineRule="auto"/>
        <w:ind w:left="1276" w:hanging="283"/>
        <w:rPr>
          <w:rFonts w:eastAsia="MS Mincho"/>
          <w:szCs w:val="20"/>
          <w:u w:val="single"/>
          <w:lang w:eastAsia="pt-BR"/>
        </w:rPr>
      </w:pPr>
      <w:r w:rsidRPr="004A716B">
        <w:rPr>
          <w:rFonts w:eastAsia="MS Mincho"/>
          <w:szCs w:val="20"/>
          <w:u w:val="single"/>
          <w:lang w:eastAsia="pt-BR"/>
        </w:rPr>
        <w:t>Projeto de Drenagem</w:t>
      </w:r>
    </w:p>
    <w:p w14:paraId="0F24196A" w14:textId="77777777" w:rsidR="00CB71DC" w:rsidRPr="004A716B" w:rsidRDefault="00CB71DC" w:rsidP="00CB71DC">
      <w:pPr>
        <w:suppressAutoHyphens/>
        <w:spacing w:before="40" w:after="96" w:line="300" w:lineRule="auto"/>
        <w:ind w:left="1015" w:firstLine="261"/>
        <w:contextualSpacing/>
        <w:rPr>
          <w:rFonts w:eastAsia="CIDFont+F2"/>
          <w:szCs w:val="20"/>
          <w:lang w:eastAsia="pt-BR"/>
        </w:rPr>
      </w:pPr>
      <w:r w:rsidRPr="004A716B">
        <w:rPr>
          <w:rFonts w:eastAsia="CIDFont+F2"/>
          <w:szCs w:val="20"/>
          <w:lang w:eastAsia="pt-BR"/>
        </w:rPr>
        <w:t>O Projeto de Drenagem, nesta fase, constituir-se-á de:</w:t>
      </w:r>
    </w:p>
    <w:p w14:paraId="76EFB612" w14:textId="77777777" w:rsidR="00CB71DC" w:rsidRPr="004A716B" w:rsidRDefault="00CB71DC" w:rsidP="00D714D8">
      <w:pPr>
        <w:numPr>
          <w:ilvl w:val="0"/>
          <w:numId w:val="49"/>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Texto contendo a concepção do projeto;</w:t>
      </w:r>
    </w:p>
    <w:p w14:paraId="6528C414" w14:textId="77777777" w:rsidR="00CB71DC" w:rsidRPr="004A716B" w:rsidRDefault="00CB71DC" w:rsidP="00D714D8">
      <w:pPr>
        <w:numPr>
          <w:ilvl w:val="0"/>
          <w:numId w:val="49"/>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Discriminação de todos os serviços, das distâncias de transporte e das quantidades;</w:t>
      </w:r>
    </w:p>
    <w:p w14:paraId="67F710B3" w14:textId="0757E0D4" w:rsidR="00CB71DC" w:rsidRPr="004A716B" w:rsidRDefault="00CB71DC" w:rsidP="00D714D8">
      <w:pPr>
        <w:numPr>
          <w:ilvl w:val="0"/>
          <w:numId w:val="49"/>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 xml:space="preserve">Planta esquemática da localização </w:t>
      </w:r>
      <w:r w:rsidR="00EC46A8" w:rsidRPr="004A716B">
        <w:rPr>
          <w:rFonts w:eastAsia="CIDFont+F2"/>
          <w:szCs w:val="20"/>
          <w:lang w:eastAsia="pt-BR"/>
        </w:rPr>
        <w:t xml:space="preserve">dos serviços </w:t>
      </w:r>
      <w:r w:rsidRPr="004A716B">
        <w:rPr>
          <w:rFonts w:eastAsia="CIDFont+F2"/>
          <w:szCs w:val="20"/>
          <w:lang w:eastAsia="pt-BR"/>
        </w:rPr>
        <w:t>de drenagem;</w:t>
      </w:r>
    </w:p>
    <w:p w14:paraId="0C489047" w14:textId="77777777" w:rsidR="00CB71DC" w:rsidRPr="004A716B" w:rsidRDefault="00CB71DC" w:rsidP="00D714D8">
      <w:pPr>
        <w:numPr>
          <w:ilvl w:val="0"/>
          <w:numId w:val="49"/>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Planilhas e quadros;</w:t>
      </w:r>
    </w:p>
    <w:p w14:paraId="56D3A0D3" w14:textId="77777777" w:rsidR="00CB71DC" w:rsidRPr="004A716B" w:rsidRDefault="00CB71DC" w:rsidP="00D714D8">
      <w:pPr>
        <w:numPr>
          <w:ilvl w:val="0"/>
          <w:numId w:val="49"/>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Notas de Serviço;</w:t>
      </w:r>
    </w:p>
    <w:p w14:paraId="0FCD9EDD" w14:textId="77777777" w:rsidR="00CB71DC" w:rsidRPr="004A716B" w:rsidRDefault="00CB71DC" w:rsidP="00CB71DC">
      <w:pPr>
        <w:suppressAutoHyphens/>
        <w:spacing w:before="40" w:after="96" w:line="300" w:lineRule="auto"/>
        <w:ind w:left="1560"/>
        <w:contextualSpacing/>
        <w:rPr>
          <w:rFonts w:eastAsia="CIDFont+F2"/>
          <w:szCs w:val="20"/>
          <w:lang w:eastAsia="pt-BR"/>
        </w:rPr>
      </w:pPr>
    </w:p>
    <w:p w14:paraId="5E544073" w14:textId="77777777" w:rsidR="00CB71DC" w:rsidRPr="004A716B" w:rsidRDefault="00CB71DC" w:rsidP="009317F5">
      <w:pPr>
        <w:numPr>
          <w:ilvl w:val="0"/>
          <w:numId w:val="50"/>
        </w:numPr>
        <w:suppressAutoHyphens/>
        <w:spacing w:before="40" w:after="96" w:line="360" w:lineRule="auto"/>
        <w:ind w:left="1276" w:hanging="283"/>
        <w:rPr>
          <w:rFonts w:eastAsia="MS Mincho"/>
          <w:szCs w:val="20"/>
          <w:u w:val="single"/>
          <w:lang w:eastAsia="pt-BR"/>
        </w:rPr>
      </w:pPr>
      <w:r w:rsidRPr="004A716B">
        <w:rPr>
          <w:rFonts w:eastAsia="MS Mincho"/>
          <w:szCs w:val="20"/>
          <w:u w:val="single"/>
          <w:lang w:eastAsia="pt-BR"/>
        </w:rPr>
        <w:t>Projeto de Pavimentação</w:t>
      </w:r>
    </w:p>
    <w:p w14:paraId="61397682" w14:textId="77777777" w:rsidR="00CB71DC" w:rsidRPr="004A716B" w:rsidRDefault="00CB71DC" w:rsidP="00CB71DC">
      <w:pPr>
        <w:suppressAutoHyphens/>
        <w:spacing w:before="40" w:after="96" w:line="300" w:lineRule="auto"/>
        <w:ind w:left="993" w:firstLine="283"/>
        <w:contextualSpacing/>
        <w:rPr>
          <w:rFonts w:eastAsia="CIDFont+F2"/>
          <w:szCs w:val="20"/>
          <w:lang w:eastAsia="pt-BR"/>
        </w:rPr>
      </w:pPr>
      <w:r w:rsidRPr="004A716B">
        <w:rPr>
          <w:rFonts w:eastAsia="CIDFont+F2"/>
          <w:szCs w:val="20"/>
          <w:lang w:eastAsia="pt-BR"/>
        </w:rPr>
        <w:t>O Projeto de Pavimentação, nesta fase, constituir-se-á de:</w:t>
      </w:r>
    </w:p>
    <w:p w14:paraId="7484474B" w14:textId="77777777" w:rsidR="00CB71DC" w:rsidRPr="004A716B" w:rsidRDefault="00CB71DC" w:rsidP="00D714D8">
      <w:pPr>
        <w:numPr>
          <w:ilvl w:val="0"/>
          <w:numId w:val="52"/>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Texto contendo o detalhamento das soluções de projeto, bem como as justificativas das soluções adotadas, devendo ser apresentadas as alternativas de espessura do pavimento adotadas e as respectivas características relacionadas que irão definir a solução mais viável;</w:t>
      </w:r>
    </w:p>
    <w:p w14:paraId="11B001EF" w14:textId="77777777" w:rsidR="00CB71DC" w:rsidRPr="004A716B" w:rsidRDefault="00CB71DC" w:rsidP="00D714D8">
      <w:pPr>
        <w:numPr>
          <w:ilvl w:val="0"/>
          <w:numId w:val="52"/>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Memória de cálculo dos quantitativos e distâncias de transportes dos serviços, materiais de pavimentação e quadro de consumo de materiais;</w:t>
      </w:r>
    </w:p>
    <w:p w14:paraId="2846E0B4" w14:textId="77777777" w:rsidR="00CB71DC" w:rsidRPr="004A716B" w:rsidRDefault="00CB71DC" w:rsidP="00D714D8">
      <w:pPr>
        <w:numPr>
          <w:ilvl w:val="0"/>
          <w:numId w:val="52"/>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Gráfico de distribuição dos materiais e das espessuras das camadas;</w:t>
      </w:r>
    </w:p>
    <w:p w14:paraId="422719AE" w14:textId="77777777" w:rsidR="00CB71DC" w:rsidRPr="004A716B" w:rsidRDefault="00CB71DC" w:rsidP="00D714D8">
      <w:pPr>
        <w:numPr>
          <w:ilvl w:val="0"/>
          <w:numId w:val="52"/>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Desenhos da seção transversal-tipo, em corte e em aterro, das pistas de rolamento, dos acostamentos, dos acessos e das áreas de instalações para operação da rodovia;</w:t>
      </w:r>
    </w:p>
    <w:p w14:paraId="7110FC34" w14:textId="77777777" w:rsidR="00CB71DC" w:rsidRPr="004A716B" w:rsidRDefault="00CB71DC" w:rsidP="00D714D8">
      <w:pPr>
        <w:numPr>
          <w:ilvl w:val="0"/>
          <w:numId w:val="52"/>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Desenho apresentando as seções transversais tipo em tangente e em curva e a sua variação longitudinal ao longo do trecho;</w:t>
      </w:r>
    </w:p>
    <w:p w14:paraId="33A8487C" w14:textId="77777777" w:rsidR="00CB71DC" w:rsidRPr="004A716B" w:rsidRDefault="00CB71DC" w:rsidP="00D714D8">
      <w:pPr>
        <w:numPr>
          <w:ilvl w:val="0"/>
          <w:numId w:val="52"/>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 xml:space="preserve">Planta detalhada de cada ocorrência, com curvas de nível de 1 m a 1 m, indicando a localização no trecho, com amarração precisa em relação ao eixo da rodovia, através de, no mínimo, dois marcos e posições dos furos de sondagens com a profundidade utilizável assinalada ao lado de cada furo, a área de exploração, o resumo estatístico </w:t>
      </w:r>
      <w:r w:rsidRPr="004A716B">
        <w:rPr>
          <w:rFonts w:eastAsia="CIDFont+F2"/>
          <w:szCs w:val="20"/>
          <w:lang w:eastAsia="pt-BR"/>
        </w:rPr>
        <w:lastRenderedPageBreak/>
        <w:t>das características do material, das faixas granulométricas e das informações do proprietário;</w:t>
      </w:r>
    </w:p>
    <w:p w14:paraId="59F17E9C" w14:textId="77777777" w:rsidR="00CB71DC" w:rsidRPr="004A716B" w:rsidRDefault="00CB71DC" w:rsidP="00D714D8">
      <w:pPr>
        <w:numPr>
          <w:ilvl w:val="0"/>
          <w:numId w:val="52"/>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Linear de Ocorrência de Materiais de Pavimentação;</w:t>
      </w:r>
    </w:p>
    <w:p w14:paraId="2092FE0A" w14:textId="77777777" w:rsidR="00CB71DC" w:rsidRPr="004A716B" w:rsidRDefault="00CB71DC" w:rsidP="00D714D8">
      <w:pPr>
        <w:numPr>
          <w:ilvl w:val="0"/>
          <w:numId w:val="52"/>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Demais desenhos que elucidem o projeto; e</w:t>
      </w:r>
    </w:p>
    <w:p w14:paraId="42289788" w14:textId="77777777" w:rsidR="00CB71DC" w:rsidRPr="004A716B" w:rsidRDefault="00CB71DC" w:rsidP="00D714D8">
      <w:pPr>
        <w:numPr>
          <w:ilvl w:val="0"/>
          <w:numId w:val="52"/>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Memória de cálculo do dimensionamento do pavimento.</w:t>
      </w:r>
    </w:p>
    <w:p w14:paraId="2A4A0457" w14:textId="77777777" w:rsidR="00CB71DC" w:rsidRPr="004A716B" w:rsidRDefault="00CB71DC" w:rsidP="00CB71DC">
      <w:pPr>
        <w:suppressAutoHyphens/>
        <w:spacing w:before="40" w:after="96" w:line="300" w:lineRule="auto"/>
        <w:ind w:left="1560"/>
        <w:contextualSpacing/>
        <w:rPr>
          <w:rFonts w:eastAsia="CIDFont+F2"/>
          <w:szCs w:val="20"/>
          <w:lang w:eastAsia="pt-BR"/>
        </w:rPr>
      </w:pPr>
    </w:p>
    <w:p w14:paraId="74953F77" w14:textId="77777777" w:rsidR="00CB71DC" w:rsidRPr="004A716B" w:rsidRDefault="00CB71DC" w:rsidP="009317F5">
      <w:pPr>
        <w:numPr>
          <w:ilvl w:val="0"/>
          <w:numId w:val="50"/>
        </w:numPr>
        <w:suppressAutoHyphens/>
        <w:spacing w:before="40" w:after="96" w:line="360" w:lineRule="auto"/>
        <w:ind w:left="1276" w:hanging="283"/>
        <w:rPr>
          <w:rFonts w:eastAsia="MS Mincho"/>
          <w:szCs w:val="20"/>
          <w:u w:val="single"/>
          <w:lang w:eastAsia="pt-BR"/>
        </w:rPr>
      </w:pPr>
      <w:r w:rsidRPr="004A716B">
        <w:rPr>
          <w:rFonts w:eastAsia="MS Mincho"/>
          <w:szCs w:val="20"/>
          <w:u w:val="single"/>
          <w:lang w:eastAsia="pt-BR"/>
        </w:rPr>
        <w:t>Projeto de Sinalização</w:t>
      </w:r>
    </w:p>
    <w:p w14:paraId="1CB0AB79" w14:textId="77777777" w:rsidR="00CB71DC" w:rsidRPr="004A716B" w:rsidRDefault="00CB71DC" w:rsidP="00CB71DC">
      <w:pPr>
        <w:suppressAutoHyphens/>
        <w:spacing w:before="40" w:after="96" w:line="300" w:lineRule="auto"/>
        <w:ind w:left="1276"/>
        <w:rPr>
          <w:rFonts w:eastAsia="MS Mincho"/>
          <w:szCs w:val="20"/>
          <w:lang w:eastAsia="pt-BR"/>
        </w:rPr>
      </w:pPr>
      <w:r w:rsidRPr="004A716B">
        <w:rPr>
          <w:rFonts w:eastAsia="MS Mincho"/>
          <w:szCs w:val="20"/>
          <w:lang w:eastAsia="pt-BR"/>
        </w:rPr>
        <w:t>O Projeto de Sinalização, nesta fase, constituir-se-á de:</w:t>
      </w:r>
    </w:p>
    <w:p w14:paraId="40AF0285" w14:textId="77777777" w:rsidR="00CB71DC" w:rsidRPr="004A716B" w:rsidRDefault="00CB71DC" w:rsidP="00D714D8">
      <w:pPr>
        <w:suppressAutoHyphens/>
        <w:spacing w:before="40" w:after="96"/>
        <w:ind w:left="1843" w:hanging="425"/>
        <w:rPr>
          <w:rFonts w:eastAsia="MS Mincho"/>
          <w:szCs w:val="20"/>
          <w:lang w:eastAsia="pt-BR"/>
        </w:rPr>
      </w:pPr>
      <w:r w:rsidRPr="004A716B">
        <w:rPr>
          <w:rFonts w:eastAsia="CIDFont+F2"/>
          <w:szCs w:val="20"/>
          <w:lang w:eastAsia="pt-BR"/>
        </w:rPr>
        <w:t>a)    Descrição do Projeto de Sinalização;</w:t>
      </w:r>
    </w:p>
    <w:p w14:paraId="15007FB0" w14:textId="77777777" w:rsidR="00CB71DC" w:rsidRPr="004A716B" w:rsidRDefault="00CB71DC" w:rsidP="00D714D8">
      <w:pPr>
        <w:numPr>
          <w:ilvl w:val="0"/>
          <w:numId w:val="48"/>
        </w:numPr>
        <w:suppressAutoHyphens/>
        <w:spacing w:before="40" w:after="96" w:line="300" w:lineRule="auto"/>
        <w:ind w:left="1843" w:hanging="425"/>
        <w:contextualSpacing/>
        <w:rPr>
          <w:rFonts w:eastAsia="CIDFont+F2"/>
          <w:szCs w:val="20"/>
          <w:lang w:eastAsia="pt-BR"/>
        </w:rPr>
      </w:pPr>
      <w:r w:rsidRPr="004A716B">
        <w:rPr>
          <w:rFonts w:eastAsia="CIDFont+F2"/>
          <w:szCs w:val="20"/>
          <w:lang w:eastAsia="pt-BR"/>
        </w:rPr>
        <w:t>Planta contendo a localização e os tipos dos dispositivos de sinalização ao longo das vias, das interseções e dos acessos em projeto;</w:t>
      </w:r>
    </w:p>
    <w:p w14:paraId="4F2F2E78" w14:textId="77777777" w:rsidR="00CB71DC" w:rsidRPr="004A716B" w:rsidRDefault="00CB71DC" w:rsidP="00D714D8">
      <w:pPr>
        <w:numPr>
          <w:ilvl w:val="0"/>
          <w:numId w:val="48"/>
        </w:numPr>
        <w:suppressAutoHyphens/>
        <w:spacing w:before="40" w:after="96" w:line="300" w:lineRule="auto"/>
        <w:ind w:left="1843" w:hanging="425"/>
        <w:contextualSpacing/>
        <w:rPr>
          <w:rFonts w:eastAsia="CIDFont+F2"/>
          <w:szCs w:val="20"/>
          <w:lang w:eastAsia="pt-BR"/>
        </w:rPr>
      </w:pPr>
      <w:r w:rsidRPr="004A716B">
        <w:rPr>
          <w:rFonts w:eastAsia="CIDFont+F2"/>
          <w:szCs w:val="20"/>
          <w:lang w:eastAsia="pt-BR"/>
        </w:rPr>
        <w:t>Planta contendo detalhes estruturais de montagem e fixação de pórticos, de placas, de sinais, de detalhes de sinalização horizontal, etc.;</w:t>
      </w:r>
    </w:p>
    <w:p w14:paraId="60169FE3" w14:textId="77777777" w:rsidR="00CB71DC" w:rsidRPr="004A716B" w:rsidRDefault="00CB71DC" w:rsidP="00D714D8">
      <w:pPr>
        <w:numPr>
          <w:ilvl w:val="0"/>
          <w:numId w:val="48"/>
        </w:numPr>
        <w:suppressAutoHyphens/>
        <w:spacing w:before="40" w:after="96" w:line="300" w:lineRule="auto"/>
        <w:ind w:left="1843" w:hanging="425"/>
        <w:contextualSpacing/>
        <w:rPr>
          <w:rFonts w:eastAsia="CIDFont+F2"/>
          <w:szCs w:val="20"/>
          <w:lang w:eastAsia="pt-BR"/>
        </w:rPr>
      </w:pPr>
      <w:r w:rsidRPr="004A716B">
        <w:rPr>
          <w:rFonts w:eastAsia="CIDFont+F2"/>
          <w:szCs w:val="20"/>
          <w:lang w:eastAsia="pt-BR"/>
        </w:rPr>
        <w:t>Justificativa das soluções indicadas;</w:t>
      </w:r>
    </w:p>
    <w:p w14:paraId="5F00AFB0" w14:textId="77777777" w:rsidR="00CB71DC" w:rsidRPr="004A716B" w:rsidRDefault="00CB71DC" w:rsidP="00D714D8">
      <w:pPr>
        <w:numPr>
          <w:ilvl w:val="0"/>
          <w:numId w:val="48"/>
        </w:numPr>
        <w:suppressAutoHyphens/>
        <w:spacing w:before="40" w:after="96"/>
        <w:ind w:left="1843" w:hanging="425"/>
        <w:contextualSpacing/>
        <w:rPr>
          <w:rFonts w:eastAsia="CIDFont+F2"/>
          <w:szCs w:val="20"/>
          <w:lang w:eastAsia="pt-BR"/>
        </w:rPr>
      </w:pPr>
      <w:r w:rsidRPr="004A716B">
        <w:rPr>
          <w:rFonts w:eastAsia="CIDFont+F2"/>
          <w:szCs w:val="20"/>
          <w:lang w:eastAsia="pt-BR"/>
        </w:rPr>
        <w:t>Memória de cálculo;</w:t>
      </w:r>
    </w:p>
    <w:p w14:paraId="3860E62E" w14:textId="77777777" w:rsidR="00CB71DC" w:rsidRPr="004A716B" w:rsidRDefault="00CB71DC" w:rsidP="00D714D8">
      <w:pPr>
        <w:numPr>
          <w:ilvl w:val="0"/>
          <w:numId w:val="48"/>
        </w:numPr>
        <w:suppressAutoHyphens/>
        <w:spacing w:before="40" w:after="96"/>
        <w:ind w:left="1843" w:hanging="425"/>
        <w:contextualSpacing/>
        <w:rPr>
          <w:rFonts w:eastAsia="CIDFont+F2"/>
          <w:szCs w:val="20"/>
          <w:lang w:eastAsia="pt-BR"/>
        </w:rPr>
      </w:pPr>
      <w:r w:rsidRPr="004A716B">
        <w:rPr>
          <w:rFonts w:eastAsia="CIDFont+F2"/>
          <w:szCs w:val="20"/>
          <w:lang w:eastAsia="pt-BR"/>
        </w:rPr>
        <w:t>Memória descritiva;</w:t>
      </w:r>
    </w:p>
    <w:p w14:paraId="786B341F" w14:textId="77777777" w:rsidR="00CB71DC" w:rsidRPr="004A716B" w:rsidRDefault="00CB71DC" w:rsidP="00D714D8">
      <w:pPr>
        <w:numPr>
          <w:ilvl w:val="0"/>
          <w:numId w:val="48"/>
        </w:numPr>
        <w:suppressAutoHyphens/>
        <w:spacing w:before="40" w:after="96" w:line="300" w:lineRule="auto"/>
        <w:ind w:left="1843" w:hanging="425"/>
        <w:rPr>
          <w:rFonts w:eastAsia="MS Mincho"/>
          <w:szCs w:val="20"/>
          <w:lang w:eastAsia="pt-BR"/>
        </w:rPr>
      </w:pPr>
      <w:r w:rsidRPr="004A716B">
        <w:rPr>
          <w:rFonts w:eastAsia="CIDFont+F2"/>
          <w:szCs w:val="20"/>
          <w:lang w:eastAsia="pt-BR"/>
        </w:rPr>
        <w:t>Notas de Serviço;</w:t>
      </w:r>
    </w:p>
    <w:p w14:paraId="43BB790E" w14:textId="77777777" w:rsidR="00CB71DC" w:rsidRPr="004A716B" w:rsidRDefault="00CB71DC" w:rsidP="00D714D8">
      <w:pPr>
        <w:numPr>
          <w:ilvl w:val="0"/>
          <w:numId w:val="48"/>
        </w:numPr>
        <w:suppressAutoHyphens/>
        <w:spacing w:before="40" w:after="96" w:line="300" w:lineRule="auto"/>
        <w:ind w:left="1843" w:hanging="425"/>
        <w:rPr>
          <w:rFonts w:eastAsia="MS Mincho"/>
          <w:szCs w:val="20"/>
          <w:lang w:eastAsia="pt-BR"/>
        </w:rPr>
      </w:pPr>
      <w:r w:rsidRPr="004A716B">
        <w:rPr>
          <w:rFonts w:eastAsia="MS Mincho"/>
          <w:szCs w:val="20"/>
          <w:lang w:eastAsia="pt-BR"/>
        </w:rPr>
        <w:t>Projeto de sinalização horizontal:</w:t>
      </w:r>
    </w:p>
    <w:p w14:paraId="0A1FE83A" w14:textId="77777777" w:rsidR="00CB71DC" w:rsidRPr="004A716B" w:rsidRDefault="00CB71DC" w:rsidP="009317F5">
      <w:pPr>
        <w:numPr>
          <w:ilvl w:val="1"/>
          <w:numId w:val="75"/>
        </w:numPr>
        <w:suppressAutoHyphens/>
        <w:spacing w:before="40" w:after="96" w:line="300" w:lineRule="auto"/>
        <w:ind w:left="2835" w:hanging="425"/>
        <w:rPr>
          <w:rFonts w:eastAsia="MS Mincho"/>
          <w:szCs w:val="20"/>
          <w:lang w:eastAsia="pt-BR"/>
        </w:rPr>
      </w:pPr>
      <w:r w:rsidRPr="004A716B">
        <w:rPr>
          <w:rFonts w:eastAsia="MS Mincho"/>
          <w:szCs w:val="20"/>
          <w:lang w:eastAsia="pt-BR"/>
        </w:rPr>
        <w:t>Será composto por marcas longitudinais e transversais e por inscrições no pavimento, complementado por dispositivos auxiliares de segurança de trânsito.</w:t>
      </w:r>
    </w:p>
    <w:p w14:paraId="051CC042" w14:textId="77777777" w:rsidR="00CB71DC" w:rsidRPr="004A716B" w:rsidRDefault="00CB71DC" w:rsidP="009317F5">
      <w:pPr>
        <w:numPr>
          <w:ilvl w:val="1"/>
          <w:numId w:val="75"/>
        </w:numPr>
        <w:suppressAutoHyphens/>
        <w:spacing w:before="40" w:after="96" w:line="300" w:lineRule="auto"/>
        <w:ind w:left="2835" w:hanging="425"/>
        <w:rPr>
          <w:rFonts w:eastAsia="MS Mincho"/>
          <w:szCs w:val="20"/>
          <w:lang w:eastAsia="pt-BR"/>
        </w:rPr>
      </w:pPr>
      <w:r w:rsidRPr="004A716B">
        <w:rPr>
          <w:rFonts w:eastAsia="MS Mincho"/>
          <w:szCs w:val="20"/>
          <w:lang w:eastAsia="pt-BR"/>
        </w:rPr>
        <w:t>Conterá as especificações de todos os materiais a empregar e serviços a executar, bem como apresentará quadros com os quantitativos por tipo de dispositivo, material e serviço.</w:t>
      </w:r>
    </w:p>
    <w:p w14:paraId="3B084685" w14:textId="77777777" w:rsidR="00CB71DC" w:rsidRPr="004A716B" w:rsidRDefault="00CB71DC" w:rsidP="00D714D8">
      <w:pPr>
        <w:numPr>
          <w:ilvl w:val="0"/>
          <w:numId w:val="48"/>
        </w:numPr>
        <w:suppressAutoHyphens/>
        <w:spacing w:before="40" w:after="96" w:line="300" w:lineRule="auto"/>
        <w:ind w:left="1843" w:hanging="426"/>
        <w:rPr>
          <w:rFonts w:eastAsia="MS Mincho"/>
          <w:szCs w:val="20"/>
          <w:lang w:eastAsia="pt-BR"/>
        </w:rPr>
      </w:pPr>
      <w:r w:rsidRPr="004A716B">
        <w:rPr>
          <w:rFonts w:eastAsia="MS Mincho"/>
          <w:szCs w:val="20"/>
          <w:lang w:eastAsia="pt-BR"/>
        </w:rPr>
        <w:t>Projeto de sinalização vertical - O projeto de sinalização vertical conterá indicações, localização, dimensões e tipos de suporte, abrangendo os seguintes tipos de placas:</w:t>
      </w:r>
    </w:p>
    <w:p w14:paraId="47862C0A" w14:textId="77777777" w:rsidR="00CB71DC" w:rsidRPr="004A716B" w:rsidRDefault="00CB71DC" w:rsidP="009317F5">
      <w:pPr>
        <w:numPr>
          <w:ilvl w:val="1"/>
          <w:numId w:val="76"/>
        </w:numPr>
        <w:suppressAutoHyphens/>
        <w:spacing w:before="40" w:after="96" w:line="25" w:lineRule="atLeast"/>
        <w:ind w:left="2835" w:hanging="425"/>
        <w:rPr>
          <w:rFonts w:eastAsia="MS Mincho"/>
          <w:szCs w:val="20"/>
          <w:lang w:eastAsia="pt-BR"/>
        </w:rPr>
      </w:pPr>
      <w:r w:rsidRPr="004A716B">
        <w:rPr>
          <w:rFonts w:eastAsia="MS Mincho"/>
          <w:szCs w:val="20"/>
          <w:lang w:eastAsia="pt-BR"/>
        </w:rPr>
        <w:t>Advertência;</w:t>
      </w:r>
    </w:p>
    <w:p w14:paraId="01545FAB" w14:textId="77777777" w:rsidR="00CB71DC" w:rsidRPr="004A716B" w:rsidRDefault="00CB71DC" w:rsidP="009317F5">
      <w:pPr>
        <w:numPr>
          <w:ilvl w:val="1"/>
          <w:numId w:val="76"/>
        </w:numPr>
        <w:suppressAutoHyphens/>
        <w:spacing w:before="40" w:after="96" w:line="25" w:lineRule="atLeast"/>
        <w:ind w:left="2835" w:hanging="425"/>
        <w:rPr>
          <w:rFonts w:eastAsia="MS Mincho"/>
          <w:szCs w:val="20"/>
          <w:lang w:eastAsia="pt-BR"/>
        </w:rPr>
      </w:pPr>
      <w:r w:rsidRPr="004A716B">
        <w:rPr>
          <w:rFonts w:eastAsia="MS Mincho"/>
          <w:szCs w:val="20"/>
          <w:lang w:eastAsia="pt-BR"/>
        </w:rPr>
        <w:t>Regulamentação;</w:t>
      </w:r>
    </w:p>
    <w:p w14:paraId="1CE6C30B" w14:textId="77777777" w:rsidR="00CB71DC" w:rsidRPr="004A716B" w:rsidRDefault="00CB71DC" w:rsidP="009317F5">
      <w:pPr>
        <w:numPr>
          <w:ilvl w:val="1"/>
          <w:numId w:val="76"/>
        </w:numPr>
        <w:suppressAutoHyphens/>
        <w:spacing w:before="40" w:after="96" w:line="25" w:lineRule="atLeast"/>
        <w:ind w:left="2835" w:hanging="425"/>
        <w:rPr>
          <w:rFonts w:eastAsia="MS Mincho"/>
          <w:szCs w:val="20"/>
          <w:lang w:eastAsia="pt-BR"/>
        </w:rPr>
      </w:pPr>
      <w:r w:rsidRPr="004A716B">
        <w:rPr>
          <w:rFonts w:eastAsia="MS Mincho"/>
          <w:szCs w:val="20"/>
          <w:lang w:eastAsia="pt-BR"/>
        </w:rPr>
        <w:t>Indicação (localidades);</w:t>
      </w:r>
    </w:p>
    <w:p w14:paraId="5BD53F02" w14:textId="77777777" w:rsidR="00CB71DC" w:rsidRPr="004A716B" w:rsidRDefault="00CB71DC" w:rsidP="009317F5">
      <w:pPr>
        <w:numPr>
          <w:ilvl w:val="1"/>
          <w:numId w:val="76"/>
        </w:numPr>
        <w:suppressAutoHyphens/>
        <w:spacing w:before="40" w:after="96" w:line="25" w:lineRule="atLeast"/>
        <w:ind w:left="2835" w:hanging="425"/>
        <w:rPr>
          <w:rFonts w:eastAsia="MS Mincho"/>
          <w:szCs w:val="20"/>
          <w:lang w:eastAsia="pt-BR"/>
        </w:rPr>
      </w:pPr>
      <w:r w:rsidRPr="004A716B">
        <w:rPr>
          <w:rFonts w:eastAsia="MS Mincho"/>
          <w:szCs w:val="20"/>
          <w:lang w:eastAsia="pt-BR"/>
        </w:rPr>
        <w:t>Orientação (serviços);</w:t>
      </w:r>
    </w:p>
    <w:p w14:paraId="1EDF160B" w14:textId="77777777" w:rsidR="00CB71DC" w:rsidRPr="004A716B" w:rsidRDefault="00CB71DC" w:rsidP="009317F5">
      <w:pPr>
        <w:numPr>
          <w:ilvl w:val="1"/>
          <w:numId w:val="76"/>
        </w:numPr>
        <w:suppressAutoHyphens/>
        <w:spacing w:before="40" w:after="96" w:line="25" w:lineRule="atLeast"/>
        <w:ind w:left="2835" w:hanging="425"/>
        <w:rPr>
          <w:rFonts w:eastAsia="MS Mincho"/>
          <w:szCs w:val="20"/>
          <w:lang w:eastAsia="pt-BR"/>
        </w:rPr>
      </w:pPr>
      <w:r w:rsidRPr="004A716B">
        <w:rPr>
          <w:rFonts w:eastAsia="MS Mincho"/>
          <w:szCs w:val="20"/>
          <w:lang w:eastAsia="pt-BR"/>
        </w:rPr>
        <w:t>Educativas</w:t>
      </w:r>
    </w:p>
    <w:p w14:paraId="6F5D6BC6" w14:textId="77777777" w:rsidR="00CB71DC" w:rsidRPr="004A716B" w:rsidRDefault="00CB71DC" w:rsidP="003A2A8D">
      <w:pPr>
        <w:suppressAutoHyphens/>
        <w:spacing w:before="40" w:after="96" w:line="25" w:lineRule="atLeast"/>
        <w:ind w:left="1843"/>
        <w:rPr>
          <w:rFonts w:eastAsia="MS Mincho"/>
          <w:szCs w:val="20"/>
          <w:lang w:eastAsia="pt-BR"/>
        </w:rPr>
      </w:pPr>
      <w:r w:rsidRPr="004A716B">
        <w:rPr>
          <w:rFonts w:eastAsia="MS Mincho"/>
          <w:szCs w:val="20"/>
          <w:lang w:eastAsia="pt-BR"/>
        </w:rPr>
        <w:t>Apresentará o tipo de suporte de cada placa, tipo de fixação da placa no suporte, fundação do pórtico e semipórticos ou, se for o caso, fixação em muretas centrais ou laterais, ou outros dispositivos.</w:t>
      </w:r>
    </w:p>
    <w:p w14:paraId="6DFC8B94" w14:textId="77777777" w:rsidR="00CB71DC" w:rsidRPr="004A716B" w:rsidRDefault="00CB71DC" w:rsidP="003A2A8D">
      <w:pPr>
        <w:suppressAutoHyphens/>
        <w:spacing w:before="40" w:after="96" w:line="25" w:lineRule="atLeast"/>
        <w:ind w:left="1843"/>
        <w:rPr>
          <w:rFonts w:eastAsia="MS Mincho"/>
          <w:szCs w:val="20"/>
          <w:lang w:eastAsia="pt-BR"/>
        </w:rPr>
      </w:pPr>
      <w:r w:rsidRPr="004A716B">
        <w:rPr>
          <w:rFonts w:eastAsia="MS Mincho"/>
          <w:szCs w:val="20"/>
          <w:lang w:eastAsia="pt-BR"/>
        </w:rPr>
        <w:t>Todas as placas serão diagramadas com o intuito de determinar dimensões e auxiliar no processo construtivo. Serão informadas as alturas de letras e os tipos caixa maiúscula ou minúscula.</w:t>
      </w:r>
    </w:p>
    <w:p w14:paraId="0C83A853" w14:textId="2C827D2F" w:rsidR="00CB71DC" w:rsidRPr="004A716B" w:rsidRDefault="00CB71DC" w:rsidP="00F45F4F">
      <w:pPr>
        <w:widowControl w:val="0"/>
        <w:numPr>
          <w:ilvl w:val="3"/>
          <w:numId w:val="34"/>
        </w:numPr>
        <w:suppressAutoHyphens/>
        <w:spacing w:before="40" w:after="96"/>
        <w:ind w:left="851" w:hanging="851"/>
        <w:outlineLvl w:val="3"/>
        <w:rPr>
          <w:rFonts w:eastAsia="MS Mincho"/>
          <w:szCs w:val="20"/>
          <w:lang w:eastAsia="pt-BR"/>
        </w:rPr>
      </w:pPr>
      <w:r w:rsidRPr="004A716B">
        <w:rPr>
          <w:rFonts w:eastAsia="MS Mincho"/>
          <w:szCs w:val="20"/>
          <w:lang w:eastAsia="pt-BR"/>
        </w:rPr>
        <w:t xml:space="preserve">Para a pavimentação em </w:t>
      </w:r>
      <w:r w:rsidR="0015790C" w:rsidRPr="004A716B">
        <w:rPr>
          <w:rFonts w:eastAsia="MS Mincho"/>
          <w:szCs w:val="20"/>
          <w:lang w:eastAsia="pt-BR"/>
        </w:rPr>
        <w:t>Paralelepípedo</w:t>
      </w:r>
      <w:r w:rsidRPr="004A716B">
        <w:rPr>
          <w:rFonts w:eastAsia="MS Mincho"/>
          <w:szCs w:val="20"/>
          <w:lang w:eastAsia="pt-BR"/>
        </w:rPr>
        <w:t>:</w:t>
      </w:r>
    </w:p>
    <w:p w14:paraId="49638175" w14:textId="06CC90D9" w:rsidR="0015790C" w:rsidRPr="004A716B" w:rsidRDefault="00CB71DC" w:rsidP="004A716B">
      <w:pPr>
        <w:numPr>
          <w:ilvl w:val="0"/>
          <w:numId w:val="56"/>
        </w:numPr>
        <w:suppressAutoHyphens/>
        <w:spacing w:before="40" w:after="96" w:line="25" w:lineRule="atLeast"/>
        <w:ind w:left="1418" w:hanging="425"/>
        <w:rPr>
          <w:rFonts w:eastAsia="MS Mincho"/>
          <w:szCs w:val="20"/>
          <w:u w:val="single"/>
          <w:lang w:eastAsia="pt-BR"/>
        </w:rPr>
      </w:pPr>
      <w:r w:rsidRPr="004A716B">
        <w:rPr>
          <w:rFonts w:eastAsia="MS Mincho"/>
          <w:szCs w:val="20"/>
          <w:u w:val="single"/>
          <w:lang w:eastAsia="pt-BR"/>
        </w:rPr>
        <w:t>Levantamento de dados</w:t>
      </w:r>
    </w:p>
    <w:p w14:paraId="5FD9469F" w14:textId="77777777" w:rsidR="00CB71DC" w:rsidRPr="004A716B" w:rsidRDefault="00CB71DC" w:rsidP="009317F5">
      <w:pPr>
        <w:numPr>
          <w:ilvl w:val="0"/>
          <w:numId w:val="57"/>
        </w:numPr>
        <w:suppressAutoHyphens/>
        <w:spacing w:before="40" w:after="96" w:line="25" w:lineRule="atLeast"/>
        <w:ind w:left="1418" w:hanging="425"/>
        <w:rPr>
          <w:rFonts w:eastAsia="MS Mincho"/>
          <w:szCs w:val="20"/>
          <w:u w:val="single"/>
          <w:lang w:eastAsia="pt-BR"/>
        </w:rPr>
      </w:pPr>
      <w:r w:rsidRPr="004A716B">
        <w:rPr>
          <w:rFonts w:eastAsia="MS Mincho"/>
          <w:szCs w:val="20"/>
          <w:u w:val="single"/>
          <w:lang w:eastAsia="pt-BR"/>
        </w:rPr>
        <w:t>Estudos Topográficos</w:t>
      </w:r>
    </w:p>
    <w:p w14:paraId="2D772DA9" w14:textId="77777777" w:rsidR="00CB71DC" w:rsidRPr="004A716B" w:rsidRDefault="00CB71DC" w:rsidP="00CB71DC">
      <w:pPr>
        <w:suppressAutoHyphens/>
        <w:spacing w:before="40" w:after="96" w:line="25" w:lineRule="atLeast"/>
        <w:ind w:left="1418"/>
        <w:rPr>
          <w:rFonts w:eastAsia="MS Mincho"/>
          <w:szCs w:val="20"/>
          <w:lang w:eastAsia="pt-BR"/>
        </w:rPr>
      </w:pPr>
      <w:r w:rsidRPr="004A716B">
        <w:rPr>
          <w:rFonts w:eastAsia="MS Mincho"/>
          <w:szCs w:val="20"/>
          <w:lang w:eastAsia="pt-BR"/>
        </w:rPr>
        <w:lastRenderedPageBreak/>
        <w:t>O objetivo fundamental dos Estudos Topográficos nesta fase é a materialização no campo do eixo do projeto definitivo determinado em Termo de Referência. Para tanto devem ser realizados os seguintes serviços:</w:t>
      </w:r>
    </w:p>
    <w:p w14:paraId="501F7573" w14:textId="77777777" w:rsidR="00CB71DC" w:rsidRPr="004A716B" w:rsidRDefault="00CB71DC" w:rsidP="004A716B">
      <w:pPr>
        <w:numPr>
          <w:ilvl w:val="0"/>
          <w:numId w:val="58"/>
        </w:numPr>
        <w:suppressAutoHyphens/>
        <w:spacing w:line="25" w:lineRule="atLeast"/>
        <w:ind w:left="2127" w:hanging="426"/>
        <w:rPr>
          <w:rFonts w:eastAsia="MS Mincho"/>
          <w:szCs w:val="20"/>
          <w:lang w:eastAsia="pt-BR"/>
        </w:rPr>
      </w:pPr>
      <w:r w:rsidRPr="004A716B">
        <w:rPr>
          <w:rFonts w:eastAsia="MS Mincho"/>
          <w:szCs w:val="20"/>
          <w:lang w:eastAsia="pt-BR"/>
        </w:rPr>
        <w:t>Monografias das estações de referência pertencentes ao SGB e demais marcos de apoio implantados para o projeto;</w:t>
      </w:r>
    </w:p>
    <w:p w14:paraId="61E99A70" w14:textId="77777777" w:rsidR="00CB71DC" w:rsidRPr="004A716B" w:rsidRDefault="00CB71DC" w:rsidP="004A716B">
      <w:pPr>
        <w:numPr>
          <w:ilvl w:val="0"/>
          <w:numId w:val="58"/>
        </w:numPr>
        <w:suppressAutoHyphens/>
        <w:spacing w:line="25" w:lineRule="atLeast"/>
        <w:ind w:left="2127" w:hanging="426"/>
        <w:rPr>
          <w:rFonts w:eastAsia="MS Mincho"/>
          <w:szCs w:val="20"/>
          <w:lang w:eastAsia="pt-BR"/>
        </w:rPr>
      </w:pPr>
      <w:r w:rsidRPr="004A716B">
        <w:rPr>
          <w:rFonts w:eastAsia="MS Mincho"/>
          <w:szCs w:val="20"/>
          <w:lang w:eastAsia="pt-BR"/>
        </w:rPr>
        <w:t>Especificações dos equipamentos topográficos utilizados com seus respectivos certificados de calibração;</w:t>
      </w:r>
    </w:p>
    <w:p w14:paraId="59D69679" w14:textId="520F1F3B" w:rsidR="00CB71DC" w:rsidRPr="004A716B" w:rsidRDefault="00CB71DC" w:rsidP="004A716B">
      <w:pPr>
        <w:numPr>
          <w:ilvl w:val="0"/>
          <w:numId w:val="58"/>
        </w:numPr>
        <w:suppressAutoHyphens/>
        <w:spacing w:line="25" w:lineRule="atLeast"/>
        <w:ind w:left="2127" w:hanging="426"/>
        <w:rPr>
          <w:rFonts w:eastAsia="MS Mincho"/>
          <w:szCs w:val="20"/>
          <w:lang w:eastAsia="pt-BR"/>
        </w:rPr>
      </w:pPr>
      <w:r w:rsidRPr="004A716B">
        <w:rPr>
          <w:rFonts w:eastAsia="MS Mincho"/>
          <w:szCs w:val="20"/>
          <w:lang w:eastAsia="pt-BR"/>
        </w:rPr>
        <w:t xml:space="preserve">Representação gráfica em escala adequada nos formatos CAD (DWG) e </w:t>
      </w:r>
      <w:proofErr w:type="spellStart"/>
      <w:r w:rsidRPr="004A716B">
        <w:rPr>
          <w:rFonts w:eastAsia="MS Mincho"/>
          <w:szCs w:val="20"/>
          <w:lang w:eastAsia="pt-BR"/>
        </w:rPr>
        <w:t>Shapefile</w:t>
      </w:r>
      <w:proofErr w:type="spellEnd"/>
      <w:r w:rsidRPr="004A716B">
        <w:rPr>
          <w:rFonts w:eastAsia="MS Mincho"/>
          <w:szCs w:val="20"/>
          <w:lang w:eastAsia="pt-BR"/>
        </w:rPr>
        <w:t xml:space="preserve"> contendo plantas e perfis dos levantamentos planialtimétricos cadastrais, tais como locais de travessia, interseções, faixas de domínio </w:t>
      </w:r>
      <w:r w:rsidR="00EF6590" w:rsidRPr="004A716B">
        <w:rPr>
          <w:rFonts w:eastAsia="MS Mincho"/>
          <w:szCs w:val="20"/>
          <w:lang w:eastAsia="pt-BR"/>
        </w:rPr>
        <w:t>etc.</w:t>
      </w:r>
      <w:r w:rsidRPr="004A716B">
        <w:rPr>
          <w:rFonts w:eastAsia="MS Mincho"/>
          <w:szCs w:val="20"/>
          <w:lang w:eastAsia="pt-BR"/>
        </w:rPr>
        <w:t>;</w:t>
      </w:r>
    </w:p>
    <w:p w14:paraId="18578D5B" w14:textId="77777777" w:rsidR="00CB71DC" w:rsidRPr="004A716B" w:rsidRDefault="00CB71DC" w:rsidP="004A716B">
      <w:pPr>
        <w:numPr>
          <w:ilvl w:val="0"/>
          <w:numId w:val="58"/>
        </w:numPr>
        <w:suppressAutoHyphens/>
        <w:spacing w:line="25" w:lineRule="atLeast"/>
        <w:ind w:left="2127" w:hanging="426"/>
        <w:rPr>
          <w:rFonts w:eastAsia="MS Mincho"/>
          <w:szCs w:val="20"/>
          <w:lang w:eastAsia="pt-BR"/>
        </w:rPr>
      </w:pPr>
      <w:r w:rsidRPr="004A716B">
        <w:rPr>
          <w:rFonts w:eastAsia="MS Mincho"/>
          <w:szCs w:val="20"/>
          <w:lang w:eastAsia="pt-BR"/>
        </w:rPr>
        <w:t xml:space="preserve">Representação gráfica em formato CAD (DWG) e </w:t>
      </w:r>
      <w:proofErr w:type="spellStart"/>
      <w:r w:rsidRPr="004A716B">
        <w:rPr>
          <w:rFonts w:eastAsia="MS Mincho"/>
          <w:szCs w:val="20"/>
          <w:lang w:eastAsia="pt-BR"/>
        </w:rPr>
        <w:t>Shapefile</w:t>
      </w:r>
      <w:proofErr w:type="spellEnd"/>
      <w:r w:rsidRPr="004A716B">
        <w:rPr>
          <w:rFonts w:eastAsia="MS Mincho"/>
          <w:szCs w:val="20"/>
          <w:lang w:eastAsia="pt-BR"/>
        </w:rPr>
        <w:t xml:space="preserve"> do perfil da linha de locação;</w:t>
      </w:r>
    </w:p>
    <w:p w14:paraId="71D69706" w14:textId="77777777" w:rsidR="00CB71DC" w:rsidRPr="004A716B" w:rsidRDefault="00CB71DC" w:rsidP="004A716B">
      <w:pPr>
        <w:numPr>
          <w:ilvl w:val="0"/>
          <w:numId w:val="58"/>
        </w:numPr>
        <w:suppressAutoHyphens/>
        <w:spacing w:line="25" w:lineRule="atLeast"/>
        <w:ind w:left="2127" w:hanging="426"/>
        <w:rPr>
          <w:rFonts w:eastAsia="MS Mincho"/>
          <w:szCs w:val="20"/>
          <w:lang w:eastAsia="pt-BR"/>
        </w:rPr>
      </w:pPr>
      <w:r w:rsidRPr="004A716B">
        <w:rPr>
          <w:rFonts w:eastAsia="MS Mincho"/>
          <w:szCs w:val="20"/>
          <w:lang w:eastAsia="pt-BR"/>
        </w:rPr>
        <w:t xml:space="preserve">Representação gráfica em formato CAD (DWG) e </w:t>
      </w:r>
      <w:proofErr w:type="spellStart"/>
      <w:r w:rsidRPr="004A716B">
        <w:rPr>
          <w:rFonts w:eastAsia="MS Mincho"/>
          <w:szCs w:val="20"/>
          <w:lang w:eastAsia="pt-BR"/>
        </w:rPr>
        <w:t>Shapefile</w:t>
      </w:r>
      <w:proofErr w:type="spellEnd"/>
      <w:r w:rsidRPr="004A716B">
        <w:rPr>
          <w:rFonts w:eastAsia="MS Mincho"/>
          <w:szCs w:val="20"/>
          <w:lang w:eastAsia="pt-BR"/>
        </w:rPr>
        <w:t xml:space="preserve"> dos levantamentos das ocorrências e deposição de materiais e cursos d’água;</w:t>
      </w:r>
    </w:p>
    <w:p w14:paraId="506CBF82" w14:textId="77777777" w:rsidR="00CB71DC" w:rsidRPr="004A716B" w:rsidRDefault="00CB71DC" w:rsidP="004A716B">
      <w:pPr>
        <w:numPr>
          <w:ilvl w:val="0"/>
          <w:numId w:val="58"/>
        </w:numPr>
        <w:suppressAutoHyphens/>
        <w:spacing w:line="25" w:lineRule="atLeast"/>
        <w:ind w:left="2127" w:hanging="426"/>
        <w:rPr>
          <w:rFonts w:eastAsia="MS Mincho"/>
          <w:szCs w:val="20"/>
          <w:lang w:eastAsia="pt-BR"/>
        </w:rPr>
      </w:pPr>
      <w:r w:rsidRPr="004A716B">
        <w:rPr>
          <w:rFonts w:eastAsia="MS Mincho"/>
          <w:szCs w:val="20"/>
          <w:lang w:eastAsia="pt-BR"/>
        </w:rPr>
        <w:t>Locação de pontos do eixo e bordo da rodovia existente que permite a sua perfeita identificação;</w:t>
      </w:r>
    </w:p>
    <w:p w14:paraId="5A7995C0" w14:textId="618BB2B6" w:rsidR="00CB71DC" w:rsidRPr="004A716B" w:rsidRDefault="00CB71DC" w:rsidP="004A716B">
      <w:pPr>
        <w:numPr>
          <w:ilvl w:val="0"/>
          <w:numId w:val="58"/>
        </w:numPr>
        <w:suppressAutoHyphens/>
        <w:spacing w:line="25" w:lineRule="atLeast"/>
        <w:ind w:left="2127" w:hanging="426"/>
        <w:rPr>
          <w:rFonts w:eastAsia="MS Mincho"/>
          <w:szCs w:val="20"/>
          <w:lang w:eastAsia="pt-BR"/>
        </w:rPr>
      </w:pPr>
      <w:r w:rsidRPr="004A716B">
        <w:rPr>
          <w:rFonts w:eastAsia="MS Mincho"/>
          <w:szCs w:val="20"/>
          <w:lang w:eastAsia="pt-BR"/>
        </w:rPr>
        <w:t>Indicação das coordenadas UTM ou geográficas de início e fim das vias, jazidas, pedreiras e areais.</w:t>
      </w:r>
    </w:p>
    <w:p w14:paraId="0572BB0C" w14:textId="77777777" w:rsidR="00CB71DC" w:rsidRPr="004A716B" w:rsidRDefault="00CB71DC" w:rsidP="009317F5">
      <w:pPr>
        <w:numPr>
          <w:ilvl w:val="0"/>
          <w:numId w:val="61"/>
        </w:numPr>
        <w:suppressAutoHyphens/>
        <w:spacing w:before="40" w:after="96" w:line="25" w:lineRule="atLeast"/>
        <w:ind w:left="1418" w:hanging="425"/>
        <w:rPr>
          <w:rFonts w:eastAsia="MS Mincho"/>
          <w:szCs w:val="20"/>
          <w:u w:val="single"/>
          <w:lang w:eastAsia="pt-BR"/>
        </w:rPr>
      </w:pPr>
      <w:r w:rsidRPr="004A716B">
        <w:rPr>
          <w:rFonts w:eastAsia="MS Mincho"/>
          <w:szCs w:val="20"/>
          <w:u w:val="single"/>
          <w:lang w:eastAsia="pt-BR"/>
        </w:rPr>
        <w:t>Projeto Geométrico</w:t>
      </w:r>
    </w:p>
    <w:p w14:paraId="1D7E7C1A" w14:textId="77777777" w:rsidR="00CB71DC" w:rsidRPr="004A716B" w:rsidRDefault="00CB71DC" w:rsidP="00CB71DC">
      <w:pPr>
        <w:suppressAutoHyphens/>
        <w:spacing w:before="40" w:after="96" w:line="25" w:lineRule="atLeast"/>
        <w:ind w:left="1418"/>
        <w:rPr>
          <w:rFonts w:eastAsia="MS Mincho"/>
          <w:szCs w:val="20"/>
          <w:lang w:eastAsia="pt-BR"/>
        </w:rPr>
      </w:pPr>
      <w:r w:rsidRPr="004A716B">
        <w:rPr>
          <w:rFonts w:eastAsia="MS Mincho"/>
          <w:szCs w:val="20"/>
          <w:lang w:eastAsia="pt-BR"/>
        </w:rPr>
        <w:t>O Projeto geométrico, nesta fase de Projeto Executivo, será elaborado a partir dos estudos topográficos realizados e deverá constituir-se de:</w:t>
      </w:r>
    </w:p>
    <w:p w14:paraId="186BA287" w14:textId="77777777" w:rsidR="00CB71DC" w:rsidRPr="004A716B" w:rsidRDefault="00CB71DC" w:rsidP="004A716B">
      <w:pPr>
        <w:numPr>
          <w:ilvl w:val="0"/>
          <w:numId w:val="62"/>
        </w:numPr>
        <w:suppressAutoHyphens/>
        <w:spacing w:line="25" w:lineRule="atLeast"/>
        <w:ind w:left="2127" w:hanging="426"/>
        <w:rPr>
          <w:rFonts w:eastAsia="MS Mincho"/>
          <w:szCs w:val="20"/>
          <w:lang w:eastAsia="pt-BR"/>
        </w:rPr>
      </w:pPr>
      <w:r w:rsidRPr="004A716B">
        <w:rPr>
          <w:rFonts w:eastAsia="MS Mincho"/>
          <w:szCs w:val="20"/>
          <w:lang w:eastAsia="pt-BR"/>
        </w:rPr>
        <w:t>Texto contendo memória e justificativa completa;</w:t>
      </w:r>
    </w:p>
    <w:p w14:paraId="7446C78B" w14:textId="152CF7E6" w:rsidR="00CB71DC" w:rsidRPr="004A716B" w:rsidRDefault="00CB71DC" w:rsidP="004A716B">
      <w:pPr>
        <w:numPr>
          <w:ilvl w:val="0"/>
          <w:numId w:val="62"/>
        </w:numPr>
        <w:suppressAutoHyphens/>
        <w:spacing w:line="25" w:lineRule="atLeast"/>
        <w:ind w:left="2127" w:hanging="426"/>
        <w:rPr>
          <w:rFonts w:eastAsia="MS Mincho"/>
          <w:szCs w:val="20"/>
          <w:lang w:eastAsia="pt-BR"/>
        </w:rPr>
      </w:pPr>
      <w:r w:rsidRPr="004A716B">
        <w:rPr>
          <w:rFonts w:eastAsia="MS Mincho"/>
          <w:szCs w:val="20"/>
          <w:lang w:eastAsia="pt-BR"/>
        </w:rPr>
        <w:t xml:space="preserve">Interferências com instalações (luz, água, esgoto </w:t>
      </w:r>
      <w:r w:rsidR="00EF6590" w:rsidRPr="004A716B">
        <w:rPr>
          <w:rFonts w:eastAsia="MS Mincho"/>
          <w:szCs w:val="20"/>
          <w:lang w:eastAsia="pt-BR"/>
        </w:rPr>
        <w:t>etc.</w:t>
      </w:r>
      <w:r w:rsidRPr="004A716B">
        <w:rPr>
          <w:rFonts w:eastAsia="MS Mincho"/>
          <w:szCs w:val="20"/>
          <w:lang w:eastAsia="pt-BR"/>
        </w:rPr>
        <w:t>);</w:t>
      </w:r>
    </w:p>
    <w:p w14:paraId="5A6209AB" w14:textId="77777777" w:rsidR="00CB71DC" w:rsidRPr="004A716B" w:rsidRDefault="00CB71DC" w:rsidP="004A716B">
      <w:pPr>
        <w:numPr>
          <w:ilvl w:val="0"/>
          <w:numId w:val="62"/>
        </w:numPr>
        <w:suppressAutoHyphens/>
        <w:spacing w:line="25" w:lineRule="atLeast"/>
        <w:ind w:left="2127" w:hanging="426"/>
        <w:rPr>
          <w:rFonts w:eastAsia="MS Mincho"/>
          <w:szCs w:val="20"/>
          <w:lang w:eastAsia="pt-BR"/>
        </w:rPr>
      </w:pPr>
      <w:r w:rsidRPr="004A716B">
        <w:rPr>
          <w:rFonts w:eastAsia="MS Mincho"/>
          <w:szCs w:val="20"/>
          <w:lang w:eastAsia="pt-BR"/>
        </w:rPr>
        <w:t>Projeto em planta na escala 1:2000, ou maior, quando necessário para melhor visualização do projeto, contendo:</w:t>
      </w:r>
    </w:p>
    <w:p w14:paraId="7E19CDCB" w14:textId="77777777" w:rsidR="00CB71DC" w:rsidRPr="004A716B" w:rsidRDefault="00CB71DC" w:rsidP="004A716B">
      <w:pPr>
        <w:numPr>
          <w:ilvl w:val="0"/>
          <w:numId w:val="63"/>
        </w:numPr>
        <w:suppressAutoHyphens/>
        <w:spacing w:line="25" w:lineRule="atLeast"/>
        <w:ind w:left="2835" w:hanging="425"/>
        <w:rPr>
          <w:rFonts w:eastAsia="MS Mincho"/>
          <w:szCs w:val="20"/>
          <w:lang w:eastAsia="pt-BR"/>
        </w:rPr>
      </w:pPr>
      <w:r w:rsidRPr="004A716B">
        <w:rPr>
          <w:rFonts w:eastAsia="MS Mincho"/>
          <w:szCs w:val="20"/>
          <w:lang w:eastAsia="pt-BR"/>
        </w:rPr>
        <w:t>Eixo estaqueado de 20m em 20m, assinalando as estacas correspondentes aos quilômetros inteiros, bem como as estacas correspondentes às centenas de metros;</w:t>
      </w:r>
    </w:p>
    <w:p w14:paraId="3EF8DB6F" w14:textId="77777777" w:rsidR="00CB71DC" w:rsidRPr="004A716B" w:rsidRDefault="00CB71DC" w:rsidP="004A716B">
      <w:pPr>
        <w:numPr>
          <w:ilvl w:val="0"/>
          <w:numId w:val="63"/>
        </w:numPr>
        <w:suppressAutoHyphens/>
        <w:spacing w:line="25" w:lineRule="atLeast"/>
        <w:ind w:left="2835" w:hanging="425"/>
        <w:rPr>
          <w:rFonts w:eastAsia="MS Mincho"/>
          <w:szCs w:val="20"/>
          <w:lang w:eastAsia="pt-BR"/>
        </w:rPr>
      </w:pPr>
      <w:r w:rsidRPr="004A716B">
        <w:rPr>
          <w:rFonts w:eastAsia="MS Mincho"/>
          <w:szCs w:val="20"/>
          <w:lang w:eastAsia="pt-BR"/>
        </w:rPr>
        <w:t>Elementos cadastrais;</w:t>
      </w:r>
    </w:p>
    <w:p w14:paraId="6C07005F" w14:textId="77777777" w:rsidR="00CB71DC" w:rsidRPr="004A716B" w:rsidRDefault="00CB71DC" w:rsidP="004A716B">
      <w:pPr>
        <w:numPr>
          <w:ilvl w:val="0"/>
          <w:numId w:val="63"/>
        </w:numPr>
        <w:suppressAutoHyphens/>
        <w:spacing w:line="25" w:lineRule="atLeast"/>
        <w:ind w:left="2835" w:hanging="425"/>
        <w:rPr>
          <w:rFonts w:eastAsia="MS Mincho"/>
          <w:szCs w:val="20"/>
          <w:lang w:eastAsia="pt-BR"/>
        </w:rPr>
      </w:pPr>
      <w:r w:rsidRPr="004A716B">
        <w:rPr>
          <w:rFonts w:eastAsia="MS Mincho"/>
          <w:szCs w:val="20"/>
          <w:lang w:eastAsia="pt-BR"/>
        </w:rPr>
        <w:t>Projeção dos offsets da rodovia e dos taludes de corte e aterro;</w:t>
      </w:r>
    </w:p>
    <w:p w14:paraId="63A62E8D" w14:textId="77777777" w:rsidR="00CB71DC" w:rsidRPr="004A716B" w:rsidRDefault="00CB71DC" w:rsidP="004A716B">
      <w:pPr>
        <w:numPr>
          <w:ilvl w:val="0"/>
          <w:numId w:val="63"/>
        </w:numPr>
        <w:suppressAutoHyphens/>
        <w:spacing w:line="25" w:lineRule="atLeast"/>
        <w:ind w:left="2835" w:hanging="425"/>
        <w:rPr>
          <w:rFonts w:eastAsia="MS Mincho"/>
          <w:szCs w:val="20"/>
          <w:lang w:eastAsia="pt-BR"/>
        </w:rPr>
      </w:pPr>
      <w:r w:rsidRPr="004A716B">
        <w:rPr>
          <w:rFonts w:eastAsia="MS Mincho"/>
          <w:szCs w:val="20"/>
          <w:lang w:eastAsia="pt-BR"/>
        </w:rPr>
        <w:t>Curvas de nível do terreno topográfico (equidistância de 1,0m);</w:t>
      </w:r>
    </w:p>
    <w:p w14:paraId="7954C2BE" w14:textId="77777777" w:rsidR="00CB71DC" w:rsidRPr="004A716B" w:rsidRDefault="00CB71DC" w:rsidP="004A716B">
      <w:pPr>
        <w:numPr>
          <w:ilvl w:val="0"/>
          <w:numId w:val="63"/>
        </w:numPr>
        <w:suppressAutoHyphens/>
        <w:spacing w:line="25" w:lineRule="atLeast"/>
        <w:ind w:left="2835" w:hanging="425"/>
        <w:rPr>
          <w:rFonts w:eastAsia="MS Mincho"/>
          <w:szCs w:val="20"/>
          <w:lang w:eastAsia="pt-BR"/>
        </w:rPr>
      </w:pPr>
      <w:r w:rsidRPr="004A716B">
        <w:rPr>
          <w:rFonts w:eastAsia="MS Mincho"/>
          <w:szCs w:val="20"/>
          <w:lang w:eastAsia="pt-BR"/>
        </w:rPr>
        <w:t>Malha de coordenadas;</w:t>
      </w:r>
    </w:p>
    <w:p w14:paraId="43BFE5F7" w14:textId="051E767F" w:rsidR="00CB71DC" w:rsidRPr="004A716B" w:rsidRDefault="00CB71DC" w:rsidP="004A716B">
      <w:pPr>
        <w:numPr>
          <w:ilvl w:val="0"/>
          <w:numId w:val="63"/>
        </w:numPr>
        <w:suppressAutoHyphens/>
        <w:spacing w:line="25" w:lineRule="atLeast"/>
        <w:ind w:left="2835" w:hanging="425"/>
        <w:rPr>
          <w:rFonts w:eastAsia="MS Mincho"/>
          <w:szCs w:val="20"/>
          <w:lang w:eastAsia="pt-BR"/>
        </w:rPr>
      </w:pPr>
      <w:r w:rsidRPr="004A716B">
        <w:rPr>
          <w:rFonts w:eastAsia="MS Mincho"/>
          <w:szCs w:val="20"/>
          <w:lang w:eastAsia="pt-BR"/>
        </w:rPr>
        <w:t xml:space="preserve">Interferências com instalações (luz, água, esgoto, fibra ótica </w:t>
      </w:r>
      <w:r w:rsidR="00EF6590" w:rsidRPr="004A716B">
        <w:rPr>
          <w:rFonts w:eastAsia="MS Mincho"/>
          <w:szCs w:val="20"/>
          <w:lang w:eastAsia="pt-BR"/>
        </w:rPr>
        <w:t>etc.</w:t>
      </w:r>
      <w:r w:rsidRPr="004A716B">
        <w:rPr>
          <w:rFonts w:eastAsia="MS Mincho"/>
          <w:szCs w:val="20"/>
          <w:lang w:eastAsia="pt-BR"/>
        </w:rPr>
        <w:t>); e</w:t>
      </w:r>
    </w:p>
    <w:p w14:paraId="33E600C9" w14:textId="77777777" w:rsidR="00CB71DC" w:rsidRPr="004A716B" w:rsidRDefault="00CB71DC" w:rsidP="004A716B">
      <w:pPr>
        <w:numPr>
          <w:ilvl w:val="0"/>
          <w:numId w:val="63"/>
        </w:numPr>
        <w:suppressAutoHyphens/>
        <w:spacing w:line="25" w:lineRule="atLeast"/>
        <w:ind w:left="2835" w:hanging="425"/>
        <w:rPr>
          <w:rFonts w:eastAsia="MS Mincho"/>
          <w:szCs w:val="20"/>
          <w:lang w:eastAsia="pt-BR"/>
        </w:rPr>
      </w:pPr>
      <w:r w:rsidRPr="004A716B">
        <w:rPr>
          <w:rFonts w:eastAsia="MS Mincho"/>
          <w:szCs w:val="20"/>
          <w:lang w:eastAsia="pt-BR"/>
        </w:rPr>
        <w:t>Acessos e terceiras faixas.</w:t>
      </w:r>
    </w:p>
    <w:p w14:paraId="19B8E082" w14:textId="77777777" w:rsidR="00CB71DC" w:rsidRPr="004A716B" w:rsidRDefault="00CB71DC" w:rsidP="004A716B">
      <w:pPr>
        <w:numPr>
          <w:ilvl w:val="0"/>
          <w:numId w:val="62"/>
        </w:numPr>
        <w:suppressAutoHyphens/>
        <w:spacing w:line="25" w:lineRule="atLeast"/>
        <w:ind w:left="2127" w:hanging="426"/>
        <w:rPr>
          <w:rFonts w:eastAsia="MS Mincho"/>
          <w:szCs w:val="20"/>
          <w:lang w:eastAsia="pt-BR"/>
        </w:rPr>
      </w:pPr>
      <w:r w:rsidRPr="004A716B">
        <w:rPr>
          <w:rFonts w:eastAsia="MS Mincho"/>
          <w:szCs w:val="20"/>
          <w:lang w:eastAsia="pt-BR"/>
        </w:rPr>
        <w:t>Projeto em perfil, nas escalas 1:2000 (H) e 1:200 (V), contendo:</w:t>
      </w:r>
    </w:p>
    <w:p w14:paraId="1089EF25" w14:textId="3219364D" w:rsidR="00CB71DC" w:rsidRPr="004A716B" w:rsidRDefault="00CB71DC" w:rsidP="004A716B">
      <w:pPr>
        <w:numPr>
          <w:ilvl w:val="0"/>
          <w:numId w:val="64"/>
        </w:numPr>
        <w:suppressAutoHyphens/>
        <w:spacing w:line="25" w:lineRule="atLeast"/>
        <w:ind w:left="2835" w:hanging="425"/>
        <w:rPr>
          <w:rFonts w:eastAsia="MS Mincho"/>
          <w:szCs w:val="20"/>
          <w:lang w:eastAsia="pt-BR"/>
        </w:rPr>
      </w:pPr>
      <w:r w:rsidRPr="004A716B">
        <w:rPr>
          <w:rFonts w:eastAsia="MS Mincho"/>
          <w:szCs w:val="20"/>
          <w:lang w:eastAsia="pt-BR"/>
        </w:rPr>
        <w:t>Indicar a do projeto representando a superfície do greide da pavimentação no eixo da plataforma;</w:t>
      </w:r>
    </w:p>
    <w:p w14:paraId="16A82600" w14:textId="77777777" w:rsidR="00CB71DC" w:rsidRPr="004A716B" w:rsidRDefault="00CB71DC" w:rsidP="004A716B">
      <w:pPr>
        <w:numPr>
          <w:ilvl w:val="0"/>
          <w:numId w:val="64"/>
        </w:numPr>
        <w:suppressAutoHyphens/>
        <w:spacing w:line="25" w:lineRule="atLeast"/>
        <w:ind w:left="2835" w:hanging="425"/>
        <w:rPr>
          <w:rFonts w:eastAsia="MS Mincho"/>
          <w:szCs w:val="20"/>
          <w:lang w:eastAsia="pt-BR"/>
        </w:rPr>
      </w:pPr>
      <w:r w:rsidRPr="004A716B">
        <w:rPr>
          <w:rFonts w:eastAsia="MS Mincho"/>
          <w:szCs w:val="20"/>
          <w:lang w:eastAsia="pt-BR"/>
        </w:rPr>
        <w:t>Eixo da rodovia em perfil, com cotas da superfície do greide de projeto;</w:t>
      </w:r>
    </w:p>
    <w:p w14:paraId="4BC69362" w14:textId="77777777" w:rsidR="00CB71DC" w:rsidRPr="004A716B" w:rsidRDefault="00CB71DC" w:rsidP="004A716B">
      <w:pPr>
        <w:numPr>
          <w:ilvl w:val="0"/>
          <w:numId w:val="62"/>
        </w:numPr>
        <w:suppressAutoHyphens/>
        <w:spacing w:line="25" w:lineRule="atLeast"/>
        <w:ind w:left="2127" w:hanging="426"/>
        <w:rPr>
          <w:rFonts w:eastAsia="MS Mincho"/>
          <w:szCs w:val="20"/>
          <w:lang w:eastAsia="pt-BR"/>
        </w:rPr>
      </w:pPr>
      <w:r w:rsidRPr="004A716B">
        <w:rPr>
          <w:rFonts w:eastAsia="MS Mincho"/>
          <w:szCs w:val="20"/>
          <w:lang w:eastAsia="pt-BR"/>
        </w:rPr>
        <w:t>Seções transversais típicas da plataforma:</w:t>
      </w:r>
    </w:p>
    <w:p w14:paraId="520A2388" w14:textId="316AF361" w:rsidR="00CB71DC" w:rsidRPr="004A716B" w:rsidRDefault="00CB71DC" w:rsidP="004A716B">
      <w:pPr>
        <w:numPr>
          <w:ilvl w:val="0"/>
          <w:numId w:val="65"/>
        </w:numPr>
        <w:suppressAutoHyphens/>
        <w:spacing w:line="25" w:lineRule="atLeast"/>
        <w:ind w:left="2835" w:hanging="425"/>
        <w:rPr>
          <w:rFonts w:eastAsia="MS Mincho"/>
          <w:szCs w:val="20"/>
          <w:lang w:eastAsia="pt-BR"/>
        </w:rPr>
      </w:pPr>
      <w:r w:rsidRPr="004A716B">
        <w:rPr>
          <w:rFonts w:eastAsia="MS Mincho"/>
          <w:szCs w:val="20"/>
          <w:lang w:eastAsia="pt-BR"/>
        </w:rPr>
        <w:t>Serão levantadas e desenhadas as seções transversais-tipo da plataforma nas diversas características previstas para a rodovia em tangente e em curva.</w:t>
      </w:r>
    </w:p>
    <w:p w14:paraId="6A01F371" w14:textId="77777777" w:rsidR="00CB71DC" w:rsidRPr="004A716B" w:rsidRDefault="00CB71DC" w:rsidP="009317F5">
      <w:pPr>
        <w:numPr>
          <w:ilvl w:val="0"/>
          <w:numId w:val="61"/>
        </w:numPr>
        <w:suppressAutoHyphens/>
        <w:spacing w:before="40" w:after="96" w:line="25" w:lineRule="atLeast"/>
        <w:ind w:left="1418" w:hanging="425"/>
        <w:rPr>
          <w:rFonts w:eastAsia="MS Mincho"/>
          <w:szCs w:val="20"/>
          <w:u w:val="single"/>
          <w:lang w:eastAsia="pt-BR"/>
        </w:rPr>
      </w:pPr>
      <w:r w:rsidRPr="004A716B">
        <w:rPr>
          <w:rFonts w:eastAsia="MS Mincho"/>
          <w:szCs w:val="20"/>
          <w:u w:val="single"/>
          <w:lang w:eastAsia="pt-BR"/>
        </w:rPr>
        <w:t>Projeto de Terraplenagem</w:t>
      </w:r>
    </w:p>
    <w:p w14:paraId="67E52A7D" w14:textId="77777777" w:rsidR="00CB71DC" w:rsidRPr="004A716B" w:rsidRDefault="00CB71DC" w:rsidP="004A716B">
      <w:pPr>
        <w:suppressAutoHyphens/>
        <w:spacing w:line="25" w:lineRule="atLeast"/>
        <w:ind w:left="1418"/>
        <w:rPr>
          <w:rFonts w:eastAsia="MS Mincho"/>
          <w:szCs w:val="20"/>
          <w:lang w:eastAsia="pt-BR"/>
        </w:rPr>
      </w:pPr>
      <w:r w:rsidRPr="004A716B">
        <w:rPr>
          <w:rFonts w:eastAsia="MS Mincho"/>
          <w:szCs w:val="20"/>
          <w:lang w:eastAsia="pt-BR"/>
        </w:rPr>
        <w:t>O Projeto de Terraplenagem, nesta fase, constituir-se-á de:</w:t>
      </w:r>
    </w:p>
    <w:p w14:paraId="5D9BE196" w14:textId="77777777" w:rsidR="00CB71DC" w:rsidRPr="004A716B" w:rsidRDefault="00CB71DC" w:rsidP="004A716B">
      <w:pPr>
        <w:numPr>
          <w:ilvl w:val="0"/>
          <w:numId w:val="66"/>
        </w:numPr>
        <w:suppressAutoHyphens/>
        <w:spacing w:line="25" w:lineRule="atLeast"/>
        <w:ind w:left="2127" w:hanging="426"/>
        <w:rPr>
          <w:rFonts w:eastAsia="MS Mincho"/>
          <w:szCs w:val="20"/>
          <w:lang w:eastAsia="pt-BR"/>
        </w:rPr>
      </w:pPr>
      <w:r w:rsidRPr="004A716B">
        <w:rPr>
          <w:rFonts w:eastAsia="MS Mincho"/>
          <w:szCs w:val="20"/>
          <w:lang w:eastAsia="pt-BR"/>
        </w:rPr>
        <w:t>Memória descritiva e justificativa do projeto, elaboração de textos, gráficos e quadros;</w:t>
      </w:r>
    </w:p>
    <w:p w14:paraId="402A3213" w14:textId="77777777" w:rsidR="00CB71DC" w:rsidRPr="004A716B" w:rsidRDefault="00CB71DC" w:rsidP="004A716B">
      <w:pPr>
        <w:numPr>
          <w:ilvl w:val="0"/>
          <w:numId w:val="66"/>
        </w:numPr>
        <w:suppressAutoHyphens/>
        <w:spacing w:line="25" w:lineRule="atLeast"/>
        <w:ind w:left="2127" w:hanging="426"/>
        <w:rPr>
          <w:rFonts w:eastAsia="MS Mincho"/>
          <w:szCs w:val="20"/>
          <w:lang w:eastAsia="pt-BR"/>
        </w:rPr>
      </w:pPr>
      <w:r w:rsidRPr="004A716B">
        <w:rPr>
          <w:rFonts w:eastAsia="MS Mincho"/>
          <w:szCs w:val="20"/>
          <w:lang w:eastAsia="pt-BR"/>
        </w:rPr>
        <w:t>Cálculo de cubação do movimento de terra com a classificação dos materiais escavados;</w:t>
      </w:r>
    </w:p>
    <w:p w14:paraId="2DCFE309" w14:textId="77777777" w:rsidR="00CB71DC" w:rsidRPr="004A716B" w:rsidRDefault="00CB71DC" w:rsidP="004A716B">
      <w:pPr>
        <w:numPr>
          <w:ilvl w:val="0"/>
          <w:numId w:val="66"/>
        </w:numPr>
        <w:suppressAutoHyphens/>
        <w:spacing w:line="25" w:lineRule="atLeast"/>
        <w:ind w:left="2127" w:hanging="426"/>
        <w:rPr>
          <w:rFonts w:eastAsia="MS Mincho"/>
          <w:szCs w:val="20"/>
          <w:lang w:eastAsia="pt-BR"/>
        </w:rPr>
      </w:pPr>
      <w:r w:rsidRPr="004A716B">
        <w:rPr>
          <w:rFonts w:eastAsia="MS Mincho"/>
          <w:szCs w:val="20"/>
          <w:lang w:eastAsia="pt-BR"/>
        </w:rPr>
        <w:t>Perfil geotécnico indicando a constituição do terreno;</w:t>
      </w:r>
    </w:p>
    <w:p w14:paraId="1B45ABD6" w14:textId="77777777" w:rsidR="00CB71DC" w:rsidRPr="004A716B" w:rsidRDefault="00CB71DC" w:rsidP="004A716B">
      <w:pPr>
        <w:numPr>
          <w:ilvl w:val="0"/>
          <w:numId w:val="66"/>
        </w:numPr>
        <w:suppressAutoHyphens/>
        <w:spacing w:line="25" w:lineRule="atLeast"/>
        <w:ind w:left="2127" w:hanging="426"/>
        <w:rPr>
          <w:rFonts w:eastAsia="MS Mincho"/>
          <w:szCs w:val="20"/>
          <w:lang w:eastAsia="pt-BR"/>
        </w:rPr>
      </w:pPr>
      <w:r w:rsidRPr="004A716B">
        <w:rPr>
          <w:rFonts w:eastAsia="MS Mincho"/>
          <w:szCs w:val="20"/>
          <w:lang w:eastAsia="pt-BR"/>
        </w:rPr>
        <w:t>Planilhas de movimento de terra;</w:t>
      </w:r>
    </w:p>
    <w:p w14:paraId="5ADDE2DE" w14:textId="77777777" w:rsidR="00CB71DC" w:rsidRPr="004A716B" w:rsidRDefault="00CB71DC" w:rsidP="004A716B">
      <w:pPr>
        <w:numPr>
          <w:ilvl w:val="0"/>
          <w:numId w:val="66"/>
        </w:numPr>
        <w:suppressAutoHyphens/>
        <w:spacing w:line="25" w:lineRule="atLeast"/>
        <w:ind w:left="2127" w:hanging="426"/>
        <w:rPr>
          <w:rFonts w:eastAsia="MS Mincho"/>
          <w:szCs w:val="20"/>
          <w:lang w:eastAsia="pt-BR"/>
        </w:rPr>
      </w:pPr>
      <w:r w:rsidRPr="004A716B">
        <w:rPr>
          <w:rFonts w:eastAsia="MS Mincho"/>
          <w:szCs w:val="20"/>
          <w:lang w:eastAsia="pt-BR"/>
        </w:rPr>
        <w:t>Plantas dos locais de empréstimos e bota-foras;</w:t>
      </w:r>
    </w:p>
    <w:p w14:paraId="0D554C59" w14:textId="77777777" w:rsidR="00CB71DC" w:rsidRPr="004A716B" w:rsidRDefault="00CB71DC" w:rsidP="004A716B">
      <w:pPr>
        <w:numPr>
          <w:ilvl w:val="0"/>
          <w:numId w:val="66"/>
        </w:numPr>
        <w:suppressAutoHyphens/>
        <w:spacing w:line="25" w:lineRule="atLeast"/>
        <w:ind w:left="2127" w:hanging="426"/>
        <w:rPr>
          <w:rFonts w:eastAsia="MS Mincho"/>
          <w:szCs w:val="20"/>
          <w:lang w:eastAsia="pt-BR"/>
        </w:rPr>
      </w:pPr>
      <w:r w:rsidRPr="004A716B">
        <w:rPr>
          <w:rFonts w:eastAsia="MS Mincho"/>
          <w:szCs w:val="20"/>
          <w:lang w:eastAsia="pt-BR"/>
        </w:rPr>
        <w:t>Diagrama da distribuição de terraplenagem;</w:t>
      </w:r>
    </w:p>
    <w:p w14:paraId="1C5EA2D0" w14:textId="77777777" w:rsidR="00CB71DC" w:rsidRPr="004A716B" w:rsidRDefault="00CB71DC" w:rsidP="004A716B">
      <w:pPr>
        <w:numPr>
          <w:ilvl w:val="0"/>
          <w:numId w:val="66"/>
        </w:numPr>
        <w:suppressAutoHyphens/>
        <w:spacing w:line="25" w:lineRule="atLeast"/>
        <w:ind w:left="2127" w:hanging="426"/>
        <w:rPr>
          <w:rFonts w:eastAsia="MS Mincho"/>
          <w:szCs w:val="20"/>
          <w:lang w:eastAsia="pt-BR"/>
        </w:rPr>
      </w:pPr>
      <w:r w:rsidRPr="004A716B">
        <w:rPr>
          <w:rFonts w:eastAsia="MS Mincho"/>
          <w:szCs w:val="20"/>
          <w:lang w:eastAsia="pt-BR"/>
        </w:rPr>
        <w:t>Demais desenhos que elucidem o projeto; e</w:t>
      </w:r>
    </w:p>
    <w:p w14:paraId="01FF03C7" w14:textId="4B8EDEE3" w:rsidR="00CB71DC" w:rsidRPr="004A716B" w:rsidRDefault="00CB71DC" w:rsidP="004A716B">
      <w:pPr>
        <w:numPr>
          <w:ilvl w:val="0"/>
          <w:numId w:val="66"/>
        </w:numPr>
        <w:suppressAutoHyphens/>
        <w:spacing w:line="25" w:lineRule="atLeast"/>
        <w:ind w:left="2127" w:hanging="426"/>
        <w:rPr>
          <w:rFonts w:eastAsia="MS Mincho"/>
          <w:szCs w:val="20"/>
          <w:lang w:eastAsia="pt-BR"/>
        </w:rPr>
      </w:pPr>
      <w:r w:rsidRPr="004A716B">
        <w:rPr>
          <w:rFonts w:eastAsia="MS Mincho"/>
          <w:szCs w:val="20"/>
          <w:lang w:eastAsia="pt-BR"/>
        </w:rPr>
        <w:t>Notas de serviço.</w:t>
      </w:r>
    </w:p>
    <w:p w14:paraId="2F40A89C" w14:textId="77777777" w:rsidR="00CB71DC" w:rsidRPr="004A716B" w:rsidRDefault="00CB71DC" w:rsidP="009317F5">
      <w:pPr>
        <w:numPr>
          <w:ilvl w:val="0"/>
          <w:numId w:val="67"/>
        </w:numPr>
        <w:suppressAutoHyphens/>
        <w:spacing w:before="40" w:after="96" w:line="25" w:lineRule="atLeast"/>
        <w:ind w:left="1418" w:hanging="425"/>
        <w:rPr>
          <w:rFonts w:eastAsia="MS Mincho"/>
          <w:szCs w:val="20"/>
          <w:u w:val="single"/>
          <w:lang w:eastAsia="pt-BR"/>
        </w:rPr>
      </w:pPr>
      <w:r w:rsidRPr="004A716B">
        <w:rPr>
          <w:rFonts w:eastAsia="MS Mincho"/>
          <w:szCs w:val="20"/>
          <w:u w:val="single"/>
          <w:lang w:eastAsia="pt-BR"/>
        </w:rPr>
        <w:lastRenderedPageBreak/>
        <w:t xml:space="preserve">Projeto e Drenagem </w:t>
      </w:r>
    </w:p>
    <w:p w14:paraId="5E912ECE" w14:textId="77777777" w:rsidR="00CB71DC" w:rsidRPr="004A716B" w:rsidRDefault="00CB71DC" w:rsidP="004A716B">
      <w:pPr>
        <w:suppressAutoHyphens/>
        <w:spacing w:line="25" w:lineRule="atLeast"/>
        <w:ind w:left="1418"/>
        <w:rPr>
          <w:rFonts w:eastAsia="MS Mincho"/>
          <w:szCs w:val="20"/>
          <w:lang w:eastAsia="pt-BR"/>
        </w:rPr>
      </w:pPr>
      <w:r w:rsidRPr="004A716B">
        <w:rPr>
          <w:rFonts w:eastAsia="MS Mincho"/>
          <w:szCs w:val="20"/>
          <w:lang w:eastAsia="pt-BR"/>
        </w:rPr>
        <w:t>O Projeto de Drenagem, nesta fase, constituir-se-á de:</w:t>
      </w:r>
    </w:p>
    <w:p w14:paraId="02BD8648" w14:textId="77777777" w:rsidR="00CB71DC" w:rsidRPr="004A716B" w:rsidRDefault="00CB71DC" w:rsidP="004A716B">
      <w:pPr>
        <w:numPr>
          <w:ilvl w:val="0"/>
          <w:numId w:val="68"/>
        </w:numPr>
        <w:suppressAutoHyphens/>
        <w:spacing w:line="25" w:lineRule="atLeast"/>
        <w:ind w:left="2127" w:hanging="426"/>
        <w:rPr>
          <w:rFonts w:eastAsia="MS Mincho"/>
          <w:szCs w:val="20"/>
          <w:lang w:eastAsia="pt-BR"/>
        </w:rPr>
      </w:pPr>
      <w:r w:rsidRPr="004A716B">
        <w:rPr>
          <w:rFonts w:eastAsia="MS Mincho"/>
          <w:szCs w:val="20"/>
          <w:lang w:eastAsia="pt-BR"/>
        </w:rPr>
        <w:t>Texto contendo a contendo a concepção do projeto;</w:t>
      </w:r>
    </w:p>
    <w:p w14:paraId="3BD52BC8" w14:textId="77777777" w:rsidR="00CB71DC" w:rsidRPr="004A716B" w:rsidRDefault="00CB71DC" w:rsidP="004A716B">
      <w:pPr>
        <w:numPr>
          <w:ilvl w:val="0"/>
          <w:numId w:val="68"/>
        </w:numPr>
        <w:suppressAutoHyphens/>
        <w:spacing w:line="25" w:lineRule="atLeast"/>
        <w:ind w:left="2127" w:hanging="426"/>
        <w:rPr>
          <w:rFonts w:eastAsia="MS Mincho"/>
          <w:szCs w:val="20"/>
          <w:lang w:eastAsia="pt-BR"/>
        </w:rPr>
      </w:pPr>
      <w:r w:rsidRPr="004A716B">
        <w:rPr>
          <w:rFonts w:eastAsia="MS Mincho"/>
          <w:szCs w:val="20"/>
          <w:lang w:eastAsia="pt-BR"/>
        </w:rPr>
        <w:t>Discriminação de todos os serviços, das distâncias de transporte e das quantidades;</w:t>
      </w:r>
    </w:p>
    <w:p w14:paraId="7BFD7744" w14:textId="7CB494BD" w:rsidR="00CB71DC" w:rsidRPr="004A716B" w:rsidRDefault="00CB71DC" w:rsidP="004A716B">
      <w:pPr>
        <w:numPr>
          <w:ilvl w:val="0"/>
          <w:numId w:val="68"/>
        </w:numPr>
        <w:suppressAutoHyphens/>
        <w:spacing w:line="25" w:lineRule="atLeast"/>
        <w:ind w:left="2127" w:hanging="426"/>
        <w:rPr>
          <w:rFonts w:eastAsia="MS Mincho"/>
          <w:szCs w:val="20"/>
          <w:lang w:eastAsia="pt-BR"/>
        </w:rPr>
      </w:pPr>
      <w:r w:rsidRPr="004A716B">
        <w:rPr>
          <w:rFonts w:eastAsia="MS Mincho"/>
          <w:szCs w:val="20"/>
          <w:lang w:eastAsia="pt-BR"/>
        </w:rPr>
        <w:t>Planta esquemática da localização d</w:t>
      </w:r>
      <w:r w:rsidR="00EC46A8" w:rsidRPr="004A716B">
        <w:rPr>
          <w:rFonts w:eastAsia="MS Mincho"/>
          <w:szCs w:val="20"/>
          <w:lang w:eastAsia="pt-BR"/>
        </w:rPr>
        <w:t>os serviços</w:t>
      </w:r>
      <w:r w:rsidRPr="004A716B">
        <w:rPr>
          <w:rFonts w:eastAsia="MS Mincho"/>
          <w:szCs w:val="20"/>
          <w:lang w:eastAsia="pt-BR"/>
        </w:rPr>
        <w:t xml:space="preserve"> de drenagem;</w:t>
      </w:r>
    </w:p>
    <w:p w14:paraId="45D553DA" w14:textId="77777777" w:rsidR="00CB71DC" w:rsidRPr="004A716B" w:rsidRDefault="00CB71DC" w:rsidP="004A716B">
      <w:pPr>
        <w:numPr>
          <w:ilvl w:val="0"/>
          <w:numId w:val="68"/>
        </w:numPr>
        <w:suppressAutoHyphens/>
        <w:spacing w:line="25" w:lineRule="atLeast"/>
        <w:ind w:left="2127" w:hanging="426"/>
        <w:rPr>
          <w:rFonts w:eastAsia="MS Mincho"/>
          <w:szCs w:val="20"/>
          <w:lang w:eastAsia="pt-BR"/>
        </w:rPr>
      </w:pPr>
      <w:r w:rsidRPr="004A716B">
        <w:rPr>
          <w:rFonts w:eastAsia="MS Mincho"/>
          <w:szCs w:val="20"/>
          <w:lang w:eastAsia="pt-BR"/>
        </w:rPr>
        <w:t>Planilhas e quadros;</w:t>
      </w:r>
    </w:p>
    <w:p w14:paraId="7EE386DD" w14:textId="1BCD22CB" w:rsidR="00CB71DC" w:rsidRPr="004A716B" w:rsidRDefault="00CB71DC" w:rsidP="004A716B">
      <w:pPr>
        <w:numPr>
          <w:ilvl w:val="0"/>
          <w:numId w:val="68"/>
        </w:numPr>
        <w:suppressAutoHyphens/>
        <w:spacing w:line="25" w:lineRule="atLeast"/>
        <w:ind w:left="2127" w:hanging="426"/>
        <w:rPr>
          <w:rFonts w:eastAsia="MS Mincho"/>
          <w:szCs w:val="20"/>
          <w:lang w:eastAsia="pt-BR"/>
        </w:rPr>
      </w:pPr>
      <w:r w:rsidRPr="004A716B">
        <w:rPr>
          <w:rFonts w:eastAsia="MS Mincho"/>
          <w:szCs w:val="20"/>
          <w:lang w:eastAsia="pt-BR"/>
        </w:rPr>
        <w:t>Notas de serviço.</w:t>
      </w:r>
    </w:p>
    <w:p w14:paraId="79B9D9D2" w14:textId="77777777" w:rsidR="00CB71DC" w:rsidRPr="004A716B" w:rsidRDefault="00CB71DC" w:rsidP="009317F5">
      <w:pPr>
        <w:numPr>
          <w:ilvl w:val="0"/>
          <w:numId w:val="67"/>
        </w:numPr>
        <w:suppressAutoHyphens/>
        <w:spacing w:before="40" w:after="96" w:line="25" w:lineRule="atLeast"/>
        <w:ind w:left="1418" w:hanging="425"/>
        <w:rPr>
          <w:rFonts w:eastAsia="MS Mincho"/>
          <w:szCs w:val="20"/>
          <w:u w:val="single"/>
          <w:lang w:eastAsia="pt-BR"/>
        </w:rPr>
      </w:pPr>
      <w:r w:rsidRPr="004A716B">
        <w:rPr>
          <w:rFonts w:eastAsia="MS Mincho"/>
          <w:szCs w:val="20"/>
          <w:u w:val="single"/>
          <w:lang w:eastAsia="pt-BR"/>
        </w:rPr>
        <w:t>Projeto de Pavimentação</w:t>
      </w:r>
    </w:p>
    <w:p w14:paraId="69E65222" w14:textId="77777777" w:rsidR="00CB71DC" w:rsidRPr="004A716B" w:rsidRDefault="00CB71DC" w:rsidP="004A716B">
      <w:pPr>
        <w:suppressAutoHyphens/>
        <w:spacing w:line="25" w:lineRule="atLeast"/>
        <w:ind w:left="1418"/>
        <w:rPr>
          <w:rFonts w:eastAsia="MS Mincho"/>
          <w:szCs w:val="20"/>
          <w:lang w:eastAsia="pt-BR"/>
        </w:rPr>
      </w:pPr>
      <w:r w:rsidRPr="004A716B">
        <w:rPr>
          <w:rFonts w:eastAsia="MS Mincho"/>
          <w:szCs w:val="20"/>
          <w:lang w:eastAsia="pt-BR"/>
        </w:rPr>
        <w:t>O projeto de Pavimentação, nesta fase, constituir-se-á de:</w:t>
      </w:r>
    </w:p>
    <w:p w14:paraId="43E9E481" w14:textId="77777777" w:rsidR="00CB71DC" w:rsidRPr="004A716B" w:rsidRDefault="00CB71DC" w:rsidP="004A716B">
      <w:pPr>
        <w:numPr>
          <w:ilvl w:val="0"/>
          <w:numId w:val="69"/>
        </w:numPr>
        <w:suppressAutoHyphens/>
        <w:spacing w:line="25" w:lineRule="atLeast"/>
        <w:ind w:left="2127" w:hanging="426"/>
        <w:rPr>
          <w:rFonts w:eastAsia="MS Mincho"/>
          <w:szCs w:val="20"/>
          <w:lang w:eastAsia="pt-BR"/>
        </w:rPr>
      </w:pPr>
      <w:r w:rsidRPr="004A716B">
        <w:rPr>
          <w:rFonts w:eastAsia="MS Mincho"/>
          <w:szCs w:val="20"/>
          <w:lang w:eastAsia="pt-BR"/>
        </w:rPr>
        <w:t>Memória de cálculo dos quantitativos e distâncias de transportes dos serviços, materiais de pavimentação e quadro de consumo de materiais;</w:t>
      </w:r>
    </w:p>
    <w:p w14:paraId="7EEFEFE4" w14:textId="58F45BD8" w:rsidR="00CB71DC" w:rsidRPr="004A716B" w:rsidRDefault="00CB71DC" w:rsidP="004A716B">
      <w:pPr>
        <w:numPr>
          <w:ilvl w:val="0"/>
          <w:numId w:val="69"/>
        </w:numPr>
        <w:suppressAutoHyphens/>
        <w:spacing w:line="25" w:lineRule="atLeast"/>
        <w:ind w:left="2127" w:hanging="426"/>
        <w:rPr>
          <w:rFonts w:eastAsia="MS Mincho"/>
          <w:szCs w:val="20"/>
          <w:lang w:eastAsia="pt-BR"/>
        </w:rPr>
      </w:pPr>
      <w:r w:rsidRPr="004A716B">
        <w:rPr>
          <w:rFonts w:eastAsia="MS Mincho"/>
          <w:szCs w:val="20"/>
          <w:lang w:eastAsia="pt-BR"/>
        </w:rPr>
        <w:t>Gráfico de distribuição dos materiais;</w:t>
      </w:r>
    </w:p>
    <w:p w14:paraId="55D30586" w14:textId="77777777" w:rsidR="00CB71DC" w:rsidRPr="004A716B" w:rsidRDefault="00CB71DC" w:rsidP="004A716B">
      <w:pPr>
        <w:numPr>
          <w:ilvl w:val="0"/>
          <w:numId w:val="69"/>
        </w:numPr>
        <w:suppressAutoHyphens/>
        <w:spacing w:line="25" w:lineRule="atLeast"/>
        <w:ind w:left="2127" w:hanging="426"/>
        <w:rPr>
          <w:rFonts w:eastAsia="MS Mincho"/>
          <w:szCs w:val="20"/>
          <w:lang w:eastAsia="pt-BR"/>
        </w:rPr>
      </w:pPr>
      <w:r w:rsidRPr="004A716B">
        <w:rPr>
          <w:rFonts w:eastAsia="MS Mincho"/>
          <w:szCs w:val="20"/>
          <w:lang w:eastAsia="pt-BR"/>
        </w:rPr>
        <w:t>Desenho apresentando as seções transversais-tipo;</w:t>
      </w:r>
    </w:p>
    <w:p w14:paraId="1B87BDB9" w14:textId="77777777" w:rsidR="00CB71DC" w:rsidRPr="004A716B" w:rsidRDefault="00CB71DC" w:rsidP="004A716B">
      <w:pPr>
        <w:numPr>
          <w:ilvl w:val="0"/>
          <w:numId w:val="69"/>
        </w:numPr>
        <w:suppressAutoHyphens/>
        <w:spacing w:line="25" w:lineRule="atLeast"/>
        <w:ind w:left="2127" w:hanging="426"/>
        <w:rPr>
          <w:rFonts w:eastAsia="MS Mincho"/>
          <w:szCs w:val="20"/>
          <w:lang w:eastAsia="pt-BR"/>
        </w:rPr>
      </w:pPr>
      <w:r w:rsidRPr="004A716B">
        <w:rPr>
          <w:rFonts w:eastAsia="MS Mincho"/>
          <w:szCs w:val="20"/>
          <w:lang w:eastAsia="pt-BR"/>
        </w:rPr>
        <w:t>Linear de Ocorrência de Materiais de Pavimentação;</w:t>
      </w:r>
    </w:p>
    <w:p w14:paraId="41862618" w14:textId="77777777" w:rsidR="00CB71DC" w:rsidRPr="004A716B" w:rsidRDefault="00CB71DC" w:rsidP="004A716B">
      <w:pPr>
        <w:numPr>
          <w:ilvl w:val="0"/>
          <w:numId w:val="69"/>
        </w:numPr>
        <w:suppressAutoHyphens/>
        <w:spacing w:line="25" w:lineRule="atLeast"/>
        <w:ind w:left="2127" w:hanging="426"/>
        <w:rPr>
          <w:rFonts w:eastAsia="MS Mincho"/>
          <w:szCs w:val="20"/>
          <w:lang w:eastAsia="pt-BR"/>
        </w:rPr>
      </w:pPr>
      <w:r w:rsidRPr="004A716B">
        <w:rPr>
          <w:rFonts w:eastAsia="MS Mincho"/>
          <w:szCs w:val="20"/>
          <w:lang w:eastAsia="pt-BR"/>
        </w:rPr>
        <w:t>Demais desenhos que elucidem o projeto; e</w:t>
      </w:r>
    </w:p>
    <w:p w14:paraId="59E88B8D" w14:textId="25CEE45E" w:rsidR="000C043B" w:rsidRPr="000C043B" w:rsidRDefault="00CB71DC" w:rsidP="000C043B">
      <w:pPr>
        <w:numPr>
          <w:ilvl w:val="0"/>
          <w:numId w:val="69"/>
        </w:numPr>
        <w:suppressAutoHyphens/>
        <w:spacing w:line="25" w:lineRule="atLeast"/>
        <w:ind w:left="2127" w:hanging="426"/>
        <w:rPr>
          <w:rFonts w:eastAsia="MS Mincho"/>
          <w:szCs w:val="20"/>
          <w:lang w:eastAsia="pt-BR"/>
        </w:rPr>
      </w:pPr>
      <w:r w:rsidRPr="004A716B">
        <w:rPr>
          <w:rFonts w:eastAsia="MS Mincho"/>
          <w:szCs w:val="20"/>
          <w:lang w:eastAsia="pt-BR"/>
        </w:rPr>
        <w:t>Memória de cálculo.</w:t>
      </w:r>
    </w:p>
    <w:p w14:paraId="4D94A8F7" w14:textId="77777777" w:rsidR="000C043B" w:rsidRPr="004A716B" w:rsidRDefault="000C043B" w:rsidP="000C043B">
      <w:pPr>
        <w:numPr>
          <w:ilvl w:val="0"/>
          <w:numId w:val="50"/>
        </w:numPr>
        <w:suppressAutoHyphens/>
        <w:spacing w:before="40" w:after="96" w:line="360" w:lineRule="auto"/>
        <w:ind w:left="1276" w:hanging="283"/>
        <w:rPr>
          <w:rFonts w:eastAsia="MS Mincho"/>
          <w:szCs w:val="20"/>
          <w:u w:val="single"/>
          <w:lang w:eastAsia="pt-BR"/>
        </w:rPr>
      </w:pPr>
      <w:r w:rsidRPr="004A716B">
        <w:rPr>
          <w:rFonts w:eastAsia="MS Mincho"/>
          <w:szCs w:val="20"/>
          <w:u w:val="single"/>
          <w:lang w:eastAsia="pt-BR"/>
        </w:rPr>
        <w:t>Projeto de Sinalização</w:t>
      </w:r>
    </w:p>
    <w:p w14:paraId="5B22FB4C" w14:textId="77777777" w:rsidR="000C043B" w:rsidRPr="004A716B" w:rsidRDefault="000C043B" w:rsidP="000C043B">
      <w:pPr>
        <w:suppressAutoHyphens/>
        <w:spacing w:before="40" w:after="96" w:line="300" w:lineRule="auto"/>
        <w:ind w:left="1276"/>
        <w:rPr>
          <w:rFonts w:eastAsia="MS Mincho"/>
          <w:szCs w:val="20"/>
          <w:lang w:eastAsia="pt-BR"/>
        </w:rPr>
      </w:pPr>
      <w:r w:rsidRPr="004A716B">
        <w:rPr>
          <w:rFonts w:eastAsia="MS Mincho"/>
          <w:szCs w:val="20"/>
          <w:lang w:eastAsia="pt-BR"/>
        </w:rPr>
        <w:t>O Projeto de Sinalização, nesta fase, constituir-se-á de:</w:t>
      </w:r>
    </w:p>
    <w:p w14:paraId="45ADE89E" w14:textId="77777777" w:rsidR="000C043B" w:rsidRDefault="000C043B" w:rsidP="000C043B">
      <w:pPr>
        <w:pStyle w:val="PargrafodaLista"/>
        <w:numPr>
          <w:ilvl w:val="0"/>
          <w:numId w:val="121"/>
        </w:numPr>
        <w:suppressAutoHyphens/>
        <w:spacing w:before="40" w:after="96"/>
        <w:rPr>
          <w:rFonts w:eastAsia="CIDFont+F2"/>
          <w:szCs w:val="20"/>
          <w:lang w:eastAsia="pt-BR"/>
        </w:rPr>
      </w:pPr>
      <w:r w:rsidRPr="000C043B">
        <w:rPr>
          <w:rFonts w:eastAsia="CIDFont+F2"/>
          <w:szCs w:val="20"/>
          <w:lang w:eastAsia="pt-BR"/>
        </w:rPr>
        <w:t>Descrição do Projeto de Sinalização;</w:t>
      </w:r>
    </w:p>
    <w:p w14:paraId="1B755385" w14:textId="77777777" w:rsidR="000C043B" w:rsidRDefault="000C043B" w:rsidP="000C043B">
      <w:pPr>
        <w:pStyle w:val="PargrafodaLista"/>
        <w:numPr>
          <w:ilvl w:val="0"/>
          <w:numId w:val="121"/>
        </w:numPr>
        <w:suppressAutoHyphens/>
        <w:spacing w:before="40" w:after="96"/>
        <w:rPr>
          <w:rFonts w:eastAsia="CIDFont+F2"/>
          <w:szCs w:val="20"/>
          <w:lang w:eastAsia="pt-BR"/>
        </w:rPr>
      </w:pPr>
      <w:r w:rsidRPr="000C043B">
        <w:rPr>
          <w:rFonts w:eastAsia="CIDFont+F2"/>
          <w:szCs w:val="20"/>
          <w:lang w:eastAsia="pt-BR"/>
        </w:rPr>
        <w:t>Planta contendo a localização e os tipos dos dispositivos de sinalização ao longo das vias, das interseções e dos acessos em projeto;</w:t>
      </w:r>
    </w:p>
    <w:p w14:paraId="353FEEC2" w14:textId="77777777" w:rsidR="000C043B" w:rsidRDefault="000C043B" w:rsidP="000C043B">
      <w:pPr>
        <w:pStyle w:val="PargrafodaLista"/>
        <w:numPr>
          <w:ilvl w:val="0"/>
          <w:numId w:val="121"/>
        </w:numPr>
        <w:suppressAutoHyphens/>
        <w:spacing w:before="40" w:after="96"/>
        <w:rPr>
          <w:rFonts w:eastAsia="CIDFont+F2"/>
          <w:szCs w:val="20"/>
          <w:lang w:eastAsia="pt-BR"/>
        </w:rPr>
      </w:pPr>
      <w:r w:rsidRPr="000C043B">
        <w:rPr>
          <w:rFonts w:eastAsia="CIDFont+F2"/>
          <w:szCs w:val="20"/>
          <w:lang w:eastAsia="pt-BR"/>
        </w:rPr>
        <w:t>Planta contendo detalhes estruturais de montagem e fixação de pórticos, de placas, de sinais, de detalhes de sinalização horizontal, etc.;</w:t>
      </w:r>
    </w:p>
    <w:p w14:paraId="14596F82" w14:textId="77777777" w:rsidR="000C043B" w:rsidRDefault="000C043B" w:rsidP="000C043B">
      <w:pPr>
        <w:pStyle w:val="PargrafodaLista"/>
        <w:numPr>
          <w:ilvl w:val="0"/>
          <w:numId w:val="121"/>
        </w:numPr>
        <w:suppressAutoHyphens/>
        <w:spacing w:before="40" w:after="96"/>
        <w:rPr>
          <w:rFonts w:eastAsia="CIDFont+F2"/>
          <w:szCs w:val="20"/>
          <w:lang w:eastAsia="pt-BR"/>
        </w:rPr>
      </w:pPr>
      <w:r w:rsidRPr="000C043B">
        <w:rPr>
          <w:rFonts w:eastAsia="CIDFont+F2"/>
          <w:szCs w:val="20"/>
          <w:lang w:eastAsia="pt-BR"/>
        </w:rPr>
        <w:t>Justificativa das soluções indicadas;</w:t>
      </w:r>
    </w:p>
    <w:p w14:paraId="3395E353" w14:textId="77777777" w:rsidR="000C043B" w:rsidRDefault="000C043B" w:rsidP="000C043B">
      <w:pPr>
        <w:pStyle w:val="PargrafodaLista"/>
        <w:numPr>
          <w:ilvl w:val="0"/>
          <w:numId w:val="121"/>
        </w:numPr>
        <w:suppressAutoHyphens/>
        <w:spacing w:before="40" w:after="96"/>
        <w:rPr>
          <w:rFonts w:eastAsia="CIDFont+F2"/>
          <w:szCs w:val="20"/>
          <w:lang w:eastAsia="pt-BR"/>
        </w:rPr>
      </w:pPr>
      <w:r w:rsidRPr="000C043B">
        <w:rPr>
          <w:rFonts w:eastAsia="CIDFont+F2"/>
          <w:szCs w:val="20"/>
          <w:lang w:eastAsia="pt-BR"/>
        </w:rPr>
        <w:t>Memória de cálculo;</w:t>
      </w:r>
    </w:p>
    <w:p w14:paraId="7AF86B5D" w14:textId="77777777" w:rsidR="000C043B" w:rsidRDefault="000C043B" w:rsidP="000C043B">
      <w:pPr>
        <w:pStyle w:val="PargrafodaLista"/>
        <w:numPr>
          <w:ilvl w:val="0"/>
          <w:numId w:val="121"/>
        </w:numPr>
        <w:suppressAutoHyphens/>
        <w:spacing w:before="40" w:after="96"/>
        <w:rPr>
          <w:rFonts w:eastAsia="CIDFont+F2"/>
          <w:szCs w:val="20"/>
          <w:lang w:eastAsia="pt-BR"/>
        </w:rPr>
      </w:pPr>
      <w:r w:rsidRPr="000C043B">
        <w:rPr>
          <w:rFonts w:eastAsia="CIDFont+F2"/>
          <w:szCs w:val="20"/>
          <w:lang w:eastAsia="pt-BR"/>
        </w:rPr>
        <w:t>Memória descritiva;</w:t>
      </w:r>
    </w:p>
    <w:p w14:paraId="7A47979E" w14:textId="77777777" w:rsidR="000C043B" w:rsidRDefault="000C043B" w:rsidP="000C043B">
      <w:pPr>
        <w:pStyle w:val="PargrafodaLista"/>
        <w:numPr>
          <w:ilvl w:val="0"/>
          <w:numId w:val="121"/>
        </w:numPr>
        <w:suppressAutoHyphens/>
        <w:spacing w:before="40" w:after="96"/>
        <w:rPr>
          <w:rFonts w:eastAsia="CIDFont+F2"/>
          <w:szCs w:val="20"/>
          <w:lang w:eastAsia="pt-BR"/>
        </w:rPr>
      </w:pPr>
      <w:r w:rsidRPr="000C043B">
        <w:rPr>
          <w:rFonts w:eastAsia="CIDFont+F2"/>
          <w:szCs w:val="20"/>
          <w:lang w:eastAsia="pt-BR"/>
        </w:rPr>
        <w:t>Notas de Serviço;</w:t>
      </w:r>
    </w:p>
    <w:p w14:paraId="1CA67D09" w14:textId="1A098532" w:rsidR="000C043B" w:rsidRPr="000C043B" w:rsidRDefault="000C043B" w:rsidP="000C043B">
      <w:pPr>
        <w:pStyle w:val="PargrafodaLista"/>
        <w:numPr>
          <w:ilvl w:val="0"/>
          <w:numId w:val="121"/>
        </w:numPr>
        <w:suppressAutoHyphens/>
        <w:spacing w:before="40" w:after="96"/>
        <w:rPr>
          <w:rFonts w:eastAsia="CIDFont+F2"/>
          <w:szCs w:val="20"/>
          <w:lang w:eastAsia="pt-BR"/>
        </w:rPr>
      </w:pPr>
      <w:r w:rsidRPr="000C043B">
        <w:rPr>
          <w:rFonts w:eastAsia="MS Mincho"/>
          <w:szCs w:val="20"/>
          <w:lang w:eastAsia="pt-BR"/>
        </w:rPr>
        <w:t>Projeto de sinalização vertical - O projeto de sinalização vertical conterá indicações, localização, dimensões e tipos de suporte, abrangendo os seguintes tipos de placas:</w:t>
      </w:r>
    </w:p>
    <w:p w14:paraId="3A1786E8" w14:textId="77777777" w:rsidR="000C043B" w:rsidRPr="004A716B" w:rsidRDefault="000C043B" w:rsidP="000C043B">
      <w:pPr>
        <w:numPr>
          <w:ilvl w:val="1"/>
          <w:numId w:val="76"/>
        </w:numPr>
        <w:suppressAutoHyphens/>
        <w:spacing w:before="40" w:after="96" w:line="25" w:lineRule="atLeast"/>
        <w:ind w:left="2835" w:hanging="425"/>
        <w:rPr>
          <w:rFonts w:eastAsia="MS Mincho"/>
          <w:szCs w:val="20"/>
          <w:lang w:eastAsia="pt-BR"/>
        </w:rPr>
      </w:pPr>
      <w:r w:rsidRPr="004A716B">
        <w:rPr>
          <w:rFonts w:eastAsia="MS Mincho"/>
          <w:szCs w:val="20"/>
          <w:lang w:eastAsia="pt-BR"/>
        </w:rPr>
        <w:t>Advertência;</w:t>
      </w:r>
    </w:p>
    <w:p w14:paraId="339F3472" w14:textId="77777777" w:rsidR="000C043B" w:rsidRPr="004A716B" w:rsidRDefault="000C043B" w:rsidP="000C043B">
      <w:pPr>
        <w:numPr>
          <w:ilvl w:val="1"/>
          <w:numId w:val="76"/>
        </w:numPr>
        <w:suppressAutoHyphens/>
        <w:spacing w:before="40" w:after="96" w:line="25" w:lineRule="atLeast"/>
        <w:ind w:left="2835" w:hanging="425"/>
        <w:rPr>
          <w:rFonts w:eastAsia="MS Mincho"/>
          <w:szCs w:val="20"/>
          <w:lang w:eastAsia="pt-BR"/>
        </w:rPr>
      </w:pPr>
      <w:r w:rsidRPr="004A716B">
        <w:rPr>
          <w:rFonts w:eastAsia="MS Mincho"/>
          <w:szCs w:val="20"/>
          <w:lang w:eastAsia="pt-BR"/>
        </w:rPr>
        <w:t>Regulamentação;</w:t>
      </w:r>
    </w:p>
    <w:p w14:paraId="7DABBBCC" w14:textId="77777777" w:rsidR="000C043B" w:rsidRPr="004A716B" w:rsidRDefault="000C043B" w:rsidP="000C043B">
      <w:pPr>
        <w:numPr>
          <w:ilvl w:val="1"/>
          <w:numId w:val="76"/>
        </w:numPr>
        <w:suppressAutoHyphens/>
        <w:spacing w:before="40" w:after="96" w:line="25" w:lineRule="atLeast"/>
        <w:ind w:left="2835" w:hanging="425"/>
        <w:rPr>
          <w:rFonts w:eastAsia="MS Mincho"/>
          <w:szCs w:val="20"/>
          <w:lang w:eastAsia="pt-BR"/>
        </w:rPr>
      </w:pPr>
      <w:r w:rsidRPr="004A716B">
        <w:rPr>
          <w:rFonts w:eastAsia="MS Mincho"/>
          <w:szCs w:val="20"/>
          <w:lang w:eastAsia="pt-BR"/>
        </w:rPr>
        <w:t>Indicação (localidades);</w:t>
      </w:r>
    </w:p>
    <w:p w14:paraId="40507EC4" w14:textId="77777777" w:rsidR="000C043B" w:rsidRPr="004A716B" w:rsidRDefault="000C043B" w:rsidP="000C043B">
      <w:pPr>
        <w:numPr>
          <w:ilvl w:val="1"/>
          <w:numId w:val="76"/>
        </w:numPr>
        <w:suppressAutoHyphens/>
        <w:spacing w:before="40" w:after="96" w:line="25" w:lineRule="atLeast"/>
        <w:ind w:left="2835" w:hanging="425"/>
        <w:rPr>
          <w:rFonts w:eastAsia="MS Mincho"/>
          <w:szCs w:val="20"/>
          <w:lang w:eastAsia="pt-BR"/>
        </w:rPr>
      </w:pPr>
      <w:r w:rsidRPr="004A716B">
        <w:rPr>
          <w:rFonts w:eastAsia="MS Mincho"/>
          <w:szCs w:val="20"/>
          <w:lang w:eastAsia="pt-BR"/>
        </w:rPr>
        <w:t>Orientação (serviços);</w:t>
      </w:r>
    </w:p>
    <w:p w14:paraId="6B1BF034" w14:textId="0E7564C8" w:rsidR="000C043B" w:rsidRPr="004A716B" w:rsidRDefault="000C043B" w:rsidP="000C043B">
      <w:pPr>
        <w:numPr>
          <w:ilvl w:val="1"/>
          <w:numId w:val="76"/>
        </w:numPr>
        <w:suppressAutoHyphens/>
        <w:spacing w:before="40" w:after="96" w:line="25" w:lineRule="atLeast"/>
        <w:ind w:left="2835" w:hanging="425"/>
        <w:rPr>
          <w:rFonts w:eastAsia="MS Mincho"/>
          <w:szCs w:val="20"/>
          <w:lang w:eastAsia="pt-BR"/>
        </w:rPr>
      </w:pPr>
      <w:r w:rsidRPr="004A716B">
        <w:rPr>
          <w:rFonts w:eastAsia="MS Mincho"/>
          <w:szCs w:val="20"/>
          <w:lang w:eastAsia="pt-BR"/>
        </w:rPr>
        <w:t>Educativas</w:t>
      </w:r>
      <w:r w:rsidR="00935079">
        <w:rPr>
          <w:rFonts w:eastAsia="MS Mincho"/>
          <w:szCs w:val="20"/>
          <w:lang w:eastAsia="pt-BR"/>
        </w:rPr>
        <w:t>;</w:t>
      </w:r>
    </w:p>
    <w:p w14:paraId="29DAF447" w14:textId="77777777" w:rsidR="000C043B" w:rsidRPr="004A716B" w:rsidRDefault="000C043B" w:rsidP="000C043B">
      <w:pPr>
        <w:suppressAutoHyphens/>
        <w:spacing w:before="40" w:after="96" w:line="25" w:lineRule="atLeast"/>
        <w:ind w:left="1843"/>
        <w:rPr>
          <w:rFonts w:eastAsia="MS Mincho"/>
          <w:szCs w:val="20"/>
          <w:lang w:eastAsia="pt-BR"/>
        </w:rPr>
      </w:pPr>
      <w:r w:rsidRPr="004A716B">
        <w:rPr>
          <w:rFonts w:eastAsia="MS Mincho"/>
          <w:szCs w:val="20"/>
          <w:lang w:eastAsia="pt-BR"/>
        </w:rPr>
        <w:t>Apresentará o tipo de suporte de cada placa, tipo de fixação da placa no suporte, fundação do pórtico e semipórticos ou, se for o caso, fixação em muretas centrais ou laterais, ou outros dispositivos.</w:t>
      </w:r>
    </w:p>
    <w:p w14:paraId="34EB5C55" w14:textId="2446609F" w:rsidR="00CB71DC" w:rsidRPr="000C043B" w:rsidRDefault="000C043B" w:rsidP="000C043B">
      <w:pPr>
        <w:suppressAutoHyphens/>
        <w:spacing w:before="40" w:after="96" w:line="25" w:lineRule="atLeast"/>
        <w:ind w:left="1843"/>
        <w:rPr>
          <w:rFonts w:eastAsia="MS Mincho"/>
          <w:szCs w:val="20"/>
          <w:lang w:eastAsia="pt-BR"/>
        </w:rPr>
      </w:pPr>
      <w:r w:rsidRPr="004A716B">
        <w:rPr>
          <w:rFonts w:eastAsia="MS Mincho"/>
          <w:szCs w:val="20"/>
          <w:lang w:eastAsia="pt-BR"/>
        </w:rPr>
        <w:t>Todas as placas serão diagramadas com o intuito de determinar dimensões e auxiliar no processo construtivo. Serão informadas as alturas de letras e os tipos caixa maiúscula ou minúscula.</w:t>
      </w:r>
    </w:p>
    <w:p w14:paraId="0DF0FE01" w14:textId="48E327BA" w:rsidR="00CB71DC" w:rsidRPr="00C03740" w:rsidRDefault="00CB71DC" w:rsidP="00F45F4F">
      <w:pPr>
        <w:widowControl w:val="0"/>
        <w:numPr>
          <w:ilvl w:val="3"/>
          <w:numId w:val="34"/>
        </w:numPr>
        <w:suppressAutoHyphens/>
        <w:spacing w:before="40" w:after="96"/>
        <w:ind w:left="851" w:hanging="851"/>
        <w:outlineLvl w:val="3"/>
        <w:rPr>
          <w:rFonts w:eastAsia="MS Mincho"/>
          <w:szCs w:val="20"/>
          <w:lang w:eastAsia="pt-BR"/>
        </w:rPr>
      </w:pPr>
      <w:r w:rsidRPr="00C03740">
        <w:rPr>
          <w:rFonts w:eastAsia="MS Mincho"/>
          <w:szCs w:val="20"/>
          <w:lang w:eastAsia="pt-BR"/>
        </w:rPr>
        <w:t>Orçamento d</w:t>
      </w:r>
      <w:r w:rsidR="00515AE0">
        <w:rPr>
          <w:rFonts w:eastAsia="MS Mincho"/>
          <w:szCs w:val="20"/>
          <w:lang w:eastAsia="pt-BR"/>
        </w:rPr>
        <w:t>os serviços</w:t>
      </w:r>
    </w:p>
    <w:p w14:paraId="714D1C77" w14:textId="77777777" w:rsidR="00CB71DC" w:rsidRPr="00C03740" w:rsidRDefault="00CB71DC" w:rsidP="009317F5">
      <w:pPr>
        <w:numPr>
          <w:ilvl w:val="0"/>
          <w:numId w:val="53"/>
        </w:numPr>
        <w:suppressAutoHyphens/>
        <w:spacing w:before="40" w:after="96" w:line="25" w:lineRule="atLeast"/>
        <w:ind w:left="1843" w:hanging="425"/>
        <w:rPr>
          <w:rFonts w:eastAsia="MS Mincho"/>
          <w:szCs w:val="20"/>
          <w:lang w:eastAsia="pt-BR"/>
        </w:rPr>
      </w:pPr>
      <w:r w:rsidRPr="00C03740">
        <w:rPr>
          <w:rFonts w:eastAsia="MS Mincho"/>
          <w:szCs w:val="20"/>
          <w:lang w:eastAsia="pt-BR"/>
        </w:rPr>
        <w:t>A planilha orçamentária do Projeto Executivo deverá ter seus quantitativos e serviços ajustados de acordo com as necessidades técnicas locais, inclusive a distância média de transporte (DMT).</w:t>
      </w:r>
    </w:p>
    <w:p w14:paraId="3649F299" w14:textId="77777777" w:rsidR="00CB71DC" w:rsidRPr="00C03740" w:rsidRDefault="00CB71DC" w:rsidP="00CB71DC">
      <w:pPr>
        <w:suppressAutoHyphens/>
        <w:spacing w:before="40" w:after="96" w:line="25" w:lineRule="atLeast"/>
        <w:ind w:left="1843"/>
        <w:rPr>
          <w:rFonts w:eastAsia="MS Mincho"/>
          <w:szCs w:val="20"/>
          <w:lang w:eastAsia="pt-BR"/>
        </w:rPr>
      </w:pPr>
      <w:r w:rsidRPr="00C03740">
        <w:rPr>
          <w:rFonts w:eastAsia="MS Mincho"/>
          <w:szCs w:val="20"/>
          <w:lang w:eastAsia="pt-BR"/>
        </w:rPr>
        <w:t xml:space="preserve">a.1) Para materiais pétreos e areia: conforme metodologia da FGV e do </w:t>
      </w:r>
      <w:proofErr w:type="spellStart"/>
      <w:r w:rsidRPr="00C03740">
        <w:rPr>
          <w:rFonts w:eastAsia="MS Mincho"/>
          <w:szCs w:val="20"/>
          <w:lang w:eastAsia="pt-BR"/>
        </w:rPr>
        <w:t>Sicro</w:t>
      </w:r>
      <w:proofErr w:type="spellEnd"/>
      <w:r w:rsidRPr="00C03740">
        <w:rPr>
          <w:rFonts w:eastAsia="MS Mincho"/>
          <w:szCs w:val="20"/>
          <w:lang w:eastAsia="pt-BR"/>
        </w:rPr>
        <w:t xml:space="preserve">, será remunerada com DMT extraordinária acima de 50 km. A metodologia do </w:t>
      </w:r>
      <w:proofErr w:type="spellStart"/>
      <w:r w:rsidRPr="00C03740">
        <w:rPr>
          <w:rFonts w:eastAsia="MS Mincho"/>
          <w:szCs w:val="20"/>
          <w:lang w:eastAsia="pt-BR"/>
        </w:rPr>
        <w:t>Sicro</w:t>
      </w:r>
      <w:proofErr w:type="spellEnd"/>
      <w:r w:rsidRPr="00C03740">
        <w:rPr>
          <w:rFonts w:eastAsia="MS Mincho"/>
          <w:szCs w:val="20"/>
          <w:lang w:eastAsia="pt-BR"/>
        </w:rPr>
        <w:t xml:space="preserve"> pra tais materiais já inclui uma DMT de até 50 km.</w:t>
      </w:r>
    </w:p>
    <w:p w14:paraId="4DECAAAD" w14:textId="04615F80" w:rsidR="00CB71DC" w:rsidRPr="00C03740" w:rsidRDefault="00CB71DC" w:rsidP="00CB71DC">
      <w:pPr>
        <w:suppressAutoHyphens/>
        <w:spacing w:before="40" w:after="96" w:line="25" w:lineRule="atLeast"/>
        <w:ind w:left="1843"/>
        <w:rPr>
          <w:rFonts w:eastAsia="MS Mincho"/>
          <w:szCs w:val="20"/>
          <w:lang w:eastAsia="pt-BR"/>
        </w:rPr>
      </w:pPr>
      <w:r w:rsidRPr="00C03740">
        <w:rPr>
          <w:rFonts w:eastAsia="MS Mincho"/>
          <w:szCs w:val="20"/>
          <w:lang w:eastAsia="pt-BR"/>
        </w:rPr>
        <w:lastRenderedPageBreak/>
        <w:t xml:space="preserve">a.2) Para o item mobilização/desmobilização: a distância da capital ao canteiro será ajustada quando da elaboração do projeto executivo. A priori foi considerada uma distância </w:t>
      </w:r>
      <w:r w:rsidR="00896282">
        <w:rPr>
          <w:rFonts w:eastAsia="MS Mincho"/>
          <w:szCs w:val="20"/>
          <w:lang w:eastAsia="pt-BR"/>
        </w:rPr>
        <w:t xml:space="preserve">60 </w:t>
      </w:r>
      <w:r w:rsidRPr="00C03740">
        <w:rPr>
          <w:rFonts w:eastAsia="MS Mincho"/>
          <w:szCs w:val="20"/>
          <w:lang w:eastAsia="pt-BR"/>
        </w:rPr>
        <w:t>km.</w:t>
      </w:r>
    </w:p>
    <w:p w14:paraId="0B5C998D" w14:textId="12D4D769" w:rsidR="00CB71DC" w:rsidRPr="00C03740" w:rsidRDefault="00CB71DC" w:rsidP="009317F5">
      <w:pPr>
        <w:numPr>
          <w:ilvl w:val="0"/>
          <w:numId w:val="53"/>
        </w:numPr>
        <w:suppressAutoHyphens/>
        <w:spacing w:before="40" w:after="96" w:line="25" w:lineRule="atLeast"/>
        <w:ind w:left="1843" w:hanging="425"/>
        <w:rPr>
          <w:rFonts w:eastAsia="MS Mincho"/>
          <w:szCs w:val="20"/>
          <w:lang w:eastAsia="pt-BR"/>
        </w:rPr>
      </w:pPr>
      <w:r w:rsidRPr="00C03740">
        <w:rPr>
          <w:rFonts w:eastAsia="MS Mincho"/>
          <w:szCs w:val="20"/>
          <w:lang w:eastAsia="pt-BR"/>
        </w:rPr>
        <w:t xml:space="preserve">A contratada será remunerada pela DMT calculada a partir do fornecedor mais próximo </w:t>
      </w:r>
      <w:r w:rsidR="00515AE0">
        <w:rPr>
          <w:rFonts w:eastAsia="MS Mincho"/>
          <w:szCs w:val="20"/>
          <w:lang w:eastAsia="pt-BR"/>
        </w:rPr>
        <w:t>ao local de execução dos serviços</w:t>
      </w:r>
      <w:r w:rsidRPr="00C03740">
        <w:rPr>
          <w:rFonts w:eastAsia="MS Mincho"/>
          <w:szCs w:val="20"/>
          <w:lang w:eastAsia="pt-BR"/>
        </w:rPr>
        <w:t>, salvo se restar previamente demonstrado nos autos do processo que aquele fornecedor não possua o insumo na quantidade ou qualidade necessária, ou que tenha utilizado metodologia análoga a definida pela Portaria nº 1.977/2017/DGDNIT que trate em conjunto o custo de transporte e aquisição do insumo.</w:t>
      </w:r>
    </w:p>
    <w:p w14:paraId="7A7B5C82" w14:textId="65E33B11" w:rsidR="00CB71DC" w:rsidRPr="00C03740" w:rsidRDefault="00CB71DC" w:rsidP="009317F5">
      <w:pPr>
        <w:numPr>
          <w:ilvl w:val="0"/>
          <w:numId w:val="53"/>
        </w:numPr>
        <w:suppressAutoHyphens/>
        <w:spacing w:before="40" w:after="96" w:line="25" w:lineRule="atLeast"/>
        <w:ind w:left="1843" w:hanging="425"/>
        <w:rPr>
          <w:rFonts w:eastAsia="MS Mincho"/>
          <w:szCs w:val="20"/>
          <w:lang w:eastAsia="pt-BR"/>
        </w:rPr>
      </w:pPr>
      <w:r w:rsidRPr="00C03740">
        <w:rPr>
          <w:rFonts w:eastAsia="MS Mincho"/>
          <w:szCs w:val="20"/>
          <w:lang w:eastAsia="pt-BR"/>
        </w:rPr>
        <w:t xml:space="preserve">A </w:t>
      </w:r>
      <w:r w:rsidRPr="005F47CE">
        <w:rPr>
          <w:rFonts w:eastAsia="MS Mincho"/>
          <w:szCs w:val="20"/>
          <w:lang w:eastAsia="pt-BR"/>
        </w:rPr>
        <w:t xml:space="preserve">contratada deverá apresentar Quadros Resumo de Quantidade e de Distribuição, conforme </w:t>
      </w:r>
      <w:r w:rsidR="00896282" w:rsidRPr="005F47CE">
        <w:rPr>
          <w:rFonts w:eastAsia="MS Mincho"/>
          <w:i/>
          <w:iCs/>
          <w:szCs w:val="20"/>
          <w:lang w:eastAsia="pt-BR"/>
        </w:rPr>
        <w:t>ANEXO 12</w:t>
      </w:r>
      <w:r w:rsidRPr="005F47CE">
        <w:rPr>
          <w:rFonts w:eastAsia="MS Mincho"/>
          <w:szCs w:val="20"/>
          <w:lang w:eastAsia="pt-BR"/>
        </w:rPr>
        <w:t>. Nos</w:t>
      </w:r>
      <w:r w:rsidRPr="00C03740">
        <w:rPr>
          <w:rFonts w:eastAsia="MS Mincho"/>
          <w:szCs w:val="20"/>
          <w:lang w:eastAsia="pt-BR"/>
        </w:rPr>
        <w:t xml:space="preserve"> quadros deverão constar a demonstração dos cálculos da DMT a partir do fornecedor mais próximo </w:t>
      </w:r>
      <w:r w:rsidR="00515AE0">
        <w:rPr>
          <w:rFonts w:eastAsia="MS Mincho"/>
          <w:szCs w:val="20"/>
          <w:lang w:eastAsia="pt-BR"/>
        </w:rPr>
        <w:t>ao local de execução dos serviços</w:t>
      </w:r>
      <w:r w:rsidRPr="00C03740">
        <w:rPr>
          <w:rFonts w:eastAsia="MS Mincho"/>
          <w:szCs w:val="20"/>
          <w:lang w:eastAsia="pt-BR"/>
        </w:rPr>
        <w:t>, salvo se restar previamente demonstrado que tal fornecedor não possua o insumo na quantidade ou qualidade necessária.</w:t>
      </w:r>
    </w:p>
    <w:p w14:paraId="6998E075" w14:textId="77777777" w:rsidR="00CB71DC" w:rsidRPr="00C03740" w:rsidRDefault="00CB71DC" w:rsidP="00F45F4F">
      <w:pPr>
        <w:widowControl w:val="0"/>
        <w:numPr>
          <w:ilvl w:val="3"/>
          <w:numId w:val="34"/>
        </w:numPr>
        <w:suppressAutoHyphens/>
        <w:spacing w:before="40" w:after="96"/>
        <w:ind w:left="851" w:hanging="851"/>
        <w:outlineLvl w:val="3"/>
        <w:rPr>
          <w:rFonts w:eastAsia="MS Mincho"/>
          <w:szCs w:val="20"/>
          <w:lang w:eastAsia="pt-BR"/>
        </w:rPr>
      </w:pPr>
      <w:r w:rsidRPr="00C03740">
        <w:rPr>
          <w:rFonts w:eastAsia="MS Mincho"/>
          <w:szCs w:val="20"/>
          <w:lang w:eastAsia="pt-BR"/>
        </w:rPr>
        <w:t>Volumes Componentes</w:t>
      </w:r>
    </w:p>
    <w:p w14:paraId="28E7E4D0" w14:textId="77777777" w:rsidR="00CB71DC" w:rsidRPr="00C03740" w:rsidRDefault="00CB71DC" w:rsidP="00896282">
      <w:pPr>
        <w:suppressAutoHyphens/>
        <w:spacing w:before="40" w:after="96" w:line="276" w:lineRule="auto"/>
        <w:ind w:left="1843"/>
        <w:rPr>
          <w:rFonts w:eastAsia="MS Mincho"/>
          <w:szCs w:val="20"/>
          <w:lang w:eastAsia="pt-BR"/>
        </w:rPr>
      </w:pPr>
      <w:r w:rsidRPr="00C03740">
        <w:rPr>
          <w:rFonts w:eastAsia="MS Mincho"/>
          <w:szCs w:val="20"/>
          <w:lang w:eastAsia="pt-BR"/>
        </w:rPr>
        <w:t>O Projeto Executivo deve ser composto dos volumes discriminados a seguir:</w:t>
      </w:r>
    </w:p>
    <w:p w14:paraId="6341C026" w14:textId="77777777" w:rsidR="00CB71DC" w:rsidRPr="00C03740" w:rsidRDefault="00CB71DC" w:rsidP="00896282">
      <w:pPr>
        <w:numPr>
          <w:ilvl w:val="0"/>
          <w:numId w:val="44"/>
        </w:numPr>
        <w:suppressAutoHyphens/>
        <w:spacing w:before="40" w:after="96" w:line="276" w:lineRule="auto"/>
        <w:ind w:left="1843" w:hanging="425"/>
        <w:rPr>
          <w:rFonts w:eastAsia="MS Mincho"/>
          <w:bCs/>
          <w:szCs w:val="20"/>
          <w:lang w:eastAsia="pt-BR"/>
        </w:rPr>
      </w:pPr>
      <w:r w:rsidRPr="00C03740">
        <w:rPr>
          <w:rFonts w:eastAsia="MS Mincho"/>
          <w:bCs/>
          <w:szCs w:val="20"/>
          <w:lang w:eastAsia="pt-BR"/>
        </w:rPr>
        <w:t>Volume 1 - Relatório do Projeto e Documentos para Licitação</w:t>
      </w:r>
    </w:p>
    <w:p w14:paraId="6C7561AC" w14:textId="77777777" w:rsidR="00CB71DC" w:rsidRPr="00C03740" w:rsidRDefault="00CB71DC" w:rsidP="00896282">
      <w:pPr>
        <w:suppressAutoHyphens/>
        <w:spacing w:before="40" w:after="96" w:line="276" w:lineRule="auto"/>
        <w:ind w:left="1843"/>
        <w:rPr>
          <w:rFonts w:eastAsia="MS Mincho"/>
          <w:szCs w:val="20"/>
          <w:lang w:eastAsia="pt-BR"/>
        </w:rPr>
      </w:pPr>
      <w:r w:rsidRPr="00C03740">
        <w:rPr>
          <w:rFonts w:eastAsia="MS Mincho"/>
          <w:szCs w:val="20"/>
          <w:lang w:eastAsia="pt-BR"/>
        </w:rPr>
        <w:t>Este volume deve conter uma síntese dos serviços a executar, os documentos necessários para a licitação, informações para a elaboração do Plano de Execução da Obra e as Especificações pertinentes aos serviços a serem executados. Apresentado em tamanho A4.</w:t>
      </w:r>
    </w:p>
    <w:p w14:paraId="6E30E497" w14:textId="77777777" w:rsidR="00CB71DC" w:rsidRPr="00C03740" w:rsidRDefault="00CB71DC" w:rsidP="00896282">
      <w:pPr>
        <w:numPr>
          <w:ilvl w:val="0"/>
          <w:numId w:val="44"/>
        </w:numPr>
        <w:suppressAutoHyphens/>
        <w:spacing w:before="40" w:after="96" w:line="276" w:lineRule="auto"/>
        <w:ind w:left="1843" w:hanging="425"/>
        <w:rPr>
          <w:rFonts w:eastAsia="MS Mincho"/>
          <w:bCs/>
          <w:szCs w:val="20"/>
          <w:lang w:eastAsia="pt-BR"/>
        </w:rPr>
      </w:pPr>
      <w:r w:rsidRPr="00C03740">
        <w:rPr>
          <w:rFonts w:eastAsia="MS Mincho"/>
          <w:bCs/>
          <w:szCs w:val="20"/>
          <w:lang w:eastAsia="pt-BR"/>
        </w:rPr>
        <w:t>Volume 2 - Projeto de Execução</w:t>
      </w:r>
    </w:p>
    <w:p w14:paraId="64BE5E47" w14:textId="77777777" w:rsidR="00CB71DC" w:rsidRPr="00C03740" w:rsidRDefault="00CB71DC" w:rsidP="00896282">
      <w:pPr>
        <w:suppressAutoHyphens/>
        <w:spacing w:before="40" w:after="96" w:line="276" w:lineRule="auto"/>
        <w:ind w:left="1843"/>
        <w:rPr>
          <w:rFonts w:eastAsia="MS Mincho"/>
          <w:szCs w:val="20"/>
          <w:lang w:eastAsia="pt-BR"/>
        </w:rPr>
      </w:pPr>
      <w:r w:rsidRPr="00C03740">
        <w:rPr>
          <w:rFonts w:eastAsia="MS Mincho"/>
          <w:szCs w:val="20"/>
          <w:lang w:eastAsia="pt-BR"/>
        </w:rPr>
        <w:t>Este volume deve conter plantas, listagens de serviços, projetos-tipo, seções transversais e demais informações de interesse para a execução do projeto. Apresentado em tamanho A3.</w:t>
      </w:r>
    </w:p>
    <w:p w14:paraId="7633B982" w14:textId="77777777" w:rsidR="00CB71DC" w:rsidRPr="00C03740" w:rsidRDefault="00CB71DC" w:rsidP="00896282">
      <w:pPr>
        <w:numPr>
          <w:ilvl w:val="0"/>
          <w:numId w:val="44"/>
        </w:numPr>
        <w:suppressAutoHyphens/>
        <w:spacing w:before="40" w:after="96" w:line="276" w:lineRule="auto"/>
        <w:ind w:left="1843" w:hanging="425"/>
        <w:rPr>
          <w:rFonts w:eastAsia="MS Mincho"/>
          <w:bCs/>
          <w:szCs w:val="20"/>
          <w:lang w:eastAsia="pt-BR"/>
        </w:rPr>
      </w:pPr>
      <w:r w:rsidRPr="00C03740">
        <w:rPr>
          <w:rFonts w:eastAsia="MS Mincho"/>
          <w:bCs/>
          <w:szCs w:val="20"/>
          <w:lang w:eastAsia="pt-BR"/>
        </w:rPr>
        <w:t>Volume 3 - Memória Justificativa</w:t>
      </w:r>
    </w:p>
    <w:p w14:paraId="3960A9C3" w14:textId="77777777" w:rsidR="00CB71DC" w:rsidRPr="00C03740" w:rsidRDefault="00CB71DC" w:rsidP="00896282">
      <w:pPr>
        <w:suppressAutoHyphens/>
        <w:spacing w:before="40" w:after="96" w:line="276" w:lineRule="auto"/>
        <w:ind w:left="1843"/>
        <w:rPr>
          <w:rFonts w:eastAsia="MS Mincho"/>
          <w:szCs w:val="20"/>
          <w:lang w:eastAsia="pt-BR"/>
        </w:rPr>
      </w:pPr>
      <w:r w:rsidRPr="00C03740">
        <w:rPr>
          <w:rFonts w:eastAsia="MS Mincho"/>
          <w:szCs w:val="20"/>
          <w:lang w:eastAsia="pt-BR"/>
        </w:rPr>
        <w:t xml:space="preserve">Este volume deve reunir todas as metodologias que possibilitaram a definição das soluções a serem adotadas para os diversos itens de serviços. Deve apresentar, também, todos os estudos realizados que, de alguma forma, orientaram as tomadas de decisões com relação às soluções adotadas. Neste volume também deve ser apresentado o croqui de locação, com as coordenadas, dos pontos de retirada de amostra para os ensaios. </w:t>
      </w:r>
    </w:p>
    <w:p w14:paraId="4C5D694B" w14:textId="77777777" w:rsidR="00CB71DC" w:rsidRPr="00C03740" w:rsidRDefault="00CB71DC" w:rsidP="00896282">
      <w:pPr>
        <w:suppressAutoHyphens/>
        <w:spacing w:before="40" w:after="96" w:line="276" w:lineRule="auto"/>
        <w:ind w:left="1843"/>
        <w:rPr>
          <w:rFonts w:eastAsia="MS Mincho"/>
          <w:szCs w:val="20"/>
          <w:lang w:eastAsia="pt-BR"/>
        </w:rPr>
      </w:pPr>
      <w:r w:rsidRPr="00C03740">
        <w:rPr>
          <w:rFonts w:eastAsia="MS Mincho"/>
          <w:szCs w:val="20"/>
          <w:lang w:eastAsia="pt-BR"/>
        </w:rPr>
        <w:t>Apresentado em tamanho A4.</w:t>
      </w:r>
    </w:p>
    <w:p w14:paraId="369D38B7" w14:textId="77777777" w:rsidR="00CB71DC" w:rsidRPr="00C03740" w:rsidRDefault="00CB71DC" w:rsidP="00896282">
      <w:pPr>
        <w:numPr>
          <w:ilvl w:val="0"/>
          <w:numId w:val="44"/>
        </w:numPr>
        <w:suppressAutoHyphens/>
        <w:spacing w:before="40" w:after="96" w:line="276" w:lineRule="auto"/>
        <w:ind w:left="1843" w:hanging="425"/>
        <w:rPr>
          <w:rFonts w:eastAsia="MS Mincho"/>
          <w:bCs/>
          <w:szCs w:val="20"/>
          <w:lang w:eastAsia="pt-BR"/>
        </w:rPr>
      </w:pPr>
      <w:r w:rsidRPr="00C03740">
        <w:rPr>
          <w:rFonts w:eastAsia="MS Mincho"/>
          <w:bCs/>
          <w:szCs w:val="20"/>
          <w:lang w:eastAsia="pt-BR"/>
        </w:rPr>
        <w:t>Volume 3A - Estudos Geotécnicos</w:t>
      </w:r>
    </w:p>
    <w:p w14:paraId="48958F7C" w14:textId="77777777" w:rsidR="00CB71DC" w:rsidRPr="00C03740" w:rsidRDefault="00CB71DC" w:rsidP="00896282">
      <w:pPr>
        <w:suppressAutoHyphens/>
        <w:spacing w:before="40" w:after="96" w:line="276" w:lineRule="auto"/>
        <w:ind w:left="1843"/>
        <w:rPr>
          <w:rFonts w:eastAsia="MS Mincho"/>
          <w:szCs w:val="20"/>
          <w:lang w:eastAsia="pt-BR"/>
        </w:rPr>
      </w:pPr>
      <w:r w:rsidRPr="00C03740">
        <w:rPr>
          <w:rFonts w:eastAsia="MS Mincho"/>
          <w:szCs w:val="20"/>
          <w:lang w:eastAsia="pt-BR"/>
        </w:rPr>
        <w:t xml:space="preserve">Este volume deve reunir todas as informações de campo e de laboratório, inerentes, areais e pedreiras utilizadas no projeto. Portanto, deve apresentar o estudo completo realizado e nas ocorrências de materiais para drenagem e pavimentação, incluindo os boletins de sondagens, os resultados dos ensaios, os croquis das ocorrências de materiais e o resumo das análises estatísticas realizadas. </w:t>
      </w:r>
    </w:p>
    <w:p w14:paraId="2CAE5B12" w14:textId="77777777" w:rsidR="00CB71DC" w:rsidRPr="00C03740" w:rsidRDefault="00CB71DC" w:rsidP="00896282">
      <w:pPr>
        <w:suppressAutoHyphens/>
        <w:spacing w:before="40" w:after="96" w:line="276" w:lineRule="auto"/>
        <w:ind w:left="1843"/>
        <w:rPr>
          <w:rFonts w:eastAsia="MS Mincho"/>
          <w:szCs w:val="20"/>
          <w:lang w:eastAsia="pt-BR"/>
        </w:rPr>
      </w:pPr>
      <w:r w:rsidRPr="00C03740">
        <w:rPr>
          <w:rFonts w:eastAsia="MS Mincho"/>
          <w:szCs w:val="20"/>
          <w:lang w:eastAsia="pt-BR"/>
        </w:rPr>
        <w:t xml:space="preserve">Apresentado em tamanho A4. </w:t>
      </w:r>
    </w:p>
    <w:p w14:paraId="37E87EE8" w14:textId="4F76C671" w:rsidR="00CB71DC" w:rsidRPr="00C03740" w:rsidRDefault="00CB71DC" w:rsidP="00896282">
      <w:pPr>
        <w:numPr>
          <w:ilvl w:val="0"/>
          <w:numId w:val="44"/>
        </w:numPr>
        <w:suppressAutoHyphens/>
        <w:spacing w:before="40" w:after="96" w:line="276" w:lineRule="auto"/>
        <w:ind w:left="1843" w:hanging="425"/>
        <w:rPr>
          <w:rFonts w:eastAsia="MS Mincho"/>
          <w:bCs/>
          <w:szCs w:val="20"/>
          <w:lang w:eastAsia="pt-BR"/>
        </w:rPr>
      </w:pPr>
      <w:r w:rsidRPr="005803B2">
        <w:rPr>
          <w:rFonts w:eastAsia="MS Mincho"/>
          <w:bCs/>
          <w:szCs w:val="20"/>
          <w:lang w:eastAsia="pt-BR"/>
        </w:rPr>
        <w:t>Volume 3</w:t>
      </w:r>
      <w:r w:rsidR="005803B2" w:rsidRPr="005803B2">
        <w:rPr>
          <w:rFonts w:eastAsia="MS Mincho"/>
          <w:bCs/>
          <w:szCs w:val="20"/>
          <w:lang w:eastAsia="pt-BR"/>
        </w:rPr>
        <w:t>B</w:t>
      </w:r>
      <w:r w:rsidRPr="00C03740">
        <w:rPr>
          <w:rFonts w:eastAsia="MS Mincho"/>
          <w:bCs/>
          <w:szCs w:val="20"/>
          <w:lang w:eastAsia="pt-BR"/>
        </w:rPr>
        <w:t>– Notas de Serviço e Cálculo de Volumes</w:t>
      </w:r>
    </w:p>
    <w:p w14:paraId="7DE0FFCB" w14:textId="77777777" w:rsidR="00896282" w:rsidRDefault="00CB71DC" w:rsidP="00896282">
      <w:pPr>
        <w:suppressAutoHyphens/>
        <w:spacing w:before="40" w:after="96" w:line="276" w:lineRule="auto"/>
        <w:ind w:left="1843"/>
        <w:rPr>
          <w:rFonts w:eastAsia="MS Mincho"/>
          <w:szCs w:val="20"/>
          <w:lang w:eastAsia="pt-BR"/>
        </w:rPr>
      </w:pPr>
      <w:r w:rsidRPr="00C03740">
        <w:rPr>
          <w:rFonts w:eastAsia="MS Mincho"/>
          <w:szCs w:val="20"/>
          <w:lang w:eastAsia="pt-BR"/>
        </w:rPr>
        <w:t xml:space="preserve">Este volume deve apresentar as Notas de Serviço e Cálculo de Volumes para a rodovia projetada. </w:t>
      </w:r>
    </w:p>
    <w:p w14:paraId="1806FA96" w14:textId="29D57B1E" w:rsidR="00CB71DC" w:rsidRPr="00C03740" w:rsidRDefault="00CB71DC" w:rsidP="00896282">
      <w:pPr>
        <w:suppressAutoHyphens/>
        <w:spacing w:before="40" w:after="96" w:line="276" w:lineRule="auto"/>
        <w:ind w:left="1843"/>
        <w:rPr>
          <w:rFonts w:eastAsia="MS Mincho"/>
          <w:szCs w:val="20"/>
          <w:lang w:eastAsia="pt-BR"/>
        </w:rPr>
      </w:pPr>
      <w:r w:rsidRPr="00C03740">
        <w:rPr>
          <w:rFonts w:eastAsia="MS Mincho"/>
          <w:szCs w:val="20"/>
          <w:lang w:eastAsia="pt-BR"/>
        </w:rPr>
        <w:t>Apresentado em tamanho A4.</w:t>
      </w:r>
    </w:p>
    <w:p w14:paraId="5EC7FF84" w14:textId="77777777" w:rsidR="00CB71DC" w:rsidRPr="00C03740" w:rsidRDefault="00CB71DC" w:rsidP="00896282">
      <w:pPr>
        <w:numPr>
          <w:ilvl w:val="0"/>
          <w:numId w:val="44"/>
        </w:numPr>
        <w:suppressAutoHyphens/>
        <w:spacing w:before="40" w:after="96" w:line="276" w:lineRule="auto"/>
        <w:ind w:left="1843" w:hanging="425"/>
        <w:rPr>
          <w:rFonts w:eastAsia="MS Mincho"/>
          <w:bCs/>
          <w:szCs w:val="20"/>
          <w:lang w:eastAsia="pt-BR"/>
        </w:rPr>
      </w:pPr>
      <w:r w:rsidRPr="00C03740">
        <w:rPr>
          <w:rFonts w:eastAsia="MS Mincho"/>
          <w:bCs/>
          <w:szCs w:val="20"/>
          <w:lang w:eastAsia="pt-BR"/>
        </w:rPr>
        <w:t>Volume 4 - Orçamento e Plano de Execução da Obra</w:t>
      </w:r>
    </w:p>
    <w:p w14:paraId="1B0C82B8" w14:textId="77777777" w:rsidR="00896282" w:rsidRDefault="00CB71DC" w:rsidP="00896282">
      <w:pPr>
        <w:suppressAutoHyphens/>
        <w:spacing w:before="40" w:after="96" w:line="276" w:lineRule="auto"/>
        <w:ind w:left="1843"/>
        <w:rPr>
          <w:rFonts w:eastAsia="MS Mincho"/>
          <w:szCs w:val="20"/>
          <w:lang w:eastAsia="pt-BR"/>
        </w:rPr>
      </w:pPr>
      <w:r w:rsidRPr="00C03740">
        <w:rPr>
          <w:rFonts w:eastAsia="MS Mincho"/>
          <w:szCs w:val="20"/>
          <w:lang w:eastAsia="pt-BR"/>
        </w:rPr>
        <w:lastRenderedPageBreak/>
        <w:t xml:space="preserve">Este volume deve apresentar o demonstrativo de quantidades, distâncias médias de transporte, consumo de materiais, plano de execução da obra, resumo dos preços, o demonstrativo do orçamento e as composições de preços unitários.  </w:t>
      </w:r>
    </w:p>
    <w:p w14:paraId="25382340" w14:textId="0E2ACD23" w:rsidR="00CB71DC" w:rsidRPr="00C03740" w:rsidRDefault="00CB71DC" w:rsidP="00896282">
      <w:pPr>
        <w:suppressAutoHyphens/>
        <w:spacing w:before="40" w:after="96" w:line="276" w:lineRule="auto"/>
        <w:ind w:left="1843"/>
        <w:rPr>
          <w:rFonts w:eastAsia="MS Mincho"/>
          <w:szCs w:val="20"/>
          <w:lang w:eastAsia="pt-BR"/>
        </w:rPr>
      </w:pPr>
      <w:r w:rsidRPr="00C03740">
        <w:rPr>
          <w:rFonts w:eastAsia="MS Mincho"/>
          <w:szCs w:val="20"/>
          <w:lang w:eastAsia="pt-BR"/>
        </w:rPr>
        <w:t>Apresentado em tamanho A4.</w:t>
      </w:r>
    </w:p>
    <w:p w14:paraId="75AD1A39" w14:textId="77777777" w:rsidR="00CB71DC" w:rsidRPr="00C03740" w:rsidRDefault="00CB71DC" w:rsidP="00896282">
      <w:pPr>
        <w:pStyle w:val="Ttulo3"/>
        <w:numPr>
          <w:ilvl w:val="2"/>
          <w:numId w:val="34"/>
        </w:numPr>
        <w:tabs>
          <w:tab w:val="clear" w:pos="1015"/>
          <w:tab w:val="num" w:pos="1276"/>
        </w:tabs>
        <w:ind w:left="1276" w:hanging="425"/>
        <w:rPr>
          <w:rFonts w:eastAsia="MS Mincho"/>
        </w:rPr>
      </w:pPr>
      <w:r w:rsidRPr="00C03740">
        <w:rPr>
          <w:rFonts w:eastAsia="MS Mincho"/>
        </w:rPr>
        <w:t>Controle Tecnológico</w:t>
      </w:r>
    </w:p>
    <w:p w14:paraId="0CD403F5" w14:textId="77777777" w:rsidR="005878BA" w:rsidRPr="00C03740" w:rsidRDefault="005878BA" w:rsidP="005878BA">
      <w:pPr>
        <w:rPr>
          <w:szCs w:val="20"/>
          <w:lang w:eastAsia="pt-BR"/>
        </w:rPr>
      </w:pPr>
    </w:p>
    <w:p w14:paraId="3CA87C3C" w14:textId="16A7D691" w:rsidR="00CB71DC" w:rsidRPr="00C03740" w:rsidRDefault="00CB71DC" w:rsidP="007A192F">
      <w:pPr>
        <w:widowControl w:val="0"/>
        <w:numPr>
          <w:ilvl w:val="3"/>
          <w:numId w:val="34"/>
        </w:numPr>
        <w:suppressAutoHyphens/>
        <w:spacing w:before="40" w:after="96"/>
        <w:ind w:left="851" w:hanging="851"/>
        <w:outlineLvl w:val="3"/>
        <w:rPr>
          <w:rFonts w:eastAsia="MS Mincho"/>
          <w:szCs w:val="20"/>
          <w:lang w:eastAsia="pt-BR"/>
        </w:rPr>
      </w:pPr>
      <w:r w:rsidRPr="00C03740">
        <w:rPr>
          <w:rFonts w:eastAsia="MS Mincho"/>
          <w:szCs w:val="20"/>
          <w:lang w:eastAsia="pt-BR"/>
        </w:rPr>
        <w:t xml:space="preserve">O controle tecnológico se aplica tanto na fase de projeto quanto na fase de execução </w:t>
      </w:r>
      <w:r w:rsidR="00583861">
        <w:rPr>
          <w:rFonts w:eastAsia="MS Mincho"/>
          <w:szCs w:val="20"/>
          <w:lang w:eastAsia="pt-BR"/>
        </w:rPr>
        <w:t>dos serviços</w:t>
      </w:r>
      <w:r w:rsidRPr="00C03740">
        <w:rPr>
          <w:rFonts w:eastAsia="MS Mincho"/>
          <w:szCs w:val="20"/>
          <w:lang w:eastAsia="pt-BR"/>
        </w:rPr>
        <w:t>.</w:t>
      </w:r>
    </w:p>
    <w:p w14:paraId="26B2E669" w14:textId="77777777" w:rsidR="00CB71DC" w:rsidRPr="00C03740" w:rsidRDefault="00CB71DC" w:rsidP="007A192F">
      <w:pPr>
        <w:widowControl w:val="0"/>
        <w:numPr>
          <w:ilvl w:val="3"/>
          <w:numId w:val="34"/>
        </w:numPr>
        <w:suppressAutoHyphens/>
        <w:spacing w:before="40" w:after="96"/>
        <w:ind w:left="851" w:hanging="851"/>
        <w:outlineLvl w:val="3"/>
        <w:rPr>
          <w:rFonts w:eastAsia="MS Mincho"/>
          <w:szCs w:val="20"/>
          <w:lang w:eastAsia="pt-BR"/>
        </w:rPr>
      </w:pPr>
      <w:r w:rsidRPr="00C03740">
        <w:rPr>
          <w:rFonts w:eastAsia="MS Mincho"/>
          <w:szCs w:val="20"/>
          <w:lang w:eastAsia="pt-BR"/>
        </w:rPr>
        <w:t>Competirá à empresa contratada o controle tecnológico indicado nas especificações vigentes do DNIT referente aos serviços executados, sendo possível enfatizar:</w:t>
      </w:r>
    </w:p>
    <w:p w14:paraId="383E111A" w14:textId="77777777" w:rsidR="00CB71DC" w:rsidRPr="00C03740" w:rsidRDefault="00CB71DC" w:rsidP="00896282">
      <w:pPr>
        <w:numPr>
          <w:ilvl w:val="0"/>
          <w:numId w:val="45"/>
        </w:numPr>
        <w:suppressAutoHyphens/>
        <w:spacing w:before="120" w:after="60"/>
        <w:ind w:left="1843" w:hanging="425"/>
        <w:outlineLvl w:val="2"/>
        <w:rPr>
          <w:rFonts w:eastAsia="MS Mincho"/>
          <w:szCs w:val="20"/>
          <w:lang w:eastAsia="pt-BR"/>
        </w:rPr>
      </w:pPr>
      <w:r w:rsidRPr="00C03740">
        <w:rPr>
          <w:rFonts w:eastAsia="MS Mincho"/>
          <w:szCs w:val="20"/>
          <w:lang w:eastAsia="pt-BR"/>
        </w:rPr>
        <w:t>O controle de qualidades dos materiais empregados na camada do pavimento;</w:t>
      </w:r>
    </w:p>
    <w:p w14:paraId="4022ECCF" w14:textId="77777777" w:rsidR="00CB71DC" w:rsidRPr="00C03740" w:rsidRDefault="00CB71DC" w:rsidP="00896282">
      <w:pPr>
        <w:numPr>
          <w:ilvl w:val="0"/>
          <w:numId w:val="45"/>
        </w:numPr>
        <w:suppressAutoHyphens/>
        <w:spacing w:before="120" w:after="60"/>
        <w:ind w:left="1843" w:hanging="425"/>
        <w:outlineLvl w:val="2"/>
        <w:rPr>
          <w:rFonts w:eastAsia="MS Mincho"/>
          <w:szCs w:val="20"/>
          <w:lang w:eastAsia="pt-BR"/>
        </w:rPr>
      </w:pPr>
      <w:r w:rsidRPr="00C03740">
        <w:rPr>
          <w:rFonts w:eastAsia="MS Mincho"/>
          <w:szCs w:val="20"/>
          <w:lang w:eastAsia="pt-BR"/>
        </w:rPr>
        <w:t>A execução dos ensaios geotécnicos na pista e no laboratório;</w:t>
      </w:r>
    </w:p>
    <w:p w14:paraId="16E39D4A" w14:textId="5C72BA0C" w:rsidR="00CB71DC" w:rsidRPr="00C03740" w:rsidRDefault="00CB71DC" w:rsidP="00896282">
      <w:pPr>
        <w:numPr>
          <w:ilvl w:val="0"/>
          <w:numId w:val="45"/>
        </w:numPr>
        <w:suppressAutoHyphens/>
        <w:spacing w:before="120" w:after="60"/>
        <w:ind w:left="1843" w:hanging="425"/>
        <w:outlineLvl w:val="2"/>
        <w:rPr>
          <w:rFonts w:eastAsia="MS Mincho"/>
          <w:szCs w:val="20"/>
          <w:lang w:eastAsia="pt-BR"/>
        </w:rPr>
      </w:pPr>
      <w:r w:rsidRPr="00C03740">
        <w:rPr>
          <w:rFonts w:eastAsia="MS Mincho"/>
          <w:szCs w:val="20"/>
          <w:lang w:eastAsia="pt-BR"/>
        </w:rPr>
        <w:t xml:space="preserve">A execução de ensaios de caracterização de todos os materiais betuminosos e de concreto a serem utilizados na obra, inclusive os materiais provenientes de jazidas, areais </w:t>
      </w:r>
      <w:r w:rsidR="00EF6590" w:rsidRPr="00C03740">
        <w:rPr>
          <w:rFonts w:eastAsia="MS Mincho"/>
          <w:szCs w:val="20"/>
          <w:lang w:eastAsia="pt-BR"/>
        </w:rPr>
        <w:t>etc.;</w:t>
      </w:r>
    </w:p>
    <w:p w14:paraId="3515DC6D" w14:textId="77777777" w:rsidR="00CB71DC" w:rsidRPr="00C03740" w:rsidRDefault="00CB71DC" w:rsidP="00896282">
      <w:pPr>
        <w:numPr>
          <w:ilvl w:val="0"/>
          <w:numId w:val="45"/>
        </w:numPr>
        <w:suppressAutoHyphens/>
        <w:spacing w:before="120" w:after="60"/>
        <w:ind w:left="1843" w:hanging="425"/>
        <w:outlineLvl w:val="2"/>
        <w:rPr>
          <w:rFonts w:eastAsia="MS Mincho"/>
          <w:szCs w:val="20"/>
          <w:lang w:eastAsia="pt-BR"/>
        </w:rPr>
      </w:pPr>
      <w:r w:rsidRPr="00C03740">
        <w:rPr>
          <w:rFonts w:eastAsia="MS Mincho"/>
          <w:szCs w:val="20"/>
          <w:lang w:eastAsia="pt-BR"/>
        </w:rPr>
        <w:t>O georreferenciamento de todos os pontos de coleta do material para a realização dos ensaios, constando no laudo do ensaio as coordenadas;</w:t>
      </w:r>
    </w:p>
    <w:p w14:paraId="22B61273" w14:textId="304A1ADE" w:rsidR="00CB71DC" w:rsidRPr="00C03740" w:rsidRDefault="00CB71DC" w:rsidP="00896282">
      <w:pPr>
        <w:numPr>
          <w:ilvl w:val="0"/>
          <w:numId w:val="45"/>
        </w:numPr>
        <w:suppressAutoHyphens/>
        <w:spacing w:before="120" w:after="60"/>
        <w:ind w:left="1843" w:hanging="425"/>
        <w:outlineLvl w:val="2"/>
        <w:rPr>
          <w:rFonts w:eastAsia="MS Mincho"/>
          <w:szCs w:val="20"/>
          <w:lang w:eastAsia="pt-BR"/>
        </w:rPr>
      </w:pPr>
      <w:r w:rsidRPr="00C03740">
        <w:rPr>
          <w:rFonts w:eastAsia="MS Mincho"/>
          <w:szCs w:val="20"/>
          <w:lang w:eastAsia="pt-BR"/>
        </w:rPr>
        <w:t xml:space="preserve">A análise de todos os ensaios realizados </w:t>
      </w:r>
      <w:r w:rsidR="00583861">
        <w:rPr>
          <w:rFonts w:eastAsia="MS Mincho"/>
          <w:szCs w:val="20"/>
          <w:lang w:eastAsia="pt-BR"/>
        </w:rPr>
        <w:t>nos serviços</w:t>
      </w:r>
      <w:r w:rsidRPr="00C03740">
        <w:rPr>
          <w:rFonts w:eastAsia="MS Mincho"/>
          <w:szCs w:val="20"/>
          <w:lang w:eastAsia="pt-BR"/>
        </w:rPr>
        <w:t xml:space="preserve"> e os controles efetuados, indicando: a localização, resultados, controles estatísticos e as respectivas medidas corretivas necessárias;</w:t>
      </w:r>
    </w:p>
    <w:p w14:paraId="3DEE78E1" w14:textId="77777777" w:rsidR="00CB71DC" w:rsidRPr="00C03740" w:rsidRDefault="00CB71DC" w:rsidP="00896282">
      <w:pPr>
        <w:numPr>
          <w:ilvl w:val="0"/>
          <w:numId w:val="45"/>
        </w:numPr>
        <w:suppressAutoHyphens/>
        <w:spacing w:before="120" w:after="60"/>
        <w:ind w:left="1843" w:hanging="425"/>
        <w:outlineLvl w:val="2"/>
        <w:rPr>
          <w:rFonts w:eastAsia="MS Mincho"/>
          <w:szCs w:val="20"/>
          <w:lang w:eastAsia="pt-BR"/>
        </w:rPr>
      </w:pPr>
      <w:r w:rsidRPr="00C03740">
        <w:rPr>
          <w:rFonts w:eastAsia="MS Mincho"/>
          <w:szCs w:val="20"/>
          <w:lang w:eastAsia="pt-BR"/>
        </w:rPr>
        <w:t>O controle de compactação na camada de revestimento do pavimento projetado;</w:t>
      </w:r>
    </w:p>
    <w:p w14:paraId="00A024F0" w14:textId="77777777" w:rsidR="00CB71DC" w:rsidRPr="00C03740" w:rsidRDefault="00CB71DC" w:rsidP="00896282">
      <w:pPr>
        <w:numPr>
          <w:ilvl w:val="0"/>
          <w:numId w:val="45"/>
        </w:numPr>
        <w:suppressAutoHyphens/>
        <w:spacing w:before="120" w:after="60"/>
        <w:ind w:left="1843" w:hanging="425"/>
        <w:outlineLvl w:val="2"/>
        <w:rPr>
          <w:rFonts w:eastAsia="MS Mincho"/>
          <w:szCs w:val="20"/>
          <w:lang w:eastAsia="pt-BR"/>
        </w:rPr>
      </w:pPr>
      <w:r w:rsidRPr="00C03740">
        <w:rPr>
          <w:rFonts w:eastAsia="MS Mincho"/>
          <w:szCs w:val="20"/>
          <w:lang w:eastAsia="pt-BR"/>
        </w:rPr>
        <w:t>A execução de ensaios para verificação da irregularidade longitudinal do pavimento;</w:t>
      </w:r>
    </w:p>
    <w:p w14:paraId="1AB5AC75" w14:textId="77777777" w:rsidR="00CB71DC" w:rsidRPr="00C03740" w:rsidRDefault="00CB71DC" w:rsidP="00896282">
      <w:pPr>
        <w:numPr>
          <w:ilvl w:val="0"/>
          <w:numId w:val="45"/>
        </w:numPr>
        <w:suppressAutoHyphens/>
        <w:spacing w:before="120" w:after="60"/>
        <w:ind w:left="1843" w:hanging="425"/>
        <w:outlineLvl w:val="2"/>
        <w:rPr>
          <w:rFonts w:eastAsia="MS Mincho"/>
          <w:szCs w:val="20"/>
          <w:lang w:eastAsia="pt-BR"/>
        </w:rPr>
      </w:pPr>
      <w:r w:rsidRPr="00C03740">
        <w:rPr>
          <w:rFonts w:eastAsia="MS Mincho"/>
          <w:szCs w:val="20"/>
          <w:lang w:eastAsia="pt-BR"/>
        </w:rPr>
        <w:t>Demais ensaios que se façam necessários pelos parâmetros exigidos em projeto;</w:t>
      </w:r>
    </w:p>
    <w:p w14:paraId="46A5D0DB" w14:textId="0464F6B8" w:rsidR="00CB71DC" w:rsidRPr="00C03740" w:rsidRDefault="00CB71DC" w:rsidP="00896282">
      <w:pPr>
        <w:numPr>
          <w:ilvl w:val="0"/>
          <w:numId w:val="45"/>
        </w:numPr>
        <w:suppressAutoHyphens/>
        <w:spacing w:before="120" w:after="60"/>
        <w:ind w:left="1843" w:hanging="425"/>
        <w:outlineLvl w:val="2"/>
        <w:rPr>
          <w:rFonts w:eastAsia="MS Mincho"/>
          <w:szCs w:val="20"/>
          <w:lang w:eastAsia="pt-BR"/>
        </w:rPr>
      </w:pPr>
      <w:r w:rsidRPr="00C03740">
        <w:rPr>
          <w:rFonts w:eastAsia="MS Mincho"/>
          <w:szCs w:val="20"/>
          <w:lang w:eastAsia="pt-BR"/>
        </w:rPr>
        <w:t xml:space="preserve">Deverão </w:t>
      </w:r>
      <w:r w:rsidRPr="005F47CE">
        <w:rPr>
          <w:rFonts w:eastAsia="MS Mincho"/>
          <w:szCs w:val="20"/>
          <w:lang w:eastAsia="pt-BR"/>
        </w:rPr>
        <w:t xml:space="preserve">ser entregues ao fiscal do contrato os resultados dos ensaios para inclusão nos processos de medição, a relação dos ensaios mínimos a serem apresentados encontra-se no </w:t>
      </w:r>
      <w:r w:rsidR="00896282" w:rsidRPr="005F47CE">
        <w:rPr>
          <w:rFonts w:eastAsia="MS Mincho"/>
          <w:i/>
          <w:iCs/>
          <w:szCs w:val="20"/>
          <w:lang w:eastAsia="pt-BR"/>
        </w:rPr>
        <w:t>ANEXO 14</w:t>
      </w:r>
      <w:r w:rsidRPr="005F47CE">
        <w:rPr>
          <w:rFonts w:eastAsia="MS Mincho"/>
          <w:szCs w:val="20"/>
          <w:lang w:eastAsia="pt-BR"/>
        </w:rPr>
        <w:t>. A critério da fiscalização, poderão ser solicitados à contratada a realização de ensaios complementares</w:t>
      </w:r>
      <w:r w:rsidRPr="00C03740">
        <w:rPr>
          <w:rFonts w:eastAsia="MS Mincho"/>
          <w:szCs w:val="20"/>
          <w:lang w:eastAsia="pt-BR"/>
        </w:rPr>
        <w:t>.</w:t>
      </w:r>
    </w:p>
    <w:p w14:paraId="624A4A6B" w14:textId="77777777" w:rsidR="00CB71DC" w:rsidRPr="00C03740" w:rsidRDefault="00CB71DC" w:rsidP="007A192F">
      <w:pPr>
        <w:widowControl w:val="0"/>
        <w:numPr>
          <w:ilvl w:val="3"/>
          <w:numId w:val="34"/>
        </w:numPr>
        <w:suppressAutoHyphens/>
        <w:spacing w:before="40" w:after="96"/>
        <w:ind w:left="851" w:hanging="851"/>
        <w:outlineLvl w:val="3"/>
        <w:rPr>
          <w:rFonts w:eastAsia="MS Mincho"/>
          <w:szCs w:val="20"/>
          <w:lang w:eastAsia="pt-BR"/>
        </w:rPr>
      </w:pPr>
      <w:r w:rsidRPr="00C03740">
        <w:rPr>
          <w:rFonts w:eastAsia="MS Mincho"/>
          <w:szCs w:val="20"/>
          <w:lang w:eastAsia="pt-BR"/>
        </w:rPr>
        <w:t>Competirá à Codevasf acompanhar a realização do controle tecnológico de materiais e processos construtivos utilizados no empreendimento, executados pela contratada, verificando a conformidade dos mesmos, exigindo que estes sejam realizados dentro das normas técnicas e executados por empresas ou profissionais devidamente qualificados.</w:t>
      </w:r>
    </w:p>
    <w:p w14:paraId="5715DFC2" w14:textId="77777777" w:rsidR="00CB71DC" w:rsidRPr="00C03740" w:rsidRDefault="00CB71DC" w:rsidP="007A192F">
      <w:pPr>
        <w:widowControl w:val="0"/>
        <w:numPr>
          <w:ilvl w:val="3"/>
          <w:numId w:val="34"/>
        </w:numPr>
        <w:suppressAutoHyphens/>
        <w:spacing w:before="40" w:after="96"/>
        <w:ind w:left="851" w:hanging="851"/>
        <w:outlineLvl w:val="3"/>
        <w:rPr>
          <w:rFonts w:eastAsia="MS Mincho"/>
          <w:szCs w:val="20"/>
          <w:lang w:eastAsia="pt-BR"/>
        </w:rPr>
      </w:pPr>
      <w:r w:rsidRPr="00C03740">
        <w:rPr>
          <w:rFonts w:eastAsia="MS Mincho"/>
          <w:szCs w:val="20"/>
          <w:lang w:eastAsia="pt-BR"/>
        </w:rPr>
        <w:t>Aspectos de Controle de Qualidade</w:t>
      </w:r>
    </w:p>
    <w:p w14:paraId="7D35FD19" w14:textId="77777777" w:rsidR="00CB71DC" w:rsidRPr="00C03740" w:rsidRDefault="00CB71DC" w:rsidP="007A192F">
      <w:pPr>
        <w:numPr>
          <w:ilvl w:val="4"/>
          <w:numId w:val="34"/>
        </w:numPr>
        <w:suppressAutoHyphens/>
        <w:spacing w:before="120" w:after="60"/>
        <w:ind w:left="993" w:hanging="993"/>
        <w:outlineLvl w:val="2"/>
        <w:rPr>
          <w:rFonts w:eastAsia="MS Mincho"/>
          <w:szCs w:val="20"/>
          <w:lang w:eastAsia="pt-BR"/>
        </w:rPr>
      </w:pPr>
      <w:r w:rsidRPr="00C03740">
        <w:rPr>
          <w:rFonts w:eastAsia="MS Mincho"/>
          <w:szCs w:val="20"/>
          <w:lang w:eastAsia="pt-BR"/>
        </w:rPr>
        <w:t>Cabe à contratada:</w:t>
      </w:r>
    </w:p>
    <w:p w14:paraId="1B3BB04E" w14:textId="2B1DB564" w:rsidR="00CB71DC" w:rsidRPr="00C03740" w:rsidRDefault="00CB71DC" w:rsidP="00896282">
      <w:pPr>
        <w:numPr>
          <w:ilvl w:val="0"/>
          <w:numId w:val="109"/>
        </w:numPr>
        <w:suppressAutoHyphens/>
        <w:spacing w:before="120" w:after="60"/>
        <w:ind w:left="1843" w:hanging="425"/>
        <w:outlineLvl w:val="2"/>
        <w:rPr>
          <w:rFonts w:eastAsia="MS Mincho"/>
          <w:szCs w:val="20"/>
          <w:lang w:eastAsia="pt-BR"/>
        </w:rPr>
      </w:pPr>
      <w:r w:rsidRPr="00C03740">
        <w:rPr>
          <w:rFonts w:eastAsia="MS Mincho"/>
          <w:szCs w:val="20"/>
          <w:lang w:eastAsia="pt-BR"/>
        </w:rPr>
        <w:t>Responsabilizar-se pelo controle de qualidade dos serviços executados;</w:t>
      </w:r>
    </w:p>
    <w:p w14:paraId="5BE75C81" w14:textId="6716CFD7" w:rsidR="00CB71DC" w:rsidRPr="00C03740" w:rsidRDefault="00CB71DC" w:rsidP="00896282">
      <w:pPr>
        <w:numPr>
          <w:ilvl w:val="0"/>
          <w:numId w:val="109"/>
        </w:numPr>
        <w:suppressAutoHyphens/>
        <w:spacing w:before="120" w:after="60"/>
        <w:ind w:left="1843" w:hanging="425"/>
        <w:outlineLvl w:val="2"/>
        <w:rPr>
          <w:rFonts w:eastAsia="MS Mincho"/>
          <w:szCs w:val="20"/>
          <w:lang w:eastAsia="pt-BR"/>
        </w:rPr>
      </w:pPr>
      <w:r w:rsidRPr="00C03740">
        <w:rPr>
          <w:rFonts w:eastAsia="MS Mincho"/>
          <w:szCs w:val="20"/>
          <w:lang w:eastAsia="pt-BR"/>
        </w:rPr>
        <w:t xml:space="preserve">Manter instalados e em plenas condições de operação, em local próprio da contratada, os laboratórios necessários e suficientes para manter o controle tecnológico adequado de todos os serviços executados na obra. Quando ocorrer redução do ritmo </w:t>
      </w:r>
      <w:r w:rsidR="00EC46A8">
        <w:rPr>
          <w:rFonts w:eastAsia="MS Mincho"/>
          <w:szCs w:val="20"/>
          <w:lang w:eastAsia="pt-BR"/>
        </w:rPr>
        <w:t>dos serviços</w:t>
      </w:r>
      <w:r w:rsidRPr="00C03740">
        <w:rPr>
          <w:rFonts w:eastAsia="MS Mincho"/>
          <w:szCs w:val="20"/>
          <w:lang w:eastAsia="pt-BR"/>
        </w:rPr>
        <w:t xml:space="preserve"> ou de paralização total, a contratada deverá compatibilizar sua mão de obra e equipamentos, de forma a se manter o equilíbrio econômico-financeiro de seu contrato durante todo o período de execução d</w:t>
      </w:r>
      <w:r w:rsidR="00EC46A8">
        <w:rPr>
          <w:rFonts w:eastAsia="MS Mincho"/>
          <w:szCs w:val="20"/>
          <w:lang w:eastAsia="pt-BR"/>
        </w:rPr>
        <w:t>os serviços</w:t>
      </w:r>
      <w:r w:rsidRPr="00C03740">
        <w:rPr>
          <w:rFonts w:eastAsia="MS Mincho"/>
          <w:szCs w:val="20"/>
          <w:lang w:eastAsia="pt-BR"/>
        </w:rPr>
        <w:t>.</w:t>
      </w:r>
    </w:p>
    <w:p w14:paraId="55D4953B" w14:textId="77777777" w:rsidR="00CB71DC" w:rsidRPr="00C03740" w:rsidRDefault="00CB71DC" w:rsidP="007A192F">
      <w:pPr>
        <w:numPr>
          <w:ilvl w:val="4"/>
          <w:numId w:val="34"/>
        </w:numPr>
        <w:suppressAutoHyphens/>
        <w:spacing w:before="120" w:after="60"/>
        <w:ind w:left="993" w:hanging="993"/>
        <w:outlineLvl w:val="2"/>
        <w:rPr>
          <w:rFonts w:eastAsia="MS Mincho"/>
          <w:szCs w:val="20"/>
          <w:lang w:eastAsia="pt-BR"/>
        </w:rPr>
      </w:pPr>
      <w:r w:rsidRPr="00C03740">
        <w:rPr>
          <w:rFonts w:eastAsia="MS Mincho"/>
          <w:szCs w:val="20"/>
          <w:lang w:eastAsia="pt-BR"/>
        </w:rPr>
        <w:t>Cabe à Codevasf:</w:t>
      </w:r>
    </w:p>
    <w:p w14:paraId="576DE681" w14:textId="77777777" w:rsidR="00CB71DC" w:rsidRPr="00C03740" w:rsidRDefault="00CB71DC" w:rsidP="00896282">
      <w:pPr>
        <w:numPr>
          <w:ilvl w:val="0"/>
          <w:numId w:val="46"/>
        </w:numPr>
        <w:suppressAutoHyphens/>
        <w:spacing w:before="120" w:after="60"/>
        <w:ind w:left="1843" w:hanging="425"/>
        <w:outlineLvl w:val="2"/>
        <w:rPr>
          <w:rFonts w:eastAsia="MS Mincho"/>
          <w:szCs w:val="20"/>
          <w:lang w:eastAsia="pt-BR"/>
        </w:rPr>
      </w:pPr>
      <w:r w:rsidRPr="00C03740">
        <w:rPr>
          <w:rFonts w:eastAsia="MS Mincho"/>
          <w:szCs w:val="20"/>
          <w:lang w:eastAsia="pt-BR"/>
        </w:rPr>
        <w:t>Analisar e atualizar, a cada medição da contratada, os planos de controle tecnológico. A criação e atualização serão balizadas pelo planejamento das frentes de serviço da contratada e também no cronograma físico-financeiro atualizado;</w:t>
      </w:r>
    </w:p>
    <w:p w14:paraId="2E30B62F" w14:textId="77777777" w:rsidR="00CB71DC" w:rsidRPr="00C03740" w:rsidRDefault="00CB71DC" w:rsidP="00896282">
      <w:pPr>
        <w:numPr>
          <w:ilvl w:val="0"/>
          <w:numId w:val="46"/>
        </w:numPr>
        <w:suppressAutoHyphens/>
        <w:spacing w:before="120" w:after="60"/>
        <w:ind w:left="1843" w:hanging="425"/>
        <w:outlineLvl w:val="2"/>
        <w:rPr>
          <w:rFonts w:eastAsia="MS Mincho"/>
          <w:szCs w:val="20"/>
          <w:lang w:eastAsia="pt-BR"/>
        </w:rPr>
      </w:pPr>
      <w:r w:rsidRPr="00C03740">
        <w:rPr>
          <w:rFonts w:eastAsia="MS Mincho"/>
          <w:szCs w:val="20"/>
          <w:lang w:eastAsia="pt-BR"/>
        </w:rPr>
        <w:t xml:space="preserve">Minutar ordem de paralisação, a ser expedida pela fiscalização da Codevasf, para qualquer serviço que esteja sendo executado diferentemente das normas, manuais e </w:t>
      </w:r>
      <w:r w:rsidRPr="00C03740">
        <w:rPr>
          <w:rFonts w:eastAsia="MS Mincho"/>
          <w:szCs w:val="20"/>
          <w:lang w:eastAsia="pt-BR"/>
        </w:rPr>
        <w:lastRenderedPageBreak/>
        <w:t>especificações, comprometendo a excelência da qualidade, a economicidade, a razoabilidade, a impessoalidade e a transparência da gestão pública. Corrigida a irregularidade, minutar ordem de reinício do serviço. Em ambos os casos, deverá ser dada ciência ao Gestor de Contrato, imediatamente após a constatação e/ou solução da irregularidade constatada.</w:t>
      </w:r>
    </w:p>
    <w:p w14:paraId="69C79DB6" w14:textId="1D2923F6" w:rsidR="00425D4E" w:rsidRPr="00905560" w:rsidRDefault="00CB71DC" w:rsidP="00905560">
      <w:pPr>
        <w:pStyle w:val="Ttulo3"/>
        <w:numPr>
          <w:ilvl w:val="2"/>
          <w:numId w:val="34"/>
        </w:numPr>
        <w:spacing w:before="120" w:after="120"/>
        <w:ind w:left="1276" w:hanging="425"/>
        <w:rPr>
          <w:rFonts w:eastAsia="MS Mincho"/>
        </w:rPr>
      </w:pPr>
      <w:r w:rsidRPr="00C03740">
        <w:rPr>
          <w:rFonts w:eastAsia="MS Mincho"/>
        </w:rPr>
        <w:t>Plano de Execução da Obra</w:t>
      </w:r>
    </w:p>
    <w:p w14:paraId="01E1988D" w14:textId="43CE46D2" w:rsidR="00425D4E" w:rsidRPr="00905560" w:rsidRDefault="00CB71DC" w:rsidP="00905560">
      <w:pPr>
        <w:pStyle w:val="Ttulo3"/>
        <w:numPr>
          <w:ilvl w:val="2"/>
          <w:numId w:val="34"/>
        </w:numPr>
        <w:spacing w:before="120" w:after="120"/>
        <w:ind w:left="1276" w:hanging="425"/>
        <w:rPr>
          <w:rFonts w:eastAsia="MS Mincho"/>
        </w:rPr>
      </w:pPr>
      <w:r w:rsidRPr="00C03740">
        <w:rPr>
          <w:rFonts w:eastAsia="MS Mincho"/>
        </w:rPr>
        <w:t>Os serviços serão dimensionados como PRODUTOS, definidos em CONTRATO (CT) específico, com respectiva(s) nota(s) de empenho de despesa, e com a definição e quantificação dos PRODUTOS vinculados aquele CONTRATO.</w:t>
      </w:r>
    </w:p>
    <w:p w14:paraId="6D5E6863" w14:textId="397D707B" w:rsidR="00425D4E" w:rsidRPr="00905560" w:rsidRDefault="00CB71DC" w:rsidP="00905560">
      <w:pPr>
        <w:pStyle w:val="Ttulo3"/>
        <w:numPr>
          <w:ilvl w:val="2"/>
          <w:numId w:val="34"/>
        </w:numPr>
        <w:spacing w:before="120" w:after="120"/>
        <w:ind w:left="1276" w:hanging="425"/>
        <w:rPr>
          <w:rFonts w:eastAsia="MS Mincho"/>
        </w:rPr>
      </w:pPr>
      <w:r w:rsidRPr="00C03740">
        <w:rPr>
          <w:rFonts w:eastAsia="MS Mincho"/>
        </w:rPr>
        <w:t xml:space="preserve">O dimensionamento de execução do CONTRATO será determinado pela Codevasf via Ordem de Serviço (OS), no qual constarão os PRODUTOS a serem executados, incluindo a planilha orçamentária (com respectivos quantitativos e preços), cronograma físico-financeiro, data de início e término </w:t>
      </w:r>
      <w:r w:rsidR="00C32133">
        <w:rPr>
          <w:rFonts w:eastAsia="MS Mincho"/>
        </w:rPr>
        <w:t>dos serviços</w:t>
      </w:r>
      <w:r w:rsidRPr="00C03740">
        <w:rPr>
          <w:rFonts w:eastAsia="MS Mincho"/>
        </w:rPr>
        <w:t xml:space="preserve">, e especificações técnicas detalhadas para a execução de um ou mais PRODUTOS. </w:t>
      </w:r>
    </w:p>
    <w:p w14:paraId="3C5DB184" w14:textId="326793C7" w:rsidR="00425D4E" w:rsidRPr="00905560" w:rsidRDefault="00CB71DC" w:rsidP="00905560">
      <w:pPr>
        <w:pStyle w:val="Ttulo3"/>
        <w:numPr>
          <w:ilvl w:val="2"/>
          <w:numId w:val="34"/>
        </w:numPr>
        <w:tabs>
          <w:tab w:val="clear" w:pos="1015"/>
          <w:tab w:val="num" w:pos="1276"/>
        </w:tabs>
        <w:spacing w:before="120" w:after="120"/>
        <w:ind w:left="1276" w:hanging="425"/>
        <w:rPr>
          <w:rFonts w:eastAsia="MS Mincho"/>
        </w:rPr>
      </w:pPr>
      <w:r w:rsidRPr="00C03740">
        <w:rPr>
          <w:rFonts w:eastAsia="MS Mincho"/>
        </w:rPr>
        <w:t>Os PRODUTOS são passíveis de subdivisão ou agrupamento com anuência da Codevasf.</w:t>
      </w:r>
    </w:p>
    <w:p w14:paraId="716FD7A3" w14:textId="77777777" w:rsidR="00CB71DC" w:rsidRPr="00C03740" w:rsidRDefault="00CB71DC" w:rsidP="000A0452">
      <w:pPr>
        <w:pStyle w:val="Ttulo3"/>
        <w:numPr>
          <w:ilvl w:val="2"/>
          <w:numId w:val="34"/>
        </w:numPr>
        <w:spacing w:before="120" w:after="120"/>
        <w:ind w:left="1276" w:hanging="425"/>
        <w:rPr>
          <w:rFonts w:eastAsia="MS Mincho"/>
        </w:rPr>
      </w:pPr>
      <w:r w:rsidRPr="005F47CE">
        <w:rPr>
          <w:rFonts w:eastAsia="MS Mincho"/>
        </w:rPr>
        <w:t xml:space="preserve">No </w:t>
      </w:r>
      <w:r w:rsidRPr="005F47CE">
        <w:rPr>
          <w:rFonts w:eastAsia="MS Mincho"/>
          <w:i/>
          <w:iCs/>
        </w:rPr>
        <w:t>ANEXO 4</w:t>
      </w:r>
      <w:r w:rsidRPr="005F47CE">
        <w:rPr>
          <w:rFonts w:eastAsia="MS Mincho"/>
        </w:rPr>
        <w:t xml:space="preserve"> está apresentado a Planilha</w:t>
      </w:r>
      <w:r w:rsidRPr="00C03740">
        <w:rPr>
          <w:rFonts w:eastAsia="MS Mincho"/>
        </w:rPr>
        <w:t xml:space="preserve"> Orçamentária e Cronograma Físico-Financeiro.</w:t>
      </w:r>
    </w:p>
    <w:p w14:paraId="6AB07B61" w14:textId="77777777" w:rsidR="002A2F86" w:rsidRPr="00C03740" w:rsidRDefault="002A2F86" w:rsidP="00425D4E">
      <w:pPr>
        <w:spacing w:before="120" w:after="120"/>
        <w:rPr>
          <w:szCs w:val="20"/>
        </w:rPr>
      </w:pPr>
    </w:p>
    <w:p w14:paraId="0F7A1920" w14:textId="77777777" w:rsidR="006E253F" w:rsidRPr="00C03740" w:rsidRDefault="006E253F" w:rsidP="007A192F">
      <w:pPr>
        <w:pStyle w:val="Ttulo1"/>
        <w:numPr>
          <w:ilvl w:val="0"/>
          <w:numId w:val="34"/>
        </w:numPr>
        <w:ind w:left="851" w:hanging="851"/>
        <w:rPr>
          <w:szCs w:val="20"/>
        </w:rPr>
      </w:pPr>
      <w:bookmarkStart w:id="12" w:name="_Toc169780661"/>
      <w:r w:rsidRPr="00C03740">
        <w:rPr>
          <w:szCs w:val="20"/>
        </w:rPr>
        <w:t>CONDIÇÕES DE PARTICIPAÇÃO</w:t>
      </w:r>
      <w:bookmarkEnd w:id="12"/>
    </w:p>
    <w:p w14:paraId="5A228EC8" w14:textId="77777777" w:rsidR="006E253F" w:rsidRPr="00C03740" w:rsidRDefault="006E253F" w:rsidP="003B4053">
      <w:pPr>
        <w:rPr>
          <w:szCs w:val="20"/>
        </w:rPr>
      </w:pPr>
    </w:p>
    <w:p w14:paraId="7ACC644C" w14:textId="0559CD51" w:rsidR="00536B93" w:rsidRPr="00A36367" w:rsidRDefault="00536B93" w:rsidP="007A192F">
      <w:pPr>
        <w:pStyle w:val="Ttulo2"/>
        <w:numPr>
          <w:ilvl w:val="1"/>
          <w:numId w:val="34"/>
        </w:numPr>
        <w:ind w:left="851" w:hanging="851"/>
        <w:rPr>
          <w:szCs w:val="20"/>
        </w:rPr>
      </w:pPr>
      <w:bookmarkStart w:id="13" w:name="_Ref449450707"/>
      <w:r w:rsidRPr="00A36367">
        <w:rPr>
          <w:szCs w:val="20"/>
        </w:rPr>
        <w:t>Poderão participar da presente licitação empresas do ramo, pertinente</w:t>
      </w:r>
      <w:r w:rsidR="005960B3" w:rsidRPr="00A36367">
        <w:rPr>
          <w:szCs w:val="20"/>
        </w:rPr>
        <w:t>s</w:t>
      </w:r>
      <w:r w:rsidRPr="00A36367">
        <w:rPr>
          <w:szCs w:val="20"/>
        </w:rPr>
        <w:t xml:space="preserve"> e compatíve</w:t>
      </w:r>
      <w:r w:rsidR="005960B3" w:rsidRPr="00A36367">
        <w:rPr>
          <w:szCs w:val="20"/>
        </w:rPr>
        <w:t>is</w:t>
      </w:r>
      <w:r w:rsidRPr="00A36367">
        <w:rPr>
          <w:szCs w:val="20"/>
        </w:rPr>
        <w:t xml:space="preserve"> com o objeto desta licitação, nacionais ou estrangeiras, </w:t>
      </w:r>
      <w:r w:rsidR="00196CB4" w:rsidRPr="00A36367">
        <w:rPr>
          <w:szCs w:val="20"/>
        </w:rPr>
        <w:t>isoladas</w:t>
      </w:r>
      <w:r w:rsidRPr="00A36367">
        <w:rPr>
          <w:szCs w:val="20"/>
        </w:rPr>
        <w:t xml:space="preserve">, que atendam </w:t>
      </w:r>
      <w:r w:rsidR="00AE0B96" w:rsidRPr="00A36367">
        <w:rPr>
          <w:szCs w:val="20"/>
        </w:rPr>
        <w:t>às exigências deste</w:t>
      </w:r>
      <w:r w:rsidRPr="00A36367">
        <w:rPr>
          <w:szCs w:val="20"/>
        </w:rPr>
        <w:t xml:space="preserve"> TR e seus anexos</w:t>
      </w:r>
      <w:r w:rsidR="00C55F3A" w:rsidRPr="00A36367">
        <w:rPr>
          <w:szCs w:val="20"/>
        </w:rPr>
        <w:t>.</w:t>
      </w:r>
    </w:p>
    <w:p w14:paraId="05038EAB" w14:textId="77777777" w:rsidR="00536B93" w:rsidRPr="00C03740" w:rsidRDefault="00536B93" w:rsidP="00D52EFE">
      <w:pPr>
        <w:rPr>
          <w:szCs w:val="20"/>
        </w:rPr>
      </w:pPr>
    </w:p>
    <w:p w14:paraId="7484E7B9" w14:textId="77777777" w:rsidR="00536B93" w:rsidRPr="00C03740" w:rsidRDefault="00536B93" w:rsidP="009317F5">
      <w:pPr>
        <w:pStyle w:val="Ttulo3"/>
        <w:numPr>
          <w:ilvl w:val="2"/>
          <w:numId w:val="22"/>
        </w:numPr>
        <w:tabs>
          <w:tab w:val="clear" w:pos="708"/>
          <w:tab w:val="num" w:pos="851"/>
        </w:tabs>
        <w:ind w:left="851" w:hanging="851"/>
      </w:pPr>
      <w:r w:rsidRPr="00C03740">
        <w:t>As Empresas estrangeiras poderão participar nas mesmas condições das empresas nacionais.</w:t>
      </w:r>
    </w:p>
    <w:p w14:paraId="29BA877D" w14:textId="77777777" w:rsidR="00536B93" w:rsidRDefault="00536B93" w:rsidP="00D52EFE">
      <w:pPr>
        <w:rPr>
          <w:szCs w:val="20"/>
        </w:rPr>
      </w:pPr>
    </w:p>
    <w:p w14:paraId="7D82E5D2" w14:textId="77777777" w:rsidR="000A0452" w:rsidRPr="00C03740" w:rsidRDefault="000A0452" w:rsidP="00D52EFE">
      <w:pPr>
        <w:rPr>
          <w:szCs w:val="20"/>
        </w:rPr>
      </w:pPr>
    </w:p>
    <w:p w14:paraId="73EC93CF" w14:textId="77777777" w:rsidR="00503E6A" w:rsidRPr="00C03740" w:rsidRDefault="00503E6A" w:rsidP="007A192F">
      <w:pPr>
        <w:pStyle w:val="Ttulo2"/>
        <w:numPr>
          <w:ilvl w:val="1"/>
          <w:numId w:val="34"/>
        </w:numPr>
        <w:ind w:left="851" w:hanging="851"/>
        <w:rPr>
          <w:b/>
          <w:szCs w:val="20"/>
        </w:rPr>
      </w:pPr>
      <w:bookmarkStart w:id="14" w:name="_Ref441152334"/>
      <w:bookmarkEnd w:id="13"/>
      <w:r w:rsidRPr="00C03740">
        <w:rPr>
          <w:b/>
          <w:szCs w:val="20"/>
        </w:rPr>
        <w:t>CONSÓRCIO</w:t>
      </w:r>
    </w:p>
    <w:p w14:paraId="5A07FD02" w14:textId="77777777" w:rsidR="00776394" w:rsidRPr="00C03740" w:rsidRDefault="00776394" w:rsidP="00776394">
      <w:pPr>
        <w:rPr>
          <w:color w:val="0070C0"/>
          <w:szCs w:val="20"/>
        </w:rPr>
      </w:pPr>
    </w:p>
    <w:p w14:paraId="7F820E10" w14:textId="77777777" w:rsidR="00776394" w:rsidRPr="00C03740" w:rsidRDefault="00776394" w:rsidP="009317F5">
      <w:pPr>
        <w:pStyle w:val="Ttulo3"/>
        <w:numPr>
          <w:ilvl w:val="2"/>
          <w:numId w:val="25"/>
        </w:numPr>
        <w:ind w:left="851" w:hanging="851"/>
        <w:rPr>
          <w:color w:val="0070C0"/>
        </w:rPr>
      </w:pPr>
      <w:r w:rsidRPr="00C03740">
        <w:t>Não será permitida a participação de consórcio</w:t>
      </w:r>
      <w:r w:rsidRPr="00C03740">
        <w:rPr>
          <w:color w:val="0070C0"/>
        </w:rPr>
        <w:t xml:space="preserve">. </w:t>
      </w:r>
    </w:p>
    <w:p w14:paraId="3B6281EF" w14:textId="77777777" w:rsidR="00776394" w:rsidRDefault="00776394" w:rsidP="00776394">
      <w:pPr>
        <w:rPr>
          <w:b/>
          <w:szCs w:val="20"/>
          <w:lang w:eastAsia="pt-BR"/>
        </w:rPr>
      </w:pPr>
    </w:p>
    <w:p w14:paraId="63280A42" w14:textId="77777777" w:rsidR="000A0452" w:rsidRPr="00C03740" w:rsidRDefault="000A0452" w:rsidP="00776394">
      <w:pPr>
        <w:rPr>
          <w:b/>
          <w:szCs w:val="20"/>
          <w:lang w:eastAsia="pt-BR"/>
        </w:rPr>
      </w:pPr>
    </w:p>
    <w:p w14:paraId="4D1F8D0F" w14:textId="77777777" w:rsidR="00A61E80" w:rsidRPr="00C03740" w:rsidRDefault="00A61E80" w:rsidP="007A192F">
      <w:pPr>
        <w:pStyle w:val="Ttulo2"/>
        <w:numPr>
          <w:ilvl w:val="1"/>
          <w:numId w:val="34"/>
        </w:numPr>
        <w:ind w:left="851" w:hanging="851"/>
        <w:rPr>
          <w:b/>
          <w:szCs w:val="20"/>
        </w:rPr>
      </w:pPr>
      <w:bookmarkStart w:id="15" w:name="_Ref455652949"/>
      <w:r w:rsidRPr="00C03740">
        <w:rPr>
          <w:b/>
          <w:szCs w:val="20"/>
        </w:rPr>
        <w:t>SUBCONTRATAÇÃO</w:t>
      </w:r>
      <w:bookmarkEnd w:id="14"/>
      <w:bookmarkEnd w:id="15"/>
    </w:p>
    <w:p w14:paraId="0C2C7666" w14:textId="1A300312" w:rsidR="00DB4CFA" w:rsidRPr="00C03740" w:rsidRDefault="00DB4CFA" w:rsidP="00905560"/>
    <w:p w14:paraId="20C6CF98" w14:textId="384B3B94" w:rsidR="00B578B3" w:rsidRDefault="00DB4CFA" w:rsidP="00A36367">
      <w:pPr>
        <w:pStyle w:val="Ttulo3"/>
        <w:numPr>
          <w:ilvl w:val="2"/>
          <w:numId w:val="114"/>
        </w:numPr>
        <w:ind w:left="851" w:hanging="851"/>
      </w:pPr>
      <w:r w:rsidRPr="005803B2">
        <w:t>Será</w:t>
      </w:r>
      <w:r w:rsidRPr="00C03740">
        <w:t xml:space="preserve"> permitida a subcontratação</w:t>
      </w:r>
      <w:r w:rsidR="00B578B3" w:rsidRPr="00C03740">
        <w:t xml:space="preserve"> parcial d</w:t>
      </w:r>
      <w:r w:rsidRPr="00C03740">
        <w:t xml:space="preserve">os serviços objeto deste TR, </w:t>
      </w:r>
      <w:r w:rsidR="00B578B3" w:rsidRPr="00C03740">
        <w:t>com anuência prévia da Codevasf. Não poderão ser objeto de subcontratação as parcelas de maior relevância e consideradas principais do objeto, mas tão-somente aquelas que possam ser entendidas como atividades auxiliares. As parcelas de maior relevância são caracterizadas pelos itens abaixo e que, portanto, não podem ser objeto de subcontratação:</w:t>
      </w:r>
    </w:p>
    <w:p w14:paraId="65E4F250" w14:textId="77777777" w:rsidR="00A36367" w:rsidRPr="00A36367" w:rsidRDefault="00A36367" w:rsidP="00A36367">
      <w:pPr>
        <w:rPr>
          <w:lang w:eastAsia="pt-BR"/>
        </w:rPr>
      </w:pPr>
    </w:p>
    <w:p w14:paraId="1F35D78C" w14:textId="77777777" w:rsidR="00B578B3" w:rsidRPr="006443C2" w:rsidRDefault="00B578B3" w:rsidP="009317F5">
      <w:pPr>
        <w:pStyle w:val="PargrafodaLista"/>
        <w:numPr>
          <w:ilvl w:val="0"/>
          <w:numId w:val="94"/>
        </w:numPr>
        <w:suppressAutoHyphens/>
        <w:spacing w:before="40" w:after="96" w:line="300" w:lineRule="auto"/>
        <w:ind w:left="1211"/>
        <w:contextualSpacing w:val="0"/>
        <w:rPr>
          <w:szCs w:val="20"/>
        </w:rPr>
      </w:pPr>
      <w:r w:rsidRPr="006443C2">
        <w:rPr>
          <w:szCs w:val="20"/>
        </w:rPr>
        <w:t>Para a Pavimentação com Tratamento Superficial Duplo (TSD):</w:t>
      </w:r>
    </w:p>
    <w:p w14:paraId="6F9ADFE3" w14:textId="77777777" w:rsidR="00B578B3" w:rsidRPr="006443C2" w:rsidRDefault="00B578B3" w:rsidP="009317F5">
      <w:pPr>
        <w:pStyle w:val="PargrafodaLista"/>
        <w:numPr>
          <w:ilvl w:val="0"/>
          <w:numId w:val="95"/>
        </w:numPr>
        <w:autoSpaceDE w:val="0"/>
        <w:autoSpaceDN w:val="0"/>
        <w:adjustRightInd w:val="0"/>
        <w:spacing w:line="300" w:lineRule="auto"/>
        <w:ind w:left="1484" w:hanging="284"/>
        <w:contextualSpacing w:val="0"/>
        <w:rPr>
          <w:szCs w:val="20"/>
        </w:rPr>
      </w:pPr>
      <w:r w:rsidRPr="006443C2">
        <w:rPr>
          <w:szCs w:val="20"/>
        </w:rPr>
        <w:t>Capa Selante (SICRO 4915637);</w:t>
      </w:r>
    </w:p>
    <w:p w14:paraId="238BF2FD" w14:textId="0E54580B" w:rsidR="00B578B3" w:rsidRPr="006443C2" w:rsidRDefault="00B578B3" w:rsidP="009317F5">
      <w:pPr>
        <w:pStyle w:val="PargrafodaLista"/>
        <w:numPr>
          <w:ilvl w:val="0"/>
          <w:numId w:val="95"/>
        </w:numPr>
        <w:autoSpaceDE w:val="0"/>
        <w:autoSpaceDN w:val="0"/>
        <w:adjustRightInd w:val="0"/>
        <w:spacing w:line="300" w:lineRule="auto"/>
        <w:ind w:left="1484" w:hanging="284"/>
        <w:contextualSpacing w:val="0"/>
        <w:rPr>
          <w:szCs w:val="20"/>
        </w:rPr>
      </w:pPr>
      <w:r w:rsidRPr="006443C2">
        <w:rPr>
          <w:szCs w:val="20"/>
        </w:rPr>
        <w:t xml:space="preserve">Tratamento Superficial Duplo com Emulsão - Brita Comercial (SICRO </w:t>
      </w:r>
      <w:r w:rsidR="00674746" w:rsidRPr="006443C2">
        <w:rPr>
          <w:szCs w:val="20"/>
        </w:rPr>
        <w:t>4011370</w:t>
      </w:r>
      <w:r w:rsidRPr="006443C2">
        <w:rPr>
          <w:szCs w:val="20"/>
        </w:rPr>
        <w:t>);</w:t>
      </w:r>
    </w:p>
    <w:p w14:paraId="4AF5A090" w14:textId="4B5526B1" w:rsidR="00B578B3" w:rsidRPr="006443C2" w:rsidRDefault="00B578B3" w:rsidP="009317F5">
      <w:pPr>
        <w:pStyle w:val="PargrafodaLista"/>
        <w:numPr>
          <w:ilvl w:val="0"/>
          <w:numId w:val="95"/>
        </w:numPr>
        <w:autoSpaceDE w:val="0"/>
        <w:autoSpaceDN w:val="0"/>
        <w:adjustRightInd w:val="0"/>
        <w:spacing w:line="300" w:lineRule="auto"/>
        <w:ind w:left="1484" w:hanging="284"/>
        <w:contextualSpacing w:val="0"/>
        <w:rPr>
          <w:szCs w:val="20"/>
        </w:rPr>
      </w:pPr>
      <w:r w:rsidRPr="006443C2">
        <w:rPr>
          <w:szCs w:val="20"/>
        </w:rPr>
        <w:t xml:space="preserve">Imprimação com </w:t>
      </w:r>
      <w:r w:rsidR="00FA710F">
        <w:rPr>
          <w:szCs w:val="20"/>
        </w:rPr>
        <w:t>emulsão asfáltica</w:t>
      </w:r>
      <w:r w:rsidRPr="006443C2">
        <w:rPr>
          <w:szCs w:val="20"/>
        </w:rPr>
        <w:t xml:space="preserve"> (SICRO </w:t>
      </w:r>
      <w:r w:rsidR="00FA710F" w:rsidRPr="00FA710F">
        <w:rPr>
          <w:szCs w:val="20"/>
        </w:rPr>
        <w:t>4011352</w:t>
      </w:r>
      <w:r w:rsidRPr="006443C2">
        <w:rPr>
          <w:szCs w:val="20"/>
        </w:rPr>
        <w:t>);</w:t>
      </w:r>
    </w:p>
    <w:p w14:paraId="1AA00EEE" w14:textId="1A15B055" w:rsidR="00614654" w:rsidRPr="006443C2" w:rsidRDefault="00B578B3" w:rsidP="00614654">
      <w:pPr>
        <w:pStyle w:val="PargrafodaLista"/>
        <w:numPr>
          <w:ilvl w:val="0"/>
          <w:numId w:val="95"/>
        </w:numPr>
        <w:autoSpaceDE w:val="0"/>
        <w:autoSpaceDN w:val="0"/>
        <w:adjustRightInd w:val="0"/>
        <w:spacing w:line="300" w:lineRule="auto"/>
        <w:ind w:left="1484" w:hanging="284"/>
        <w:contextualSpacing w:val="0"/>
        <w:rPr>
          <w:szCs w:val="20"/>
        </w:rPr>
      </w:pPr>
      <w:r w:rsidRPr="006443C2">
        <w:rPr>
          <w:szCs w:val="20"/>
        </w:rPr>
        <w:t xml:space="preserve">Base estabilizada </w:t>
      </w:r>
      <w:proofErr w:type="spellStart"/>
      <w:r w:rsidRPr="006443C2">
        <w:rPr>
          <w:szCs w:val="20"/>
        </w:rPr>
        <w:t>granulometricamente</w:t>
      </w:r>
      <w:proofErr w:type="spellEnd"/>
      <w:r w:rsidRPr="006443C2">
        <w:rPr>
          <w:szCs w:val="20"/>
        </w:rPr>
        <w:t xml:space="preserve"> com mistura solo brita (70% - 30%) em usina com material de jazida e brita comercial (SICRO </w:t>
      </w:r>
      <w:r w:rsidR="00674746" w:rsidRPr="006443C2">
        <w:rPr>
          <w:szCs w:val="20"/>
        </w:rPr>
        <w:t>4011318</w:t>
      </w:r>
      <w:r w:rsidRPr="006443C2">
        <w:rPr>
          <w:szCs w:val="20"/>
        </w:rPr>
        <w:t>);</w:t>
      </w:r>
    </w:p>
    <w:p w14:paraId="4244916C" w14:textId="0134AA38" w:rsidR="00614654" w:rsidRPr="006443C2" w:rsidRDefault="00614654" w:rsidP="00614654">
      <w:pPr>
        <w:pStyle w:val="PargrafodaLista"/>
        <w:numPr>
          <w:ilvl w:val="0"/>
          <w:numId w:val="95"/>
        </w:numPr>
        <w:autoSpaceDE w:val="0"/>
        <w:autoSpaceDN w:val="0"/>
        <w:adjustRightInd w:val="0"/>
        <w:spacing w:line="300" w:lineRule="auto"/>
        <w:ind w:left="1484" w:hanging="284"/>
        <w:contextualSpacing w:val="0"/>
        <w:rPr>
          <w:szCs w:val="20"/>
        </w:rPr>
      </w:pPr>
      <w:r w:rsidRPr="006443C2">
        <w:rPr>
          <w:szCs w:val="20"/>
        </w:rPr>
        <w:t xml:space="preserve">Sub-base estabilizada </w:t>
      </w:r>
      <w:proofErr w:type="spellStart"/>
      <w:r w:rsidRPr="006443C2">
        <w:rPr>
          <w:szCs w:val="20"/>
        </w:rPr>
        <w:t>granulometricamente</w:t>
      </w:r>
      <w:proofErr w:type="spellEnd"/>
      <w:r w:rsidRPr="006443C2">
        <w:rPr>
          <w:szCs w:val="20"/>
        </w:rPr>
        <w:t xml:space="preserve"> na pista com material de jazida (SICRO </w:t>
      </w:r>
      <w:r w:rsidR="00674746" w:rsidRPr="006443C2">
        <w:rPr>
          <w:szCs w:val="20"/>
        </w:rPr>
        <w:t>4011227</w:t>
      </w:r>
      <w:r w:rsidRPr="006443C2">
        <w:rPr>
          <w:szCs w:val="20"/>
        </w:rPr>
        <w:t>);</w:t>
      </w:r>
    </w:p>
    <w:p w14:paraId="140A1049" w14:textId="77777777" w:rsidR="002F7050" w:rsidRPr="006443C2" w:rsidRDefault="00B578B3" w:rsidP="009317F5">
      <w:pPr>
        <w:pStyle w:val="PargrafodaLista"/>
        <w:numPr>
          <w:ilvl w:val="0"/>
          <w:numId w:val="95"/>
        </w:numPr>
        <w:autoSpaceDE w:val="0"/>
        <w:autoSpaceDN w:val="0"/>
        <w:adjustRightInd w:val="0"/>
        <w:spacing w:line="300" w:lineRule="auto"/>
        <w:ind w:left="1484" w:hanging="284"/>
        <w:contextualSpacing w:val="0"/>
        <w:rPr>
          <w:szCs w:val="20"/>
        </w:rPr>
      </w:pPr>
      <w:r w:rsidRPr="006443C2">
        <w:rPr>
          <w:szCs w:val="20"/>
        </w:rPr>
        <w:t>Regularização do subleito (SICRO 4011209);</w:t>
      </w:r>
      <w:r w:rsidR="002F7050" w:rsidRPr="006443C2">
        <w:rPr>
          <w:szCs w:val="20"/>
        </w:rPr>
        <w:t xml:space="preserve"> </w:t>
      </w:r>
    </w:p>
    <w:p w14:paraId="353B5781" w14:textId="57747E35" w:rsidR="00B578B3" w:rsidRPr="006443C2" w:rsidRDefault="002F7050" w:rsidP="002F7050">
      <w:pPr>
        <w:pStyle w:val="PargrafodaLista"/>
        <w:numPr>
          <w:ilvl w:val="0"/>
          <w:numId w:val="95"/>
        </w:numPr>
        <w:autoSpaceDE w:val="0"/>
        <w:autoSpaceDN w:val="0"/>
        <w:adjustRightInd w:val="0"/>
        <w:spacing w:line="300" w:lineRule="auto"/>
        <w:ind w:left="1484" w:hanging="284"/>
        <w:contextualSpacing w:val="0"/>
        <w:rPr>
          <w:szCs w:val="20"/>
        </w:rPr>
      </w:pPr>
      <w:r w:rsidRPr="006443C2">
        <w:rPr>
          <w:szCs w:val="20"/>
        </w:rPr>
        <w:t xml:space="preserve">Meio-fio de concreto - MFC 03 </w:t>
      </w:r>
      <w:r w:rsidR="00614654" w:rsidRPr="006443C2">
        <w:rPr>
          <w:szCs w:val="20"/>
        </w:rPr>
        <w:t>(</w:t>
      </w:r>
      <w:r w:rsidR="00674746" w:rsidRPr="006443C2">
        <w:rPr>
          <w:szCs w:val="20"/>
        </w:rPr>
        <w:t>SICRO 2003373</w:t>
      </w:r>
      <w:r w:rsidR="00614654" w:rsidRPr="006443C2">
        <w:rPr>
          <w:szCs w:val="20"/>
        </w:rPr>
        <w:t>).</w:t>
      </w:r>
    </w:p>
    <w:p w14:paraId="4098D039" w14:textId="77777777" w:rsidR="00B578B3" w:rsidRPr="006443C2" w:rsidRDefault="00B578B3" w:rsidP="00B578B3">
      <w:pPr>
        <w:autoSpaceDE w:val="0"/>
        <w:autoSpaceDN w:val="0"/>
        <w:adjustRightInd w:val="0"/>
        <w:ind w:left="491"/>
        <w:jc w:val="left"/>
        <w:rPr>
          <w:szCs w:val="20"/>
        </w:rPr>
      </w:pPr>
    </w:p>
    <w:p w14:paraId="4178E4D0" w14:textId="1C7930D8" w:rsidR="00B578B3" w:rsidRPr="006443C2" w:rsidRDefault="00B578B3" w:rsidP="009317F5">
      <w:pPr>
        <w:pStyle w:val="PargrafodaLista"/>
        <w:numPr>
          <w:ilvl w:val="0"/>
          <w:numId w:val="94"/>
        </w:numPr>
        <w:autoSpaceDE w:val="0"/>
        <w:autoSpaceDN w:val="0"/>
        <w:adjustRightInd w:val="0"/>
        <w:spacing w:line="300" w:lineRule="auto"/>
        <w:ind w:left="1211"/>
        <w:contextualSpacing w:val="0"/>
        <w:jc w:val="left"/>
        <w:rPr>
          <w:szCs w:val="20"/>
        </w:rPr>
      </w:pPr>
      <w:r w:rsidRPr="006443C2">
        <w:rPr>
          <w:szCs w:val="20"/>
        </w:rPr>
        <w:lastRenderedPageBreak/>
        <w:t>Para a Pavimentação em</w:t>
      </w:r>
      <w:r w:rsidR="00674746" w:rsidRPr="006443C2">
        <w:rPr>
          <w:szCs w:val="20"/>
        </w:rPr>
        <w:t xml:space="preserve"> Paralelepípedo</w:t>
      </w:r>
      <w:r w:rsidRPr="006443C2">
        <w:rPr>
          <w:szCs w:val="20"/>
        </w:rPr>
        <w:t>:</w:t>
      </w:r>
    </w:p>
    <w:p w14:paraId="55EECBB0" w14:textId="20F793F4" w:rsidR="00B578B3" w:rsidRPr="006443C2" w:rsidRDefault="006443C2" w:rsidP="009317F5">
      <w:pPr>
        <w:pStyle w:val="PargrafodaLista"/>
        <w:numPr>
          <w:ilvl w:val="0"/>
          <w:numId w:val="95"/>
        </w:numPr>
        <w:autoSpaceDE w:val="0"/>
        <w:autoSpaceDN w:val="0"/>
        <w:adjustRightInd w:val="0"/>
        <w:spacing w:line="300" w:lineRule="auto"/>
        <w:ind w:left="1484" w:hanging="284"/>
        <w:contextualSpacing w:val="0"/>
        <w:rPr>
          <w:szCs w:val="20"/>
        </w:rPr>
      </w:pPr>
      <w:r>
        <w:rPr>
          <w:szCs w:val="20"/>
        </w:rPr>
        <w:t xml:space="preserve">Execução de Pavimento em </w:t>
      </w:r>
      <w:r w:rsidR="00674746" w:rsidRPr="006443C2">
        <w:rPr>
          <w:szCs w:val="20"/>
        </w:rPr>
        <w:t xml:space="preserve">Paralelepípedo </w:t>
      </w:r>
      <w:r w:rsidR="00B578B3" w:rsidRPr="006443C2">
        <w:rPr>
          <w:szCs w:val="20"/>
        </w:rPr>
        <w:t xml:space="preserve">(SINAPI </w:t>
      </w:r>
      <w:r w:rsidR="00674746" w:rsidRPr="006443C2">
        <w:rPr>
          <w:szCs w:val="20"/>
        </w:rPr>
        <w:t>101169</w:t>
      </w:r>
      <w:r w:rsidR="00B578B3" w:rsidRPr="006443C2">
        <w:rPr>
          <w:szCs w:val="20"/>
        </w:rPr>
        <w:t>);</w:t>
      </w:r>
    </w:p>
    <w:p w14:paraId="5D3E55D6" w14:textId="77777777" w:rsidR="000C043B" w:rsidRPr="006443C2" w:rsidRDefault="000C043B" w:rsidP="000C043B">
      <w:pPr>
        <w:pStyle w:val="PargrafodaLista"/>
        <w:numPr>
          <w:ilvl w:val="0"/>
          <w:numId w:val="95"/>
        </w:numPr>
        <w:autoSpaceDE w:val="0"/>
        <w:autoSpaceDN w:val="0"/>
        <w:adjustRightInd w:val="0"/>
        <w:spacing w:line="300" w:lineRule="auto"/>
        <w:ind w:left="1484" w:hanging="284"/>
        <w:contextualSpacing w:val="0"/>
        <w:rPr>
          <w:szCs w:val="20"/>
        </w:rPr>
      </w:pPr>
      <w:r w:rsidRPr="006443C2">
        <w:rPr>
          <w:szCs w:val="20"/>
        </w:rPr>
        <w:t xml:space="preserve">Regularização do subleito (SICRO 4011209); </w:t>
      </w:r>
    </w:p>
    <w:p w14:paraId="6CCD052C" w14:textId="77777777" w:rsidR="000C043B" w:rsidRPr="006443C2" w:rsidRDefault="000C043B" w:rsidP="000C043B">
      <w:pPr>
        <w:pStyle w:val="PargrafodaLista"/>
        <w:numPr>
          <w:ilvl w:val="0"/>
          <w:numId w:val="95"/>
        </w:numPr>
        <w:autoSpaceDE w:val="0"/>
        <w:autoSpaceDN w:val="0"/>
        <w:adjustRightInd w:val="0"/>
        <w:spacing w:line="300" w:lineRule="auto"/>
        <w:ind w:left="1484" w:hanging="284"/>
        <w:contextualSpacing w:val="0"/>
        <w:rPr>
          <w:szCs w:val="20"/>
        </w:rPr>
      </w:pPr>
      <w:r w:rsidRPr="006443C2">
        <w:rPr>
          <w:szCs w:val="20"/>
        </w:rPr>
        <w:t>Meio-fio de concreto - MFC 03 (SICRO 2003373).</w:t>
      </w:r>
    </w:p>
    <w:p w14:paraId="294A69E8" w14:textId="5BD60FED" w:rsidR="002E4D82" w:rsidRPr="00614654" w:rsidRDefault="002E4D82" w:rsidP="00614654">
      <w:pPr>
        <w:pStyle w:val="PargrafodaLista"/>
        <w:numPr>
          <w:ilvl w:val="0"/>
          <w:numId w:val="0"/>
        </w:numPr>
        <w:autoSpaceDE w:val="0"/>
        <w:autoSpaceDN w:val="0"/>
        <w:adjustRightInd w:val="0"/>
        <w:spacing w:line="300" w:lineRule="auto"/>
        <w:ind w:left="1484"/>
        <w:contextualSpacing w:val="0"/>
        <w:rPr>
          <w:color w:val="0070C0"/>
          <w:szCs w:val="20"/>
        </w:rPr>
      </w:pPr>
    </w:p>
    <w:p w14:paraId="26CDAB98" w14:textId="3123D3E6" w:rsidR="00DB4CFA" w:rsidRDefault="00DB4CFA" w:rsidP="00402987">
      <w:pPr>
        <w:pStyle w:val="Ttulo2"/>
        <w:numPr>
          <w:ilvl w:val="1"/>
          <w:numId w:val="114"/>
        </w:numPr>
        <w:tabs>
          <w:tab w:val="left" w:pos="851"/>
        </w:tabs>
        <w:suppressAutoHyphens/>
        <w:ind w:hanging="855"/>
        <w:rPr>
          <w:b/>
          <w:szCs w:val="20"/>
        </w:rPr>
      </w:pPr>
      <w:r w:rsidRPr="005803B2">
        <w:rPr>
          <w:b/>
          <w:szCs w:val="20"/>
        </w:rPr>
        <w:t>PARTI</w:t>
      </w:r>
      <w:r w:rsidRPr="00C03740">
        <w:rPr>
          <w:b/>
          <w:szCs w:val="20"/>
        </w:rPr>
        <w:t>CIPAÇÃO DE MICROEMPRESA</w:t>
      </w:r>
      <w:r w:rsidR="00380A49" w:rsidRPr="00C03740">
        <w:rPr>
          <w:b/>
          <w:szCs w:val="20"/>
        </w:rPr>
        <w:t xml:space="preserve"> E</w:t>
      </w:r>
      <w:r w:rsidRPr="00C03740">
        <w:rPr>
          <w:b/>
          <w:szCs w:val="20"/>
        </w:rPr>
        <w:t xml:space="preserve"> EMPRESA DE PEQUENO PORTE</w:t>
      </w:r>
    </w:p>
    <w:p w14:paraId="1394E38A" w14:textId="77777777" w:rsidR="00DB4CFA" w:rsidRPr="00C03740" w:rsidRDefault="00DB4CFA" w:rsidP="00DB4CFA">
      <w:pPr>
        <w:rPr>
          <w:b/>
          <w:szCs w:val="20"/>
        </w:rPr>
      </w:pPr>
    </w:p>
    <w:p w14:paraId="51E9EA24" w14:textId="0152FF3C" w:rsidR="00DB4CFA" w:rsidRPr="00C03740" w:rsidRDefault="00D5106C" w:rsidP="00402987">
      <w:pPr>
        <w:pStyle w:val="Ttulo3"/>
        <w:numPr>
          <w:ilvl w:val="2"/>
          <w:numId w:val="114"/>
        </w:numPr>
        <w:ind w:left="851" w:hanging="851"/>
      </w:pPr>
      <w:r>
        <w:t>Poderão participar da presente licitação microempresas ou empresas de pequeno porte do ramo, pertinentes e compatíveis com o objeto desta licitação, que atendam às exigências deste TR e seus anexos</w:t>
      </w:r>
      <w:r w:rsidR="00DB4CFA" w:rsidRPr="00C03740">
        <w:t>.</w:t>
      </w:r>
    </w:p>
    <w:p w14:paraId="15C84C16" w14:textId="77777777" w:rsidR="00B76A5E" w:rsidRPr="00C03740" w:rsidRDefault="00B76A5E" w:rsidP="00927D8F">
      <w:pPr>
        <w:rPr>
          <w:szCs w:val="20"/>
        </w:rPr>
      </w:pPr>
    </w:p>
    <w:p w14:paraId="401B95C6" w14:textId="02B174A4" w:rsidR="005B2B2E" w:rsidRPr="00C03740" w:rsidRDefault="005B2B2E" w:rsidP="006443C2">
      <w:pPr>
        <w:pStyle w:val="Ttulo1"/>
        <w:numPr>
          <w:ilvl w:val="0"/>
          <w:numId w:val="34"/>
        </w:numPr>
        <w:tabs>
          <w:tab w:val="clear" w:pos="998"/>
          <w:tab w:val="num" w:pos="851"/>
        </w:tabs>
        <w:ind w:left="851" w:hanging="851"/>
        <w:rPr>
          <w:szCs w:val="20"/>
        </w:rPr>
      </w:pPr>
      <w:bookmarkStart w:id="16" w:name="_Toc169780662"/>
      <w:r w:rsidRPr="00C03740">
        <w:rPr>
          <w:szCs w:val="20"/>
        </w:rPr>
        <w:t xml:space="preserve">VISITA AO LOCAL </w:t>
      </w:r>
      <w:r w:rsidR="005B60B7">
        <w:rPr>
          <w:szCs w:val="20"/>
        </w:rPr>
        <w:t>DOSDOS SERVIÇOS</w:t>
      </w:r>
      <w:bookmarkEnd w:id="16"/>
    </w:p>
    <w:p w14:paraId="7D4DA617" w14:textId="77777777" w:rsidR="00983C1F" w:rsidRPr="00C03740" w:rsidRDefault="00983C1F" w:rsidP="00983C1F">
      <w:pPr>
        <w:rPr>
          <w:szCs w:val="20"/>
        </w:rPr>
      </w:pPr>
    </w:p>
    <w:p w14:paraId="26E9C667" w14:textId="77777777" w:rsidR="005B2B2E" w:rsidRPr="00C03740" w:rsidRDefault="005B2B2E" w:rsidP="007A192F">
      <w:pPr>
        <w:pStyle w:val="Ttulo2"/>
        <w:numPr>
          <w:ilvl w:val="1"/>
          <w:numId w:val="34"/>
        </w:numPr>
        <w:ind w:left="851" w:hanging="851"/>
        <w:rPr>
          <w:szCs w:val="20"/>
        </w:rPr>
      </w:pPr>
      <w:r w:rsidRPr="00C03740">
        <w:rPr>
          <w:szCs w:val="20"/>
        </w:rPr>
        <w:t xml:space="preserve">A visita aos locais de prestação dos serviços </w:t>
      </w:r>
      <w:r w:rsidR="00833B53" w:rsidRPr="00C03740">
        <w:rPr>
          <w:b/>
          <w:szCs w:val="20"/>
          <w:u w:val="single"/>
        </w:rPr>
        <w:t xml:space="preserve">NÃO </w:t>
      </w:r>
      <w:r w:rsidR="004E4D90" w:rsidRPr="00C03740">
        <w:rPr>
          <w:b/>
          <w:szCs w:val="20"/>
          <w:u w:val="single"/>
        </w:rPr>
        <w:t>será obrigatória</w:t>
      </w:r>
      <w:r w:rsidRPr="00C03740">
        <w:rPr>
          <w:szCs w:val="20"/>
        </w:rPr>
        <w:t>, porém, recomenda-se às licitantes que seja realizada a visita aos locais onde serão executados os serviços e suas circunvizinhanças, por intermédio de pelo menos de seu representante legal ou responsável técnico, para tomar pleno conhecimento das condições e peculiaridades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14:paraId="716D359B" w14:textId="77777777" w:rsidR="008802D6" w:rsidRPr="00C03740" w:rsidRDefault="008802D6" w:rsidP="002A2F86">
      <w:pPr>
        <w:rPr>
          <w:szCs w:val="20"/>
        </w:rPr>
      </w:pPr>
    </w:p>
    <w:p w14:paraId="05AE737F" w14:textId="77777777" w:rsidR="00782D88" w:rsidRPr="00C03740" w:rsidRDefault="00782D88" w:rsidP="006443C2">
      <w:pPr>
        <w:pStyle w:val="Ttulo3"/>
        <w:numPr>
          <w:ilvl w:val="2"/>
          <w:numId w:val="34"/>
        </w:numPr>
        <w:ind w:left="1276" w:hanging="425"/>
      </w:pPr>
      <w:r w:rsidRPr="00C03740">
        <w:t xml:space="preserve">É de inteira </w:t>
      </w:r>
      <w:r w:rsidRPr="00C03740">
        <w:rPr>
          <w:color w:val="000000"/>
        </w:rPr>
        <w:t>responsabilidade</w:t>
      </w:r>
      <w:r w:rsidRPr="00C03740">
        <w:t xml:space="preserve"> da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14:paraId="1091901A" w14:textId="77777777" w:rsidR="00782D88" w:rsidRPr="00C03740" w:rsidRDefault="00782D88" w:rsidP="006443C2">
      <w:pPr>
        <w:ind w:left="1276" w:hanging="425"/>
        <w:rPr>
          <w:szCs w:val="20"/>
          <w:lang w:eastAsia="pt-BR"/>
        </w:rPr>
      </w:pPr>
    </w:p>
    <w:p w14:paraId="3B51FB6E" w14:textId="5F397929" w:rsidR="00782D88" w:rsidRPr="00C03740" w:rsidRDefault="00A83B94" w:rsidP="006443C2">
      <w:pPr>
        <w:pStyle w:val="Ttulo3"/>
        <w:numPr>
          <w:ilvl w:val="2"/>
          <w:numId w:val="34"/>
        </w:numPr>
        <w:ind w:left="1276" w:hanging="425"/>
      </w:pPr>
      <w:bookmarkStart w:id="17" w:name="_Ref78987628"/>
      <w:r w:rsidRPr="00C03740">
        <w:t xml:space="preserve">Será exigida a declaração de ciência que os serviços poderão ser executados em toda a área de atuação da </w:t>
      </w:r>
      <w:r w:rsidR="00FA710F">
        <w:t>5ª Superintendência Regional</w:t>
      </w:r>
      <w:r w:rsidR="00FA710F">
        <w:t xml:space="preserve"> da </w:t>
      </w:r>
      <w:r w:rsidRPr="00C03740">
        <w:t>Codevasf no estado d</w:t>
      </w:r>
      <w:r w:rsidR="006443C2">
        <w:t>e Alagoas</w:t>
      </w:r>
      <w:r w:rsidRPr="00C03740">
        <w:rPr>
          <w:color w:val="8064A2" w:themeColor="accent4"/>
        </w:rPr>
        <w:t xml:space="preserve">, </w:t>
      </w:r>
      <w:r w:rsidRPr="00C03740">
        <w:t xml:space="preserve">que </w:t>
      </w:r>
      <w:r w:rsidR="00782D88" w:rsidRPr="00C03740">
        <w:t xml:space="preserve">será obrigatoriamente emitida pela empresa licitante (Modelo de Declaração – </w:t>
      </w:r>
      <w:r w:rsidR="005F47CE">
        <w:rPr>
          <w:i/>
          <w:iCs/>
        </w:rPr>
        <w:t xml:space="preserve">ANEXO 2 </w:t>
      </w:r>
      <w:r w:rsidR="00782D88" w:rsidRPr="00C03740">
        <w:t>deste TR), através dos seus preposto</w:t>
      </w:r>
      <w:r w:rsidR="008A44A5" w:rsidRPr="00C03740">
        <w:t>s.</w:t>
      </w:r>
      <w:bookmarkEnd w:id="17"/>
    </w:p>
    <w:p w14:paraId="53277776" w14:textId="77777777" w:rsidR="003845F2" w:rsidRPr="00C03740" w:rsidRDefault="003845F2" w:rsidP="006443C2">
      <w:pPr>
        <w:ind w:left="1276" w:hanging="425"/>
        <w:rPr>
          <w:szCs w:val="20"/>
          <w:lang w:eastAsia="pt-BR"/>
        </w:rPr>
      </w:pPr>
    </w:p>
    <w:p w14:paraId="2C1ED52B" w14:textId="77777777" w:rsidR="003845F2" w:rsidRPr="00C03740" w:rsidRDefault="003845F2" w:rsidP="006443C2">
      <w:pPr>
        <w:pStyle w:val="Ttulo3"/>
        <w:numPr>
          <w:ilvl w:val="2"/>
          <w:numId w:val="34"/>
        </w:numPr>
        <w:ind w:left="1276" w:hanging="425"/>
      </w:pPr>
      <w:r w:rsidRPr="00C03740">
        <w:t xml:space="preserve">A </w:t>
      </w:r>
      <w:r w:rsidR="00D510E2" w:rsidRPr="00C03740">
        <w:t>LICITANTE</w:t>
      </w:r>
      <w:r w:rsidRPr="00C03740">
        <w:t xml:space="preserve"> ao encaminhar a proposta, estará declarando que está ciente da abrangência dos municípios passíveis de execução dos serviços e que possui uma avaliação dos problemas futuros. Entende-se que os custos propostos cobrirão quaisquer dificuldades decorrentes da localização dos estudos/serviços.</w:t>
      </w:r>
    </w:p>
    <w:p w14:paraId="35E48A4B" w14:textId="77777777" w:rsidR="00782D88" w:rsidRPr="00C03740" w:rsidRDefault="00782D88" w:rsidP="006443C2"/>
    <w:p w14:paraId="1B9A3784" w14:textId="756A084A" w:rsidR="005B2B2E" w:rsidRPr="00C03740" w:rsidRDefault="005B2B2E" w:rsidP="007A192F">
      <w:pPr>
        <w:pStyle w:val="Ttulo2"/>
        <w:numPr>
          <w:ilvl w:val="1"/>
          <w:numId w:val="34"/>
        </w:numPr>
        <w:ind w:left="851" w:hanging="851"/>
        <w:rPr>
          <w:szCs w:val="20"/>
        </w:rPr>
      </w:pPr>
      <w:r w:rsidRPr="00C03740">
        <w:rPr>
          <w:szCs w:val="20"/>
        </w:rPr>
        <w:t xml:space="preserve">Os custos de visita aos locais </w:t>
      </w:r>
      <w:r w:rsidR="005B60B7">
        <w:rPr>
          <w:szCs w:val="20"/>
        </w:rPr>
        <w:t>dos</w:t>
      </w:r>
      <w:r w:rsidR="00FB0888" w:rsidRPr="00C03740">
        <w:rPr>
          <w:szCs w:val="20"/>
        </w:rPr>
        <w:t xml:space="preserve"> </w:t>
      </w:r>
      <w:r w:rsidRPr="00C03740">
        <w:rPr>
          <w:szCs w:val="20"/>
        </w:rPr>
        <w:t>serviços</w:t>
      </w:r>
      <w:r w:rsidR="00FB0888" w:rsidRPr="00C03740">
        <w:rPr>
          <w:szCs w:val="20"/>
        </w:rPr>
        <w:t xml:space="preserve"> de engenharia</w:t>
      </w:r>
      <w:r w:rsidRPr="00C03740">
        <w:rPr>
          <w:szCs w:val="20"/>
        </w:rPr>
        <w:t xml:space="preserve"> correrão por exclusiva conta da licitante.</w:t>
      </w:r>
    </w:p>
    <w:p w14:paraId="06507562" w14:textId="77777777" w:rsidR="005B2B2E" w:rsidRPr="00C03740" w:rsidRDefault="005B2B2E" w:rsidP="002A725B">
      <w:pPr>
        <w:rPr>
          <w:szCs w:val="20"/>
        </w:rPr>
      </w:pPr>
    </w:p>
    <w:p w14:paraId="57B3ED71" w14:textId="13FEFE2E" w:rsidR="00611D5E" w:rsidRPr="00C03740" w:rsidRDefault="005B2B2E" w:rsidP="007A192F">
      <w:pPr>
        <w:pStyle w:val="Ttulo2"/>
        <w:numPr>
          <w:ilvl w:val="1"/>
          <w:numId w:val="34"/>
        </w:numPr>
        <w:ind w:left="851" w:hanging="851"/>
        <w:rPr>
          <w:szCs w:val="20"/>
        </w:rPr>
      </w:pPr>
      <w:r w:rsidRPr="00C03740">
        <w:rPr>
          <w:szCs w:val="20"/>
        </w:rPr>
        <w:t>Em caso de dúvidas sobre a visita ao local onde serão executad</w:t>
      </w:r>
      <w:r w:rsidR="005B60B7">
        <w:rPr>
          <w:szCs w:val="20"/>
        </w:rPr>
        <w:t>o</w:t>
      </w:r>
      <w:r w:rsidRPr="00C03740">
        <w:rPr>
          <w:szCs w:val="20"/>
        </w:rPr>
        <w:t xml:space="preserve">s </w:t>
      </w:r>
      <w:r w:rsidR="005B60B7">
        <w:rPr>
          <w:szCs w:val="20"/>
        </w:rPr>
        <w:t>os</w:t>
      </w:r>
      <w:r w:rsidR="00FB0888" w:rsidRPr="00C03740">
        <w:rPr>
          <w:szCs w:val="20"/>
        </w:rPr>
        <w:t xml:space="preserve"> ser</w:t>
      </w:r>
      <w:r w:rsidRPr="00C03740">
        <w:rPr>
          <w:szCs w:val="20"/>
        </w:rPr>
        <w:t xml:space="preserve">viços </w:t>
      </w:r>
      <w:r w:rsidR="00FB0888" w:rsidRPr="00C03740">
        <w:rPr>
          <w:szCs w:val="20"/>
        </w:rPr>
        <w:t xml:space="preserve">de engenharia, </w:t>
      </w:r>
      <w:r w:rsidRPr="00C03740">
        <w:rPr>
          <w:szCs w:val="20"/>
        </w:rPr>
        <w:t xml:space="preserve">as licitantes deverão contatar com a Gerência Regional de </w:t>
      </w:r>
      <w:r w:rsidR="00885379">
        <w:rPr>
          <w:szCs w:val="20"/>
        </w:rPr>
        <w:t>Infraestrutura da Codevasf, em Maceió, no estado de Alagoas, pelo telefone (82) 3551-9460.</w:t>
      </w:r>
    </w:p>
    <w:p w14:paraId="2CA8F4C6" w14:textId="77777777" w:rsidR="005B2B2E" w:rsidRPr="00C03740" w:rsidRDefault="005B2B2E" w:rsidP="002A725B">
      <w:pPr>
        <w:rPr>
          <w:szCs w:val="20"/>
        </w:rPr>
      </w:pPr>
    </w:p>
    <w:p w14:paraId="68C318E8" w14:textId="77777777" w:rsidR="00E5560C" w:rsidRPr="00A725ED" w:rsidRDefault="00E5560C" w:rsidP="007A192F">
      <w:pPr>
        <w:pStyle w:val="Ttulo1"/>
        <w:numPr>
          <w:ilvl w:val="0"/>
          <w:numId w:val="34"/>
        </w:numPr>
        <w:ind w:left="851" w:hanging="851"/>
        <w:rPr>
          <w:szCs w:val="20"/>
        </w:rPr>
      </w:pPr>
      <w:bookmarkStart w:id="18" w:name="_Toc169780663"/>
      <w:r w:rsidRPr="00C03740">
        <w:rPr>
          <w:szCs w:val="20"/>
        </w:rPr>
        <w:t>PROPOSTA FINAN</w:t>
      </w:r>
      <w:r w:rsidRPr="00A725ED">
        <w:rPr>
          <w:szCs w:val="20"/>
        </w:rPr>
        <w:t>CEIRA</w:t>
      </w:r>
      <w:bookmarkEnd w:id="18"/>
    </w:p>
    <w:p w14:paraId="1F9F7957" w14:textId="77777777" w:rsidR="00E5560C" w:rsidRPr="00A725ED" w:rsidRDefault="00E5560C" w:rsidP="00E5560C">
      <w:pPr>
        <w:rPr>
          <w:szCs w:val="20"/>
        </w:rPr>
      </w:pPr>
    </w:p>
    <w:p w14:paraId="43FEB827" w14:textId="0BC599E5" w:rsidR="00E5560C" w:rsidRPr="00C03740" w:rsidRDefault="00E5560C" w:rsidP="007A192F">
      <w:pPr>
        <w:pStyle w:val="Ttulo2"/>
        <w:numPr>
          <w:ilvl w:val="1"/>
          <w:numId w:val="34"/>
        </w:numPr>
        <w:ind w:left="851" w:hanging="851"/>
        <w:rPr>
          <w:szCs w:val="20"/>
        </w:rPr>
      </w:pPr>
      <w:r w:rsidRPr="00A725ED">
        <w:rPr>
          <w:szCs w:val="20"/>
        </w:rPr>
        <w:t xml:space="preserve">A Proposta Financeira, por </w:t>
      </w:r>
      <w:r w:rsidR="00EE5A35" w:rsidRPr="00A725ED">
        <w:rPr>
          <w:szCs w:val="20"/>
        </w:rPr>
        <w:t>Item</w:t>
      </w:r>
      <w:r w:rsidRPr="00A725ED">
        <w:rPr>
          <w:szCs w:val="20"/>
        </w:rPr>
        <w:t xml:space="preserve">, deverá ser firme e precisa, </w:t>
      </w:r>
      <w:r w:rsidR="00763304" w:rsidRPr="00A725ED">
        <w:rPr>
          <w:szCs w:val="20"/>
        </w:rPr>
        <w:t xml:space="preserve">com clareza e sem rasuras, </w:t>
      </w:r>
      <w:r w:rsidRPr="00A725ED">
        <w:rPr>
          <w:szCs w:val="20"/>
        </w:rPr>
        <w:t xml:space="preserve">limitada rigorosamente ao objeto desta licitação, e não poderá conter condições ou alternativas não previstas neste TR e seus </w:t>
      </w:r>
      <w:r w:rsidR="00525FD5" w:rsidRPr="00A725ED">
        <w:rPr>
          <w:szCs w:val="20"/>
        </w:rPr>
        <w:t>a</w:t>
      </w:r>
      <w:r w:rsidRPr="00A725ED">
        <w:rPr>
          <w:szCs w:val="20"/>
        </w:rPr>
        <w:t>nexos constitutivos</w:t>
      </w:r>
      <w:r w:rsidRPr="00C03740">
        <w:rPr>
          <w:szCs w:val="20"/>
        </w:rPr>
        <w:t>.</w:t>
      </w:r>
    </w:p>
    <w:p w14:paraId="1DEB76D4" w14:textId="77777777" w:rsidR="00E5560C" w:rsidRPr="00C03740" w:rsidRDefault="00E5560C" w:rsidP="00E5560C">
      <w:pPr>
        <w:rPr>
          <w:szCs w:val="20"/>
        </w:rPr>
      </w:pPr>
    </w:p>
    <w:p w14:paraId="6D3A6181" w14:textId="77777777" w:rsidR="00E5560C" w:rsidRPr="00C03740" w:rsidRDefault="00E5560C" w:rsidP="007A192F">
      <w:pPr>
        <w:pStyle w:val="Ttulo2"/>
        <w:numPr>
          <w:ilvl w:val="1"/>
          <w:numId w:val="34"/>
        </w:numPr>
        <w:ind w:left="851" w:hanging="851"/>
        <w:rPr>
          <w:szCs w:val="20"/>
        </w:rPr>
      </w:pPr>
      <w:r w:rsidRPr="00C03740">
        <w:rPr>
          <w:szCs w:val="20"/>
        </w:rPr>
        <w:t>A Proposta Financeira constitui-se dos seguintes documentos:</w:t>
      </w:r>
    </w:p>
    <w:p w14:paraId="1FD494DE" w14:textId="77777777" w:rsidR="00E5560C" w:rsidRPr="00C03740" w:rsidRDefault="00E5560C" w:rsidP="00E5560C">
      <w:pPr>
        <w:rPr>
          <w:szCs w:val="20"/>
        </w:rPr>
      </w:pPr>
    </w:p>
    <w:p w14:paraId="73F74860" w14:textId="5999BE7D" w:rsidR="00847D50" w:rsidRPr="00593E4E" w:rsidRDefault="000B7017" w:rsidP="000A0452">
      <w:pPr>
        <w:pStyle w:val="PargrafodaLista"/>
        <w:numPr>
          <w:ilvl w:val="0"/>
          <w:numId w:val="13"/>
        </w:numPr>
        <w:tabs>
          <w:tab w:val="left" w:pos="1276"/>
        </w:tabs>
        <w:ind w:left="1276" w:hanging="425"/>
        <w:rPr>
          <w:szCs w:val="20"/>
        </w:rPr>
      </w:pPr>
      <w:r w:rsidRPr="00593E4E">
        <w:rPr>
          <w:szCs w:val="20"/>
        </w:rPr>
        <w:t xml:space="preserve">Planilha de Custos do Valor da Proposta da Licitante </w:t>
      </w:r>
      <w:r w:rsidR="00D94A95" w:rsidRPr="00593E4E">
        <w:rPr>
          <w:szCs w:val="20"/>
        </w:rPr>
        <w:t xml:space="preserve">com todos os seus itens, devidamente preenchida, com clareza e sem rasuras, conforme a </w:t>
      </w:r>
      <w:r w:rsidRPr="00593E4E">
        <w:rPr>
          <w:szCs w:val="20"/>
        </w:rPr>
        <w:t xml:space="preserve">Planilha de Custos do Valor do Orçamento de Referência </w:t>
      </w:r>
      <w:r w:rsidR="00AE4534" w:rsidRPr="00593E4E">
        <w:rPr>
          <w:szCs w:val="20"/>
        </w:rPr>
        <w:t>(</w:t>
      </w:r>
      <w:r w:rsidR="005F47CE">
        <w:rPr>
          <w:i/>
          <w:iCs/>
          <w:szCs w:val="20"/>
        </w:rPr>
        <w:t>ANEXO 4</w:t>
      </w:r>
      <w:r w:rsidR="00AE4534" w:rsidRPr="00593E4E">
        <w:rPr>
          <w:szCs w:val="20"/>
        </w:rPr>
        <w:t>)</w:t>
      </w:r>
      <w:r w:rsidR="00D94A95" w:rsidRPr="00593E4E">
        <w:rPr>
          <w:szCs w:val="20"/>
        </w:rPr>
        <w:t xml:space="preserve">, que é parte integrante deste Termo de Referência, observando-se </w:t>
      </w:r>
      <w:r w:rsidR="00D94A95" w:rsidRPr="00593E4E">
        <w:rPr>
          <w:szCs w:val="20"/>
        </w:rPr>
        <w:lastRenderedPageBreak/>
        <w:t xml:space="preserve">os preços unitários orçados pela </w:t>
      </w:r>
      <w:r w:rsidR="00CF5060" w:rsidRPr="00593E4E">
        <w:rPr>
          <w:szCs w:val="20"/>
        </w:rPr>
        <w:t>Codevasf</w:t>
      </w:r>
      <w:r w:rsidR="00D94A95" w:rsidRPr="00593E4E">
        <w:rPr>
          <w:szCs w:val="20"/>
        </w:rPr>
        <w:t>, nos quais</w:t>
      </w:r>
      <w:r w:rsidR="00CB48E8" w:rsidRPr="00593E4E">
        <w:rPr>
          <w:szCs w:val="20"/>
        </w:rPr>
        <w:t xml:space="preserve"> </w:t>
      </w:r>
      <w:r w:rsidR="00D94A95" w:rsidRPr="00593E4E">
        <w:rPr>
          <w:szCs w:val="20"/>
        </w:rPr>
        <w:t>deverá ser</w:t>
      </w:r>
      <w:r w:rsidR="00CB48E8" w:rsidRPr="00593E4E">
        <w:rPr>
          <w:szCs w:val="20"/>
        </w:rPr>
        <w:t xml:space="preserve"> </w:t>
      </w:r>
      <w:r w:rsidR="00D94A95" w:rsidRPr="00593E4E">
        <w:rPr>
          <w:szCs w:val="20"/>
        </w:rPr>
        <w:t xml:space="preserve">incidido linearmente o percentual de desconto ofertado pela licitante, conforme </w:t>
      </w:r>
      <w:r w:rsidR="00151295" w:rsidRPr="00593E4E">
        <w:rPr>
          <w:szCs w:val="20"/>
        </w:rPr>
        <w:t>inciso II, § 4º do art. 54 da Lei nº 13.</w:t>
      </w:r>
      <w:r w:rsidR="00116C09" w:rsidRPr="00593E4E">
        <w:rPr>
          <w:szCs w:val="20"/>
        </w:rPr>
        <w:t>303</w:t>
      </w:r>
      <w:r w:rsidR="00151295" w:rsidRPr="00593E4E">
        <w:rPr>
          <w:szCs w:val="20"/>
        </w:rPr>
        <w:t xml:space="preserve"> de 30/06/2016</w:t>
      </w:r>
      <w:r w:rsidR="00CD5F13" w:rsidRPr="00593E4E">
        <w:rPr>
          <w:szCs w:val="20"/>
        </w:rPr>
        <w:t>.</w:t>
      </w:r>
    </w:p>
    <w:p w14:paraId="70A07A11" w14:textId="77777777" w:rsidR="00847D50" w:rsidRPr="00C03740" w:rsidRDefault="00847D50" w:rsidP="000D71CF">
      <w:pPr>
        <w:pStyle w:val="PargrafodaLista"/>
        <w:numPr>
          <w:ilvl w:val="0"/>
          <w:numId w:val="5"/>
        </w:numPr>
        <w:ind w:left="1813" w:hanging="397"/>
        <w:rPr>
          <w:szCs w:val="20"/>
        </w:rPr>
      </w:pPr>
      <w:r w:rsidRPr="00C03740">
        <w:rPr>
          <w:szCs w:val="20"/>
        </w:rPr>
        <w:t>Junto com a proposta, as Planilhas de Custos da Licitante deverão ser apresentadas em meio eletrônico (Microsoft Excel ou software livre), sem proteção do arquivo, objetivando facilitar a conferência da mesma;</w:t>
      </w:r>
    </w:p>
    <w:p w14:paraId="5777CD4B" w14:textId="77777777" w:rsidR="00847D50" w:rsidRPr="00C03740" w:rsidRDefault="00847D50" w:rsidP="000D71CF">
      <w:pPr>
        <w:pStyle w:val="PargrafodaLista"/>
        <w:numPr>
          <w:ilvl w:val="0"/>
          <w:numId w:val="5"/>
        </w:numPr>
        <w:ind w:left="1813" w:hanging="397"/>
        <w:rPr>
          <w:szCs w:val="20"/>
        </w:rPr>
      </w:pPr>
      <w:r w:rsidRPr="00C03740">
        <w:rPr>
          <w:szCs w:val="20"/>
        </w:rPr>
        <w:t xml:space="preserve">As Planilhas de Custos da Licitante deverão ser preenchidas e assinadas por profissional competente, conforme os </w:t>
      </w:r>
      <w:proofErr w:type="spellStart"/>
      <w:r w:rsidRPr="00C03740">
        <w:rPr>
          <w:szCs w:val="20"/>
        </w:rPr>
        <w:t>arts</w:t>
      </w:r>
      <w:proofErr w:type="spellEnd"/>
      <w:r w:rsidRPr="00C03740">
        <w:rPr>
          <w:szCs w:val="20"/>
        </w:rPr>
        <w:t>. 13 e 14 da Lei 5194/1966</w:t>
      </w:r>
      <w:r w:rsidRPr="00C03740">
        <w:rPr>
          <w:b/>
          <w:szCs w:val="20"/>
        </w:rPr>
        <w:t>.</w:t>
      </w:r>
    </w:p>
    <w:p w14:paraId="4A64A59A" w14:textId="35EFC97C" w:rsidR="00D94A95" w:rsidRPr="00C03740" w:rsidRDefault="00D94A95" w:rsidP="000D71CF">
      <w:pPr>
        <w:pStyle w:val="PargrafodaLista"/>
        <w:numPr>
          <w:ilvl w:val="0"/>
          <w:numId w:val="5"/>
        </w:numPr>
        <w:ind w:left="1813" w:hanging="397"/>
        <w:rPr>
          <w:szCs w:val="20"/>
        </w:rPr>
      </w:pPr>
      <w:r w:rsidRPr="00C03740">
        <w:rPr>
          <w:szCs w:val="20"/>
        </w:rPr>
        <w:t xml:space="preserve">Não poderão ser apresentados preços unitários diferenciados para um mesmo serviço num mesmo </w:t>
      </w:r>
      <w:r w:rsidR="00A07139" w:rsidRPr="00C03740">
        <w:rPr>
          <w:szCs w:val="20"/>
        </w:rPr>
        <w:t>item</w:t>
      </w:r>
      <w:r w:rsidRPr="00C03740">
        <w:rPr>
          <w:szCs w:val="20"/>
        </w:rPr>
        <w:t xml:space="preserve">, no entanto, poderão ser oferecidos preços diferentes em </w:t>
      </w:r>
      <w:r w:rsidR="00A07139" w:rsidRPr="00C03740">
        <w:rPr>
          <w:szCs w:val="20"/>
        </w:rPr>
        <w:t>itens</w:t>
      </w:r>
      <w:r w:rsidRPr="00C03740">
        <w:rPr>
          <w:szCs w:val="20"/>
        </w:rPr>
        <w:t xml:space="preserve"> distintos.</w:t>
      </w:r>
    </w:p>
    <w:p w14:paraId="1231D2E0" w14:textId="77777777" w:rsidR="00D94A95" w:rsidRPr="00C03740" w:rsidRDefault="00D94A95" w:rsidP="00D94A95">
      <w:pPr>
        <w:rPr>
          <w:szCs w:val="20"/>
        </w:rPr>
      </w:pPr>
    </w:p>
    <w:p w14:paraId="1C738B42" w14:textId="77777777" w:rsidR="00E5560C" w:rsidRPr="00C03740" w:rsidRDefault="00D94A95" w:rsidP="000A0452">
      <w:pPr>
        <w:pStyle w:val="PargrafodaLista"/>
        <w:numPr>
          <w:ilvl w:val="0"/>
          <w:numId w:val="13"/>
        </w:numPr>
        <w:ind w:left="1276" w:hanging="425"/>
        <w:rPr>
          <w:szCs w:val="20"/>
        </w:rPr>
      </w:pPr>
      <w:r w:rsidRPr="00C03740">
        <w:rPr>
          <w:szCs w:val="20"/>
        </w:rPr>
        <w:t xml:space="preserve">A licitante de melhor proposta classificada deverá </w:t>
      </w:r>
      <w:r w:rsidR="00AE4534" w:rsidRPr="00C03740">
        <w:rPr>
          <w:szCs w:val="20"/>
        </w:rPr>
        <w:t xml:space="preserve">apresentar as </w:t>
      </w:r>
      <w:r w:rsidRPr="00C03740">
        <w:rPr>
          <w:szCs w:val="20"/>
        </w:rPr>
        <w:t>composiç</w:t>
      </w:r>
      <w:r w:rsidR="00116C09" w:rsidRPr="00C03740">
        <w:rPr>
          <w:szCs w:val="20"/>
        </w:rPr>
        <w:t>ões</w:t>
      </w:r>
      <w:r w:rsidRPr="00C03740">
        <w:rPr>
          <w:szCs w:val="20"/>
        </w:rPr>
        <w:t xml:space="preserve"> de preços unitários, em formulário próprio, ofertados por item e subitem, com clareza e sem rasuras, vedada a utilização de unidades ge</w:t>
      </w:r>
      <w:r w:rsidR="00FE4AD7" w:rsidRPr="00C03740">
        <w:rPr>
          <w:szCs w:val="20"/>
        </w:rPr>
        <w:t>néricas ou indicadas como verba.</w:t>
      </w:r>
    </w:p>
    <w:p w14:paraId="17B21914" w14:textId="77777777" w:rsidR="00FE4AD7" w:rsidRPr="00C03740" w:rsidRDefault="00FE4AD7" w:rsidP="00FB4834">
      <w:pPr>
        <w:rPr>
          <w:szCs w:val="20"/>
        </w:rPr>
      </w:pPr>
    </w:p>
    <w:p w14:paraId="2678CD4A" w14:textId="77777777" w:rsidR="00D94A95" w:rsidRPr="00C03740" w:rsidRDefault="00D94A95" w:rsidP="000D71CF">
      <w:pPr>
        <w:pStyle w:val="PargrafodaLista"/>
        <w:numPr>
          <w:ilvl w:val="0"/>
          <w:numId w:val="8"/>
        </w:numPr>
        <w:ind w:left="1843" w:hanging="425"/>
        <w:rPr>
          <w:szCs w:val="20"/>
        </w:rPr>
      </w:pPr>
      <w:r w:rsidRPr="00C03740">
        <w:rPr>
          <w:szCs w:val="20"/>
        </w:rPr>
        <w:t>A planilha de composição de preços unitários deverá ser apresentada também em meio eletrônico (Microsoft Excel ou software livre), sem proteção do arquivo, objetivando facilitar a conferência da mesma;</w:t>
      </w:r>
    </w:p>
    <w:p w14:paraId="03684C21" w14:textId="77777777" w:rsidR="008965BB" w:rsidRPr="00C03740" w:rsidRDefault="00D94A95" w:rsidP="000D71CF">
      <w:pPr>
        <w:pStyle w:val="PargrafodaLista"/>
        <w:numPr>
          <w:ilvl w:val="0"/>
          <w:numId w:val="8"/>
        </w:numPr>
        <w:ind w:left="1843" w:hanging="425"/>
        <w:rPr>
          <w:szCs w:val="20"/>
        </w:rPr>
      </w:pPr>
      <w:r w:rsidRPr="00C03740">
        <w:rPr>
          <w:szCs w:val="20"/>
        </w:rPr>
        <w:t xml:space="preserve">A licitante deverá apresentar </w:t>
      </w:r>
      <w:r w:rsidR="008965BB" w:rsidRPr="00C03740">
        <w:rPr>
          <w:szCs w:val="20"/>
        </w:rPr>
        <w:t xml:space="preserve">a </w:t>
      </w:r>
      <w:r w:rsidRPr="00C03740">
        <w:rPr>
          <w:szCs w:val="20"/>
        </w:rPr>
        <w:t xml:space="preserve">planilha de composição de preços unitários em conformidade com a </w:t>
      </w:r>
      <w:r w:rsidR="00E74759" w:rsidRPr="00C03740">
        <w:rPr>
          <w:szCs w:val="20"/>
        </w:rPr>
        <w:t>P</w:t>
      </w:r>
      <w:r w:rsidRPr="00C03740">
        <w:rPr>
          <w:szCs w:val="20"/>
        </w:rPr>
        <w:t xml:space="preserve">lanilha </w:t>
      </w:r>
      <w:r w:rsidR="00E74759" w:rsidRPr="00C03740">
        <w:rPr>
          <w:szCs w:val="20"/>
        </w:rPr>
        <w:t xml:space="preserve">de </w:t>
      </w:r>
      <w:r w:rsidR="008965BB" w:rsidRPr="00C03740">
        <w:rPr>
          <w:szCs w:val="20"/>
        </w:rPr>
        <w:t>Custos do Valor da Proposta da Licitante;</w:t>
      </w:r>
    </w:p>
    <w:p w14:paraId="533D42F6" w14:textId="13E4D58D" w:rsidR="00D94A95" w:rsidRPr="00C03740" w:rsidRDefault="00D94A95" w:rsidP="000D71CF">
      <w:pPr>
        <w:pStyle w:val="PargrafodaLista"/>
        <w:numPr>
          <w:ilvl w:val="0"/>
          <w:numId w:val="8"/>
        </w:numPr>
        <w:ind w:left="1843" w:hanging="425"/>
        <w:rPr>
          <w:szCs w:val="20"/>
        </w:rPr>
      </w:pPr>
      <w:r w:rsidRPr="00C03740">
        <w:rPr>
          <w:szCs w:val="20"/>
        </w:rPr>
        <w:t>A licitante deverá, na composição de preços unitários de mão</w:t>
      </w:r>
      <w:r w:rsidR="004D0AA5">
        <w:rPr>
          <w:szCs w:val="20"/>
        </w:rPr>
        <w:t xml:space="preserve"> </w:t>
      </w:r>
      <w:r w:rsidRPr="00C03740">
        <w:rPr>
          <w:szCs w:val="20"/>
        </w:rPr>
        <w:t>de</w:t>
      </w:r>
      <w:r w:rsidR="004D0AA5">
        <w:rPr>
          <w:szCs w:val="20"/>
        </w:rPr>
        <w:t xml:space="preserve"> </w:t>
      </w:r>
      <w:r w:rsidRPr="00C03740">
        <w:rPr>
          <w:szCs w:val="20"/>
        </w:rPr>
        <w:t>obra, observar os pisos salariais normativos da categoria correspondente, fixados por lei, dissídio coletivo, acordos ou convenções coletivas de trabalho do(s) município(s) onde ocorrerá(</w:t>
      </w:r>
      <w:proofErr w:type="spellStart"/>
      <w:r w:rsidRPr="00C03740">
        <w:rPr>
          <w:szCs w:val="20"/>
        </w:rPr>
        <w:t>ão</w:t>
      </w:r>
      <w:proofErr w:type="spellEnd"/>
      <w:r w:rsidRPr="00C03740">
        <w:rPr>
          <w:szCs w:val="20"/>
        </w:rPr>
        <w:t>) o(s) serviço(s)</w:t>
      </w:r>
      <w:r w:rsidR="00DB5F07" w:rsidRPr="00C03740">
        <w:rPr>
          <w:szCs w:val="20"/>
        </w:rPr>
        <w:t>, ou, quando esta abranger mais de um município</w:t>
      </w:r>
      <w:r w:rsidRPr="00C03740">
        <w:rPr>
          <w:szCs w:val="20"/>
        </w:rPr>
        <w:t>;</w:t>
      </w:r>
    </w:p>
    <w:p w14:paraId="703EC150" w14:textId="77777777" w:rsidR="00D94A95" w:rsidRPr="00C03740" w:rsidRDefault="00D94A95" w:rsidP="000D71CF">
      <w:pPr>
        <w:pStyle w:val="PargrafodaLista"/>
        <w:numPr>
          <w:ilvl w:val="0"/>
          <w:numId w:val="8"/>
        </w:numPr>
        <w:ind w:left="1843" w:hanging="425"/>
        <w:rPr>
          <w:szCs w:val="20"/>
        </w:rPr>
      </w:pPr>
      <w:r w:rsidRPr="00C03740">
        <w:rPr>
          <w:szCs w:val="20"/>
        </w:rPr>
        <w:t xml:space="preserve">No caso de existirem itens de serviços repetidos na Planilha de </w:t>
      </w:r>
      <w:r w:rsidR="008965BB" w:rsidRPr="00C03740">
        <w:rPr>
          <w:szCs w:val="20"/>
        </w:rPr>
        <w:t xml:space="preserve">Custos do Valor da Proposta da Licitante </w:t>
      </w:r>
      <w:r w:rsidRPr="00C03740">
        <w:rPr>
          <w:szCs w:val="20"/>
        </w:rPr>
        <w:t xml:space="preserve">será necessário apresentar apenas uma composição de preços unitários, referenciando os itens aos quais a composição pertence, sendo necessário entregar as referidas composições na mesma ordem e com os mesmos nomes dos serviços constantes das </w:t>
      </w:r>
      <w:r w:rsidR="00E74759" w:rsidRPr="00C03740">
        <w:rPr>
          <w:szCs w:val="20"/>
        </w:rPr>
        <w:t>p</w:t>
      </w:r>
      <w:r w:rsidRPr="00C03740">
        <w:rPr>
          <w:szCs w:val="20"/>
        </w:rPr>
        <w:t xml:space="preserve">lanilhas, devendo estar devidamente assinadas </w:t>
      </w:r>
      <w:r w:rsidR="00E74759" w:rsidRPr="00C03740">
        <w:rPr>
          <w:szCs w:val="20"/>
        </w:rPr>
        <w:t xml:space="preserve">por profissional competente, conforme os </w:t>
      </w:r>
      <w:proofErr w:type="spellStart"/>
      <w:r w:rsidR="00E74759" w:rsidRPr="00C03740">
        <w:rPr>
          <w:szCs w:val="20"/>
        </w:rPr>
        <w:t>arts</w:t>
      </w:r>
      <w:proofErr w:type="spellEnd"/>
      <w:r w:rsidR="00E74759" w:rsidRPr="00C03740">
        <w:rPr>
          <w:szCs w:val="20"/>
        </w:rPr>
        <w:t>. 13 e 14 da Lei 5194/1966</w:t>
      </w:r>
      <w:r w:rsidRPr="00C03740">
        <w:rPr>
          <w:szCs w:val="20"/>
        </w:rPr>
        <w:t>;</w:t>
      </w:r>
    </w:p>
    <w:p w14:paraId="328B141F" w14:textId="77777777" w:rsidR="00D94A95" w:rsidRPr="00C03740" w:rsidRDefault="00D94A95" w:rsidP="000D71CF">
      <w:pPr>
        <w:pStyle w:val="PargrafodaLista"/>
        <w:numPr>
          <w:ilvl w:val="0"/>
          <w:numId w:val="8"/>
        </w:numPr>
        <w:ind w:left="1843" w:hanging="425"/>
        <w:rPr>
          <w:szCs w:val="20"/>
        </w:rPr>
      </w:pPr>
      <w:r w:rsidRPr="00C03740">
        <w:rPr>
          <w:szCs w:val="20"/>
        </w:rPr>
        <w:t>As composições de custos unitários poderão ser verificadas quanto à adequação ao projeto,</w:t>
      </w:r>
      <w:r w:rsidR="008965BB" w:rsidRPr="00C03740">
        <w:rPr>
          <w:szCs w:val="20"/>
        </w:rPr>
        <w:t xml:space="preserve"> cabendo à</w:t>
      </w:r>
      <w:r w:rsidRPr="00C03740">
        <w:rPr>
          <w:szCs w:val="20"/>
        </w:rPr>
        <w:t xml:space="preserve"> comissão solicitar a compatibilidade da composição de custo unitário </w:t>
      </w:r>
      <w:r w:rsidR="0024700D" w:rsidRPr="00C03740">
        <w:rPr>
          <w:szCs w:val="20"/>
        </w:rPr>
        <w:t>ao</w:t>
      </w:r>
      <w:r w:rsidRPr="00C03740">
        <w:rPr>
          <w:szCs w:val="20"/>
        </w:rPr>
        <w:t xml:space="preserve"> projeto.</w:t>
      </w:r>
    </w:p>
    <w:p w14:paraId="1C8FBF0F" w14:textId="77777777" w:rsidR="00E5560C" w:rsidRPr="00C03740" w:rsidRDefault="00E5560C" w:rsidP="00E5560C">
      <w:pPr>
        <w:rPr>
          <w:szCs w:val="20"/>
        </w:rPr>
      </w:pPr>
    </w:p>
    <w:p w14:paraId="51A1551A" w14:textId="457D2F8C" w:rsidR="009B0C4F" w:rsidRPr="00C03740" w:rsidRDefault="00D94A95" w:rsidP="000A56BB">
      <w:pPr>
        <w:pStyle w:val="PargrafodaLista"/>
        <w:numPr>
          <w:ilvl w:val="0"/>
          <w:numId w:val="13"/>
        </w:numPr>
        <w:ind w:left="1134" w:hanging="567"/>
        <w:rPr>
          <w:szCs w:val="20"/>
        </w:rPr>
      </w:pPr>
      <w:r w:rsidRPr="00C03740">
        <w:rPr>
          <w:szCs w:val="20"/>
        </w:rPr>
        <w:t xml:space="preserve">Detalhamento dos Encargos Sociais (Quadro </w:t>
      </w:r>
      <w:r w:rsidR="00FE4AD7" w:rsidRPr="00C03740">
        <w:rPr>
          <w:szCs w:val="20"/>
        </w:rPr>
        <w:t>DES</w:t>
      </w:r>
      <w:r w:rsidRPr="00C03740">
        <w:rPr>
          <w:szCs w:val="20"/>
        </w:rPr>
        <w:t xml:space="preserve">) – </w:t>
      </w:r>
      <w:r w:rsidR="005F47CE">
        <w:rPr>
          <w:i/>
          <w:iCs/>
          <w:szCs w:val="20"/>
        </w:rPr>
        <w:t>ANEXO 3</w:t>
      </w:r>
    </w:p>
    <w:p w14:paraId="354A9831" w14:textId="77777777" w:rsidR="00FE4AD7" w:rsidRPr="00C03740" w:rsidRDefault="00FE4AD7" w:rsidP="00FB4834">
      <w:pPr>
        <w:rPr>
          <w:szCs w:val="20"/>
        </w:rPr>
      </w:pPr>
    </w:p>
    <w:p w14:paraId="09BD702A" w14:textId="77777777" w:rsidR="00D94A95" w:rsidRPr="00C03740" w:rsidRDefault="00D94A95" w:rsidP="000D71CF">
      <w:pPr>
        <w:pStyle w:val="PargrafodaLista"/>
        <w:numPr>
          <w:ilvl w:val="0"/>
          <w:numId w:val="6"/>
        </w:numPr>
        <w:ind w:left="1843" w:hanging="425"/>
        <w:rPr>
          <w:szCs w:val="20"/>
        </w:rPr>
      </w:pPr>
      <w:r w:rsidRPr="00C03740">
        <w:rPr>
          <w:szCs w:val="20"/>
        </w:rPr>
        <w:t>Encargos Sociais distintos para mensalistas e outro para horista.</w:t>
      </w:r>
    </w:p>
    <w:p w14:paraId="43849F00" w14:textId="77777777" w:rsidR="00E5560C" w:rsidRPr="00C03740" w:rsidRDefault="00E5560C" w:rsidP="00E5560C">
      <w:pPr>
        <w:rPr>
          <w:szCs w:val="20"/>
        </w:rPr>
      </w:pPr>
    </w:p>
    <w:p w14:paraId="51D48F20" w14:textId="53073DDF" w:rsidR="009B0C4F" w:rsidRPr="00C03740" w:rsidRDefault="00D94A95" w:rsidP="000A56BB">
      <w:pPr>
        <w:pStyle w:val="PargrafodaLista"/>
        <w:numPr>
          <w:ilvl w:val="0"/>
          <w:numId w:val="13"/>
        </w:numPr>
        <w:ind w:left="1134" w:hanging="567"/>
        <w:rPr>
          <w:szCs w:val="20"/>
        </w:rPr>
      </w:pPr>
      <w:r w:rsidRPr="00C03740">
        <w:rPr>
          <w:szCs w:val="20"/>
        </w:rPr>
        <w:t>Detalhamento do BDI (Quadro</w:t>
      </w:r>
      <w:r w:rsidR="005D0CDA" w:rsidRPr="00C03740">
        <w:rPr>
          <w:szCs w:val="20"/>
        </w:rPr>
        <w:t>s</w:t>
      </w:r>
      <w:r w:rsidRPr="00C03740">
        <w:rPr>
          <w:szCs w:val="20"/>
        </w:rPr>
        <w:t xml:space="preserve"> </w:t>
      </w:r>
      <w:r w:rsidR="00FE4AD7" w:rsidRPr="00C03740">
        <w:rPr>
          <w:szCs w:val="20"/>
        </w:rPr>
        <w:t>DBDI</w:t>
      </w:r>
      <w:r w:rsidRPr="00C03740">
        <w:rPr>
          <w:szCs w:val="20"/>
        </w:rPr>
        <w:t xml:space="preserve">) – </w:t>
      </w:r>
      <w:r w:rsidR="005F47CE">
        <w:rPr>
          <w:i/>
          <w:iCs/>
          <w:szCs w:val="20"/>
        </w:rPr>
        <w:t>ANEXO 3</w:t>
      </w:r>
    </w:p>
    <w:p w14:paraId="6283AD71" w14:textId="77777777" w:rsidR="00FE4AD7" w:rsidRPr="00C03740" w:rsidRDefault="00FE4AD7" w:rsidP="00FB4834">
      <w:pPr>
        <w:rPr>
          <w:szCs w:val="20"/>
        </w:rPr>
      </w:pPr>
    </w:p>
    <w:p w14:paraId="70A1BAB0" w14:textId="2A5B2F47" w:rsidR="00D94A95" w:rsidRPr="00C03740" w:rsidRDefault="00D94A95" w:rsidP="000D71CF">
      <w:pPr>
        <w:pStyle w:val="PargrafodaLista"/>
        <w:numPr>
          <w:ilvl w:val="0"/>
          <w:numId w:val="7"/>
        </w:numPr>
        <w:ind w:left="1843" w:hanging="425"/>
        <w:rPr>
          <w:szCs w:val="20"/>
        </w:rPr>
      </w:pPr>
      <w:r w:rsidRPr="00C03740">
        <w:rPr>
          <w:szCs w:val="20"/>
        </w:rPr>
        <w:t xml:space="preserve">Um quadro para o fornecimento de materiais e equipamentos (Quadro </w:t>
      </w:r>
      <w:r w:rsidR="00FE4AD7" w:rsidRPr="00C03740">
        <w:rPr>
          <w:szCs w:val="20"/>
        </w:rPr>
        <w:t>DBDI-</w:t>
      </w:r>
      <w:r w:rsidR="00FD7DED" w:rsidRPr="00C03740">
        <w:rPr>
          <w:szCs w:val="20"/>
        </w:rPr>
        <w:t>F</w:t>
      </w:r>
      <w:r w:rsidRPr="00C03740">
        <w:rPr>
          <w:szCs w:val="20"/>
        </w:rPr>
        <w:t xml:space="preserve">) e outro para os serviços (Quadro </w:t>
      </w:r>
      <w:r w:rsidR="00FE4AD7" w:rsidRPr="00C03740">
        <w:rPr>
          <w:szCs w:val="20"/>
        </w:rPr>
        <w:t>DBDI-S</w:t>
      </w:r>
      <w:r w:rsidRPr="00C03740">
        <w:rPr>
          <w:szCs w:val="20"/>
        </w:rPr>
        <w:t>), sob pena de desclassificação da proposta;</w:t>
      </w:r>
      <w:r w:rsidR="005A46E1" w:rsidRPr="00C03740">
        <w:rPr>
          <w:szCs w:val="20"/>
        </w:rPr>
        <w:t xml:space="preserve"> </w:t>
      </w:r>
    </w:p>
    <w:p w14:paraId="0783EEB2" w14:textId="77777777" w:rsidR="00D94A95" w:rsidRPr="00C03740" w:rsidRDefault="00D94A95" w:rsidP="000D71CF">
      <w:pPr>
        <w:pStyle w:val="PargrafodaLista"/>
        <w:numPr>
          <w:ilvl w:val="0"/>
          <w:numId w:val="7"/>
        </w:numPr>
        <w:ind w:left="1843" w:hanging="425"/>
        <w:rPr>
          <w:szCs w:val="20"/>
        </w:rPr>
      </w:pPr>
      <w:r w:rsidRPr="00C03740">
        <w:rPr>
          <w:szCs w:val="20"/>
        </w:rPr>
        <w:t>No preenchimento dos Quadros – Detalhamento do BDI, a licitante deverá considerar todos os impostos, taxas e tributos, conforme previsto na legislação vigente, ou seja, aplicado sobre o preço de venda da obra;</w:t>
      </w:r>
    </w:p>
    <w:p w14:paraId="6B68E6C6" w14:textId="4CE13433" w:rsidR="00D94A95" w:rsidRPr="00C03740" w:rsidRDefault="00D94A95" w:rsidP="000D71CF">
      <w:pPr>
        <w:pStyle w:val="PargrafodaLista"/>
        <w:numPr>
          <w:ilvl w:val="0"/>
          <w:numId w:val="7"/>
        </w:numPr>
        <w:ind w:left="1843" w:hanging="425"/>
        <w:rPr>
          <w:szCs w:val="20"/>
        </w:rPr>
      </w:pPr>
      <w:r w:rsidRPr="00C03740">
        <w:rPr>
          <w:szCs w:val="20"/>
        </w:rPr>
        <w:t>Deverá ser considerado no BDI, o ISS do município onde se</w:t>
      </w:r>
      <w:r w:rsidR="004D0AA5">
        <w:rPr>
          <w:szCs w:val="20"/>
        </w:rPr>
        <w:t xml:space="preserve">rão </w:t>
      </w:r>
      <w:r w:rsidRPr="00C03740">
        <w:rPr>
          <w:szCs w:val="20"/>
        </w:rPr>
        <w:t>executad</w:t>
      </w:r>
      <w:r w:rsidR="004D0AA5">
        <w:rPr>
          <w:szCs w:val="20"/>
        </w:rPr>
        <w:t>os</w:t>
      </w:r>
      <w:r w:rsidRPr="00C03740">
        <w:rPr>
          <w:szCs w:val="20"/>
        </w:rPr>
        <w:t xml:space="preserve"> </w:t>
      </w:r>
      <w:r w:rsidR="004D0AA5">
        <w:rPr>
          <w:szCs w:val="20"/>
        </w:rPr>
        <w:t>os</w:t>
      </w:r>
      <w:r w:rsidRPr="00C03740">
        <w:rPr>
          <w:szCs w:val="20"/>
        </w:rPr>
        <w:t xml:space="preserve"> </w:t>
      </w:r>
      <w:r w:rsidR="004D0AA5">
        <w:rPr>
          <w:szCs w:val="20"/>
        </w:rPr>
        <w:t>serviços</w:t>
      </w:r>
      <w:r w:rsidRPr="00C03740">
        <w:rPr>
          <w:szCs w:val="20"/>
        </w:rPr>
        <w:t>. No caso de serviços que abran</w:t>
      </w:r>
      <w:r w:rsidR="00BF7FF2" w:rsidRPr="00C03740">
        <w:rPr>
          <w:szCs w:val="20"/>
        </w:rPr>
        <w:t>jam</w:t>
      </w:r>
      <w:r w:rsidRPr="00C03740">
        <w:rPr>
          <w:szCs w:val="20"/>
        </w:rPr>
        <w:t xml:space="preserve"> municípios distintos, para definição do ISS médio, deverá ser calculado com base na legislação de cada município e verificação de seu respectivo peso no volume dos serviços;</w:t>
      </w:r>
    </w:p>
    <w:p w14:paraId="326A180A" w14:textId="77777777" w:rsidR="00D94A95" w:rsidRPr="00C03740" w:rsidRDefault="00D94A95" w:rsidP="000D71CF">
      <w:pPr>
        <w:pStyle w:val="PargrafodaLista"/>
        <w:numPr>
          <w:ilvl w:val="0"/>
          <w:numId w:val="7"/>
        </w:numPr>
        <w:ind w:left="1843" w:hanging="425"/>
        <w:rPr>
          <w:szCs w:val="20"/>
        </w:rPr>
      </w:pPr>
      <w:r w:rsidRPr="00C03740">
        <w:rPr>
          <w:szCs w:val="20"/>
        </w:rPr>
        <w:t xml:space="preserve">Não poderão ser considerados no Detalhamento do BDI, bem como na Planilha de </w:t>
      </w:r>
      <w:r w:rsidR="008965BB" w:rsidRPr="00C03740">
        <w:rPr>
          <w:szCs w:val="20"/>
        </w:rPr>
        <w:t>Custos do Valor da Proposta da Licitante</w:t>
      </w:r>
      <w:r w:rsidRPr="00C03740">
        <w:rPr>
          <w:szCs w:val="20"/>
        </w:rPr>
        <w:t>, os tributos: Imposto de Renda Pessoa Jurídica – IRPJ e a Contribuição Social Sobre o Lucro Líquido – CSLL;</w:t>
      </w:r>
    </w:p>
    <w:p w14:paraId="2B2916DE" w14:textId="77777777" w:rsidR="00524C0E" w:rsidRPr="00C03740" w:rsidRDefault="00D94A95" w:rsidP="000D71CF">
      <w:pPr>
        <w:pStyle w:val="PargrafodaLista"/>
        <w:numPr>
          <w:ilvl w:val="0"/>
          <w:numId w:val="7"/>
        </w:numPr>
        <w:ind w:left="1843" w:hanging="425"/>
        <w:rPr>
          <w:szCs w:val="20"/>
        </w:rPr>
      </w:pPr>
      <w:r w:rsidRPr="00C03740">
        <w:rPr>
          <w:szCs w:val="20"/>
        </w:rPr>
        <w:t xml:space="preserve">No detalhamento do BDI – Quadros </w:t>
      </w:r>
      <w:r w:rsidR="005D0CDA" w:rsidRPr="00C03740">
        <w:rPr>
          <w:szCs w:val="20"/>
        </w:rPr>
        <w:t>DBDI</w:t>
      </w:r>
      <w:r w:rsidRPr="00C03740">
        <w:rPr>
          <w:szCs w:val="20"/>
        </w:rPr>
        <w:t>, não deverá constar do item “Despesas Financeiras” a previsão de despesas relativas aos dissídios;</w:t>
      </w:r>
    </w:p>
    <w:p w14:paraId="625F1751" w14:textId="6959979A" w:rsidR="00D94A95" w:rsidRPr="00C03740" w:rsidRDefault="00D94A95" w:rsidP="000D71CF">
      <w:pPr>
        <w:pStyle w:val="PargrafodaLista"/>
        <w:numPr>
          <w:ilvl w:val="0"/>
          <w:numId w:val="7"/>
        </w:numPr>
        <w:ind w:left="1843" w:hanging="425"/>
        <w:rPr>
          <w:szCs w:val="20"/>
        </w:rPr>
      </w:pPr>
      <w:r w:rsidRPr="00C03740">
        <w:rPr>
          <w:szCs w:val="20"/>
        </w:rPr>
        <w:lastRenderedPageBreak/>
        <w:t xml:space="preserve">Os custos referentes aos serviços de Administração Local </w:t>
      </w:r>
      <w:r w:rsidR="00713A43" w:rsidRPr="00C03740">
        <w:rPr>
          <w:szCs w:val="20"/>
        </w:rPr>
        <w:t xml:space="preserve">e Manutenção do Canteiro (AM) </w:t>
      </w:r>
      <w:r w:rsidRPr="00C03740">
        <w:rPr>
          <w:szCs w:val="20"/>
        </w:rPr>
        <w:t xml:space="preserve">não poderão ser considerados como despesas indiretas e, portanto, não deverão constar do BDI. A licitante deverá apresentar um montante global especifico </w:t>
      </w:r>
      <w:r w:rsidR="00713A43" w:rsidRPr="00C03740">
        <w:rPr>
          <w:szCs w:val="20"/>
        </w:rPr>
        <w:t xml:space="preserve">para os serviços de “AM” </w:t>
      </w:r>
      <w:r w:rsidRPr="00C03740">
        <w:rPr>
          <w:szCs w:val="20"/>
        </w:rPr>
        <w:t xml:space="preserve">na Planilha de </w:t>
      </w:r>
      <w:r w:rsidR="008965BB" w:rsidRPr="00C03740">
        <w:rPr>
          <w:szCs w:val="20"/>
        </w:rPr>
        <w:t>Custos do Valor da Proposta</w:t>
      </w:r>
      <w:r w:rsidRPr="00C03740">
        <w:rPr>
          <w:szCs w:val="20"/>
        </w:rPr>
        <w:t>, onde deverão estar contemplados os itens transporte de pessoal, mão</w:t>
      </w:r>
      <w:r w:rsidR="004D0AA5">
        <w:rPr>
          <w:szCs w:val="20"/>
        </w:rPr>
        <w:t xml:space="preserve"> </w:t>
      </w:r>
      <w:r w:rsidRPr="00C03740">
        <w:rPr>
          <w:szCs w:val="20"/>
        </w:rPr>
        <w:t>de</w:t>
      </w:r>
      <w:r w:rsidR="004D0AA5">
        <w:rPr>
          <w:szCs w:val="20"/>
        </w:rPr>
        <w:t xml:space="preserve"> </w:t>
      </w:r>
      <w:r w:rsidRPr="00C03740">
        <w:rPr>
          <w:szCs w:val="20"/>
        </w:rPr>
        <w:t>obra, ferramentas, medicina e segurança do trabalho, seguros, alimentação do pessoal, veículos e equipamentos, outros materiais diversos, controle tecnológico, comunicação e energia, etc., devendo observar os quantitativos mínimos necessários ao atendimento do escopo do Termo de Referência.</w:t>
      </w:r>
    </w:p>
    <w:p w14:paraId="750E6201" w14:textId="77777777" w:rsidR="00E5560C" w:rsidRPr="00C03740" w:rsidRDefault="00E5560C" w:rsidP="000A56BB">
      <w:pPr>
        <w:ind w:left="567"/>
        <w:rPr>
          <w:szCs w:val="20"/>
        </w:rPr>
      </w:pPr>
    </w:p>
    <w:p w14:paraId="43D2A990" w14:textId="53841B5B" w:rsidR="00E5560C" w:rsidRPr="00C03740" w:rsidRDefault="00D94A95" w:rsidP="000A0452">
      <w:pPr>
        <w:pStyle w:val="PargrafodaLista"/>
        <w:numPr>
          <w:ilvl w:val="0"/>
          <w:numId w:val="13"/>
        </w:numPr>
        <w:ind w:left="1276" w:hanging="425"/>
        <w:rPr>
          <w:szCs w:val="20"/>
        </w:rPr>
      </w:pPr>
      <w:r w:rsidRPr="00C03740">
        <w:rPr>
          <w:szCs w:val="20"/>
        </w:rPr>
        <w:t xml:space="preserve">Cronograma Físico-Financeiro dos itens da </w:t>
      </w:r>
      <w:r w:rsidR="008965BB" w:rsidRPr="00C03740">
        <w:rPr>
          <w:szCs w:val="20"/>
        </w:rPr>
        <w:t xml:space="preserve">Planilha de Custos do Valor da Proposta da </w:t>
      </w:r>
      <w:r w:rsidR="007F56AB" w:rsidRPr="00C03740">
        <w:rPr>
          <w:szCs w:val="20"/>
        </w:rPr>
        <w:t>Licitante</w:t>
      </w:r>
      <w:r w:rsidRPr="00C03740">
        <w:rPr>
          <w:szCs w:val="20"/>
        </w:rPr>
        <w:t>, obedecendo às atividades e prazos, com quantitativos previstos</w:t>
      </w:r>
      <w:r w:rsidR="009E4980" w:rsidRPr="00C03740">
        <w:rPr>
          <w:szCs w:val="20"/>
        </w:rPr>
        <w:t xml:space="preserve"> </w:t>
      </w:r>
      <w:r w:rsidRPr="00C03740">
        <w:rPr>
          <w:szCs w:val="20"/>
        </w:rPr>
        <w:t xml:space="preserve">mês a mês, observando o prazo estabelecido para a execução dos serviços, conforme </w:t>
      </w:r>
      <w:r w:rsidR="009E4980" w:rsidRPr="00C03740">
        <w:rPr>
          <w:szCs w:val="20"/>
        </w:rPr>
        <w:t>estabelecido neste</w:t>
      </w:r>
      <w:r w:rsidRPr="00C03740">
        <w:rPr>
          <w:szCs w:val="20"/>
        </w:rPr>
        <w:t xml:space="preserve"> TR.</w:t>
      </w:r>
    </w:p>
    <w:p w14:paraId="03BFD40E" w14:textId="77777777" w:rsidR="00E5560C" w:rsidRPr="00C03740" w:rsidRDefault="00E5560C" w:rsidP="00E5560C">
      <w:pPr>
        <w:rPr>
          <w:szCs w:val="20"/>
        </w:rPr>
      </w:pPr>
    </w:p>
    <w:p w14:paraId="7136CF49" w14:textId="77777777" w:rsidR="00E5560C" w:rsidRPr="00A725ED" w:rsidRDefault="00E5560C" w:rsidP="007A192F">
      <w:pPr>
        <w:pStyle w:val="Ttulo2"/>
        <w:numPr>
          <w:ilvl w:val="1"/>
          <w:numId w:val="34"/>
        </w:numPr>
        <w:ind w:left="851" w:hanging="851"/>
        <w:rPr>
          <w:szCs w:val="20"/>
        </w:rPr>
      </w:pPr>
      <w:r w:rsidRPr="00C03740">
        <w:rPr>
          <w:szCs w:val="20"/>
        </w:rPr>
        <w:t xml:space="preserve">A Proposta Financeira deverá ser datada e assinada pelo representante legal da licitante, com o valor global evidenciado em separado na 1ª folha da proposta, em algarismo e por extenso, baseado nos quantitativos dos serviços e fornecimentos descritos na Planilha de </w:t>
      </w:r>
      <w:r w:rsidR="007F56AB" w:rsidRPr="00C03740">
        <w:rPr>
          <w:szCs w:val="20"/>
        </w:rPr>
        <w:t>Custos do Valor da Proposta da Licitante</w:t>
      </w:r>
      <w:r w:rsidRPr="00C03740">
        <w:rPr>
          <w:szCs w:val="20"/>
        </w:rPr>
        <w:t xml:space="preserve">, </w:t>
      </w:r>
      <w:r w:rsidR="0080575C" w:rsidRPr="00C03740">
        <w:rPr>
          <w:szCs w:val="20"/>
        </w:rPr>
        <w:t xml:space="preserve">nela incluídos todos os impostos e taxas, emolumentos e tributos, leis, encargos sociais e previdenciários, lucro, despesas indiretas, custos relativos à mão de obra, ao transporte de ferramentas e equipamentos necessários à sua execução até o local da execução dos serviços de </w:t>
      </w:r>
      <w:r w:rsidR="0080575C" w:rsidRPr="00A725ED">
        <w:rPr>
          <w:szCs w:val="20"/>
        </w:rPr>
        <w:t>engenharia</w:t>
      </w:r>
      <w:r w:rsidRPr="00A725ED">
        <w:rPr>
          <w:szCs w:val="20"/>
        </w:rPr>
        <w:t>.</w:t>
      </w:r>
    </w:p>
    <w:p w14:paraId="5EBB182E" w14:textId="77777777" w:rsidR="00584A78" w:rsidRPr="00A725ED" w:rsidRDefault="00584A78" w:rsidP="00584A78">
      <w:pPr>
        <w:rPr>
          <w:szCs w:val="20"/>
        </w:rPr>
      </w:pPr>
    </w:p>
    <w:p w14:paraId="765204CA" w14:textId="07D429B5" w:rsidR="006278CF" w:rsidRPr="00A725ED" w:rsidRDefault="006278CF" w:rsidP="000A0452">
      <w:pPr>
        <w:numPr>
          <w:ilvl w:val="1"/>
          <w:numId w:val="34"/>
        </w:numPr>
        <w:tabs>
          <w:tab w:val="clear" w:pos="1015"/>
          <w:tab w:val="num" w:pos="851"/>
        </w:tabs>
        <w:ind w:left="851" w:hanging="851"/>
        <w:rPr>
          <w:bCs/>
          <w:szCs w:val="20"/>
        </w:rPr>
      </w:pPr>
      <w:r w:rsidRPr="00A725ED">
        <w:rPr>
          <w:bCs/>
          <w:szCs w:val="20"/>
        </w:rPr>
        <w:t xml:space="preserve">Os custos máximos da mobilização e desmobilização de pessoal, máquinas e equipamentos e da instalação do canteiro de apoio </w:t>
      </w:r>
      <w:r w:rsidR="005E3B63" w:rsidRPr="00A725ED">
        <w:rPr>
          <w:bCs/>
          <w:szCs w:val="20"/>
        </w:rPr>
        <w:t>dos</w:t>
      </w:r>
      <w:r w:rsidRPr="00A725ED">
        <w:rPr>
          <w:bCs/>
          <w:szCs w:val="20"/>
        </w:rPr>
        <w:t xml:space="preserve"> serviços de engenharia, bem como da construção de instalações permanentes e/ou provisórias, </w:t>
      </w:r>
      <w:r w:rsidRPr="00A725ED">
        <w:rPr>
          <w:bCs/>
          <w:szCs w:val="20"/>
          <w:u w:val="single"/>
        </w:rPr>
        <w:t>por item</w:t>
      </w:r>
      <w:r w:rsidRPr="00A725ED">
        <w:rPr>
          <w:bCs/>
          <w:szCs w:val="20"/>
        </w:rPr>
        <w:t>, serão aqueles constantes da Planilha de Custos do Valor do Orçamento de Referência –</w:t>
      </w:r>
      <w:r w:rsidR="005F47CE" w:rsidRPr="00A725ED">
        <w:rPr>
          <w:bCs/>
          <w:i/>
          <w:iCs/>
          <w:szCs w:val="20"/>
        </w:rPr>
        <w:t xml:space="preserve"> ANEXO 4</w:t>
      </w:r>
      <w:r w:rsidR="0098635E" w:rsidRPr="00A725ED">
        <w:rPr>
          <w:bCs/>
          <w:szCs w:val="20"/>
        </w:rPr>
        <w:t xml:space="preserve">, </w:t>
      </w:r>
      <w:r w:rsidRPr="00A725ED">
        <w:rPr>
          <w:bCs/>
          <w:szCs w:val="20"/>
        </w:rPr>
        <w:t>e que integram o presente edital.</w:t>
      </w:r>
    </w:p>
    <w:p w14:paraId="28198189" w14:textId="77777777" w:rsidR="00E5560C" w:rsidRPr="00A725ED" w:rsidRDefault="00E5560C" w:rsidP="00E5560C">
      <w:pPr>
        <w:rPr>
          <w:szCs w:val="20"/>
        </w:rPr>
      </w:pPr>
    </w:p>
    <w:p w14:paraId="48D8DCDC" w14:textId="77777777" w:rsidR="00763D1F" w:rsidRPr="00A725ED" w:rsidRDefault="00763D1F" w:rsidP="00133A9F">
      <w:pPr>
        <w:numPr>
          <w:ilvl w:val="1"/>
          <w:numId w:val="34"/>
        </w:numPr>
        <w:tabs>
          <w:tab w:val="clear" w:pos="1015"/>
          <w:tab w:val="left" w:pos="284"/>
          <w:tab w:val="num" w:pos="851"/>
        </w:tabs>
        <w:spacing w:before="120" w:after="120"/>
        <w:ind w:left="851" w:hanging="851"/>
        <w:rPr>
          <w:b/>
          <w:bCs/>
          <w:szCs w:val="20"/>
        </w:rPr>
      </w:pPr>
      <w:r w:rsidRPr="00A725ED">
        <w:rPr>
          <w:b/>
          <w:bCs/>
          <w:szCs w:val="20"/>
        </w:rPr>
        <w:t>Os valores informados (quantidades, BDI e preços) apresentar-se-ão truncados na segunda casa decimal, descartando dígitos após os centavos ou décimos;</w:t>
      </w:r>
    </w:p>
    <w:p w14:paraId="2EEF059B" w14:textId="77777777" w:rsidR="00763D1F" w:rsidRPr="00A725ED" w:rsidRDefault="00763D1F" w:rsidP="00133A9F">
      <w:pPr>
        <w:numPr>
          <w:ilvl w:val="2"/>
          <w:numId w:val="34"/>
        </w:numPr>
        <w:tabs>
          <w:tab w:val="clear" w:pos="1015"/>
          <w:tab w:val="num" w:pos="1276"/>
          <w:tab w:val="left" w:pos="1843"/>
        </w:tabs>
        <w:spacing w:before="120" w:after="120"/>
        <w:ind w:left="1276" w:hanging="425"/>
        <w:rPr>
          <w:b/>
          <w:bCs/>
          <w:szCs w:val="20"/>
        </w:rPr>
      </w:pPr>
      <w:r w:rsidRPr="00A725ED">
        <w:rPr>
          <w:b/>
          <w:bCs/>
          <w:szCs w:val="20"/>
        </w:rPr>
        <w:t>Quando o critério de julgamento for maior desconto, o cálculo deverá seguir a mesma regra de truncamento, aplicando-se o desconto ao custo unitário sem BDI, que será posteriormente multiplicada a quantidade pelo custo unitário sem BDI e preço unitário com BDI;</w:t>
      </w:r>
    </w:p>
    <w:p w14:paraId="3A2C4080" w14:textId="0FBF09FE" w:rsidR="00763D1F" w:rsidRPr="00A725ED" w:rsidRDefault="00763D1F" w:rsidP="00133A9F">
      <w:pPr>
        <w:numPr>
          <w:ilvl w:val="2"/>
          <w:numId w:val="34"/>
        </w:numPr>
        <w:tabs>
          <w:tab w:val="clear" w:pos="1015"/>
          <w:tab w:val="num" w:pos="1276"/>
          <w:tab w:val="left" w:pos="1843"/>
        </w:tabs>
        <w:spacing w:before="120" w:after="120"/>
        <w:ind w:left="1276" w:hanging="425"/>
        <w:rPr>
          <w:b/>
          <w:bCs/>
          <w:szCs w:val="20"/>
        </w:rPr>
      </w:pPr>
      <w:r w:rsidRPr="00A725ED">
        <w:rPr>
          <w:b/>
          <w:bCs/>
          <w:szCs w:val="20"/>
        </w:rPr>
        <w:t>Essa regra do truncamento se manterá independente da divergência entre do desconto global sobre o preço de referência de licitação e o desconto linear, prevalecendo o resultado da soma dos itens resultantes da aplicação do truncamento;</w:t>
      </w:r>
    </w:p>
    <w:p w14:paraId="679C0CA9" w14:textId="77777777" w:rsidR="00763D1F" w:rsidRDefault="00763D1F" w:rsidP="00905560"/>
    <w:p w14:paraId="758B2B6D" w14:textId="433872E1" w:rsidR="00E5560C" w:rsidRPr="00C03740" w:rsidRDefault="00E5560C" w:rsidP="007A192F">
      <w:pPr>
        <w:pStyle w:val="Ttulo2"/>
        <w:numPr>
          <w:ilvl w:val="1"/>
          <w:numId w:val="34"/>
        </w:numPr>
        <w:ind w:left="851" w:hanging="851"/>
        <w:rPr>
          <w:szCs w:val="20"/>
        </w:rPr>
      </w:pPr>
      <w:r w:rsidRPr="00C03740">
        <w:rPr>
          <w:szCs w:val="20"/>
        </w:rPr>
        <w:t xml:space="preserve">A licitante deverá prever todos os acessos necessários para permitir a chegada dos equipamentos e materiais no local de execução </w:t>
      </w:r>
      <w:r w:rsidR="005E3B63">
        <w:rPr>
          <w:szCs w:val="20"/>
        </w:rPr>
        <w:t xml:space="preserve">dos </w:t>
      </w:r>
      <w:r w:rsidRPr="00C03740">
        <w:rPr>
          <w:szCs w:val="20"/>
        </w:rPr>
        <w:t>serviços</w:t>
      </w:r>
      <w:r w:rsidR="00FB0888" w:rsidRPr="00C03740">
        <w:rPr>
          <w:szCs w:val="20"/>
        </w:rPr>
        <w:t xml:space="preserve"> de engenharia</w:t>
      </w:r>
      <w:r w:rsidRPr="00C03740">
        <w:rPr>
          <w:szCs w:val="20"/>
        </w:rPr>
        <w:t xml:space="preserve">, avaliando-se todas as suas dificuldades, pois os eventuais custos decorrentes de qualquer serviço para melhoria destes acessos correrão por conta da </w:t>
      </w:r>
      <w:r w:rsidR="00E80740" w:rsidRPr="00C03740">
        <w:rPr>
          <w:szCs w:val="20"/>
        </w:rPr>
        <w:t>CONTRATADA</w:t>
      </w:r>
      <w:r w:rsidRPr="00C03740">
        <w:rPr>
          <w:szCs w:val="20"/>
        </w:rPr>
        <w:t>.</w:t>
      </w:r>
    </w:p>
    <w:p w14:paraId="770DD973" w14:textId="77777777" w:rsidR="00E5560C" w:rsidRPr="00C03740" w:rsidRDefault="00E5560C" w:rsidP="00E5560C">
      <w:pPr>
        <w:rPr>
          <w:szCs w:val="20"/>
        </w:rPr>
      </w:pPr>
    </w:p>
    <w:p w14:paraId="695BFD7F" w14:textId="28C0C0FA" w:rsidR="00CD783C" w:rsidRPr="00C03740" w:rsidRDefault="00E5560C" w:rsidP="007A192F">
      <w:pPr>
        <w:pStyle w:val="Ttulo2"/>
        <w:numPr>
          <w:ilvl w:val="1"/>
          <w:numId w:val="34"/>
        </w:numPr>
        <w:ind w:left="851" w:hanging="851"/>
        <w:rPr>
          <w:szCs w:val="20"/>
        </w:rPr>
      </w:pPr>
      <w:r w:rsidRPr="00C03740">
        <w:rPr>
          <w:szCs w:val="20"/>
        </w:rPr>
        <w:t xml:space="preserve">A licitante deverá utilizar, sempre que possível, nos valores propostos, mão de obra, materiais, tecnologias e matérias primas existentes no local da execução </w:t>
      </w:r>
      <w:r w:rsidR="00DD6BA8">
        <w:rPr>
          <w:szCs w:val="20"/>
        </w:rPr>
        <w:t>dos</w:t>
      </w:r>
      <w:r w:rsidR="00FF36C1" w:rsidRPr="00C03740">
        <w:rPr>
          <w:szCs w:val="20"/>
        </w:rPr>
        <w:t xml:space="preserve"> </w:t>
      </w:r>
      <w:r w:rsidRPr="00C03740">
        <w:rPr>
          <w:szCs w:val="20"/>
        </w:rPr>
        <w:t>serviços</w:t>
      </w:r>
      <w:r w:rsidR="00FF36C1" w:rsidRPr="00C03740">
        <w:rPr>
          <w:szCs w:val="20"/>
        </w:rPr>
        <w:t xml:space="preserve"> de engenharia</w:t>
      </w:r>
      <w:r w:rsidRPr="00C03740">
        <w:rPr>
          <w:szCs w:val="20"/>
        </w:rPr>
        <w:t>, desde que não se produzam prejuízos à eficiência na execução do objeto e que seja respeitado o limite do orçamento estimado para a contratação.</w:t>
      </w:r>
    </w:p>
    <w:p w14:paraId="0918E08F" w14:textId="77777777" w:rsidR="0080575C" w:rsidRPr="00C03740" w:rsidRDefault="0080575C" w:rsidP="0080575C">
      <w:pPr>
        <w:rPr>
          <w:szCs w:val="20"/>
          <w:lang w:eastAsia="pt-BR"/>
        </w:rPr>
      </w:pPr>
    </w:p>
    <w:p w14:paraId="1A6B8540" w14:textId="704C3B04" w:rsidR="0080575C" w:rsidRPr="00C03740" w:rsidRDefault="0080575C" w:rsidP="007A192F">
      <w:pPr>
        <w:pStyle w:val="Ttulo2"/>
        <w:numPr>
          <w:ilvl w:val="1"/>
          <w:numId w:val="34"/>
        </w:numPr>
        <w:ind w:left="851" w:hanging="851"/>
        <w:rPr>
          <w:szCs w:val="20"/>
        </w:rPr>
      </w:pPr>
      <w:r w:rsidRPr="00C03740">
        <w:rPr>
          <w:szCs w:val="20"/>
        </w:rPr>
        <w:t>A Codevasf se desobriga do fornecimento de água, energia elétrica ou quaisquer outros serviços necessários à execução dos serviços</w:t>
      </w:r>
      <w:r w:rsidR="00133A9F">
        <w:rPr>
          <w:szCs w:val="20"/>
        </w:rPr>
        <w:t>.</w:t>
      </w:r>
    </w:p>
    <w:p w14:paraId="29E39DAD" w14:textId="77777777" w:rsidR="0080575C" w:rsidRDefault="0080575C" w:rsidP="0080575C">
      <w:pPr>
        <w:rPr>
          <w:szCs w:val="20"/>
          <w:lang w:eastAsia="pt-BR"/>
        </w:rPr>
      </w:pPr>
    </w:p>
    <w:p w14:paraId="6B3EB1E6" w14:textId="77777777" w:rsidR="00133A9F" w:rsidRPr="00C03740" w:rsidRDefault="00133A9F" w:rsidP="0080575C">
      <w:pPr>
        <w:rPr>
          <w:szCs w:val="20"/>
          <w:lang w:eastAsia="pt-BR"/>
        </w:rPr>
      </w:pPr>
    </w:p>
    <w:p w14:paraId="1C24BCE2" w14:textId="77777777" w:rsidR="005B2B2E" w:rsidRPr="00C03740" w:rsidRDefault="005B2B2E" w:rsidP="007A192F">
      <w:pPr>
        <w:pStyle w:val="Ttulo1"/>
        <w:numPr>
          <w:ilvl w:val="0"/>
          <w:numId w:val="34"/>
        </w:numPr>
        <w:ind w:left="851" w:hanging="851"/>
        <w:rPr>
          <w:szCs w:val="20"/>
        </w:rPr>
      </w:pPr>
      <w:bookmarkStart w:id="19" w:name="_Toc169780664"/>
      <w:r w:rsidRPr="00C03740">
        <w:rPr>
          <w:szCs w:val="20"/>
        </w:rPr>
        <w:t>DOCUMENTAÇÃO DE HABILITAÇÃO</w:t>
      </w:r>
      <w:bookmarkEnd w:id="19"/>
    </w:p>
    <w:p w14:paraId="486EE512" w14:textId="77777777" w:rsidR="005B2B2E" w:rsidRPr="00C03740" w:rsidRDefault="005B2B2E" w:rsidP="005B2B2E">
      <w:pPr>
        <w:rPr>
          <w:szCs w:val="20"/>
        </w:rPr>
      </w:pPr>
    </w:p>
    <w:p w14:paraId="6156BB81" w14:textId="77777777" w:rsidR="005B2B2E" w:rsidRPr="00C03740" w:rsidRDefault="005B2B2E" w:rsidP="007A192F">
      <w:pPr>
        <w:pStyle w:val="Ttulo2"/>
        <w:numPr>
          <w:ilvl w:val="1"/>
          <w:numId w:val="34"/>
        </w:numPr>
        <w:ind w:left="851" w:hanging="851"/>
        <w:rPr>
          <w:b/>
          <w:szCs w:val="20"/>
        </w:rPr>
      </w:pPr>
      <w:r w:rsidRPr="00C03740">
        <w:rPr>
          <w:b/>
          <w:szCs w:val="20"/>
        </w:rPr>
        <w:t>QUALIFICAÇÃO TÉCNICA</w:t>
      </w:r>
    </w:p>
    <w:p w14:paraId="57642724" w14:textId="77777777" w:rsidR="005B2B2E" w:rsidRPr="00C03740" w:rsidRDefault="005B2B2E" w:rsidP="005B2B2E">
      <w:pPr>
        <w:rPr>
          <w:szCs w:val="20"/>
        </w:rPr>
      </w:pPr>
    </w:p>
    <w:p w14:paraId="383E83C5" w14:textId="02465728" w:rsidR="008D4020" w:rsidRPr="00C03740" w:rsidRDefault="00910FA0" w:rsidP="007A192F">
      <w:pPr>
        <w:pStyle w:val="Ttulo3"/>
        <w:numPr>
          <w:ilvl w:val="0"/>
          <w:numId w:val="0"/>
        </w:numPr>
        <w:ind w:left="1224" w:hanging="504"/>
      </w:pPr>
      <w:r>
        <w:t xml:space="preserve">- </w:t>
      </w:r>
      <w:r w:rsidR="008D4020" w:rsidRPr="00C03740">
        <w:t>A Licitante deverá apresentar os seguintes documentos:</w:t>
      </w:r>
    </w:p>
    <w:p w14:paraId="74ADFB24" w14:textId="77777777" w:rsidR="005B2B2E" w:rsidRPr="00C03740" w:rsidRDefault="005B2B2E" w:rsidP="001526C7">
      <w:pPr>
        <w:rPr>
          <w:szCs w:val="20"/>
        </w:rPr>
      </w:pPr>
    </w:p>
    <w:p w14:paraId="518892DB" w14:textId="77777777" w:rsidR="008D4020" w:rsidRPr="00C03740" w:rsidRDefault="00C6162E" w:rsidP="009317F5">
      <w:pPr>
        <w:pStyle w:val="PargrafodaLista"/>
        <w:numPr>
          <w:ilvl w:val="0"/>
          <w:numId w:val="15"/>
        </w:numPr>
        <w:ind w:left="1418" w:hanging="567"/>
        <w:rPr>
          <w:szCs w:val="20"/>
        </w:rPr>
      </w:pPr>
      <w:r w:rsidRPr="00C03740">
        <w:rPr>
          <w:szCs w:val="20"/>
        </w:rPr>
        <w:t>Registro ou inscrição da empresa no Conselho Regional de Engenharia e Agronomia (Crea) ou Conselho de Arquitetura e Urbanismo (CAU), demonstrando o ramo de atividade pertinente e compatível com o objeto deste Termo de Referência, conforme legislação vigente</w:t>
      </w:r>
      <w:r w:rsidR="008D4020" w:rsidRPr="00C03740">
        <w:rPr>
          <w:szCs w:val="20"/>
        </w:rPr>
        <w:t>;</w:t>
      </w:r>
    </w:p>
    <w:p w14:paraId="7F76C248" w14:textId="77777777" w:rsidR="00711653" w:rsidRPr="00C03740" w:rsidRDefault="00711653" w:rsidP="00711653">
      <w:pPr>
        <w:pStyle w:val="PargrafodaLista"/>
        <w:numPr>
          <w:ilvl w:val="0"/>
          <w:numId w:val="0"/>
        </w:numPr>
        <w:ind w:left="1418"/>
        <w:rPr>
          <w:szCs w:val="20"/>
        </w:rPr>
      </w:pPr>
    </w:p>
    <w:p w14:paraId="13941936" w14:textId="1E2B9BD4" w:rsidR="005B2B2E" w:rsidRPr="00C03740" w:rsidRDefault="00C6162E" w:rsidP="009317F5">
      <w:pPr>
        <w:pStyle w:val="PargrafodaLista"/>
        <w:numPr>
          <w:ilvl w:val="0"/>
          <w:numId w:val="15"/>
        </w:numPr>
        <w:ind w:left="1418" w:hanging="567"/>
        <w:rPr>
          <w:szCs w:val="20"/>
        </w:rPr>
      </w:pPr>
      <w:r w:rsidRPr="00C03740">
        <w:rPr>
          <w:szCs w:val="20"/>
        </w:rPr>
        <w:t xml:space="preserve">DECLARAÇÃO DE CIÊNCIA DA ABRANGÊNCIA DOS LOCAIS DE EXECUÇÃO DOS SERVIÇOS </w:t>
      </w:r>
      <w:r w:rsidR="005B2B2E" w:rsidRPr="00C03740">
        <w:rPr>
          <w:szCs w:val="20"/>
        </w:rPr>
        <w:t xml:space="preserve">(conforme subitem </w:t>
      </w:r>
      <w:r w:rsidR="009B0C4F" w:rsidRPr="00C03740">
        <w:rPr>
          <w:szCs w:val="20"/>
        </w:rPr>
        <w:fldChar w:fldCharType="begin"/>
      </w:r>
      <w:r w:rsidR="009B0C4F" w:rsidRPr="00C03740">
        <w:rPr>
          <w:szCs w:val="20"/>
        </w:rPr>
        <w:instrText xml:space="preserve"> REF _Ref78987628 \r \h </w:instrText>
      </w:r>
      <w:r w:rsidR="00C03740" w:rsidRPr="00C03740">
        <w:rPr>
          <w:szCs w:val="20"/>
        </w:rPr>
        <w:instrText xml:space="preserve"> \* MERGEFORMAT </w:instrText>
      </w:r>
      <w:r w:rsidR="009B0C4F" w:rsidRPr="00C03740">
        <w:rPr>
          <w:szCs w:val="20"/>
        </w:rPr>
      </w:r>
      <w:r w:rsidR="009B0C4F" w:rsidRPr="00C03740">
        <w:rPr>
          <w:szCs w:val="20"/>
        </w:rPr>
        <w:fldChar w:fldCharType="separate"/>
      </w:r>
      <w:r w:rsidR="00510A4D">
        <w:rPr>
          <w:szCs w:val="20"/>
        </w:rPr>
        <w:t>7.1.b)</w:t>
      </w:r>
      <w:r w:rsidR="009B0C4F" w:rsidRPr="00C03740">
        <w:rPr>
          <w:szCs w:val="20"/>
        </w:rPr>
        <w:fldChar w:fldCharType="end"/>
      </w:r>
      <w:r w:rsidR="009B0C4F" w:rsidRPr="00C03740">
        <w:rPr>
          <w:szCs w:val="20"/>
        </w:rPr>
        <w:t xml:space="preserve"> </w:t>
      </w:r>
      <w:r w:rsidR="005F47CE">
        <w:rPr>
          <w:szCs w:val="20"/>
        </w:rPr>
        <w:t xml:space="preserve">e </w:t>
      </w:r>
      <w:r w:rsidR="005F47CE">
        <w:rPr>
          <w:i/>
          <w:iCs/>
          <w:szCs w:val="20"/>
        </w:rPr>
        <w:t>ANEXO 2</w:t>
      </w:r>
      <w:r w:rsidR="00847538" w:rsidRPr="00C03740">
        <w:rPr>
          <w:szCs w:val="20"/>
        </w:rPr>
        <w:t>)</w:t>
      </w:r>
      <w:r w:rsidRPr="00C03740">
        <w:rPr>
          <w:szCs w:val="20"/>
        </w:rPr>
        <w:t>,</w:t>
      </w:r>
      <w:r w:rsidR="00847538" w:rsidRPr="00C03740">
        <w:rPr>
          <w:szCs w:val="20"/>
        </w:rPr>
        <w:t xml:space="preserve"> informando que tem </w:t>
      </w:r>
      <w:r w:rsidRPr="00C03740">
        <w:rPr>
          <w:szCs w:val="20"/>
        </w:rPr>
        <w:t>conhecimento da abrangência dos locais onde serão</w:t>
      </w:r>
      <w:r w:rsidR="005B2B2E" w:rsidRPr="00C03740">
        <w:rPr>
          <w:szCs w:val="20"/>
        </w:rPr>
        <w:t xml:space="preserve"> executadas </w:t>
      </w:r>
      <w:r w:rsidR="00DD6BA8">
        <w:rPr>
          <w:szCs w:val="20"/>
        </w:rPr>
        <w:t>os</w:t>
      </w:r>
      <w:r w:rsidR="00FF36C1" w:rsidRPr="00C03740">
        <w:rPr>
          <w:szCs w:val="20"/>
        </w:rPr>
        <w:t xml:space="preserve"> </w:t>
      </w:r>
      <w:r w:rsidR="005B2B2E" w:rsidRPr="00C03740">
        <w:rPr>
          <w:szCs w:val="20"/>
        </w:rPr>
        <w:t xml:space="preserve">serviços </w:t>
      </w:r>
      <w:r w:rsidR="00FF36C1" w:rsidRPr="00C03740">
        <w:rPr>
          <w:szCs w:val="20"/>
        </w:rPr>
        <w:t>de engenharia</w:t>
      </w:r>
      <w:r w:rsidR="005B2B2E" w:rsidRPr="00C03740">
        <w:rPr>
          <w:szCs w:val="20"/>
        </w:rPr>
        <w:t>, emitida pela própria licitante, assinada pelo(s) o(s) Responsável(</w:t>
      </w:r>
      <w:proofErr w:type="spellStart"/>
      <w:r w:rsidR="005B2B2E" w:rsidRPr="00C03740">
        <w:rPr>
          <w:szCs w:val="20"/>
        </w:rPr>
        <w:t>is</w:t>
      </w:r>
      <w:proofErr w:type="spellEnd"/>
      <w:r w:rsidR="005B2B2E" w:rsidRPr="00C03740">
        <w:rPr>
          <w:szCs w:val="20"/>
        </w:rPr>
        <w:t>) Técnico(s) ou Representante Legal.</w:t>
      </w:r>
    </w:p>
    <w:p w14:paraId="3397F85F" w14:textId="77777777" w:rsidR="00711653" w:rsidRPr="00C03740" w:rsidRDefault="00711653" w:rsidP="00711653">
      <w:pPr>
        <w:pStyle w:val="PargrafodaLista"/>
        <w:numPr>
          <w:ilvl w:val="0"/>
          <w:numId w:val="0"/>
        </w:numPr>
        <w:ind w:left="810"/>
        <w:rPr>
          <w:szCs w:val="20"/>
        </w:rPr>
      </w:pPr>
    </w:p>
    <w:p w14:paraId="6820207D" w14:textId="66A2F4BB" w:rsidR="008D0916" w:rsidRPr="00C03740" w:rsidRDefault="00233FF3" w:rsidP="009317F5">
      <w:pPr>
        <w:pStyle w:val="PargrafodaLista"/>
        <w:numPr>
          <w:ilvl w:val="0"/>
          <w:numId w:val="15"/>
        </w:numPr>
        <w:ind w:left="1418" w:hanging="567"/>
        <w:rPr>
          <w:szCs w:val="20"/>
        </w:rPr>
      </w:pPr>
      <w:r w:rsidRPr="00C03740">
        <w:rPr>
          <w:b/>
          <w:szCs w:val="20"/>
        </w:rPr>
        <w:t>Capacidade Técnico Operacional</w:t>
      </w:r>
      <w:r w:rsidRPr="00C03740">
        <w:rPr>
          <w:szCs w:val="20"/>
        </w:rPr>
        <w:t xml:space="preserve">: </w:t>
      </w:r>
      <w:r w:rsidR="008F5DD4" w:rsidRPr="00C03740">
        <w:rPr>
          <w:szCs w:val="20"/>
        </w:rPr>
        <w:t>Certidão(</w:t>
      </w:r>
      <w:proofErr w:type="spellStart"/>
      <w:r w:rsidR="008F5DD4" w:rsidRPr="00C03740">
        <w:rPr>
          <w:szCs w:val="20"/>
        </w:rPr>
        <w:t>ões</w:t>
      </w:r>
      <w:proofErr w:type="spellEnd"/>
      <w:r w:rsidR="008F5DD4" w:rsidRPr="00C03740">
        <w:rPr>
          <w:szCs w:val="20"/>
        </w:rPr>
        <w:t xml:space="preserve">) ou </w:t>
      </w:r>
      <w:r w:rsidR="005B2B2E" w:rsidRPr="00C03740">
        <w:rPr>
          <w:szCs w:val="20"/>
        </w:rPr>
        <w:t xml:space="preserve">Atestado(s) de capacidade técnica, em nome da empresa, </w:t>
      </w:r>
      <w:r w:rsidR="00130490" w:rsidRPr="00C03740">
        <w:rPr>
          <w:szCs w:val="20"/>
        </w:rPr>
        <w:t xml:space="preserve">exclusivamente como contratada, </w:t>
      </w:r>
      <w:r w:rsidR="005B2B2E" w:rsidRPr="00C03740">
        <w:rPr>
          <w:szCs w:val="20"/>
        </w:rPr>
        <w:t>expedido por pessoa jurídica de direito público ou privado, acompanhado(s) d</w:t>
      </w:r>
      <w:r w:rsidR="00230679" w:rsidRPr="00C03740">
        <w:rPr>
          <w:szCs w:val="20"/>
        </w:rPr>
        <w:t>o</w:t>
      </w:r>
      <w:r w:rsidR="005B2B2E" w:rsidRPr="00C03740">
        <w:rPr>
          <w:szCs w:val="20"/>
        </w:rPr>
        <w:t xml:space="preserve">(s) </w:t>
      </w:r>
      <w:r w:rsidR="00230679" w:rsidRPr="00C03740">
        <w:rPr>
          <w:szCs w:val="20"/>
        </w:rPr>
        <w:t xml:space="preserve">documento(s) listado(s) </w:t>
      </w:r>
      <w:r w:rsidR="00133A9F">
        <w:rPr>
          <w:szCs w:val="20"/>
        </w:rPr>
        <w:t xml:space="preserve">nas alíneas </w:t>
      </w:r>
      <w:r w:rsidR="00230679" w:rsidRPr="00C03740">
        <w:rPr>
          <w:szCs w:val="20"/>
        </w:rPr>
        <w:t>deste subitem,</w:t>
      </w:r>
      <w:r w:rsidR="00791DFA" w:rsidRPr="00C03740">
        <w:rPr>
          <w:szCs w:val="20"/>
        </w:rPr>
        <w:t xml:space="preserve">  </w:t>
      </w:r>
      <w:r w:rsidR="00230679" w:rsidRPr="00C03740">
        <w:rPr>
          <w:b/>
          <w:szCs w:val="20"/>
        </w:rPr>
        <w:t xml:space="preserve">comprovando a execução </w:t>
      </w:r>
      <w:r w:rsidR="00230679" w:rsidRPr="00C03740">
        <w:rPr>
          <w:szCs w:val="20"/>
        </w:rPr>
        <w:t xml:space="preserve">de </w:t>
      </w:r>
      <w:r w:rsidR="00B744F5">
        <w:rPr>
          <w:szCs w:val="20"/>
        </w:rPr>
        <w:t>serviços</w:t>
      </w:r>
      <w:r w:rsidR="00133A9F">
        <w:rPr>
          <w:szCs w:val="20"/>
        </w:rPr>
        <w:t xml:space="preserve"> </w:t>
      </w:r>
      <w:r w:rsidR="00230679" w:rsidRPr="00C03740">
        <w:rPr>
          <w:szCs w:val="20"/>
        </w:rPr>
        <w:t>de pavimentação de porte</w:t>
      </w:r>
      <w:r w:rsidR="003E3A4C">
        <w:rPr>
          <w:szCs w:val="20"/>
        </w:rPr>
        <w:t xml:space="preserve"> </w:t>
      </w:r>
      <w:r w:rsidR="00230679" w:rsidRPr="00C03740">
        <w:rPr>
          <w:szCs w:val="20"/>
        </w:rPr>
        <w:t>semelhante ao objeto dessa licitação, executadas com técnicas construtivas semelhantes ou superiores às requeridas para execução dos itens relacionados abaixo, caracterizados pelas parcelas de maior relevância técnica e de valor significativo, com os seguintes quantitativos mínimos, conforme discriminado abaixo</w:t>
      </w:r>
      <w:r w:rsidR="008D0916" w:rsidRPr="00C03740">
        <w:rPr>
          <w:szCs w:val="20"/>
        </w:rPr>
        <w:t xml:space="preserve">, por </w:t>
      </w:r>
      <w:r w:rsidR="007C2BA3" w:rsidRPr="00C03740">
        <w:rPr>
          <w:szCs w:val="20"/>
        </w:rPr>
        <w:t>item</w:t>
      </w:r>
      <w:r w:rsidR="008D0916" w:rsidRPr="00C03740">
        <w:rPr>
          <w:szCs w:val="20"/>
        </w:rPr>
        <w:t>:</w:t>
      </w:r>
    </w:p>
    <w:p w14:paraId="338B3C4B" w14:textId="77777777" w:rsidR="008802D6" w:rsidRPr="00C03740" w:rsidRDefault="008802D6" w:rsidP="00713A43">
      <w:pPr>
        <w:rPr>
          <w:szCs w:val="20"/>
        </w:rPr>
      </w:pPr>
    </w:p>
    <w:tbl>
      <w:tblPr>
        <w:tblW w:w="772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6"/>
        <w:gridCol w:w="4961"/>
        <w:gridCol w:w="1486"/>
      </w:tblGrid>
      <w:tr w:rsidR="000C043B" w:rsidRPr="000C043B" w14:paraId="4782C0BB" w14:textId="77777777" w:rsidTr="00694160">
        <w:trPr>
          <w:trHeight w:val="113"/>
          <w:jc w:val="right"/>
        </w:trPr>
        <w:tc>
          <w:tcPr>
            <w:tcW w:w="7723" w:type="dxa"/>
            <w:gridSpan w:val="3"/>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3D60D972" w14:textId="4D58A2E5" w:rsidR="000635ED" w:rsidRPr="000C043B" w:rsidRDefault="000635ED" w:rsidP="000635ED">
            <w:pPr>
              <w:rPr>
                <w:bCs/>
                <w:szCs w:val="20"/>
                <w:lang w:eastAsia="pt-BR"/>
              </w:rPr>
            </w:pPr>
            <w:r w:rsidRPr="000C043B">
              <w:rPr>
                <w:b/>
                <w:bCs/>
                <w:szCs w:val="20"/>
              </w:rPr>
              <w:t xml:space="preserve">ITEM </w:t>
            </w:r>
            <w:r w:rsidR="00133A9F" w:rsidRPr="000C043B">
              <w:rPr>
                <w:b/>
                <w:bCs/>
                <w:szCs w:val="20"/>
              </w:rPr>
              <w:t>1</w:t>
            </w:r>
            <w:r w:rsidRPr="000C043B">
              <w:rPr>
                <w:bCs/>
                <w:szCs w:val="20"/>
              </w:rPr>
              <w:t>:</w:t>
            </w:r>
            <w:r w:rsidR="00133A9F" w:rsidRPr="000C043B">
              <w:rPr>
                <w:bCs/>
                <w:szCs w:val="20"/>
              </w:rPr>
              <w:t xml:space="preserve"> </w:t>
            </w:r>
          </w:p>
        </w:tc>
      </w:tr>
      <w:tr w:rsidR="000C043B" w:rsidRPr="000C043B" w14:paraId="282AE43D" w14:textId="77777777" w:rsidTr="00694160">
        <w:trPr>
          <w:trHeight w:val="113"/>
          <w:jc w:val="right"/>
        </w:trPr>
        <w:tc>
          <w:tcPr>
            <w:tcW w:w="1276" w:type="dxa"/>
            <w:tcBorders>
              <w:top w:val="single" w:sz="4" w:space="0" w:color="auto"/>
            </w:tcBorders>
            <w:shd w:val="clear" w:color="000000" w:fill="D8D8D8"/>
            <w:noWrap/>
            <w:vAlign w:val="center"/>
            <w:hideMark/>
          </w:tcPr>
          <w:p w14:paraId="7E28A95C" w14:textId="77777777" w:rsidR="000635ED" w:rsidRPr="000C043B" w:rsidRDefault="000635ED" w:rsidP="00694160">
            <w:pPr>
              <w:jc w:val="center"/>
              <w:rPr>
                <w:b/>
                <w:bCs/>
                <w:szCs w:val="20"/>
                <w:lang w:eastAsia="pt-BR"/>
              </w:rPr>
            </w:pPr>
          </w:p>
        </w:tc>
        <w:tc>
          <w:tcPr>
            <w:tcW w:w="4961" w:type="dxa"/>
            <w:tcBorders>
              <w:top w:val="single" w:sz="4" w:space="0" w:color="auto"/>
            </w:tcBorders>
            <w:shd w:val="clear" w:color="000000" w:fill="D8D8D8"/>
            <w:vAlign w:val="center"/>
            <w:hideMark/>
          </w:tcPr>
          <w:p w14:paraId="78F6300B" w14:textId="3989D4BE" w:rsidR="000635ED" w:rsidRPr="000C043B" w:rsidRDefault="000635ED" w:rsidP="00694160">
            <w:pPr>
              <w:rPr>
                <w:b/>
                <w:bCs/>
                <w:szCs w:val="20"/>
                <w:lang w:eastAsia="pt-BR"/>
              </w:rPr>
            </w:pPr>
            <w:r w:rsidRPr="000C043B">
              <w:rPr>
                <w:b/>
                <w:bCs/>
                <w:szCs w:val="20"/>
                <w:lang w:eastAsia="pt-BR"/>
              </w:rPr>
              <w:t xml:space="preserve">SERVIÇO: </w:t>
            </w:r>
            <w:r w:rsidRPr="000C043B">
              <w:rPr>
                <w:b/>
                <w:szCs w:val="20"/>
              </w:rPr>
              <w:t>Pavimentação asfáltica em TSD</w:t>
            </w:r>
            <w:r w:rsidRPr="000C043B">
              <w:rPr>
                <w:szCs w:val="20"/>
              </w:rPr>
              <w:t>:</w:t>
            </w:r>
          </w:p>
        </w:tc>
        <w:tc>
          <w:tcPr>
            <w:tcW w:w="1486" w:type="dxa"/>
            <w:tcBorders>
              <w:top w:val="single" w:sz="4" w:space="0" w:color="auto"/>
            </w:tcBorders>
            <w:shd w:val="clear" w:color="000000" w:fill="D8D8D8"/>
            <w:noWrap/>
            <w:vAlign w:val="center"/>
            <w:hideMark/>
          </w:tcPr>
          <w:p w14:paraId="179E1F7E" w14:textId="77777777" w:rsidR="000635ED" w:rsidRPr="000C043B" w:rsidRDefault="000635ED" w:rsidP="00694160">
            <w:pPr>
              <w:jc w:val="center"/>
              <w:rPr>
                <w:b/>
                <w:bCs/>
                <w:szCs w:val="20"/>
                <w:lang w:eastAsia="pt-BR"/>
              </w:rPr>
            </w:pPr>
            <w:r w:rsidRPr="000C043B">
              <w:rPr>
                <w:b/>
                <w:bCs/>
                <w:szCs w:val="20"/>
                <w:lang w:eastAsia="pt-BR"/>
              </w:rPr>
              <w:t>QUANTIDADE</w:t>
            </w:r>
          </w:p>
        </w:tc>
      </w:tr>
      <w:tr w:rsidR="000C043B" w:rsidRPr="000C043B" w14:paraId="74D735FC" w14:textId="77777777" w:rsidTr="00694160">
        <w:trPr>
          <w:trHeight w:val="113"/>
          <w:jc w:val="right"/>
        </w:trPr>
        <w:tc>
          <w:tcPr>
            <w:tcW w:w="1276" w:type="dxa"/>
            <w:noWrap/>
            <w:vAlign w:val="center"/>
            <w:hideMark/>
          </w:tcPr>
          <w:p w14:paraId="1082CC3C" w14:textId="77777777" w:rsidR="000635ED" w:rsidRPr="000C043B" w:rsidRDefault="000635ED" w:rsidP="00694160">
            <w:pPr>
              <w:jc w:val="center"/>
              <w:rPr>
                <w:szCs w:val="20"/>
                <w:lang w:eastAsia="pt-BR"/>
              </w:rPr>
            </w:pPr>
            <w:r w:rsidRPr="000C043B">
              <w:rPr>
                <w:szCs w:val="20"/>
                <w:lang w:eastAsia="pt-BR"/>
              </w:rPr>
              <w:t>I</w:t>
            </w:r>
          </w:p>
        </w:tc>
        <w:tc>
          <w:tcPr>
            <w:tcW w:w="4961" w:type="dxa"/>
            <w:vAlign w:val="center"/>
            <w:hideMark/>
          </w:tcPr>
          <w:p w14:paraId="04E1C5A2" w14:textId="77777777" w:rsidR="000635ED" w:rsidRPr="000C043B" w:rsidRDefault="000635ED" w:rsidP="00694160">
            <w:pPr>
              <w:rPr>
                <w:szCs w:val="20"/>
              </w:rPr>
            </w:pPr>
            <w:r w:rsidRPr="000C043B">
              <w:rPr>
                <w:szCs w:val="20"/>
              </w:rPr>
              <w:t>Construção de pavimento asfáltico ou rígido</w:t>
            </w:r>
          </w:p>
        </w:tc>
        <w:tc>
          <w:tcPr>
            <w:tcW w:w="1486" w:type="dxa"/>
            <w:noWrap/>
            <w:vAlign w:val="center"/>
            <w:hideMark/>
          </w:tcPr>
          <w:p w14:paraId="6467954A" w14:textId="36E4EA0B" w:rsidR="000635ED" w:rsidRPr="000C043B" w:rsidRDefault="000E129B" w:rsidP="00694160">
            <w:pPr>
              <w:jc w:val="center"/>
              <w:rPr>
                <w:szCs w:val="20"/>
              </w:rPr>
            </w:pPr>
            <w:r w:rsidRPr="000C043B">
              <w:rPr>
                <w:szCs w:val="20"/>
              </w:rPr>
              <w:t xml:space="preserve">57.330,00 </w:t>
            </w:r>
            <w:r w:rsidR="000635ED" w:rsidRPr="000C043B">
              <w:rPr>
                <w:szCs w:val="20"/>
              </w:rPr>
              <w:t>m²</w:t>
            </w:r>
          </w:p>
        </w:tc>
      </w:tr>
      <w:tr w:rsidR="000C043B" w:rsidRPr="000C043B" w14:paraId="5C5217FA" w14:textId="77777777" w:rsidTr="00694160">
        <w:trPr>
          <w:trHeight w:val="113"/>
          <w:jc w:val="right"/>
        </w:trPr>
        <w:tc>
          <w:tcPr>
            <w:tcW w:w="1276" w:type="dxa"/>
            <w:noWrap/>
            <w:vAlign w:val="center"/>
            <w:hideMark/>
          </w:tcPr>
          <w:p w14:paraId="7F3EF948" w14:textId="77777777" w:rsidR="000635ED" w:rsidRPr="000C043B" w:rsidRDefault="000635ED" w:rsidP="00694160">
            <w:pPr>
              <w:jc w:val="center"/>
              <w:rPr>
                <w:szCs w:val="20"/>
                <w:lang w:eastAsia="pt-BR"/>
              </w:rPr>
            </w:pPr>
            <w:r w:rsidRPr="000C043B">
              <w:rPr>
                <w:szCs w:val="20"/>
                <w:lang w:eastAsia="pt-BR"/>
              </w:rPr>
              <w:t>II</w:t>
            </w:r>
          </w:p>
        </w:tc>
        <w:tc>
          <w:tcPr>
            <w:tcW w:w="4961" w:type="dxa"/>
            <w:vAlign w:val="center"/>
            <w:hideMark/>
          </w:tcPr>
          <w:p w14:paraId="2DEE3F5C" w14:textId="77777777" w:rsidR="000635ED" w:rsidRPr="000C043B" w:rsidRDefault="000635ED" w:rsidP="00694160">
            <w:pPr>
              <w:rPr>
                <w:szCs w:val="20"/>
              </w:rPr>
            </w:pPr>
            <w:r w:rsidRPr="000C043B">
              <w:rPr>
                <w:szCs w:val="20"/>
              </w:rPr>
              <w:t>Execução de base ou sub-base</w:t>
            </w:r>
          </w:p>
        </w:tc>
        <w:tc>
          <w:tcPr>
            <w:tcW w:w="1486" w:type="dxa"/>
            <w:noWrap/>
            <w:vAlign w:val="center"/>
            <w:hideMark/>
          </w:tcPr>
          <w:p w14:paraId="28017E2C" w14:textId="0B676679" w:rsidR="000635ED" w:rsidRPr="000C043B" w:rsidRDefault="000E129B" w:rsidP="000635ED">
            <w:pPr>
              <w:jc w:val="center"/>
              <w:rPr>
                <w:szCs w:val="20"/>
              </w:rPr>
            </w:pPr>
            <w:r w:rsidRPr="000C043B">
              <w:rPr>
                <w:szCs w:val="20"/>
              </w:rPr>
              <w:t xml:space="preserve">8.599,50 </w:t>
            </w:r>
            <w:r w:rsidR="000635ED" w:rsidRPr="000C043B">
              <w:rPr>
                <w:szCs w:val="20"/>
              </w:rPr>
              <w:t>m³</w:t>
            </w:r>
          </w:p>
        </w:tc>
      </w:tr>
      <w:tr w:rsidR="000635ED" w:rsidRPr="000C043B" w14:paraId="3EC43B23" w14:textId="77777777" w:rsidTr="00694160">
        <w:trPr>
          <w:trHeight w:val="113"/>
          <w:jc w:val="right"/>
        </w:trPr>
        <w:tc>
          <w:tcPr>
            <w:tcW w:w="1276" w:type="dxa"/>
            <w:noWrap/>
            <w:vAlign w:val="center"/>
            <w:hideMark/>
          </w:tcPr>
          <w:p w14:paraId="546EC249" w14:textId="77777777" w:rsidR="000635ED" w:rsidRPr="000C043B" w:rsidRDefault="000635ED" w:rsidP="00694160">
            <w:pPr>
              <w:jc w:val="center"/>
              <w:rPr>
                <w:szCs w:val="20"/>
                <w:lang w:eastAsia="pt-BR"/>
              </w:rPr>
            </w:pPr>
            <w:r w:rsidRPr="000C043B">
              <w:rPr>
                <w:szCs w:val="20"/>
                <w:lang w:eastAsia="pt-BR"/>
              </w:rPr>
              <w:t>III</w:t>
            </w:r>
          </w:p>
        </w:tc>
        <w:tc>
          <w:tcPr>
            <w:tcW w:w="4961" w:type="dxa"/>
            <w:vAlign w:val="center"/>
            <w:hideMark/>
          </w:tcPr>
          <w:p w14:paraId="38205D03" w14:textId="77777777" w:rsidR="000635ED" w:rsidRPr="000C043B" w:rsidRDefault="000635ED" w:rsidP="00694160">
            <w:pPr>
              <w:rPr>
                <w:szCs w:val="20"/>
              </w:rPr>
            </w:pPr>
            <w:r w:rsidRPr="000C043B">
              <w:rPr>
                <w:szCs w:val="20"/>
              </w:rPr>
              <w:t>Construção de meio-fio ou de dispositivo de drenagem</w:t>
            </w:r>
          </w:p>
        </w:tc>
        <w:tc>
          <w:tcPr>
            <w:tcW w:w="1486" w:type="dxa"/>
            <w:noWrap/>
            <w:vAlign w:val="center"/>
            <w:hideMark/>
          </w:tcPr>
          <w:p w14:paraId="4C9D048C" w14:textId="1AFFADBE" w:rsidR="000635ED" w:rsidRPr="000C043B" w:rsidRDefault="000E129B" w:rsidP="00770D66">
            <w:pPr>
              <w:jc w:val="center"/>
              <w:rPr>
                <w:szCs w:val="20"/>
              </w:rPr>
            </w:pPr>
            <w:r w:rsidRPr="000C043B">
              <w:rPr>
                <w:szCs w:val="20"/>
              </w:rPr>
              <w:t xml:space="preserve">8.190,00 </w:t>
            </w:r>
            <w:r w:rsidR="000635ED" w:rsidRPr="000C043B">
              <w:rPr>
                <w:szCs w:val="20"/>
              </w:rPr>
              <w:t>m</w:t>
            </w:r>
          </w:p>
        </w:tc>
      </w:tr>
    </w:tbl>
    <w:p w14:paraId="091D841C" w14:textId="77777777" w:rsidR="000635ED" w:rsidRPr="000C043B" w:rsidRDefault="000635ED" w:rsidP="00713A43">
      <w:pPr>
        <w:rPr>
          <w:szCs w:val="20"/>
        </w:rPr>
      </w:pPr>
    </w:p>
    <w:tbl>
      <w:tblPr>
        <w:tblW w:w="772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6"/>
        <w:gridCol w:w="4961"/>
        <w:gridCol w:w="1486"/>
      </w:tblGrid>
      <w:tr w:rsidR="000C043B" w:rsidRPr="000C043B" w14:paraId="6362CA65" w14:textId="77777777" w:rsidTr="00694160">
        <w:trPr>
          <w:trHeight w:val="113"/>
          <w:jc w:val="right"/>
        </w:trPr>
        <w:tc>
          <w:tcPr>
            <w:tcW w:w="7723" w:type="dxa"/>
            <w:gridSpan w:val="3"/>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4C61EA35" w14:textId="38B115A0" w:rsidR="000635ED" w:rsidRPr="000C043B" w:rsidRDefault="000635ED" w:rsidP="00694160">
            <w:pPr>
              <w:rPr>
                <w:bCs/>
                <w:szCs w:val="20"/>
                <w:lang w:eastAsia="pt-BR"/>
              </w:rPr>
            </w:pPr>
            <w:r w:rsidRPr="000C043B">
              <w:rPr>
                <w:b/>
                <w:bCs/>
                <w:szCs w:val="20"/>
              </w:rPr>
              <w:t>ITEM 2</w:t>
            </w:r>
            <w:r w:rsidRPr="000C043B">
              <w:rPr>
                <w:bCs/>
                <w:szCs w:val="20"/>
              </w:rPr>
              <w:t>:</w:t>
            </w:r>
          </w:p>
        </w:tc>
      </w:tr>
      <w:tr w:rsidR="000C043B" w:rsidRPr="000C043B" w14:paraId="04E41E03" w14:textId="77777777" w:rsidTr="00694160">
        <w:trPr>
          <w:trHeight w:val="113"/>
          <w:jc w:val="right"/>
        </w:trPr>
        <w:tc>
          <w:tcPr>
            <w:tcW w:w="1276" w:type="dxa"/>
            <w:tcBorders>
              <w:top w:val="single" w:sz="4" w:space="0" w:color="auto"/>
            </w:tcBorders>
            <w:shd w:val="clear" w:color="000000" w:fill="D8D8D8"/>
            <w:noWrap/>
            <w:vAlign w:val="center"/>
            <w:hideMark/>
          </w:tcPr>
          <w:p w14:paraId="5FFB680B" w14:textId="77777777" w:rsidR="000635ED" w:rsidRPr="000C043B" w:rsidRDefault="000635ED" w:rsidP="00694160">
            <w:pPr>
              <w:jc w:val="center"/>
              <w:rPr>
                <w:b/>
                <w:bCs/>
                <w:szCs w:val="20"/>
                <w:lang w:eastAsia="pt-BR"/>
              </w:rPr>
            </w:pPr>
          </w:p>
        </w:tc>
        <w:tc>
          <w:tcPr>
            <w:tcW w:w="4961" w:type="dxa"/>
            <w:tcBorders>
              <w:top w:val="single" w:sz="4" w:space="0" w:color="auto"/>
            </w:tcBorders>
            <w:shd w:val="clear" w:color="000000" w:fill="D8D8D8"/>
            <w:vAlign w:val="center"/>
            <w:hideMark/>
          </w:tcPr>
          <w:p w14:paraId="4AD368A7" w14:textId="591974CC" w:rsidR="000635ED" w:rsidRPr="000C043B" w:rsidRDefault="000635ED" w:rsidP="00694160">
            <w:pPr>
              <w:rPr>
                <w:b/>
                <w:bCs/>
                <w:szCs w:val="20"/>
                <w:lang w:eastAsia="pt-BR"/>
              </w:rPr>
            </w:pPr>
            <w:r w:rsidRPr="000C043B">
              <w:rPr>
                <w:b/>
                <w:bCs/>
                <w:szCs w:val="20"/>
                <w:lang w:eastAsia="pt-BR"/>
              </w:rPr>
              <w:t xml:space="preserve">SERVIÇO: </w:t>
            </w:r>
            <w:r w:rsidRPr="000C043B">
              <w:rPr>
                <w:b/>
                <w:szCs w:val="20"/>
              </w:rPr>
              <w:t xml:space="preserve">Pavimentação em </w:t>
            </w:r>
            <w:r w:rsidR="00133A9F" w:rsidRPr="000C043B">
              <w:rPr>
                <w:b/>
                <w:szCs w:val="20"/>
              </w:rPr>
              <w:t>Paralelepípedo:</w:t>
            </w:r>
          </w:p>
        </w:tc>
        <w:tc>
          <w:tcPr>
            <w:tcW w:w="1486" w:type="dxa"/>
            <w:tcBorders>
              <w:top w:val="single" w:sz="4" w:space="0" w:color="auto"/>
            </w:tcBorders>
            <w:shd w:val="clear" w:color="000000" w:fill="D8D8D8"/>
            <w:noWrap/>
            <w:vAlign w:val="center"/>
            <w:hideMark/>
          </w:tcPr>
          <w:p w14:paraId="2B62B5C5" w14:textId="77777777" w:rsidR="000635ED" w:rsidRPr="000C043B" w:rsidRDefault="000635ED" w:rsidP="00694160">
            <w:pPr>
              <w:jc w:val="center"/>
              <w:rPr>
                <w:b/>
                <w:bCs/>
                <w:szCs w:val="20"/>
                <w:lang w:eastAsia="pt-BR"/>
              </w:rPr>
            </w:pPr>
            <w:r w:rsidRPr="000C043B">
              <w:rPr>
                <w:b/>
                <w:bCs/>
                <w:szCs w:val="20"/>
                <w:lang w:eastAsia="pt-BR"/>
              </w:rPr>
              <w:t>QUANTIDADE</w:t>
            </w:r>
          </w:p>
        </w:tc>
      </w:tr>
      <w:tr w:rsidR="000C043B" w:rsidRPr="000C043B" w14:paraId="1481AFCD" w14:textId="77777777" w:rsidTr="00694160">
        <w:trPr>
          <w:trHeight w:val="113"/>
          <w:jc w:val="right"/>
        </w:trPr>
        <w:tc>
          <w:tcPr>
            <w:tcW w:w="1276" w:type="dxa"/>
            <w:noWrap/>
            <w:vAlign w:val="center"/>
            <w:hideMark/>
          </w:tcPr>
          <w:p w14:paraId="3E600B98" w14:textId="77777777" w:rsidR="000635ED" w:rsidRPr="000C043B" w:rsidRDefault="000635ED" w:rsidP="00694160">
            <w:pPr>
              <w:jc w:val="center"/>
              <w:rPr>
                <w:szCs w:val="20"/>
                <w:lang w:eastAsia="pt-BR"/>
              </w:rPr>
            </w:pPr>
            <w:r w:rsidRPr="000C043B">
              <w:rPr>
                <w:szCs w:val="20"/>
                <w:lang w:eastAsia="pt-BR"/>
              </w:rPr>
              <w:t>I</w:t>
            </w:r>
          </w:p>
        </w:tc>
        <w:tc>
          <w:tcPr>
            <w:tcW w:w="4961" w:type="dxa"/>
            <w:vAlign w:val="center"/>
            <w:hideMark/>
          </w:tcPr>
          <w:p w14:paraId="05A98A08" w14:textId="23440139" w:rsidR="000635ED" w:rsidRPr="000C043B" w:rsidRDefault="000635ED" w:rsidP="00694160">
            <w:pPr>
              <w:rPr>
                <w:szCs w:val="20"/>
              </w:rPr>
            </w:pPr>
            <w:r w:rsidRPr="000C043B">
              <w:rPr>
                <w:szCs w:val="20"/>
              </w:rPr>
              <w:t xml:space="preserve">Construção de pavimento </w:t>
            </w:r>
            <w:r w:rsidR="007A5215" w:rsidRPr="000C043B">
              <w:rPr>
                <w:szCs w:val="20"/>
              </w:rPr>
              <w:t>em paralelepípedo</w:t>
            </w:r>
          </w:p>
        </w:tc>
        <w:tc>
          <w:tcPr>
            <w:tcW w:w="1486" w:type="dxa"/>
            <w:noWrap/>
            <w:vAlign w:val="center"/>
            <w:hideMark/>
          </w:tcPr>
          <w:p w14:paraId="54211724" w14:textId="208E84B0" w:rsidR="000635ED" w:rsidRPr="000C043B" w:rsidRDefault="000C043B" w:rsidP="00694160">
            <w:pPr>
              <w:jc w:val="center"/>
              <w:rPr>
                <w:szCs w:val="20"/>
              </w:rPr>
            </w:pPr>
            <w:r w:rsidRPr="000C043B">
              <w:rPr>
                <w:szCs w:val="20"/>
              </w:rPr>
              <w:t>39.600</w:t>
            </w:r>
            <w:r w:rsidR="007A5215" w:rsidRPr="000C043B">
              <w:rPr>
                <w:szCs w:val="20"/>
              </w:rPr>
              <w:t>,00 m²</w:t>
            </w:r>
          </w:p>
        </w:tc>
      </w:tr>
      <w:tr w:rsidR="000C043B" w:rsidRPr="000C043B" w14:paraId="6F13F62E" w14:textId="77777777" w:rsidTr="00694160">
        <w:trPr>
          <w:trHeight w:val="113"/>
          <w:jc w:val="right"/>
        </w:trPr>
        <w:tc>
          <w:tcPr>
            <w:tcW w:w="1276" w:type="dxa"/>
            <w:noWrap/>
            <w:vAlign w:val="center"/>
            <w:hideMark/>
          </w:tcPr>
          <w:p w14:paraId="63BE583E" w14:textId="3CCC4D57" w:rsidR="000635ED" w:rsidRPr="000C043B" w:rsidRDefault="000635ED" w:rsidP="00694160">
            <w:pPr>
              <w:jc w:val="center"/>
              <w:rPr>
                <w:szCs w:val="20"/>
                <w:lang w:eastAsia="pt-BR"/>
              </w:rPr>
            </w:pPr>
            <w:r w:rsidRPr="000C043B">
              <w:rPr>
                <w:szCs w:val="20"/>
                <w:lang w:eastAsia="pt-BR"/>
              </w:rPr>
              <w:t>II</w:t>
            </w:r>
          </w:p>
        </w:tc>
        <w:tc>
          <w:tcPr>
            <w:tcW w:w="4961" w:type="dxa"/>
            <w:vAlign w:val="center"/>
            <w:hideMark/>
          </w:tcPr>
          <w:p w14:paraId="184C2D4D" w14:textId="77777777" w:rsidR="000635ED" w:rsidRPr="000C043B" w:rsidRDefault="000635ED" w:rsidP="00694160">
            <w:pPr>
              <w:rPr>
                <w:szCs w:val="20"/>
              </w:rPr>
            </w:pPr>
            <w:r w:rsidRPr="000C043B">
              <w:rPr>
                <w:szCs w:val="20"/>
              </w:rPr>
              <w:t>Construção de meio-fio ou de dispositivo de drenagem</w:t>
            </w:r>
          </w:p>
        </w:tc>
        <w:tc>
          <w:tcPr>
            <w:tcW w:w="1486" w:type="dxa"/>
            <w:noWrap/>
            <w:vAlign w:val="center"/>
            <w:hideMark/>
          </w:tcPr>
          <w:p w14:paraId="3D72903B" w14:textId="618DFE66" w:rsidR="000635ED" w:rsidRPr="000C043B" w:rsidRDefault="000C043B" w:rsidP="00694160">
            <w:pPr>
              <w:jc w:val="center"/>
              <w:rPr>
                <w:szCs w:val="20"/>
              </w:rPr>
            </w:pPr>
            <w:r w:rsidRPr="000C043B">
              <w:rPr>
                <w:szCs w:val="20"/>
              </w:rPr>
              <w:t>6.600</w:t>
            </w:r>
            <w:r w:rsidR="007A5215" w:rsidRPr="000C043B">
              <w:rPr>
                <w:szCs w:val="20"/>
              </w:rPr>
              <w:t>,00 m</w:t>
            </w:r>
          </w:p>
        </w:tc>
      </w:tr>
    </w:tbl>
    <w:p w14:paraId="2124E6F4" w14:textId="77777777" w:rsidR="002D6DEC" w:rsidRPr="00C03740" w:rsidRDefault="002D6DEC" w:rsidP="002D6DEC">
      <w:pPr>
        <w:tabs>
          <w:tab w:val="num" w:pos="851"/>
        </w:tabs>
        <w:ind w:left="851" w:hanging="851"/>
        <w:rPr>
          <w:szCs w:val="20"/>
        </w:rPr>
      </w:pPr>
    </w:p>
    <w:p w14:paraId="1FBCF02A" w14:textId="77777777" w:rsidR="005B2B2E" w:rsidRPr="00C03740" w:rsidRDefault="000438AC" w:rsidP="009317F5">
      <w:pPr>
        <w:pStyle w:val="PargrafodaLista"/>
        <w:numPr>
          <w:ilvl w:val="0"/>
          <w:numId w:val="12"/>
        </w:numPr>
        <w:ind w:left="1843" w:hanging="425"/>
        <w:rPr>
          <w:szCs w:val="20"/>
        </w:rPr>
      </w:pPr>
      <w:r w:rsidRPr="00C03740">
        <w:rPr>
          <w:szCs w:val="20"/>
        </w:rPr>
        <w:t>É permitido o somatório dos quantitativos estipulados na alínea “c”, mediante comprovação em mais de um atestado</w:t>
      </w:r>
      <w:r w:rsidR="00A84AC7" w:rsidRPr="00C03740">
        <w:rPr>
          <w:szCs w:val="20"/>
        </w:rPr>
        <w:t>;</w:t>
      </w:r>
    </w:p>
    <w:p w14:paraId="2E5646B6" w14:textId="77777777" w:rsidR="0028591C" w:rsidRPr="00C03740" w:rsidRDefault="0028591C" w:rsidP="0028591C">
      <w:pPr>
        <w:pStyle w:val="PargrafodaLista"/>
        <w:numPr>
          <w:ilvl w:val="0"/>
          <w:numId w:val="0"/>
        </w:numPr>
        <w:ind w:left="1843"/>
        <w:rPr>
          <w:szCs w:val="20"/>
        </w:rPr>
      </w:pPr>
    </w:p>
    <w:p w14:paraId="3EE38A96" w14:textId="77777777" w:rsidR="0028591C" w:rsidRPr="00C03740" w:rsidRDefault="0028591C" w:rsidP="009317F5">
      <w:pPr>
        <w:pStyle w:val="PargrafodaLista"/>
        <w:numPr>
          <w:ilvl w:val="0"/>
          <w:numId w:val="12"/>
        </w:numPr>
        <w:ind w:left="1843" w:hanging="425"/>
        <w:rPr>
          <w:szCs w:val="20"/>
        </w:rPr>
      </w:pPr>
      <w:r w:rsidRPr="00C03740">
        <w:rPr>
          <w:szCs w:val="20"/>
        </w:rPr>
        <w:t>Os quantitativos das parcelas de maior relevância e de valor significativo foram estabelecidos como sendo 30% da construção de pavimento e de execução de base ou sub-base e de 15% do serviço de construção de meio-fio ou dispositivo de drenagem;</w:t>
      </w:r>
    </w:p>
    <w:p w14:paraId="3A48677F" w14:textId="77777777" w:rsidR="0060375C" w:rsidRPr="00C03740" w:rsidRDefault="0060375C" w:rsidP="0060375C">
      <w:pPr>
        <w:ind w:left="1418"/>
        <w:rPr>
          <w:szCs w:val="20"/>
        </w:rPr>
      </w:pPr>
    </w:p>
    <w:p w14:paraId="06B74629" w14:textId="3DE523DD" w:rsidR="001C2B29" w:rsidRPr="00C03740" w:rsidRDefault="0028591C" w:rsidP="009317F5">
      <w:pPr>
        <w:pStyle w:val="PargrafodaLista"/>
        <w:numPr>
          <w:ilvl w:val="0"/>
          <w:numId w:val="12"/>
        </w:numPr>
        <w:ind w:left="1843" w:hanging="425"/>
        <w:rPr>
          <w:bCs/>
          <w:color w:val="0070C0"/>
          <w:szCs w:val="20"/>
        </w:rPr>
      </w:pPr>
      <w:r w:rsidRPr="00C03740">
        <w:rPr>
          <w:szCs w:val="20"/>
        </w:rPr>
        <w:t xml:space="preserve">O(s) Atestado(s) devem ser </w:t>
      </w:r>
      <w:proofErr w:type="gramStart"/>
      <w:r w:rsidRPr="00C03740">
        <w:rPr>
          <w:szCs w:val="20"/>
        </w:rPr>
        <w:t>acompanhado</w:t>
      </w:r>
      <w:proofErr w:type="gramEnd"/>
      <w:r w:rsidRPr="00C03740">
        <w:rPr>
          <w:szCs w:val="20"/>
        </w:rPr>
        <w:t>(s) da(s) respectiva(s):):</w:t>
      </w:r>
    </w:p>
    <w:p w14:paraId="400B5043" w14:textId="1A9DA742" w:rsidR="0028591C" w:rsidRPr="00C03740" w:rsidRDefault="0028591C" w:rsidP="00402987">
      <w:pPr>
        <w:pStyle w:val="PargrafodaLista"/>
        <w:numPr>
          <w:ilvl w:val="0"/>
          <w:numId w:val="113"/>
        </w:numPr>
        <w:ind w:left="2127"/>
        <w:rPr>
          <w:szCs w:val="20"/>
        </w:rPr>
      </w:pPr>
      <w:r w:rsidRPr="00C03740">
        <w:rPr>
          <w:szCs w:val="20"/>
        </w:rPr>
        <w:t>Certidão(</w:t>
      </w:r>
      <w:proofErr w:type="spellStart"/>
      <w:r w:rsidRPr="00C03740">
        <w:rPr>
          <w:szCs w:val="20"/>
        </w:rPr>
        <w:t>ões</w:t>
      </w:r>
      <w:proofErr w:type="spellEnd"/>
      <w:r w:rsidRPr="00C03740">
        <w:rPr>
          <w:szCs w:val="20"/>
        </w:rPr>
        <w:t>) de Acervo Técnico (CAT) do(s) profissional(</w:t>
      </w:r>
      <w:proofErr w:type="spellStart"/>
      <w:r w:rsidRPr="00C03740">
        <w:rPr>
          <w:szCs w:val="20"/>
        </w:rPr>
        <w:t>is</w:t>
      </w:r>
      <w:proofErr w:type="spellEnd"/>
      <w:r w:rsidRPr="00C03740">
        <w:rPr>
          <w:szCs w:val="20"/>
        </w:rPr>
        <w:t>) responsável(</w:t>
      </w:r>
      <w:proofErr w:type="spellStart"/>
      <w:r w:rsidRPr="00C03740">
        <w:rPr>
          <w:szCs w:val="20"/>
        </w:rPr>
        <w:t>is</w:t>
      </w:r>
      <w:proofErr w:type="spellEnd"/>
      <w:r w:rsidRPr="00C03740">
        <w:rPr>
          <w:szCs w:val="20"/>
        </w:rPr>
        <w:t xml:space="preserve">) à época expedida(s) pelo Crea ou CAU da região onde os serviços foram executados; </w:t>
      </w:r>
      <w:r w:rsidRPr="00C03740">
        <w:rPr>
          <w:b/>
          <w:szCs w:val="20"/>
        </w:rPr>
        <w:t>ou</w:t>
      </w:r>
      <w:r w:rsidRPr="00C03740">
        <w:rPr>
          <w:szCs w:val="20"/>
        </w:rPr>
        <w:t xml:space="preserve"> </w:t>
      </w:r>
    </w:p>
    <w:p w14:paraId="0D12EB1E" w14:textId="2D265DE1" w:rsidR="0028591C" w:rsidRPr="00C03740" w:rsidRDefault="0028591C" w:rsidP="00402987">
      <w:pPr>
        <w:pStyle w:val="PargrafodaLista"/>
        <w:numPr>
          <w:ilvl w:val="0"/>
          <w:numId w:val="113"/>
        </w:numPr>
        <w:ind w:left="2127"/>
        <w:rPr>
          <w:szCs w:val="20"/>
        </w:rPr>
      </w:pPr>
      <w:r w:rsidRPr="00C03740">
        <w:rPr>
          <w:szCs w:val="20"/>
        </w:rPr>
        <w:t>Certidão(</w:t>
      </w:r>
      <w:proofErr w:type="spellStart"/>
      <w:r w:rsidRPr="00C03740">
        <w:rPr>
          <w:szCs w:val="20"/>
        </w:rPr>
        <w:t>ões</w:t>
      </w:r>
      <w:proofErr w:type="spellEnd"/>
      <w:r w:rsidRPr="00C03740">
        <w:rPr>
          <w:szCs w:val="20"/>
        </w:rPr>
        <w:t>) de Acervo Operacional (CAO);</w:t>
      </w:r>
      <w:r w:rsidR="00C34047">
        <w:rPr>
          <w:szCs w:val="20"/>
        </w:rPr>
        <w:t xml:space="preserve"> </w:t>
      </w:r>
      <w:r w:rsidR="00F16625" w:rsidRPr="00EF6590">
        <w:rPr>
          <w:b/>
        </w:rPr>
        <w:t>ou</w:t>
      </w:r>
    </w:p>
    <w:p w14:paraId="29D28A08" w14:textId="0925C1F0" w:rsidR="0028591C" w:rsidRDefault="00FE113A" w:rsidP="00402987">
      <w:pPr>
        <w:pStyle w:val="PargrafodaLista"/>
        <w:numPr>
          <w:ilvl w:val="0"/>
          <w:numId w:val="113"/>
        </w:numPr>
        <w:ind w:left="2127"/>
        <w:rPr>
          <w:szCs w:val="20"/>
        </w:rPr>
      </w:pPr>
      <w:r w:rsidRPr="000A56BB">
        <w:t>Anotação(</w:t>
      </w:r>
      <w:proofErr w:type="spellStart"/>
      <w:r w:rsidRPr="000A56BB">
        <w:t>ões</w:t>
      </w:r>
      <w:proofErr w:type="spellEnd"/>
      <w:r w:rsidRPr="000A56BB">
        <w:t>) de Responsabilidade(s) Técnica(s) do(s) profissional(</w:t>
      </w:r>
      <w:proofErr w:type="spellStart"/>
      <w:r w:rsidRPr="000A56BB">
        <w:t>is</w:t>
      </w:r>
      <w:proofErr w:type="spellEnd"/>
      <w:r w:rsidRPr="000A56BB">
        <w:t>) responsável(</w:t>
      </w:r>
      <w:proofErr w:type="spellStart"/>
      <w:r w:rsidRPr="000A56BB">
        <w:t>is</w:t>
      </w:r>
      <w:proofErr w:type="spellEnd"/>
      <w:r w:rsidRPr="000A56BB">
        <w:t>) pela obra vinculado(s) no(s) referido(s) atestado(s) e contrato de serviços entre a empresa licitante e a pessoa jurídica de direito público ou privado que emitiu o atestado.</w:t>
      </w:r>
    </w:p>
    <w:p w14:paraId="0D062E39" w14:textId="77777777" w:rsidR="0028591C" w:rsidRPr="00C34047" w:rsidRDefault="0028591C" w:rsidP="000A56BB">
      <w:pPr>
        <w:rPr>
          <w:szCs w:val="20"/>
        </w:rPr>
      </w:pPr>
    </w:p>
    <w:p w14:paraId="412807F7" w14:textId="3E7E0C79" w:rsidR="00794273" w:rsidRDefault="00794273" w:rsidP="009317F5">
      <w:pPr>
        <w:pStyle w:val="PargrafodaLista"/>
        <w:numPr>
          <w:ilvl w:val="0"/>
          <w:numId w:val="12"/>
        </w:numPr>
        <w:ind w:left="1843" w:hanging="425"/>
        <w:rPr>
          <w:szCs w:val="20"/>
        </w:rPr>
      </w:pPr>
      <w:r w:rsidRPr="00C03740">
        <w:rPr>
          <w:szCs w:val="20"/>
        </w:rPr>
        <w:t xml:space="preserve">Definem-se como </w:t>
      </w:r>
      <w:r w:rsidR="00B744F5">
        <w:rPr>
          <w:szCs w:val="20"/>
        </w:rPr>
        <w:t>serviços</w:t>
      </w:r>
      <w:r w:rsidRPr="00C03740">
        <w:rPr>
          <w:szCs w:val="20"/>
        </w:rPr>
        <w:t xml:space="preserve"> de porte </w:t>
      </w:r>
      <w:r w:rsidR="00B703E0" w:rsidRPr="00C03740">
        <w:rPr>
          <w:szCs w:val="20"/>
        </w:rPr>
        <w:t>semelhantes</w:t>
      </w:r>
      <w:r w:rsidRPr="00C03740">
        <w:rPr>
          <w:szCs w:val="20"/>
        </w:rPr>
        <w:t xml:space="preserve"> àquelas que apresentam grandezas e características técnicas semelhantes às de</w:t>
      </w:r>
      <w:r w:rsidRPr="00A725ED">
        <w:rPr>
          <w:szCs w:val="20"/>
        </w:rPr>
        <w:t>scritas no</w:t>
      </w:r>
      <w:r w:rsidR="001D5760" w:rsidRPr="00A725ED">
        <w:rPr>
          <w:szCs w:val="20"/>
        </w:rPr>
        <w:t xml:space="preserve">s anexos </w:t>
      </w:r>
      <w:r w:rsidRPr="00A725ED">
        <w:rPr>
          <w:szCs w:val="20"/>
        </w:rPr>
        <w:t xml:space="preserve">deste </w:t>
      </w:r>
      <w:r w:rsidR="00CF64A2" w:rsidRPr="00A725ED">
        <w:rPr>
          <w:szCs w:val="20"/>
        </w:rPr>
        <w:t>Termo de Referência</w:t>
      </w:r>
      <w:r w:rsidRPr="00A725ED">
        <w:rPr>
          <w:szCs w:val="20"/>
        </w:rPr>
        <w:t>;</w:t>
      </w:r>
    </w:p>
    <w:p w14:paraId="2F0B9E5C" w14:textId="77777777" w:rsidR="001D5760" w:rsidRDefault="001D5760" w:rsidP="001D5760">
      <w:pPr>
        <w:pStyle w:val="PargrafodaLista"/>
        <w:numPr>
          <w:ilvl w:val="0"/>
          <w:numId w:val="0"/>
        </w:numPr>
        <w:ind w:left="1843"/>
        <w:rPr>
          <w:szCs w:val="20"/>
        </w:rPr>
      </w:pPr>
    </w:p>
    <w:p w14:paraId="37C65E9B" w14:textId="47CBAC5F" w:rsidR="003E532D" w:rsidRPr="001D5760" w:rsidRDefault="00C82C0F" w:rsidP="009317F5">
      <w:pPr>
        <w:pStyle w:val="PargrafodaLista"/>
        <w:numPr>
          <w:ilvl w:val="0"/>
          <w:numId w:val="12"/>
        </w:numPr>
        <w:ind w:left="1843" w:hanging="425"/>
        <w:rPr>
          <w:szCs w:val="20"/>
        </w:rPr>
      </w:pPr>
      <w:r w:rsidRPr="00AF061D">
        <w:rPr>
          <w:szCs w:val="20"/>
        </w:rPr>
        <w:lastRenderedPageBreak/>
        <w:t xml:space="preserve">Define-se como </w:t>
      </w:r>
      <w:r w:rsidR="00AF061D">
        <w:rPr>
          <w:szCs w:val="20"/>
        </w:rPr>
        <w:t xml:space="preserve">similares </w:t>
      </w:r>
      <w:r w:rsidR="00B744F5">
        <w:t>serviços</w:t>
      </w:r>
      <w:r w:rsidR="00AF061D" w:rsidRPr="00C03740">
        <w:t xml:space="preserve"> de pavimentação flexível (CBUQ ou AAUQ) </w:t>
      </w:r>
      <w:r w:rsidR="00AF061D" w:rsidRPr="000A56BB">
        <w:t>ou</w:t>
      </w:r>
      <w:r w:rsidR="00AF061D" w:rsidRPr="00C03740">
        <w:t xml:space="preserve"> </w:t>
      </w:r>
      <w:r w:rsidR="00452411">
        <w:t>pavimentação com paralelepípedo ou blocos intertravados de concreto ou pavimentação com concreto (pavimentação rígida)</w:t>
      </w:r>
      <w:r w:rsidR="001D5760">
        <w:t>;</w:t>
      </w:r>
    </w:p>
    <w:p w14:paraId="646A326E" w14:textId="77777777" w:rsidR="001D5760" w:rsidRPr="001D5760" w:rsidRDefault="001D5760" w:rsidP="001D5760">
      <w:pPr>
        <w:pStyle w:val="PargrafodaLista"/>
        <w:numPr>
          <w:ilvl w:val="0"/>
          <w:numId w:val="0"/>
        </w:numPr>
        <w:ind w:left="1658"/>
        <w:rPr>
          <w:szCs w:val="20"/>
        </w:rPr>
      </w:pPr>
    </w:p>
    <w:p w14:paraId="50282BE9" w14:textId="1F7FA171" w:rsidR="002D07DA" w:rsidRPr="00A725ED" w:rsidRDefault="00FE534F" w:rsidP="009317F5">
      <w:pPr>
        <w:pStyle w:val="PargrafodaLista"/>
        <w:numPr>
          <w:ilvl w:val="0"/>
          <w:numId w:val="12"/>
        </w:numPr>
        <w:ind w:left="1843" w:hanging="425"/>
        <w:rPr>
          <w:szCs w:val="20"/>
        </w:rPr>
      </w:pPr>
      <w:r w:rsidRPr="00C03740">
        <w:rPr>
          <w:szCs w:val="20"/>
        </w:rPr>
        <w:t>Deverá(</w:t>
      </w:r>
      <w:proofErr w:type="spellStart"/>
      <w:r w:rsidRPr="00C03740">
        <w:rPr>
          <w:szCs w:val="20"/>
        </w:rPr>
        <w:t>ão</w:t>
      </w:r>
      <w:proofErr w:type="spellEnd"/>
      <w:r w:rsidRPr="00C03740">
        <w:rPr>
          <w:szCs w:val="20"/>
        </w:rPr>
        <w:t xml:space="preserve">) constar </w:t>
      </w:r>
      <w:r w:rsidRPr="00A725ED">
        <w:rPr>
          <w:szCs w:val="20"/>
        </w:rPr>
        <w:t>do(s) atestado(s) ou da(s) certidão(</w:t>
      </w:r>
      <w:proofErr w:type="spellStart"/>
      <w:r w:rsidRPr="00A725ED">
        <w:rPr>
          <w:szCs w:val="20"/>
        </w:rPr>
        <w:t>ões</w:t>
      </w:r>
      <w:proofErr w:type="spellEnd"/>
      <w:r w:rsidRPr="00A725ED">
        <w:rPr>
          <w:szCs w:val="20"/>
        </w:rPr>
        <w:t>) expedida(s) pelo CREA, em destaque, os seguintes dados</w:t>
      </w:r>
      <w:r w:rsidR="005B2B2E" w:rsidRPr="00A725ED">
        <w:rPr>
          <w:szCs w:val="20"/>
        </w:rPr>
        <w:t>:</w:t>
      </w:r>
    </w:p>
    <w:p w14:paraId="30296E0D" w14:textId="77777777" w:rsidR="002D07DA" w:rsidRPr="00A725ED" w:rsidRDefault="002D07DA" w:rsidP="00402987">
      <w:pPr>
        <w:pStyle w:val="PargrafodaLista"/>
        <w:numPr>
          <w:ilvl w:val="0"/>
          <w:numId w:val="112"/>
        </w:numPr>
        <w:rPr>
          <w:szCs w:val="20"/>
        </w:rPr>
      </w:pPr>
      <w:r w:rsidRPr="00A725ED">
        <w:rPr>
          <w:szCs w:val="20"/>
        </w:rPr>
        <w:t>l</w:t>
      </w:r>
      <w:r w:rsidR="005B2B2E" w:rsidRPr="00A725ED">
        <w:rPr>
          <w:szCs w:val="20"/>
        </w:rPr>
        <w:t>ocal de execução</w:t>
      </w:r>
      <w:r w:rsidRPr="00A725ED">
        <w:rPr>
          <w:szCs w:val="20"/>
        </w:rPr>
        <w:t>;</w:t>
      </w:r>
    </w:p>
    <w:p w14:paraId="406FAB7C" w14:textId="77777777" w:rsidR="002D07DA" w:rsidRPr="00A725ED" w:rsidRDefault="005B2B2E" w:rsidP="00402987">
      <w:pPr>
        <w:pStyle w:val="PargrafodaLista"/>
        <w:numPr>
          <w:ilvl w:val="0"/>
          <w:numId w:val="112"/>
        </w:numPr>
        <w:rPr>
          <w:szCs w:val="20"/>
        </w:rPr>
      </w:pPr>
      <w:r w:rsidRPr="00A725ED">
        <w:rPr>
          <w:szCs w:val="20"/>
        </w:rPr>
        <w:t>nome do contratante e da pessoa jurídica contratada</w:t>
      </w:r>
      <w:r w:rsidR="002D07DA" w:rsidRPr="00A725ED">
        <w:rPr>
          <w:szCs w:val="20"/>
        </w:rPr>
        <w:t>;</w:t>
      </w:r>
    </w:p>
    <w:p w14:paraId="171287D2" w14:textId="0BC011A6" w:rsidR="002D07DA" w:rsidRPr="00A725ED" w:rsidRDefault="00FE534F" w:rsidP="00402987">
      <w:pPr>
        <w:pStyle w:val="PargrafodaLista"/>
        <w:numPr>
          <w:ilvl w:val="0"/>
          <w:numId w:val="112"/>
        </w:numPr>
        <w:rPr>
          <w:szCs w:val="20"/>
        </w:rPr>
      </w:pPr>
      <w:r w:rsidRPr="00A725ED">
        <w:rPr>
          <w:szCs w:val="20"/>
        </w:rPr>
        <w:t>nome(s) do(s) responsável(</w:t>
      </w:r>
      <w:proofErr w:type="spellStart"/>
      <w:r w:rsidRPr="00A725ED">
        <w:rPr>
          <w:szCs w:val="20"/>
        </w:rPr>
        <w:t>is</w:t>
      </w:r>
      <w:proofErr w:type="spellEnd"/>
      <w:r w:rsidRPr="00A725ED">
        <w:rPr>
          <w:szCs w:val="20"/>
        </w:rPr>
        <w:t>) técnico(s), seu(s) título(s) profissional(</w:t>
      </w:r>
      <w:proofErr w:type="spellStart"/>
      <w:r w:rsidRPr="00A725ED">
        <w:rPr>
          <w:szCs w:val="20"/>
        </w:rPr>
        <w:t>is</w:t>
      </w:r>
      <w:proofErr w:type="spellEnd"/>
      <w:r w:rsidRPr="00A725ED">
        <w:rPr>
          <w:szCs w:val="20"/>
        </w:rPr>
        <w:t>) e número(s) de registro(s) no</w:t>
      </w:r>
      <w:r w:rsidR="001D5760" w:rsidRPr="00A725ED">
        <w:rPr>
          <w:szCs w:val="20"/>
        </w:rPr>
        <w:t xml:space="preserve"> </w:t>
      </w:r>
      <w:r w:rsidRPr="00A725ED">
        <w:rPr>
          <w:szCs w:val="20"/>
        </w:rPr>
        <w:t>CREA</w:t>
      </w:r>
      <w:r w:rsidR="005B2B2E" w:rsidRPr="00A725ED">
        <w:rPr>
          <w:szCs w:val="20"/>
        </w:rPr>
        <w:t>;</w:t>
      </w:r>
    </w:p>
    <w:p w14:paraId="3CF1399D" w14:textId="77777777" w:rsidR="002D07DA" w:rsidRPr="00A725ED" w:rsidRDefault="005B2B2E" w:rsidP="00402987">
      <w:pPr>
        <w:pStyle w:val="PargrafodaLista"/>
        <w:numPr>
          <w:ilvl w:val="0"/>
          <w:numId w:val="112"/>
        </w:numPr>
        <w:rPr>
          <w:szCs w:val="20"/>
        </w:rPr>
      </w:pPr>
      <w:r w:rsidRPr="00A725ED">
        <w:rPr>
          <w:szCs w:val="20"/>
        </w:rPr>
        <w:t>descrição técnicas sucinta indicando os serviços e quantitativos executados</w:t>
      </w:r>
      <w:r w:rsidR="002D07DA" w:rsidRPr="00A725ED">
        <w:rPr>
          <w:szCs w:val="20"/>
        </w:rPr>
        <w:t>; e</w:t>
      </w:r>
    </w:p>
    <w:p w14:paraId="5356F89C" w14:textId="77777777" w:rsidR="00711653" w:rsidRPr="00A725ED" w:rsidRDefault="00711653" w:rsidP="00711653">
      <w:pPr>
        <w:ind w:left="810" w:hanging="360"/>
        <w:rPr>
          <w:szCs w:val="20"/>
        </w:rPr>
      </w:pPr>
    </w:p>
    <w:p w14:paraId="04C92742" w14:textId="77777777" w:rsidR="001336EF" w:rsidRPr="00A725ED" w:rsidRDefault="001336EF" w:rsidP="009317F5">
      <w:pPr>
        <w:pStyle w:val="PargrafodaLista"/>
        <w:numPr>
          <w:ilvl w:val="0"/>
          <w:numId w:val="12"/>
        </w:numPr>
        <w:ind w:left="1843" w:hanging="425"/>
        <w:rPr>
          <w:szCs w:val="20"/>
        </w:rPr>
      </w:pPr>
      <w:r w:rsidRPr="00A725ED">
        <w:rPr>
          <w:szCs w:val="20"/>
        </w:rPr>
        <w:t>Caso a licitante participe de mais de um</w:t>
      </w:r>
      <w:r w:rsidR="00AF71AE" w:rsidRPr="00A725ED">
        <w:rPr>
          <w:szCs w:val="20"/>
        </w:rPr>
        <w:t xml:space="preserve"> item</w:t>
      </w:r>
      <w:r w:rsidR="008A1D9F" w:rsidRPr="00A725ED">
        <w:rPr>
          <w:szCs w:val="20"/>
        </w:rPr>
        <w:t>,</w:t>
      </w:r>
      <w:r w:rsidRPr="00A725ED">
        <w:rPr>
          <w:szCs w:val="20"/>
        </w:rPr>
        <w:t xml:space="preserve"> não será necessário a repetição da apresentação do mesmo atestado por </w:t>
      </w:r>
      <w:r w:rsidR="00D14780" w:rsidRPr="00A725ED">
        <w:rPr>
          <w:szCs w:val="20"/>
        </w:rPr>
        <w:t>item</w:t>
      </w:r>
      <w:r w:rsidRPr="00A725ED">
        <w:rPr>
          <w:szCs w:val="20"/>
        </w:rPr>
        <w:t xml:space="preserve">, devendo a licitante apenas fazer referência para quais </w:t>
      </w:r>
      <w:r w:rsidR="00D14780" w:rsidRPr="00A725ED">
        <w:rPr>
          <w:szCs w:val="20"/>
        </w:rPr>
        <w:t>itens</w:t>
      </w:r>
      <w:r w:rsidRPr="00A725ED">
        <w:rPr>
          <w:szCs w:val="20"/>
        </w:rPr>
        <w:t xml:space="preserve"> destinar-</w:t>
      </w:r>
      <w:r w:rsidR="00587369" w:rsidRPr="00A725ED">
        <w:rPr>
          <w:szCs w:val="20"/>
        </w:rPr>
        <w:t>se-ão os atestados apresentados;</w:t>
      </w:r>
    </w:p>
    <w:p w14:paraId="33F3D290" w14:textId="77777777" w:rsidR="00587369" w:rsidRPr="00A725ED" w:rsidRDefault="00587369" w:rsidP="00587369">
      <w:pPr>
        <w:pStyle w:val="PargrafodaLista"/>
        <w:numPr>
          <w:ilvl w:val="0"/>
          <w:numId w:val="0"/>
        </w:numPr>
        <w:ind w:left="1843"/>
        <w:rPr>
          <w:szCs w:val="20"/>
        </w:rPr>
      </w:pPr>
    </w:p>
    <w:p w14:paraId="2BE1B202" w14:textId="77777777" w:rsidR="00587369" w:rsidRPr="00A725ED" w:rsidRDefault="00587369" w:rsidP="009317F5">
      <w:pPr>
        <w:pStyle w:val="PargrafodaLista"/>
        <w:numPr>
          <w:ilvl w:val="0"/>
          <w:numId w:val="12"/>
        </w:numPr>
        <w:ind w:left="1843" w:hanging="425"/>
        <w:rPr>
          <w:szCs w:val="20"/>
        </w:rPr>
      </w:pPr>
      <w:r w:rsidRPr="00A725ED">
        <w:rPr>
          <w:szCs w:val="20"/>
        </w:rPr>
        <w:t>Em caso de apresentação de Atestado de desempenho emitido em favor de consórcio do qual ele tenha feito parte, se o atestado ou o contrato de constituição do consórcio não identificar a atividade desempenhada por cada consorciado individualmente, serão adotados os seguintes critérios na avaliação de sua qualificação técnica:</w:t>
      </w:r>
    </w:p>
    <w:p w14:paraId="0C76CC73" w14:textId="63A05227" w:rsidR="00587369" w:rsidRPr="00A725ED" w:rsidRDefault="00587369" w:rsidP="00402987">
      <w:pPr>
        <w:pStyle w:val="PargrafodaLista"/>
        <w:numPr>
          <w:ilvl w:val="0"/>
          <w:numId w:val="111"/>
        </w:numPr>
        <w:rPr>
          <w:szCs w:val="20"/>
        </w:rPr>
      </w:pPr>
      <w:r w:rsidRPr="00A725ED">
        <w:rPr>
          <w:szCs w:val="20"/>
        </w:rPr>
        <w:t>Caso o atestado tenha sido emitido em favor de consórcio homogêneo, todas as experiências atestadas serão reconhecidas para cada uma das licitantes consorciadas, na proporção quantitativa de sua participação no consórcio;</w:t>
      </w:r>
    </w:p>
    <w:p w14:paraId="448E0376" w14:textId="187C7E1C" w:rsidR="00587369" w:rsidRPr="00A725ED" w:rsidRDefault="00587369" w:rsidP="00402987">
      <w:pPr>
        <w:pStyle w:val="PargrafodaLista"/>
        <w:numPr>
          <w:ilvl w:val="0"/>
          <w:numId w:val="111"/>
        </w:numPr>
        <w:rPr>
          <w:szCs w:val="20"/>
        </w:rPr>
      </w:pPr>
      <w:r w:rsidRPr="00A725ED">
        <w:rPr>
          <w:szCs w:val="20"/>
        </w:rPr>
        <w:t>Caso o atestado tenha sido emitido em favor de consórcio heterogêneo, as experiências atestadas deverão ser reconhecidas para cada consorciado de acordo com os respectivos campos de atuação.</w:t>
      </w:r>
      <w:bookmarkStart w:id="20" w:name="_Ref1141741"/>
      <w:bookmarkEnd w:id="20"/>
    </w:p>
    <w:p w14:paraId="17279BBD" w14:textId="77777777" w:rsidR="00AB5AEA" w:rsidRPr="00A725ED" w:rsidRDefault="00AB5AEA" w:rsidP="001C2B29">
      <w:pPr>
        <w:rPr>
          <w:szCs w:val="20"/>
        </w:rPr>
      </w:pPr>
    </w:p>
    <w:p w14:paraId="47BA5554" w14:textId="11B8A075" w:rsidR="00566459" w:rsidRDefault="00233FF3" w:rsidP="001C2B29">
      <w:pPr>
        <w:pStyle w:val="PargrafodaLista"/>
        <w:numPr>
          <w:ilvl w:val="0"/>
          <w:numId w:val="15"/>
        </w:numPr>
        <w:ind w:left="1418" w:hanging="567"/>
        <w:rPr>
          <w:szCs w:val="20"/>
        </w:rPr>
      </w:pPr>
      <w:r w:rsidRPr="00A725ED">
        <w:rPr>
          <w:b/>
          <w:szCs w:val="20"/>
        </w:rPr>
        <w:t>Capacidade Técnico-Profissional</w:t>
      </w:r>
      <w:r w:rsidRPr="00A725ED">
        <w:rPr>
          <w:szCs w:val="20"/>
        </w:rPr>
        <w:t xml:space="preserve">: </w:t>
      </w:r>
      <w:r w:rsidR="005B2B2E" w:rsidRPr="00A725ED">
        <w:rPr>
          <w:szCs w:val="20"/>
        </w:rPr>
        <w:t xml:space="preserve">Comprovação de que a licitante possui em seu quadro permanente, na data da entrega da proposta, profissional </w:t>
      </w:r>
      <w:r w:rsidR="001806E3" w:rsidRPr="00A725ED">
        <w:rPr>
          <w:szCs w:val="20"/>
        </w:rPr>
        <w:t>de nível superior ou outro devidamente reconhecido pela entidade competente,</w:t>
      </w:r>
      <w:r w:rsidR="0087720C" w:rsidRPr="00A725ED">
        <w:rPr>
          <w:szCs w:val="20"/>
        </w:rPr>
        <w:t xml:space="preserve"> </w:t>
      </w:r>
      <w:r w:rsidR="005B2B2E" w:rsidRPr="00A725ED">
        <w:rPr>
          <w:szCs w:val="20"/>
        </w:rPr>
        <w:t>detentor de atestado de responsabilidade técnica, e devidamente registrado no CREA</w:t>
      </w:r>
      <w:r w:rsidR="00D278AA" w:rsidRPr="00A725ED">
        <w:rPr>
          <w:szCs w:val="20"/>
        </w:rPr>
        <w:t xml:space="preserve"> ou no CAU</w:t>
      </w:r>
      <w:r w:rsidR="005B2B2E" w:rsidRPr="00A725ED">
        <w:rPr>
          <w:szCs w:val="20"/>
        </w:rPr>
        <w:t>, acompanhado da respectiva Certidão de Acervo Técnico – CAT, expedida por este</w:t>
      </w:r>
      <w:r w:rsidR="00D278AA" w:rsidRPr="00A725ED">
        <w:rPr>
          <w:szCs w:val="20"/>
        </w:rPr>
        <w:t>s</w:t>
      </w:r>
      <w:r w:rsidR="005B2B2E" w:rsidRPr="00A725ED">
        <w:rPr>
          <w:szCs w:val="20"/>
        </w:rPr>
        <w:t xml:space="preserve"> Conselho</w:t>
      </w:r>
      <w:r w:rsidR="00D278AA" w:rsidRPr="00A725ED">
        <w:rPr>
          <w:szCs w:val="20"/>
        </w:rPr>
        <w:t>s</w:t>
      </w:r>
      <w:r w:rsidR="005B2B2E" w:rsidRPr="00A725ED">
        <w:rPr>
          <w:szCs w:val="20"/>
        </w:rPr>
        <w:t xml:space="preserve">, que comprove ter o profissional executado </w:t>
      </w:r>
      <w:r w:rsidR="001806E3" w:rsidRPr="00A725ED">
        <w:rPr>
          <w:szCs w:val="20"/>
        </w:rPr>
        <w:t xml:space="preserve">serviço relativo à </w:t>
      </w:r>
      <w:r w:rsidR="008D368B" w:rsidRPr="00A725ED">
        <w:rPr>
          <w:szCs w:val="20"/>
        </w:rPr>
        <w:t xml:space="preserve">pavimentação asfáltica </w:t>
      </w:r>
      <w:r w:rsidR="004265AB" w:rsidRPr="00A725ED">
        <w:rPr>
          <w:szCs w:val="20"/>
        </w:rPr>
        <w:t xml:space="preserve">em TSD </w:t>
      </w:r>
      <w:r w:rsidR="008D368B" w:rsidRPr="00A725ED">
        <w:rPr>
          <w:szCs w:val="20"/>
        </w:rPr>
        <w:t xml:space="preserve">ou à pavimentação </w:t>
      </w:r>
      <w:r w:rsidR="004265AB" w:rsidRPr="00A725ED">
        <w:rPr>
          <w:szCs w:val="20"/>
        </w:rPr>
        <w:t>em paralelepípedo</w:t>
      </w:r>
      <w:r w:rsidR="00CB01BD" w:rsidRPr="00A725ED">
        <w:rPr>
          <w:szCs w:val="20"/>
        </w:rPr>
        <w:t xml:space="preserve"> ou </w:t>
      </w:r>
      <w:r w:rsidR="00C4798E" w:rsidRPr="00A725ED">
        <w:rPr>
          <w:szCs w:val="20"/>
        </w:rPr>
        <w:t xml:space="preserve">serviços </w:t>
      </w:r>
      <w:r w:rsidR="00CB01BD" w:rsidRPr="00A725ED">
        <w:rPr>
          <w:szCs w:val="20"/>
        </w:rPr>
        <w:t>similares</w:t>
      </w:r>
      <w:r w:rsidR="00CB01BD" w:rsidRPr="00C03740">
        <w:rPr>
          <w:szCs w:val="20"/>
        </w:rPr>
        <w:t>, conforme alínea “c</w:t>
      </w:r>
      <w:r w:rsidR="00AF061D">
        <w:rPr>
          <w:szCs w:val="20"/>
        </w:rPr>
        <w:t>5</w:t>
      </w:r>
      <w:r w:rsidR="00CB01BD" w:rsidRPr="00C03740">
        <w:rPr>
          <w:szCs w:val="20"/>
        </w:rPr>
        <w:t>” deste subitem</w:t>
      </w:r>
      <w:r w:rsidR="001C2B29" w:rsidRPr="00C03740">
        <w:rPr>
          <w:szCs w:val="20"/>
        </w:rPr>
        <w:t>.</w:t>
      </w:r>
    </w:p>
    <w:p w14:paraId="0A10FD57" w14:textId="77777777" w:rsidR="004265AB" w:rsidRPr="004265AB" w:rsidRDefault="004265AB" w:rsidP="004265AB">
      <w:pPr>
        <w:pStyle w:val="PargrafodaLista"/>
        <w:numPr>
          <w:ilvl w:val="0"/>
          <w:numId w:val="0"/>
        </w:numPr>
        <w:ind w:left="1418"/>
        <w:rPr>
          <w:szCs w:val="20"/>
        </w:rPr>
      </w:pPr>
    </w:p>
    <w:p w14:paraId="526859F8" w14:textId="77777777" w:rsidR="00DF2DAA" w:rsidRPr="00C03740" w:rsidRDefault="00DF2DAA" w:rsidP="004265AB">
      <w:pPr>
        <w:pStyle w:val="PargrafodaLista"/>
        <w:numPr>
          <w:ilvl w:val="0"/>
          <w:numId w:val="16"/>
        </w:numPr>
        <w:tabs>
          <w:tab w:val="left" w:pos="1843"/>
        </w:tabs>
        <w:ind w:left="1843" w:hanging="425"/>
        <w:rPr>
          <w:szCs w:val="20"/>
        </w:rPr>
      </w:pPr>
      <w:r w:rsidRPr="00C03740">
        <w:rPr>
          <w:szCs w:val="20"/>
        </w:rPr>
        <w:t xml:space="preserve">Entende-se, para fins deste Edital, como pertencente ao quadro permanente: </w:t>
      </w:r>
    </w:p>
    <w:p w14:paraId="085072DD" w14:textId="77777777" w:rsidR="00DF2DAA" w:rsidRPr="00C03740" w:rsidRDefault="003B493D" w:rsidP="009317F5">
      <w:pPr>
        <w:pStyle w:val="PargrafodaLista"/>
        <w:numPr>
          <w:ilvl w:val="0"/>
          <w:numId w:val="19"/>
        </w:numPr>
        <w:ind w:left="2552" w:hanging="425"/>
        <w:rPr>
          <w:szCs w:val="20"/>
        </w:rPr>
      </w:pPr>
      <w:r w:rsidRPr="00C03740">
        <w:rPr>
          <w:szCs w:val="20"/>
        </w:rPr>
        <w:t>O</w:t>
      </w:r>
      <w:r w:rsidR="00DF2DAA" w:rsidRPr="00C03740">
        <w:rPr>
          <w:szCs w:val="20"/>
        </w:rPr>
        <w:t xml:space="preserve"> empregado;</w:t>
      </w:r>
    </w:p>
    <w:p w14:paraId="11532DC1" w14:textId="77777777" w:rsidR="00DF2DAA" w:rsidRPr="00C03740" w:rsidRDefault="003B493D" w:rsidP="009317F5">
      <w:pPr>
        <w:pStyle w:val="PargrafodaLista"/>
        <w:numPr>
          <w:ilvl w:val="0"/>
          <w:numId w:val="19"/>
        </w:numPr>
        <w:ind w:left="2552" w:hanging="425"/>
        <w:rPr>
          <w:szCs w:val="20"/>
        </w:rPr>
      </w:pPr>
      <w:r w:rsidRPr="00C03740">
        <w:rPr>
          <w:szCs w:val="20"/>
        </w:rPr>
        <w:t>O</w:t>
      </w:r>
      <w:r w:rsidR="00DF2DAA" w:rsidRPr="00C03740">
        <w:rPr>
          <w:szCs w:val="20"/>
        </w:rPr>
        <w:t xml:space="preserve"> sócio; </w:t>
      </w:r>
    </w:p>
    <w:p w14:paraId="3F0EF1B2" w14:textId="77777777" w:rsidR="00DF2DAA" w:rsidRPr="00C03740" w:rsidRDefault="003B493D" w:rsidP="009317F5">
      <w:pPr>
        <w:pStyle w:val="PargrafodaLista"/>
        <w:numPr>
          <w:ilvl w:val="0"/>
          <w:numId w:val="19"/>
        </w:numPr>
        <w:ind w:left="2552" w:hanging="425"/>
        <w:rPr>
          <w:szCs w:val="20"/>
        </w:rPr>
      </w:pPr>
      <w:r w:rsidRPr="00C03740">
        <w:rPr>
          <w:szCs w:val="20"/>
        </w:rPr>
        <w:t>O</w:t>
      </w:r>
      <w:r w:rsidR="00DF2DAA" w:rsidRPr="00C03740">
        <w:rPr>
          <w:szCs w:val="20"/>
        </w:rPr>
        <w:t xml:space="preserve"> detentor de contrato de prestação de serviço.</w:t>
      </w:r>
    </w:p>
    <w:p w14:paraId="3B5B166D" w14:textId="77777777" w:rsidR="003B493D" w:rsidRPr="00C03740" w:rsidRDefault="003B493D" w:rsidP="002C1E14">
      <w:pPr>
        <w:tabs>
          <w:tab w:val="left" w:pos="1560"/>
          <w:tab w:val="left" w:pos="2127"/>
        </w:tabs>
        <w:suppressAutoHyphens/>
        <w:spacing w:before="120"/>
        <w:ind w:left="2127" w:hanging="567"/>
        <w:rPr>
          <w:szCs w:val="20"/>
        </w:rPr>
      </w:pPr>
    </w:p>
    <w:p w14:paraId="3078287E" w14:textId="77777777" w:rsidR="00305F4C" w:rsidRPr="00C03740" w:rsidRDefault="00DF2DAA" w:rsidP="004265AB">
      <w:pPr>
        <w:pStyle w:val="PargrafodaLista"/>
        <w:numPr>
          <w:ilvl w:val="0"/>
          <w:numId w:val="16"/>
        </w:numPr>
        <w:tabs>
          <w:tab w:val="left" w:pos="1843"/>
        </w:tabs>
        <w:ind w:left="1843" w:hanging="425"/>
        <w:rPr>
          <w:szCs w:val="20"/>
        </w:rPr>
      </w:pPr>
      <w:r w:rsidRPr="00C03740">
        <w:rPr>
          <w:szCs w:val="20"/>
        </w:rPr>
        <w:t>A licitante deverá comprovar através da juntada de cópia de:</w:t>
      </w:r>
    </w:p>
    <w:p w14:paraId="0CB63BE6" w14:textId="77777777" w:rsidR="00305F4C" w:rsidRPr="00C03740" w:rsidRDefault="00305F4C" w:rsidP="00402987">
      <w:pPr>
        <w:pStyle w:val="PargrafodaLista"/>
        <w:numPr>
          <w:ilvl w:val="0"/>
          <w:numId w:val="110"/>
        </w:numPr>
        <w:tabs>
          <w:tab w:val="left" w:pos="2127"/>
        </w:tabs>
        <w:rPr>
          <w:szCs w:val="20"/>
        </w:rPr>
      </w:pPr>
      <w:r w:rsidRPr="00C03740">
        <w:rPr>
          <w:szCs w:val="20"/>
        </w:rPr>
        <w:t>Empregado: F</w:t>
      </w:r>
      <w:r w:rsidR="00DF2DAA" w:rsidRPr="00C03740">
        <w:rPr>
          <w:szCs w:val="20"/>
        </w:rPr>
        <w:t>icha ou livro de registro de empregado ou carteira de trabalho do profissional, que comprove a condição de pertencente ao quadro da licitante</w:t>
      </w:r>
      <w:r w:rsidRPr="00C03740">
        <w:rPr>
          <w:szCs w:val="20"/>
        </w:rPr>
        <w:t>;</w:t>
      </w:r>
    </w:p>
    <w:p w14:paraId="46249D07" w14:textId="77777777" w:rsidR="00305F4C" w:rsidRPr="00C03740" w:rsidRDefault="00305F4C" w:rsidP="00402987">
      <w:pPr>
        <w:pStyle w:val="PargrafodaLista"/>
        <w:numPr>
          <w:ilvl w:val="0"/>
          <w:numId w:val="110"/>
        </w:numPr>
        <w:tabs>
          <w:tab w:val="left" w:pos="2127"/>
        </w:tabs>
        <w:rPr>
          <w:szCs w:val="20"/>
        </w:rPr>
      </w:pPr>
      <w:r w:rsidRPr="00C03740">
        <w:rPr>
          <w:szCs w:val="20"/>
        </w:rPr>
        <w:t>Dirigente ou sócio: C</w:t>
      </w:r>
      <w:r w:rsidR="00DF2DAA" w:rsidRPr="00C03740">
        <w:rPr>
          <w:szCs w:val="20"/>
        </w:rPr>
        <w:t>ontrato social, que demonstre a condição de sócio do profissional ou</w:t>
      </w:r>
      <w:r w:rsidRPr="00C03740">
        <w:rPr>
          <w:szCs w:val="20"/>
        </w:rPr>
        <w:t xml:space="preserve"> ato constitutivo da empresa; ou</w:t>
      </w:r>
    </w:p>
    <w:p w14:paraId="05A8F169" w14:textId="77777777" w:rsidR="00DF2DAA" w:rsidRPr="00C03740" w:rsidRDefault="00305F4C" w:rsidP="00402987">
      <w:pPr>
        <w:pStyle w:val="PargrafodaLista"/>
        <w:numPr>
          <w:ilvl w:val="0"/>
          <w:numId w:val="110"/>
        </w:numPr>
        <w:tabs>
          <w:tab w:val="left" w:pos="2127"/>
        </w:tabs>
        <w:rPr>
          <w:szCs w:val="20"/>
        </w:rPr>
      </w:pPr>
      <w:r w:rsidRPr="00C03740">
        <w:rPr>
          <w:szCs w:val="20"/>
        </w:rPr>
        <w:t>Autônomo: C</w:t>
      </w:r>
      <w:r w:rsidR="00DF2DAA" w:rsidRPr="00C03740">
        <w:rPr>
          <w:szCs w:val="20"/>
        </w:rPr>
        <w:t>ontrato de prestação de serviço, celebrado de acordo com a legislação civil comum ou declaração de contratação futura do profissional detentor do atestado apresentado, desde que acompanhado da anuência deste.</w:t>
      </w:r>
    </w:p>
    <w:p w14:paraId="3D41F0C8" w14:textId="77777777" w:rsidR="003B493D" w:rsidRPr="00C03740" w:rsidRDefault="003B493D" w:rsidP="002C1E14">
      <w:pPr>
        <w:tabs>
          <w:tab w:val="left" w:pos="2127"/>
        </w:tabs>
        <w:ind w:left="2127" w:hanging="567"/>
        <w:rPr>
          <w:szCs w:val="20"/>
        </w:rPr>
      </w:pPr>
    </w:p>
    <w:p w14:paraId="25BF05DE" w14:textId="77777777" w:rsidR="00DF2DAA" w:rsidRPr="00C03740" w:rsidRDefault="00DF2DAA" w:rsidP="004265AB">
      <w:pPr>
        <w:pStyle w:val="PargrafodaLista"/>
        <w:numPr>
          <w:ilvl w:val="0"/>
          <w:numId w:val="16"/>
        </w:numPr>
        <w:tabs>
          <w:tab w:val="left" w:pos="1843"/>
        </w:tabs>
        <w:ind w:left="1843" w:hanging="425"/>
        <w:rPr>
          <w:szCs w:val="20"/>
        </w:rPr>
      </w:pPr>
      <w:r w:rsidRPr="00C03740">
        <w:rPr>
          <w:szCs w:val="20"/>
        </w:rPr>
        <w:t>No caso de duas ou mais licitantes apresentarem atestados de um mesmo profissional como responsável técnico, como comprovação de qualificação técnica, ambas serão inabilitadas.</w:t>
      </w:r>
    </w:p>
    <w:p w14:paraId="2C50EDFE" w14:textId="77777777" w:rsidR="003E532D" w:rsidRPr="00C03740" w:rsidRDefault="003E532D" w:rsidP="005B2B2E">
      <w:pPr>
        <w:rPr>
          <w:szCs w:val="20"/>
        </w:rPr>
      </w:pPr>
    </w:p>
    <w:p w14:paraId="37C6E2AB" w14:textId="77777777" w:rsidR="007731F2" w:rsidRPr="00C03740" w:rsidRDefault="007731F2" w:rsidP="007A192F">
      <w:pPr>
        <w:pStyle w:val="Ttulo2"/>
        <w:numPr>
          <w:ilvl w:val="1"/>
          <w:numId w:val="34"/>
        </w:numPr>
        <w:ind w:left="851" w:hanging="851"/>
        <w:rPr>
          <w:b/>
          <w:szCs w:val="20"/>
        </w:rPr>
      </w:pPr>
      <w:r w:rsidRPr="00C03740">
        <w:rPr>
          <w:b/>
          <w:szCs w:val="20"/>
        </w:rPr>
        <w:t>QUALIFICAÇÃO ECONÔMICO-FINANCEIRA</w:t>
      </w:r>
    </w:p>
    <w:p w14:paraId="63F29934" w14:textId="77777777" w:rsidR="00161C4A" w:rsidRPr="00C03740" w:rsidRDefault="00161C4A" w:rsidP="005B2B2E">
      <w:pPr>
        <w:rPr>
          <w:szCs w:val="20"/>
        </w:rPr>
      </w:pPr>
    </w:p>
    <w:p w14:paraId="6CEC4CFC" w14:textId="0FA797B4" w:rsidR="007731F2" w:rsidRPr="00C03740" w:rsidRDefault="00665731" w:rsidP="007A192F">
      <w:pPr>
        <w:pStyle w:val="Ttulo3"/>
        <w:numPr>
          <w:ilvl w:val="0"/>
          <w:numId w:val="0"/>
        </w:numPr>
        <w:ind w:left="851"/>
      </w:pPr>
      <w:r w:rsidRPr="00665731">
        <w:lastRenderedPageBreak/>
        <w:t xml:space="preserve">- </w:t>
      </w:r>
      <w:r w:rsidR="007731F2" w:rsidRPr="00665731">
        <w:t xml:space="preserve">A </w:t>
      </w:r>
      <w:r w:rsidR="007731F2" w:rsidRPr="00C03740">
        <w:t>Licitante deverá apresentar os seguintes documentos:</w:t>
      </w:r>
    </w:p>
    <w:p w14:paraId="40524B5E" w14:textId="1FEECC75" w:rsidR="007731F2" w:rsidRPr="00C03740" w:rsidRDefault="007731F2" w:rsidP="00402987">
      <w:pPr>
        <w:pStyle w:val="Ttulo3"/>
        <w:numPr>
          <w:ilvl w:val="0"/>
          <w:numId w:val="97"/>
        </w:numPr>
        <w:suppressAutoHyphens/>
        <w:spacing w:before="120" w:after="60"/>
        <w:contextualSpacing w:val="0"/>
      </w:pPr>
      <w:r w:rsidRPr="00C03740">
        <w:t xml:space="preserve">Registro de </w:t>
      </w:r>
      <w:r w:rsidR="00114E3C">
        <w:t>patrimônio líquido</w:t>
      </w:r>
      <w:r w:rsidR="00114E3C" w:rsidRPr="00C03740">
        <w:t xml:space="preserve"> </w:t>
      </w:r>
      <w:r w:rsidRPr="00C03740">
        <w:t>no valor de 10% (dez por cento) do valor orçado pela Codevasf, por item.</w:t>
      </w:r>
    </w:p>
    <w:p w14:paraId="30223DAD" w14:textId="77777777" w:rsidR="0087720C" w:rsidRDefault="0087720C" w:rsidP="005B2B2E">
      <w:pPr>
        <w:rPr>
          <w:szCs w:val="20"/>
        </w:rPr>
      </w:pPr>
    </w:p>
    <w:p w14:paraId="74A9ECA7" w14:textId="77777777" w:rsidR="004A489C" w:rsidRPr="00C03740" w:rsidRDefault="004A489C" w:rsidP="005B2B2E">
      <w:pPr>
        <w:rPr>
          <w:szCs w:val="20"/>
        </w:rPr>
      </w:pPr>
    </w:p>
    <w:p w14:paraId="2CA4D83C" w14:textId="77777777" w:rsidR="005B2B2E" w:rsidRPr="00C03740" w:rsidRDefault="0069094E" w:rsidP="007A192F">
      <w:pPr>
        <w:pStyle w:val="Ttulo1"/>
        <w:numPr>
          <w:ilvl w:val="0"/>
          <w:numId w:val="34"/>
        </w:numPr>
        <w:ind w:left="851" w:hanging="851"/>
        <w:rPr>
          <w:szCs w:val="20"/>
        </w:rPr>
      </w:pPr>
      <w:bookmarkStart w:id="21" w:name="_Toc169780665"/>
      <w:r w:rsidRPr="00C03740">
        <w:rPr>
          <w:szCs w:val="20"/>
        </w:rPr>
        <w:t>ORÇAMENTO DE REFERÊNCIA</w:t>
      </w:r>
      <w:r w:rsidR="003247AE" w:rsidRPr="00C03740">
        <w:rPr>
          <w:szCs w:val="20"/>
        </w:rPr>
        <w:t xml:space="preserve">, REFERÊNCIA DE PREÇOS E </w:t>
      </w:r>
      <w:r w:rsidR="005B2B2E" w:rsidRPr="00C03740">
        <w:rPr>
          <w:szCs w:val="20"/>
        </w:rPr>
        <w:t>DOTAÇÃO ORÇAMENTÁRIA</w:t>
      </w:r>
      <w:bookmarkEnd w:id="21"/>
    </w:p>
    <w:p w14:paraId="576C8F28" w14:textId="77777777" w:rsidR="00BB23E2" w:rsidRPr="00D7210D" w:rsidRDefault="00BB23E2" w:rsidP="005B2B2E">
      <w:pPr>
        <w:rPr>
          <w:szCs w:val="20"/>
        </w:rPr>
      </w:pPr>
    </w:p>
    <w:p w14:paraId="32FFE189" w14:textId="5217DA38" w:rsidR="003233E4" w:rsidRPr="00D7210D" w:rsidRDefault="003233E4" w:rsidP="007A192F">
      <w:pPr>
        <w:pStyle w:val="Ttulo2"/>
        <w:numPr>
          <w:ilvl w:val="1"/>
          <w:numId w:val="34"/>
        </w:numPr>
        <w:ind w:left="851" w:hanging="851"/>
        <w:rPr>
          <w:szCs w:val="20"/>
        </w:rPr>
      </w:pPr>
      <w:bookmarkStart w:id="22" w:name="_Ref449450747"/>
      <w:r w:rsidRPr="00D7210D">
        <w:rPr>
          <w:szCs w:val="20"/>
        </w:rPr>
        <w:t xml:space="preserve">O valor estimado global para a contratação </w:t>
      </w:r>
      <w:r w:rsidR="00C4798E" w:rsidRPr="00D7210D">
        <w:rPr>
          <w:szCs w:val="20"/>
        </w:rPr>
        <w:t>dos</w:t>
      </w:r>
      <w:r w:rsidRPr="00D7210D">
        <w:rPr>
          <w:szCs w:val="20"/>
        </w:rPr>
        <w:t xml:space="preserve"> serviços de engenharia objeto deste Termo de Referência encontra-se detalhado abaixo,</w:t>
      </w:r>
      <w:r w:rsidR="00A71ED1" w:rsidRPr="00D7210D">
        <w:rPr>
          <w:szCs w:val="20"/>
        </w:rPr>
        <w:t xml:space="preserve"> referente ao quantitativo total estimado em </w:t>
      </w:r>
      <w:r w:rsidR="00D7210D" w:rsidRPr="00D7210D">
        <w:rPr>
          <w:szCs w:val="20"/>
        </w:rPr>
        <w:t xml:space="preserve">323.100,00 </w:t>
      </w:r>
      <w:r w:rsidR="00A71ED1" w:rsidRPr="00D7210D">
        <w:rPr>
          <w:szCs w:val="20"/>
        </w:rPr>
        <w:t>m², com data-base de</w:t>
      </w:r>
      <w:r w:rsidR="00DD3828" w:rsidRPr="00D7210D">
        <w:rPr>
          <w:szCs w:val="20"/>
        </w:rPr>
        <w:t xml:space="preserve"> julho</w:t>
      </w:r>
      <w:r w:rsidR="00A71ED1" w:rsidRPr="00D7210D">
        <w:rPr>
          <w:szCs w:val="20"/>
        </w:rPr>
        <w:t>/</w:t>
      </w:r>
      <w:r w:rsidR="00DD3828" w:rsidRPr="00D7210D">
        <w:rPr>
          <w:szCs w:val="20"/>
        </w:rPr>
        <w:t>2025</w:t>
      </w:r>
      <w:r w:rsidR="00A71ED1" w:rsidRPr="00D7210D">
        <w:rPr>
          <w:szCs w:val="20"/>
        </w:rPr>
        <w:t>. Dividido nos seguintes itens</w:t>
      </w:r>
      <w:r w:rsidR="009A4B4F" w:rsidRPr="00D7210D">
        <w:rPr>
          <w:szCs w:val="20"/>
        </w:rPr>
        <w:t>:</w:t>
      </w:r>
    </w:p>
    <w:bookmarkEnd w:id="22"/>
    <w:p w14:paraId="4DBAB7E3" w14:textId="77777777" w:rsidR="00A71ED1" w:rsidRPr="00A725ED" w:rsidRDefault="00A71ED1" w:rsidP="007035CA">
      <w:pPr>
        <w:rPr>
          <w:color w:val="FF0000"/>
          <w:szCs w:val="20"/>
        </w:rPr>
      </w:pPr>
    </w:p>
    <w:p w14:paraId="0F2D62F9" w14:textId="79D2C043" w:rsidR="00A71ED1" w:rsidRPr="00D7210D" w:rsidRDefault="008256ED" w:rsidP="00402987">
      <w:pPr>
        <w:pStyle w:val="PargrafodaLista"/>
        <w:numPr>
          <w:ilvl w:val="0"/>
          <w:numId w:val="98"/>
        </w:numPr>
        <w:suppressAutoHyphens/>
        <w:spacing w:line="300" w:lineRule="auto"/>
        <w:ind w:left="1843" w:hanging="425"/>
        <w:contextualSpacing w:val="0"/>
        <w:rPr>
          <w:szCs w:val="20"/>
        </w:rPr>
      </w:pPr>
      <w:r w:rsidRPr="00D7210D">
        <w:rPr>
          <w:szCs w:val="20"/>
          <w:u w:val="single"/>
        </w:rPr>
        <w:t>Item</w:t>
      </w:r>
      <w:r w:rsidR="00A71ED1" w:rsidRPr="00D7210D">
        <w:rPr>
          <w:szCs w:val="20"/>
          <w:u w:val="single"/>
        </w:rPr>
        <w:t xml:space="preserve"> </w:t>
      </w:r>
      <w:r w:rsidR="007035CA" w:rsidRPr="00D7210D">
        <w:rPr>
          <w:szCs w:val="20"/>
          <w:u w:val="single"/>
        </w:rPr>
        <w:t>1</w:t>
      </w:r>
      <w:r w:rsidR="00A71ED1" w:rsidRPr="00D7210D">
        <w:rPr>
          <w:szCs w:val="20"/>
        </w:rPr>
        <w:t xml:space="preserve">: </w:t>
      </w:r>
      <w:r w:rsidR="00A71ED1" w:rsidRPr="00D7210D">
        <w:rPr>
          <w:b/>
          <w:szCs w:val="20"/>
        </w:rPr>
        <w:t>Pavimentação asfáltica em TSD:</w:t>
      </w:r>
    </w:p>
    <w:p w14:paraId="5B3AA653" w14:textId="344274C6" w:rsidR="00A71ED1" w:rsidRPr="00D7210D" w:rsidRDefault="00A71ED1" w:rsidP="00A71ED1">
      <w:pPr>
        <w:pStyle w:val="PargrafodaLista"/>
        <w:numPr>
          <w:ilvl w:val="0"/>
          <w:numId w:val="0"/>
        </w:numPr>
        <w:ind w:left="1843"/>
        <w:rPr>
          <w:szCs w:val="20"/>
        </w:rPr>
      </w:pPr>
      <w:r w:rsidRPr="00D7210D">
        <w:rPr>
          <w:szCs w:val="20"/>
        </w:rPr>
        <w:t xml:space="preserve">Valor total de R$ </w:t>
      </w:r>
      <w:r w:rsidR="00905560" w:rsidRPr="00905560">
        <w:rPr>
          <w:szCs w:val="20"/>
        </w:rPr>
        <w:t xml:space="preserve">20.065.693,83 </w:t>
      </w:r>
      <w:r w:rsidRPr="00D7210D">
        <w:rPr>
          <w:szCs w:val="20"/>
        </w:rPr>
        <w:t>(</w:t>
      </w:r>
      <w:r w:rsidR="00905560" w:rsidRPr="00905560">
        <w:rPr>
          <w:szCs w:val="20"/>
        </w:rPr>
        <w:t>vinte milhões e sessenta e cinco mil e seiscentos e noventa e três reais e oitenta e três centavos</w:t>
      </w:r>
      <w:r w:rsidRPr="00D7210D">
        <w:rPr>
          <w:szCs w:val="20"/>
        </w:rPr>
        <w:t>), referente ao quantitativo estimado de</w:t>
      </w:r>
      <w:r w:rsidR="007035CA" w:rsidRPr="00D7210D">
        <w:rPr>
          <w:szCs w:val="20"/>
        </w:rPr>
        <w:t xml:space="preserve"> </w:t>
      </w:r>
      <w:r w:rsidR="000E129B" w:rsidRPr="00D7210D">
        <w:rPr>
          <w:szCs w:val="20"/>
        </w:rPr>
        <w:t xml:space="preserve">191.100,00 </w:t>
      </w:r>
      <w:r w:rsidRPr="00D7210D">
        <w:rPr>
          <w:szCs w:val="20"/>
        </w:rPr>
        <w:t xml:space="preserve">m² (com dimensões de </w:t>
      </w:r>
      <w:r w:rsidR="007035CA" w:rsidRPr="00D7210D">
        <w:rPr>
          <w:szCs w:val="20"/>
        </w:rPr>
        <w:t>2,</w:t>
      </w:r>
      <w:r w:rsidR="000E129B" w:rsidRPr="00D7210D">
        <w:rPr>
          <w:szCs w:val="20"/>
        </w:rPr>
        <w:t>1</w:t>
      </w:r>
      <w:r w:rsidRPr="00D7210D">
        <w:rPr>
          <w:szCs w:val="20"/>
        </w:rPr>
        <w:t xml:space="preserve"> km de extensão por 7</w:t>
      </w:r>
      <w:r w:rsidR="007035CA" w:rsidRPr="00D7210D">
        <w:rPr>
          <w:szCs w:val="20"/>
        </w:rPr>
        <w:t xml:space="preserve">,0 </w:t>
      </w:r>
      <w:r w:rsidRPr="00D7210D">
        <w:rPr>
          <w:szCs w:val="20"/>
        </w:rPr>
        <w:t xml:space="preserve">m de largura) e valor unitário de R$ </w:t>
      </w:r>
      <w:r w:rsidR="000E129B" w:rsidRPr="00D7210D">
        <w:rPr>
          <w:szCs w:val="20"/>
        </w:rPr>
        <w:t>10</w:t>
      </w:r>
      <w:r w:rsidR="00905560">
        <w:rPr>
          <w:szCs w:val="20"/>
        </w:rPr>
        <w:t>5,00</w:t>
      </w:r>
      <w:r w:rsidRPr="00D7210D">
        <w:rPr>
          <w:szCs w:val="20"/>
        </w:rPr>
        <w:t>/m²;</w:t>
      </w:r>
    </w:p>
    <w:p w14:paraId="740B9D02" w14:textId="77777777" w:rsidR="00A71ED1" w:rsidRPr="00D7210D" w:rsidRDefault="00A71ED1" w:rsidP="00A71ED1">
      <w:pPr>
        <w:pStyle w:val="PargrafodaLista"/>
        <w:numPr>
          <w:ilvl w:val="0"/>
          <w:numId w:val="0"/>
        </w:numPr>
        <w:ind w:left="1843"/>
        <w:rPr>
          <w:szCs w:val="20"/>
        </w:rPr>
      </w:pPr>
    </w:p>
    <w:p w14:paraId="7C935447" w14:textId="1292FA0D" w:rsidR="00A71ED1" w:rsidRPr="00D7210D" w:rsidRDefault="008256ED" w:rsidP="00402987">
      <w:pPr>
        <w:pStyle w:val="PargrafodaLista"/>
        <w:numPr>
          <w:ilvl w:val="0"/>
          <w:numId w:val="98"/>
        </w:numPr>
        <w:suppressAutoHyphens/>
        <w:spacing w:line="300" w:lineRule="auto"/>
        <w:ind w:left="1843" w:hanging="425"/>
        <w:contextualSpacing w:val="0"/>
        <w:rPr>
          <w:szCs w:val="20"/>
        </w:rPr>
      </w:pPr>
      <w:r w:rsidRPr="00D7210D">
        <w:rPr>
          <w:szCs w:val="20"/>
          <w:u w:val="single"/>
        </w:rPr>
        <w:t xml:space="preserve">Item </w:t>
      </w:r>
      <w:r w:rsidR="007035CA" w:rsidRPr="00D7210D">
        <w:rPr>
          <w:szCs w:val="20"/>
          <w:u w:val="single"/>
        </w:rPr>
        <w:t>2</w:t>
      </w:r>
      <w:r w:rsidR="00A71ED1" w:rsidRPr="00D7210D">
        <w:rPr>
          <w:szCs w:val="20"/>
          <w:u w:val="single"/>
        </w:rPr>
        <w:t>:</w:t>
      </w:r>
      <w:r w:rsidR="00A71ED1" w:rsidRPr="00D7210D">
        <w:rPr>
          <w:szCs w:val="20"/>
        </w:rPr>
        <w:t xml:space="preserve"> </w:t>
      </w:r>
      <w:r w:rsidR="00A71ED1" w:rsidRPr="00D7210D">
        <w:rPr>
          <w:b/>
          <w:szCs w:val="20"/>
        </w:rPr>
        <w:t xml:space="preserve">Pavimentação em </w:t>
      </w:r>
      <w:r w:rsidR="007035CA" w:rsidRPr="00D7210D">
        <w:rPr>
          <w:b/>
          <w:szCs w:val="20"/>
        </w:rPr>
        <w:t>Paralelepípedo</w:t>
      </w:r>
      <w:r w:rsidR="00A71ED1" w:rsidRPr="00D7210D">
        <w:rPr>
          <w:b/>
          <w:szCs w:val="20"/>
        </w:rPr>
        <w:t>:</w:t>
      </w:r>
    </w:p>
    <w:p w14:paraId="3B15200E" w14:textId="6923CAAA" w:rsidR="00A71ED1" w:rsidRPr="00D7210D" w:rsidRDefault="00A71ED1" w:rsidP="00A71ED1">
      <w:pPr>
        <w:pStyle w:val="PargrafodaLista"/>
        <w:numPr>
          <w:ilvl w:val="0"/>
          <w:numId w:val="0"/>
        </w:numPr>
        <w:ind w:left="1843"/>
        <w:rPr>
          <w:szCs w:val="20"/>
        </w:rPr>
      </w:pPr>
      <w:r w:rsidRPr="00D7210D">
        <w:rPr>
          <w:szCs w:val="20"/>
        </w:rPr>
        <w:t>Valor total de R$</w:t>
      </w:r>
      <w:r w:rsidR="007035CA" w:rsidRPr="00D7210D">
        <w:rPr>
          <w:szCs w:val="20"/>
        </w:rPr>
        <w:t xml:space="preserve"> </w:t>
      </w:r>
      <w:r w:rsidR="00905560" w:rsidRPr="009B0BE6">
        <w:t>19.692.393,85</w:t>
      </w:r>
      <w:r w:rsidR="00905560" w:rsidRPr="00D7210D">
        <w:rPr>
          <w:szCs w:val="20"/>
        </w:rPr>
        <w:t xml:space="preserve"> </w:t>
      </w:r>
      <w:r w:rsidRPr="00D7210D">
        <w:rPr>
          <w:szCs w:val="20"/>
        </w:rPr>
        <w:t>(</w:t>
      </w:r>
      <w:r w:rsidR="00905560" w:rsidRPr="00905560">
        <w:rPr>
          <w:szCs w:val="20"/>
        </w:rPr>
        <w:t>dezenove milhões e seiscentos e noventa e dois mil e trezentos e noventa e três reais e oitenta e cinco centavos</w:t>
      </w:r>
      <w:r w:rsidRPr="00D7210D">
        <w:rPr>
          <w:szCs w:val="20"/>
        </w:rPr>
        <w:t xml:space="preserve">), referente ao quantitativo estimado de </w:t>
      </w:r>
      <w:r w:rsidR="007035CA" w:rsidRPr="00D7210D">
        <w:rPr>
          <w:szCs w:val="20"/>
        </w:rPr>
        <w:t>1</w:t>
      </w:r>
      <w:r w:rsidR="00D7210D" w:rsidRPr="00D7210D">
        <w:rPr>
          <w:szCs w:val="20"/>
        </w:rPr>
        <w:t>32</w:t>
      </w:r>
      <w:r w:rsidR="007035CA" w:rsidRPr="00D7210D">
        <w:rPr>
          <w:szCs w:val="20"/>
        </w:rPr>
        <w:t>.000,00</w:t>
      </w:r>
      <w:r w:rsidRPr="00D7210D">
        <w:rPr>
          <w:szCs w:val="20"/>
        </w:rPr>
        <w:t xml:space="preserve"> m² (com dimensões de </w:t>
      </w:r>
      <w:r w:rsidR="007035CA" w:rsidRPr="00D7210D">
        <w:rPr>
          <w:szCs w:val="20"/>
        </w:rPr>
        <w:t xml:space="preserve">2,0 </w:t>
      </w:r>
      <w:r w:rsidRPr="00D7210D">
        <w:rPr>
          <w:szCs w:val="20"/>
        </w:rPr>
        <w:t xml:space="preserve">km de extensão por </w:t>
      </w:r>
      <w:r w:rsidR="007035CA" w:rsidRPr="00D7210D">
        <w:rPr>
          <w:szCs w:val="20"/>
        </w:rPr>
        <w:t xml:space="preserve">6,0 </w:t>
      </w:r>
      <w:r w:rsidRPr="00D7210D">
        <w:rPr>
          <w:szCs w:val="20"/>
        </w:rPr>
        <w:t xml:space="preserve">m de largura) e valor unitário de R$ </w:t>
      </w:r>
      <w:r w:rsidR="00700650" w:rsidRPr="00700650">
        <w:rPr>
          <w:szCs w:val="20"/>
        </w:rPr>
        <w:t>149,1</w:t>
      </w:r>
      <w:r w:rsidR="00905560">
        <w:rPr>
          <w:szCs w:val="20"/>
        </w:rPr>
        <w:t>8</w:t>
      </w:r>
      <w:r w:rsidRPr="00D7210D">
        <w:rPr>
          <w:szCs w:val="20"/>
        </w:rPr>
        <w:t>/m².</w:t>
      </w:r>
    </w:p>
    <w:p w14:paraId="347B8118" w14:textId="77777777" w:rsidR="00332418" w:rsidRPr="00D7210D" w:rsidRDefault="00332418" w:rsidP="00474792">
      <w:pPr>
        <w:ind w:left="851"/>
        <w:rPr>
          <w:szCs w:val="20"/>
          <w:u w:val="single"/>
        </w:rPr>
      </w:pPr>
    </w:p>
    <w:p w14:paraId="01143E8E" w14:textId="1CCA4536" w:rsidR="00F207BE" w:rsidRPr="00D7210D" w:rsidRDefault="00F207BE" w:rsidP="00DD3828">
      <w:pPr>
        <w:pStyle w:val="Ttulo2"/>
        <w:numPr>
          <w:ilvl w:val="0"/>
          <w:numId w:val="0"/>
        </w:numPr>
        <w:ind w:left="851"/>
        <w:rPr>
          <w:szCs w:val="20"/>
        </w:rPr>
      </w:pPr>
      <w:r w:rsidRPr="00D7210D">
        <w:rPr>
          <w:szCs w:val="20"/>
          <w:u w:val="single"/>
        </w:rPr>
        <w:t>VALOR GLOBAL</w:t>
      </w:r>
      <w:r w:rsidRPr="00D7210D">
        <w:rPr>
          <w:szCs w:val="20"/>
        </w:rPr>
        <w:t xml:space="preserve">: </w:t>
      </w:r>
      <w:bookmarkStart w:id="23" w:name="_Hlk203552332"/>
      <w:r w:rsidRPr="00D7210D">
        <w:rPr>
          <w:b/>
          <w:bCs/>
          <w:szCs w:val="20"/>
        </w:rPr>
        <w:t xml:space="preserve">R$ </w:t>
      </w:r>
      <w:r w:rsidR="00905560" w:rsidRPr="00905560">
        <w:rPr>
          <w:b/>
          <w:bCs/>
          <w:szCs w:val="20"/>
        </w:rPr>
        <w:t>39.758.087,68 (trinta e nove milhões e setecentos e cinquenta e oito mil e oitenta e sete reais e sessenta e oito centavos</w:t>
      </w:r>
      <w:r w:rsidR="00DD3828" w:rsidRPr="00D7210D">
        <w:rPr>
          <w:b/>
          <w:bCs/>
          <w:szCs w:val="20"/>
        </w:rPr>
        <w:t>)</w:t>
      </w:r>
      <w:r w:rsidRPr="00D7210D">
        <w:rPr>
          <w:b/>
          <w:bCs/>
          <w:szCs w:val="20"/>
        </w:rPr>
        <w:t>.</w:t>
      </w:r>
      <w:bookmarkEnd w:id="23"/>
    </w:p>
    <w:p w14:paraId="00B06FFB" w14:textId="77777777" w:rsidR="00F207BE" w:rsidRPr="00C03740" w:rsidRDefault="00F207BE" w:rsidP="00F207BE">
      <w:pPr>
        <w:rPr>
          <w:color w:val="0070C0"/>
          <w:szCs w:val="20"/>
          <w:u w:val="single"/>
        </w:rPr>
      </w:pPr>
    </w:p>
    <w:p w14:paraId="0BC4B1FA" w14:textId="1ABC1C38" w:rsidR="005B2B2E" w:rsidRPr="00C03740" w:rsidRDefault="005B2B2E" w:rsidP="007A192F">
      <w:pPr>
        <w:pStyle w:val="Ttulo2"/>
        <w:numPr>
          <w:ilvl w:val="1"/>
          <w:numId w:val="34"/>
        </w:numPr>
        <w:ind w:left="851" w:hanging="851"/>
        <w:rPr>
          <w:szCs w:val="20"/>
        </w:rPr>
      </w:pPr>
      <w:r w:rsidRPr="00C03740">
        <w:rPr>
          <w:szCs w:val="20"/>
        </w:rPr>
        <w:t xml:space="preserve">Estão inclusos no valor acima, o BDI, os encargos sociais, as taxas, os impostos e os emolumentos. Os quantitativos e </w:t>
      </w:r>
      <w:r w:rsidR="00831FB8" w:rsidRPr="00C03740">
        <w:rPr>
          <w:szCs w:val="20"/>
        </w:rPr>
        <w:t xml:space="preserve">os preços de referência da Codevasf para os itens </w:t>
      </w:r>
      <w:r w:rsidR="00D83EA6" w:rsidRPr="00C03740">
        <w:rPr>
          <w:szCs w:val="20"/>
        </w:rPr>
        <w:t>necessários à execução do objeto</w:t>
      </w:r>
      <w:r w:rsidRPr="00C03740">
        <w:rPr>
          <w:szCs w:val="20"/>
        </w:rPr>
        <w:t xml:space="preserve"> constam da Planilha </w:t>
      </w:r>
      <w:r w:rsidR="00D83EA6" w:rsidRPr="00C03740">
        <w:rPr>
          <w:szCs w:val="20"/>
        </w:rPr>
        <w:t>de Custos do Valor do Orçamento de Referência</w:t>
      </w:r>
      <w:r w:rsidRPr="00C03740">
        <w:rPr>
          <w:szCs w:val="20"/>
        </w:rPr>
        <w:t xml:space="preserve"> –</w:t>
      </w:r>
      <w:r w:rsidR="005F47CE">
        <w:rPr>
          <w:szCs w:val="20"/>
        </w:rPr>
        <w:t xml:space="preserve"> </w:t>
      </w:r>
      <w:r w:rsidR="005F47CE">
        <w:rPr>
          <w:i/>
          <w:iCs/>
          <w:szCs w:val="20"/>
        </w:rPr>
        <w:t>ANEXO 4</w:t>
      </w:r>
      <w:r w:rsidR="00DD3828" w:rsidRPr="00C03740">
        <w:rPr>
          <w:color w:val="548DD4" w:themeColor="text2" w:themeTint="99"/>
          <w:szCs w:val="20"/>
        </w:rPr>
        <w:t>,</w:t>
      </w:r>
      <w:r w:rsidR="00DD3828" w:rsidRPr="00C03740">
        <w:rPr>
          <w:szCs w:val="20"/>
        </w:rPr>
        <w:t xml:space="preserve"> </w:t>
      </w:r>
      <w:r w:rsidRPr="00C03740">
        <w:rPr>
          <w:szCs w:val="20"/>
        </w:rPr>
        <w:t>parte integrante deste Termo de Referência.</w:t>
      </w:r>
    </w:p>
    <w:p w14:paraId="13EC6EDE" w14:textId="77777777" w:rsidR="005B2B2E" w:rsidRPr="00C03740" w:rsidRDefault="005B2B2E" w:rsidP="00905560"/>
    <w:p w14:paraId="76F1262A" w14:textId="726DD451" w:rsidR="005B2B2E" w:rsidRPr="00C03740" w:rsidRDefault="00C94F77" w:rsidP="007A192F">
      <w:pPr>
        <w:pStyle w:val="Ttulo2"/>
        <w:numPr>
          <w:ilvl w:val="1"/>
          <w:numId w:val="34"/>
        </w:numPr>
        <w:ind w:left="851" w:hanging="851"/>
        <w:rPr>
          <w:szCs w:val="20"/>
        </w:rPr>
      </w:pPr>
      <w:r w:rsidRPr="00C03740">
        <w:rPr>
          <w:szCs w:val="20"/>
        </w:rPr>
        <w:t xml:space="preserve">O valor estimado para </w:t>
      </w:r>
      <w:r w:rsidRPr="00A725ED">
        <w:rPr>
          <w:szCs w:val="20"/>
        </w:rPr>
        <w:t xml:space="preserve">a contratação foi elaborado com base no </w:t>
      </w:r>
      <w:r w:rsidR="00DD3828" w:rsidRPr="00A725ED">
        <w:rPr>
          <w:szCs w:val="20"/>
        </w:rPr>
        <w:t xml:space="preserve">Sistema de Custos Rodoviários do DNIT (SICRO/AL), na data-base de 04/2025, no </w:t>
      </w:r>
      <w:r w:rsidRPr="00A725ED">
        <w:rPr>
          <w:szCs w:val="20"/>
        </w:rPr>
        <w:t>Sistema de Preços, Custos e Índices da Caixa Econômica Federal (SINAPI</w:t>
      </w:r>
      <w:r w:rsidR="00C276CC" w:rsidRPr="00A725ED">
        <w:rPr>
          <w:szCs w:val="20"/>
        </w:rPr>
        <w:t>/</w:t>
      </w:r>
      <w:r w:rsidR="00DD3828" w:rsidRPr="00A725ED">
        <w:rPr>
          <w:szCs w:val="20"/>
        </w:rPr>
        <w:t>AL</w:t>
      </w:r>
      <w:r w:rsidR="00C276CC" w:rsidRPr="00A725ED">
        <w:rPr>
          <w:szCs w:val="20"/>
        </w:rPr>
        <w:t>)</w:t>
      </w:r>
      <w:r w:rsidR="00CB01BD" w:rsidRPr="00A725ED">
        <w:rPr>
          <w:szCs w:val="20"/>
        </w:rPr>
        <w:t>,</w:t>
      </w:r>
      <w:r w:rsidR="00DD3828" w:rsidRPr="00A725ED">
        <w:rPr>
          <w:szCs w:val="20"/>
        </w:rPr>
        <w:t xml:space="preserve"> na data-base de 05/2025</w:t>
      </w:r>
      <w:r w:rsidRPr="00A725ED">
        <w:rPr>
          <w:szCs w:val="20"/>
        </w:rPr>
        <w:t xml:space="preserve">, não desonerado, atendendo ao disposto na Lei nº </w:t>
      </w:r>
      <w:r w:rsidR="00FA5043" w:rsidRPr="00A725ED">
        <w:rPr>
          <w:szCs w:val="20"/>
        </w:rPr>
        <w:t>13.303, de 30/06/2016,</w:t>
      </w:r>
      <w:r w:rsidRPr="00A725ED">
        <w:rPr>
          <w:szCs w:val="20"/>
        </w:rPr>
        <w:t xml:space="preserve"> e no Decreto nº 7.983, de 08/04/2013, já inclusos o BDI, encargos sociais, taxas, impostos e emolumentos</w:t>
      </w:r>
      <w:r w:rsidR="005B2B2E" w:rsidRPr="00A725ED">
        <w:rPr>
          <w:szCs w:val="20"/>
        </w:rPr>
        <w:t>.</w:t>
      </w:r>
    </w:p>
    <w:p w14:paraId="1C521125" w14:textId="77777777" w:rsidR="00C276CC" w:rsidRPr="00D7210D" w:rsidRDefault="00C276CC" w:rsidP="00C276CC">
      <w:pPr>
        <w:rPr>
          <w:szCs w:val="20"/>
          <w:lang w:eastAsia="pt-BR"/>
        </w:rPr>
      </w:pPr>
    </w:p>
    <w:p w14:paraId="136883E6" w14:textId="77777777" w:rsidR="00C276CC" w:rsidRPr="00D7210D" w:rsidRDefault="00C276CC" w:rsidP="007A192F">
      <w:pPr>
        <w:pStyle w:val="Ttulo2"/>
        <w:numPr>
          <w:ilvl w:val="1"/>
          <w:numId w:val="34"/>
        </w:numPr>
        <w:ind w:left="851" w:hanging="851"/>
        <w:rPr>
          <w:rFonts w:eastAsia="MS Mincho"/>
          <w:szCs w:val="20"/>
        </w:rPr>
      </w:pPr>
      <w:r w:rsidRPr="00D7210D">
        <w:rPr>
          <w:rFonts w:eastAsia="MS Mincho"/>
          <w:szCs w:val="20"/>
        </w:rPr>
        <w:t>No valor de referência foram consideradas as seguintes taxas BDI, Encargos Sociais e Despesas Fiscais:</w:t>
      </w:r>
    </w:p>
    <w:p w14:paraId="2B98BEA9" w14:textId="4E655752" w:rsidR="00C276CC" w:rsidRPr="00D7210D" w:rsidRDefault="00C276CC" w:rsidP="00402987">
      <w:pPr>
        <w:numPr>
          <w:ilvl w:val="0"/>
          <w:numId w:val="100"/>
        </w:numPr>
        <w:suppressAutoHyphens/>
        <w:spacing w:before="60" w:after="60"/>
        <w:rPr>
          <w:rFonts w:eastAsia="MS Mincho"/>
          <w:szCs w:val="20"/>
          <w:lang w:eastAsia="pt-BR"/>
        </w:rPr>
      </w:pPr>
      <w:r w:rsidRPr="00D7210D">
        <w:rPr>
          <w:rFonts w:eastAsia="MS Mincho"/>
          <w:szCs w:val="20"/>
          <w:lang w:eastAsia="pt-BR"/>
        </w:rPr>
        <w:t xml:space="preserve">Despesas Fiscais: ISS = </w:t>
      </w:r>
      <w:r w:rsidR="004C3D01" w:rsidRPr="00D7210D">
        <w:rPr>
          <w:rFonts w:eastAsia="MS Mincho"/>
          <w:szCs w:val="20"/>
          <w:lang w:eastAsia="pt-BR"/>
        </w:rPr>
        <w:t>2,5</w:t>
      </w:r>
      <w:r w:rsidR="008757C9" w:rsidRPr="00D7210D">
        <w:rPr>
          <w:rFonts w:eastAsia="MS Mincho"/>
          <w:szCs w:val="20"/>
          <w:lang w:eastAsia="pt-BR"/>
        </w:rPr>
        <w:t xml:space="preserve">0 </w:t>
      </w:r>
      <w:r w:rsidR="007A192F" w:rsidRPr="00D7210D">
        <w:rPr>
          <w:rFonts w:eastAsia="MS Mincho"/>
          <w:szCs w:val="20"/>
          <w:lang w:eastAsia="pt-BR"/>
        </w:rPr>
        <w:t>%</w:t>
      </w:r>
      <w:r w:rsidRPr="00D7210D">
        <w:rPr>
          <w:rFonts w:eastAsia="MS Mincho"/>
          <w:szCs w:val="20"/>
          <w:lang w:eastAsia="pt-BR"/>
        </w:rPr>
        <w:t xml:space="preserve">; PIS = </w:t>
      </w:r>
      <w:r w:rsidR="008757C9" w:rsidRPr="00D7210D">
        <w:rPr>
          <w:rFonts w:eastAsia="MS Mincho"/>
          <w:szCs w:val="20"/>
          <w:lang w:eastAsia="pt-BR"/>
        </w:rPr>
        <w:t xml:space="preserve">0,65 </w:t>
      </w:r>
      <w:r w:rsidR="007A192F" w:rsidRPr="00D7210D">
        <w:rPr>
          <w:rFonts w:eastAsia="MS Mincho"/>
          <w:szCs w:val="20"/>
          <w:lang w:eastAsia="pt-BR"/>
        </w:rPr>
        <w:t>%</w:t>
      </w:r>
      <w:r w:rsidRPr="00D7210D">
        <w:rPr>
          <w:rFonts w:eastAsia="MS Mincho"/>
          <w:szCs w:val="20"/>
          <w:lang w:eastAsia="pt-BR"/>
        </w:rPr>
        <w:t xml:space="preserve">; COFINS = </w:t>
      </w:r>
      <w:r w:rsidR="008757C9" w:rsidRPr="00D7210D">
        <w:rPr>
          <w:rFonts w:eastAsia="MS Mincho"/>
          <w:szCs w:val="20"/>
          <w:lang w:eastAsia="pt-BR"/>
        </w:rPr>
        <w:t>3,00 %;</w:t>
      </w:r>
    </w:p>
    <w:p w14:paraId="1DD72466" w14:textId="77777777" w:rsidR="00C276CC" w:rsidRPr="00D7210D" w:rsidRDefault="00C276CC" w:rsidP="00C276CC">
      <w:pPr>
        <w:suppressAutoHyphens/>
        <w:spacing w:before="60" w:after="60"/>
        <w:ind w:left="1843"/>
        <w:rPr>
          <w:rFonts w:eastAsia="MS Mincho"/>
          <w:szCs w:val="20"/>
          <w:lang w:eastAsia="pt-BR"/>
        </w:rPr>
      </w:pPr>
      <w:r w:rsidRPr="00D7210D">
        <w:rPr>
          <w:rFonts w:eastAsia="MS Mincho"/>
          <w:szCs w:val="20"/>
          <w:lang w:eastAsia="pt-BR"/>
        </w:rPr>
        <w:t>Observações: os percentuais descritos são aplicáveis sobre o PREÇO, observar correção para aplicação sobre CUSTO na Planilha. Foi considerado para efeito de cálculo do valor médio o percentual de 50% do valor do ISS. Foi considerada a tributação sob “Regime de Incidência cumulativa”. Conforme parágrafo 182 e 186.</w:t>
      </w:r>
    </w:p>
    <w:p w14:paraId="619C3013" w14:textId="09B40F79" w:rsidR="00C276CC" w:rsidRPr="00D7210D" w:rsidRDefault="00C276CC" w:rsidP="00402987">
      <w:pPr>
        <w:numPr>
          <w:ilvl w:val="0"/>
          <w:numId w:val="100"/>
        </w:numPr>
        <w:suppressAutoHyphens/>
        <w:spacing w:before="60" w:after="60"/>
        <w:rPr>
          <w:rFonts w:eastAsia="MS Mincho"/>
          <w:szCs w:val="20"/>
          <w:lang w:eastAsia="pt-BR"/>
        </w:rPr>
      </w:pPr>
      <w:r w:rsidRPr="00D7210D">
        <w:rPr>
          <w:rFonts w:eastAsia="MS Mincho"/>
          <w:szCs w:val="20"/>
          <w:lang w:eastAsia="pt-BR"/>
        </w:rPr>
        <w:t>Encargos Sociais</w:t>
      </w:r>
      <w:r w:rsidR="008757C9" w:rsidRPr="00D7210D">
        <w:rPr>
          <w:rFonts w:eastAsia="MS Mincho"/>
          <w:szCs w:val="20"/>
          <w:lang w:eastAsia="pt-BR"/>
        </w:rPr>
        <w:t xml:space="preserve">: </w:t>
      </w:r>
      <w:r w:rsidR="00285B21" w:rsidRPr="00285B21">
        <w:rPr>
          <w:rFonts w:eastAsia="MS Mincho"/>
          <w:szCs w:val="20"/>
          <w:lang w:eastAsia="pt-BR"/>
        </w:rPr>
        <w:t>114,41</w:t>
      </w:r>
      <w:r w:rsidR="008757C9" w:rsidRPr="00D7210D">
        <w:rPr>
          <w:rFonts w:eastAsia="MS Mincho"/>
          <w:szCs w:val="20"/>
          <w:lang w:eastAsia="pt-BR"/>
        </w:rPr>
        <w:t xml:space="preserve">% Horista; </w:t>
      </w:r>
      <w:r w:rsidR="00285B21" w:rsidRPr="00285B21">
        <w:rPr>
          <w:rFonts w:eastAsia="MS Mincho"/>
          <w:szCs w:val="20"/>
          <w:lang w:eastAsia="pt-BR"/>
        </w:rPr>
        <w:t>70,12</w:t>
      </w:r>
      <w:r w:rsidR="008757C9" w:rsidRPr="00D7210D">
        <w:rPr>
          <w:rFonts w:eastAsia="MS Mincho"/>
          <w:szCs w:val="20"/>
          <w:lang w:eastAsia="pt-BR"/>
        </w:rPr>
        <w:t>% Mensalista</w:t>
      </w:r>
      <w:r w:rsidRPr="00D7210D">
        <w:rPr>
          <w:rFonts w:eastAsia="MS Mincho"/>
          <w:szCs w:val="20"/>
          <w:lang w:eastAsia="pt-BR"/>
        </w:rPr>
        <w:t>.</w:t>
      </w:r>
    </w:p>
    <w:p w14:paraId="19467FFB" w14:textId="658D127B" w:rsidR="008757C9" w:rsidRPr="00285B21" w:rsidRDefault="00C276CC" w:rsidP="00285B21">
      <w:pPr>
        <w:numPr>
          <w:ilvl w:val="0"/>
          <w:numId w:val="100"/>
        </w:numPr>
        <w:suppressAutoHyphens/>
        <w:spacing w:before="60" w:after="60"/>
        <w:rPr>
          <w:rFonts w:eastAsia="MS Mincho"/>
          <w:szCs w:val="20"/>
          <w:lang w:eastAsia="pt-BR"/>
        </w:rPr>
      </w:pPr>
      <w:r w:rsidRPr="00C03740">
        <w:rPr>
          <w:rFonts w:eastAsia="MS Mincho"/>
          <w:szCs w:val="20"/>
          <w:lang w:eastAsia="pt-BR"/>
        </w:rPr>
        <w:t xml:space="preserve">BDI: </w:t>
      </w:r>
      <w:r w:rsidR="004C3D01">
        <w:rPr>
          <w:rFonts w:eastAsia="MS Mincho"/>
          <w:szCs w:val="20"/>
          <w:lang w:eastAsia="pt-BR"/>
        </w:rPr>
        <w:t>22,81</w:t>
      </w:r>
      <w:r w:rsidR="008757C9" w:rsidRPr="008757C9">
        <w:rPr>
          <w:rFonts w:eastAsia="MS Mincho"/>
          <w:szCs w:val="20"/>
          <w:lang w:eastAsia="pt-BR"/>
        </w:rPr>
        <w:t xml:space="preserve"> </w:t>
      </w:r>
      <w:r w:rsidR="00011CF1" w:rsidRPr="008757C9">
        <w:rPr>
          <w:rFonts w:eastAsia="MS Mincho"/>
          <w:szCs w:val="20"/>
          <w:lang w:eastAsia="pt-BR"/>
        </w:rPr>
        <w:t>%</w:t>
      </w:r>
      <w:r w:rsidRPr="008757C9">
        <w:rPr>
          <w:rFonts w:eastAsia="MS Mincho"/>
          <w:szCs w:val="20"/>
          <w:lang w:eastAsia="pt-BR"/>
        </w:rPr>
        <w:t xml:space="preserve"> para serviços e </w:t>
      </w:r>
      <w:r w:rsidR="008757C9" w:rsidRPr="008757C9">
        <w:rPr>
          <w:rFonts w:eastAsia="MS Mincho"/>
          <w:szCs w:val="20"/>
          <w:lang w:eastAsia="pt-BR"/>
        </w:rPr>
        <w:t xml:space="preserve">15,00 </w:t>
      </w:r>
      <w:r w:rsidR="00011CF1" w:rsidRPr="008757C9">
        <w:rPr>
          <w:rFonts w:eastAsia="MS Mincho"/>
          <w:szCs w:val="20"/>
          <w:lang w:eastAsia="pt-BR"/>
        </w:rPr>
        <w:t>%</w:t>
      </w:r>
      <w:r w:rsidRPr="008757C9">
        <w:rPr>
          <w:rFonts w:eastAsia="MS Mincho"/>
          <w:szCs w:val="20"/>
          <w:lang w:eastAsia="pt-BR"/>
        </w:rPr>
        <w:t xml:space="preserve"> para aquisição e transporte de insumos betuminosos</w:t>
      </w:r>
      <w:r w:rsidR="00285B21">
        <w:rPr>
          <w:rFonts w:eastAsia="MS Mincho"/>
          <w:szCs w:val="20"/>
          <w:lang w:eastAsia="pt-BR"/>
        </w:rPr>
        <w:t xml:space="preserve"> e fornecimento</w:t>
      </w:r>
      <w:r w:rsidR="008757C9" w:rsidRPr="008757C9">
        <w:rPr>
          <w:rFonts w:eastAsia="MS Mincho"/>
          <w:szCs w:val="20"/>
          <w:lang w:eastAsia="pt-BR"/>
        </w:rPr>
        <w:t>;</w:t>
      </w:r>
    </w:p>
    <w:p w14:paraId="17BBB3A0" w14:textId="77777777" w:rsidR="00C276CC" w:rsidRPr="00C03740" w:rsidRDefault="00C276CC" w:rsidP="00C276CC">
      <w:pPr>
        <w:rPr>
          <w:szCs w:val="20"/>
          <w:lang w:eastAsia="pt-BR"/>
        </w:rPr>
      </w:pPr>
    </w:p>
    <w:p w14:paraId="5D726B3B" w14:textId="109182F7" w:rsidR="00C276CC" w:rsidRPr="00E65F71" w:rsidRDefault="00C276CC" w:rsidP="00E65F71">
      <w:pPr>
        <w:pStyle w:val="Ttulo2"/>
        <w:numPr>
          <w:ilvl w:val="1"/>
          <w:numId w:val="34"/>
        </w:numPr>
        <w:ind w:left="851" w:hanging="851"/>
        <w:rPr>
          <w:color w:val="FF0000"/>
          <w:szCs w:val="20"/>
        </w:rPr>
      </w:pPr>
      <w:r w:rsidRPr="00E65F71">
        <w:rPr>
          <w:szCs w:val="20"/>
        </w:rPr>
        <w:t xml:space="preserve">As indicações para as despesas orçamentárias para a contraprestação dos serviços serão definidas na etapa de formalização do CONTRATO, </w:t>
      </w:r>
      <w:r w:rsidR="00E65F71">
        <w:rPr>
          <w:szCs w:val="20"/>
        </w:rPr>
        <w:t>conforme o Art. 17º do Decreto nº 11.462, de março de 2023.</w:t>
      </w:r>
    </w:p>
    <w:p w14:paraId="098895AC" w14:textId="77777777" w:rsidR="00D133FE" w:rsidRPr="00C03740" w:rsidRDefault="00D133FE" w:rsidP="00D133FE">
      <w:pPr>
        <w:rPr>
          <w:szCs w:val="20"/>
        </w:rPr>
      </w:pPr>
    </w:p>
    <w:p w14:paraId="57E295CA" w14:textId="77777777" w:rsidR="00D133FE" w:rsidRPr="00C03740" w:rsidRDefault="00D133FE" w:rsidP="007A192F">
      <w:pPr>
        <w:pStyle w:val="Ttulo2"/>
        <w:numPr>
          <w:ilvl w:val="1"/>
          <w:numId w:val="34"/>
        </w:numPr>
        <w:ind w:left="851" w:hanging="851"/>
        <w:rPr>
          <w:szCs w:val="20"/>
        </w:rPr>
      </w:pPr>
      <w:r w:rsidRPr="00C03740">
        <w:rPr>
          <w:szCs w:val="20"/>
        </w:rPr>
        <w:lastRenderedPageBreak/>
        <w:t>O orçamento estimado estará disponível permanentemente aos órgãos de controle externo e interno.</w:t>
      </w:r>
    </w:p>
    <w:p w14:paraId="2A9949F7" w14:textId="77777777" w:rsidR="00442788" w:rsidRDefault="00442788" w:rsidP="00442788">
      <w:pPr>
        <w:rPr>
          <w:szCs w:val="20"/>
        </w:rPr>
      </w:pPr>
    </w:p>
    <w:p w14:paraId="77E93A59" w14:textId="77777777" w:rsidR="004A489C" w:rsidRPr="00C03740" w:rsidRDefault="004A489C" w:rsidP="00442788">
      <w:pPr>
        <w:rPr>
          <w:szCs w:val="20"/>
        </w:rPr>
      </w:pPr>
    </w:p>
    <w:p w14:paraId="55B74B91" w14:textId="77777777" w:rsidR="0014222D" w:rsidRPr="00C03740" w:rsidRDefault="0014222D" w:rsidP="007A192F">
      <w:pPr>
        <w:pStyle w:val="Ttulo1"/>
        <w:numPr>
          <w:ilvl w:val="0"/>
          <w:numId w:val="34"/>
        </w:numPr>
        <w:ind w:left="851" w:hanging="851"/>
        <w:rPr>
          <w:szCs w:val="20"/>
        </w:rPr>
      </w:pPr>
      <w:bookmarkStart w:id="24" w:name="_Ref399859802"/>
      <w:bookmarkStart w:id="25" w:name="_Ref400449100"/>
      <w:bookmarkStart w:id="26" w:name="_Toc169780666"/>
      <w:r w:rsidRPr="00C03740">
        <w:rPr>
          <w:szCs w:val="20"/>
        </w:rPr>
        <w:t>PRAZO DE EXECUÇÃO</w:t>
      </w:r>
      <w:bookmarkEnd w:id="24"/>
      <w:bookmarkEnd w:id="25"/>
      <w:r w:rsidR="00ED5E49" w:rsidRPr="00C03740">
        <w:rPr>
          <w:szCs w:val="20"/>
        </w:rPr>
        <w:t xml:space="preserve"> DOS SERVIÇOS E PRAZO DE VIGÊNCIA DO CONTRATO</w:t>
      </w:r>
      <w:bookmarkEnd w:id="26"/>
    </w:p>
    <w:p w14:paraId="73DAD469" w14:textId="77777777" w:rsidR="0014222D" w:rsidRPr="00C03740" w:rsidRDefault="0014222D" w:rsidP="0014222D">
      <w:pPr>
        <w:rPr>
          <w:szCs w:val="20"/>
        </w:rPr>
      </w:pPr>
    </w:p>
    <w:p w14:paraId="0C2DBC1E" w14:textId="098AEEF1" w:rsidR="004A489C" w:rsidRDefault="009B4082" w:rsidP="00133403">
      <w:pPr>
        <w:pStyle w:val="Ttulo2"/>
        <w:numPr>
          <w:ilvl w:val="1"/>
          <w:numId w:val="34"/>
        </w:numPr>
        <w:tabs>
          <w:tab w:val="clear" w:pos="1015"/>
          <w:tab w:val="num" w:pos="851"/>
        </w:tabs>
        <w:ind w:left="851" w:hanging="851"/>
      </w:pPr>
      <w:r w:rsidRPr="00C03740">
        <w:t>O prazo para vigência da Ata de Registro de Preços - ARP será de 12 (doze) meses</w:t>
      </w:r>
      <w:r w:rsidR="00133403" w:rsidRPr="00133403">
        <w:t>, podendo ser</w:t>
      </w:r>
      <w:r w:rsidR="00133403">
        <w:t xml:space="preserve"> </w:t>
      </w:r>
      <w:r w:rsidR="00133403" w:rsidRPr="00133403">
        <w:t>prorrogado, por igual período, mediante manifestação expressa das partes.</w:t>
      </w:r>
    </w:p>
    <w:p w14:paraId="16374214" w14:textId="77777777" w:rsidR="004A489C" w:rsidRDefault="004A489C" w:rsidP="004A489C"/>
    <w:p w14:paraId="4E5A38B7" w14:textId="77777777" w:rsidR="004A489C" w:rsidRDefault="009B4082" w:rsidP="004A489C">
      <w:pPr>
        <w:pStyle w:val="Ttulo2"/>
        <w:numPr>
          <w:ilvl w:val="1"/>
          <w:numId w:val="34"/>
        </w:numPr>
        <w:tabs>
          <w:tab w:val="clear" w:pos="1015"/>
          <w:tab w:val="num" w:pos="851"/>
        </w:tabs>
        <w:ind w:left="851" w:hanging="851"/>
      </w:pPr>
      <w:r w:rsidRPr="00C03740">
        <w:t xml:space="preserve">O prazo de vigência do contrato é de 24 (vinte e quatro) meses, contados a partir da assinatura do Contrato, podendo ser prorrogado, mediante manifestação expressa das partes. </w:t>
      </w:r>
    </w:p>
    <w:p w14:paraId="5E6E7D61" w14:textId="77777777" w:rsidR="004A489C" w:rsidRDefault="004A489C" w:rsidP="00905560"/>
    <w:p w14:paraId="13B7F713" w14:textId="77777777" w:rsidR="004A489C" w:rsidRDefault="009B4082" w:rsidP="004A489C">
      <w:pPr>
        <w:pStyle w:val="Ttulo2"/>
        <w:numPr>
          <w:ilvl w:val="1"/>
          <w:numId w:val="34"/>
        </w:numPr>
        <w:tabs>
          <w:tab w:val="clear" w:pos="1015"/>
          <w:tab w:val="num" w:pos="851"/>
        </w:tabs>
        <w:ind w:left="851" w:hanging="851"/>
      </w:pPr>
      <w:r w:rsidRPr="00C03740">
        <w:t>O prazo máximo de execução do objeto é de 12 (doze) meses, contados a partir da emissão da Ordem de Serviço, podendo ser prorrogado, mediante manifestação expressa das partes.</w:t>
      </w:r>
    </w:p>
    <w:p w14:paraId="5837B92A" w14:textId="77777777" w:rsidR="004A489C" w:rsidRDefault="004A489C" w:rsidP="00905560"/>
    <w:p w14:paraId="0C897054" w14:textId="0FEB5DA0" w:rsidR="009B4082" w:rsidRDefault="009B4082" w:rsidP="004A489C">
      <w:pPr>
        <w:pStyle w:val="Ttulo2"/>
        <w:numPr>
          <w:ilvl w:val="1"/>
          <w:numId w:val="34"/>
        </w:numPr>
        <w:tabs>
          <w:tab w:val="clear" w:pos="1015"/>
          <w:tab w:val="num" w:pos="851"/>
        </w:tabs>
        <w:ind w:left="851" w:hanging="851"/>
      </w:pPr>
      <w:r w:rsidRPr="00C03740">
        <w:t>A formalização do início da execução das atividades será mediante Ordem de Serviço, devidamente assinada pela Autoridade Competente.</w:t>
      </w:r>
    </w:p>
    <w:p w14:paraId="12D87E3F" w14:textId="77777777" w:rsidR="004A489C" w:rsidRPr="004A489C" w:rsidRDefault="004A489C" w:rsidP="004A489C">
      <w:pPr>
        <w:rPr>
          <w:lang w:eastAsia="pt-BR"/>
        </w:rPr>
      </w:pPr>
    </w:p>
    <w:p w14:paraId="0FA6EBAF" w14:textId="77777777" w:rsidR="009B4082" w:rsidRPr="00C03740" w:rsidRDefault="009B4082" w:rsidP="004A489C">
      <w:pPr>
        <w:pStyle w:val="Ttulo2"/>
        <w:numPr>
          <w:ilvl w:val="1"/>
          <w:numId w:val="34"/>
        </w:numPr>
        <w:tabs>
          <w:tab w:val="clear" w:pos="1015"/>
          <w:tab w:val="num" w:pos="851"/>
        </w:tabs>
        <w:ind w:left="851" w:hanging="851"/>
      </w:pPr>
      <w:r w:rsidRPr="00C03740">
        <w:t>A Ordem de Serviço deverá ser emitida em até 180 dias da assinatura do contrato, prorrogável até o limite de 365 dias.</w:t>
      </w:r>
    </w:p>
    <w:p w14:paraId="11AC4FA6" w14:textId="77777777" w:rsidR="009B4082" w:rsidRPr="00C03740" w:rsidRDefault="009B4082" w:rsidP="00905560"/>
    <w:p w14:paraId="1A785A31" w14:textId="77777777" w:rsidR="009B4082" w:rsidRPr="00C03740" w:rsidRDefault="009B4082" w:rsidP="004A489C">
      <w:pPr>
        <w:pStyle w:val="Ttulo2"/>
        <w:numPr>
          <w:ilvl w:val="1"/>
          <w:numId w:val="34"/>
        </w:numPr>
        <w:tabs>
          <w:tab w:val="clear" w:pos="1015"/>
          <w:tab w:val="num" w:pos="851"/>
        </w:tabs>
        <w:ind w:left="851" w:hanging="851"/>
      </w:pPr>
      <w:r w:rsidRPr="00C03740">
        <w:t xml:space="preserve">A Ordem de Serviço somente será emitida após a integralização da Garantia de Execução. </w:t>
      </w:r>
    </w:p>
    <w:p w14:paraId="1628B6D6" w14:textId="77777777" w:rsidR="009B4082" w:rsidRPr="00C03740" w:rsidRDefault="009B4082" w:rsidP="00905560"/>
    <w:p w14:paraId="32FAE997" w14:textId="58B3A1E6" w:rsidR="009B4082" w:rsidRDefault="009B4082" w:rsidP="004A489C">
      <w:pPr>
        <w:pStyle w:val="Ttulo2"/>
        <w:numPr>
          <w:ilvl w:val="1"/>
          <w:numId w:val="34"/>
        </w:numPr>
        <w:tabs>
          <w:tab w:val="clear" w:pos="1015"/>
          <w:tab w:val="num" w:pos="851"/>
        </w:tabs>
        <w:ind w:left="851" w:hanging="851"/>
      </w:pPr>
      <w:r w:rsidRPr="00C03740">
        <w:t xml:space="preserve">O </w:t>
      </w:r>
      <w:r w:rsidR="00011CF1" w:rsidRPr="00C03740">
        <w:t xml:space="preserve">início </w:t>
      </w:r>
      <w:r w:rsidR="00011CF1">
        <w:t xml:space="preserve">da </w:t>
      </w:r>
      <w:r w:rsidR="00C4798E">
        <w:t xml:space="preserve">execução dos serviços de pavimentação </w:t>
      </w:r>
      <w:r w:rsidRPr="00C03740">
        <w:t>será condicionado à obtenção da anuência ambiental, conforme legislação do órgão ambiental competente.</w:t>
      </w:r>
    </w:p>
    <w:p w14:paraId="5EE00205" w14:textId="77777777" w:rsidR="00960912" w:rsidRDefault="00960912" w:rsidP="0086432B">
      <w:pPr>
        <w:rPr>
          <w:lang w:eastAsia="pt-BR"/>
        </w:rPr>
      </w:pPr>
    </w:p>
    <w:p w14:paraId="0BEBF0B5" w14:textId="77777777" w:rsidR="00133403" w:rsidRPr="00C03740" w:rsidRDefault="00133403" w:rsidP="0086432B">
      <w:pPr>
        <w:rPr>
          <w:szCs w:val="20"/>
        </w:rPr>
      </w:pPr>
    </w:p>
    <w:p w14:paraId="52BA748C" w14:textId="77777777" w:rsidR="00F91DC3" w:rsidRPr="00C03740" w:rsidRDefault="00F91DC3" w:rsidP="007A192F">
      <w:pPr>
        <w:pStyle w:val="Ttulo1"/>
        <w:numPr>
          <w:ilvl w:val="0"/>
          <w:numId w:val="34"/>
        </w:numPr>
        <w:ind w:left="851" w:hanging="851"/>
        <w:rPr>
          <w:szCs w:val="20"/>
        </w:rPr>
      </w:pPr>
      <w:bookmarkStart w:id="27" w:name="_Toc169780667"/>
      <w:bookmarkStart w:id="28" w:name="_Ref400008254"/>
      <w:bookmarkStart w:id="29" w:name="_Ref399939982"/>
      <w:r w:rsidRPr="00C03740">
        <w:rPr>
          <w:szCs w:val="20"/>
        </w:rPr>
        <w:t>FORMAS E CONDIÇÕES DE PAGAMENTO</w:t>
      </w:r>
      <w:bookmarkEnd w:id="27"/>
    </w:p>
    <w:p w14:paraId="0081A6E6" w14:textId="77777777" w:rsidR="00B37B8E" w:rsidRPr="00C03740" w:rsidRDefault="00B37B8E" w:rsidP="00B37B8E">
      <w:pPr>
        <w:tabs>
          <w:tab w:val="num" w:pos="851"/>
        </w:tabs>
        <w:ind w:left="851" w:hanging="851"/>
        <w:rPr>
          <w:szCs w:val="20"/>
        </w:rPr>
      </w:pPr>
    </w:p>
    <w:p w14:paraId="74D78376" w14:textId="61FBD5E5" w:rsidR="008F327D" w:rsidRPr="00C03740" w:rsidRDefault="000D71CF" w:rsidP="004A489C">
      <w:pPr>
        <w:pStyle w:val="Ttulo2"/>
        <w:numPr>
          <w:ilvl w:val="1"/>
          <w:numId w:val="34"/>
        </w:numPr>
        <w:tabs>
          <w:tab w:val="clear" w:pos="1015"/>
          <w:tab w:val="num" w:pos="851"/>
        </w:tabs>
        <w:ind w:left="851" w:hanging="851"/>
        <w:rPr>
          <w:szCs w:val="20"/>
        </w:rPr>
      </w:pPr>
      <w:r w:rsidRPr="00C03740">
        <w:rPr>
          <w:szCs w:val="20"/>
        </w:rPr>
        <w:t>Os pagamentos dos serviços de engenharia serão efetuados em reais, com base nas medições mensais conforme o que foi efetivamente executado no período, e contra a apresentação da Fatura/Notas Fiscais, devidamente atestada pela fiscalização da Codevasf, formalmente designada, do respectivo Boletim de Medição referente ao mês de competência e da apresentação pela contratada do livro Diário de Obras assinado pelo fiscal do contrato e pelo preposto da contratada, observando-se o disposto nos subitens seguintes</w:t>
      </w:r>
      <w:r w:rsidR="008F327D" w:rsidRPr="00C03740">
        <w:rPr>
          <w:szCs w:val="20"/>
        </w:rPr>
        <w:t>:</w:t>
      </w:r>
    </w:p>
    <w:p w14:paraId="4221E4F0" w14:textId="77777777" w:rsidR="00795266" w:rsidRPr="00C03740" w:rsidRDefault="00795266" w:rsidP="00795266">
      <w:pPr>
        <w:rPr>
          <w:szCs w:val="20"/>
        </w:rPr>
      </w:pPr>
    </w:p>
    <w:p w14:paraId="2958A2EE" w14:textId="77777777" w:rsidR="008F327D" w:rsidRPr="00C03740" w:rsidRDefault="008F327D" w:rsidP="00BB04C1">
      <w:pPr>
        <w:pStyle w:val="Ttulo3"/>
        <w:numPr>
          <w:ilvl w:val="2"/>
          <w:numId w:val="34"/>
        </w:numPr>
        <w:ind w:left="1276" w:hanging="425"/>
      </w:pPr>
      <w:r w:rsidRPr="00C03740">
        <w:t xml:space="preserve">A Codevasf somente pagará a </w:t>
      </w:r>
      <w:r w:rsidR="00E80740" w:rsidRPr="00C03740">
        <w:t>CONTRATADA</w:t>
      </w:r>
      <w:r w:rsidRPr="00C03740">
        <w:t xml:space="preserve"> pelos serviços efetivamente executados, </w:t>
      </w:r>
      <w:r w:rsidR="005B5672" w:rsidRPr="00C03740">
        <w:t>com base n</w:t>
      </w:r>
      <w:r w:rsidRPr="00C03740">
        <w:t>os preços integrantes da proposta aprovada e, caso aplicável, a incidência de reajustamento e reequilíbrio econômico</w:t>
      </w:r>
      <w:r w:rsidR="00CC4DB7" w:rsidRPr="00C03740">
        <w:t>-</w:t>
      </w:r>
      <w:r w:rsidRPr="00C03740">
        <w:t>financeiro e atualização financeira.</w:t>
      </w:r>
    </w:p>
    <w:p w14:paraId="486F52D6" w14:textId="77777777" w:rsidR="008F327D" w:rsidRPr="00C03740" w:rsidRDefault="008F327D" w:rsidP="00BB04C1">
      <w:pPr>
        <w:ind w:left="1276" w:hanging="425"/>
        <w:rPr>
          <w:szCs w:val="20"/>
        </w:rPr>
      </w:pPr>
    </w:p>
    <w:p w14:paraId="71C9B56E" w14:textId="77777777" w:rsidR="00616450" w:rsidRPr="00C03740" w:rsidRDefault="00616450" w:rsidP="00BB04C1">
      <w:pPr>
        <w:pStyle w:val="Ttulo3"/>
        <w:numPr>
          <w:ilvl w:val="2"/>
          <w:numId w:val="34"/>
        </w:numPr>
        <w:ind w:left="1276" w:hanging="425"/>
      </w:pPr>
      <w:r w:rsidRPr="00C03740">
        <w:t>Somente serão pagos os materiais e equipamentos instalados, assentados e utilizados, mediante atesto pelo fiscal do contrato.</w:t>
      </w:r>
    </w:p>
    <w:p w14:paraId="6242270F" w14:textId="77777777" w:rsidR="00616450" w:rsidRPr="00C03740" w:rsidRDefault="00616450" w:rsidP="00BB04C1">
      <w:pPr>
        <w:ind w:left="1276" w:hanging="425"/>
        <w:rPr>
          <w:szCs w:val="20"/>
        </w:rPr>
      </w:pPr>
    </w:p>
    <w:p w14:paraId="1EE14C15" w14:textId="6698135B" w:rsidR="008F327D" w:rsidRPr="00C03740" w:rsidRDefault="008F327D" w:rsidP="00BB04C1">
      <w:pPr>
        <w:pStyle w:val="Ttulo3"/>
        <w:numPr>
          <w:ilvl w:val="2"/>
          <w:numId w:val="34"/>
        </w:numPr>
        <w:ind w:left="1276" w:hanging="425"/>
      </w:pPr>
      <w:r w:rsidRPr="00C03740">
        <w:t>Nos preços apresentados pela Licitante deverão estar incluídos todos os custos diretos e indiretos para a execução</w:t>
      </w:r>
      <w:r w:rsidR="00BB04C1">
        <w:t xml:space="preserve"> </w:t>
      </w:r>
      <w:r w:rsidRPr="00C03740">
        <w:t>dos serviços, de acordo com as condições previstas no Edital e seus anexos, constituindo-se na única remuneração possível de ser atribuída pelos trabalhos contratados e executados.</w:t>
      </w:r>
    </w:p>
    <w:p w14:paraId="44308F1B" w14:textId="77777777" w:rsidR="009A0306" w:rsidRPr="00C03740" w:rsidRDefault="009A0306" w:rsidP="00B37B8E">
      <w:pPr>
        <w:ind w:left="851" w:hanging="851"/>
        <w:rPr>
          <w:szCs w:val="20"/>
        </w:rPr>
      </w:pPr>
    </w:p>
    <w:p w14:paraId="7FE5B3C7" w14:textId="65694400" w:rsidR="00E26EC6" w:rsidRPr="00C03740" w:rsidRDefault="00F91DC3" w:rsidP="007A192F">
      <w:pPr>
        <w:pStyle w:val="Ttulo2"/>
        <w:numPr>
          <w:ilvl w:val="1"/>
          <w:numId w:val="34"/>
        </w:numPr>
        <w:ind w:left="851" w:hanging="851"/>
        <w:rPr>
          <w:szCs w:val="20"/>
        </w:rPr>
      </w:pPr>
      <w:r w:rsidRPr="00C03740">
        <w:rPr>
          <w:szCs w:val="20"/>
        </w:rPr>
        <w:t>O pagamento da instalação do canteiro, mobilização e desmobilização será no valor apresentado na proposta</w:t>
      </w:r>
      <w:r w:rsidR="00E26EC6" w:rsidRPr="00C03740">
        <w:rPr>
          <w:szCs w:val="20"/>
        </w:rPr>
        <w:t xml:space="preserve"> da Licitante</w:t>
      </w:r>
      <w:r w:rsidRPr="00C03740">
        <w:rPr>
          <w:szCs w:val="20"/>
        </w:rPr>
        <w:t xml:space="preserve">, respeitado o valor máximo constante da </w:t>
      </w:r>
      <w:r w:rsidR="00D83EA6" w:rsidRPr="00C03740">
        <w:rPr>
          <w:szCs w:val="20"/>
        </w:rPr>
        <w:t xml:space="preserve">Planilha de Custos do Valor do Orçamento de Referência </w:t>
      </w:r>
      <w:r w:rsidR="005F47CE">
        <w:rPr>
          <w:szCs w:val="20"/>
        </w:rPr>
        <w:t xml:space="preserve">– </w:t>
      </w:r>
      <w:r w:rsidR="005F47CE">
        <w:rPr>
          <w:i/>
          <w:iCs/>
          <w:szCs w:val="20"/>
        </w:rPr>
        <w:t>ANEXO 4</w:t>
      </w:r>
      <w:r w:rsidR="009B0C4F" w:rsidRPr="00922E04">
        <w:rPr>
          <w:i/>
          <w:iCs/>
          <w:szCs w:val="20"/>
        </w:rPr>
        <w:t>,</w:t>
      </w:r>
      <w:r w:rsidR="009B0C4F" w:rsidRPr="00C03740">
        <w:rPr>
          <w:szCs w:val="20"/>
        </w:rPr>
        <w:t xml:space="preserve"> </w:t>
      </w:r>
      <w:r w:rsidRPr="00C03740">
        <w:rPr>
          <w:szCs w:val="20"/>
        </w:rPr>
        <w:t xml:space="preserve">que integra o </w:t>
      </w:r>
      <w:r w:rsidR="00E26EC6" w:rsidRPr="00C03740">
        <w:rPr>
          <w:szCs w:val="20"/>
        </w:rPr>
        <w:t>presente TR</w:t>
      </w:r>
      <w:r w:rsidRPr="00C03740">
        <w:rPr>
          <w:szCs w:val="20"/>
        </w:rPr>
        <w:t xml:space="preserve">, </w:t>
      </w:r>
      <w:r w:rsidR="00E26EC6" w:rsidRPr="00C03740">
        <w:rPr>
          <w:szCs w:val="20"/>
        </w:rPr>
        <w:t>da seguinte forma:</w:t>
      </w:r>
    </w:p>
    <w:p w14:paraId="2A2EE38A" w14:textId="77777777" w:rsidR="00F91DC3" w:rsidRPr="00C03740" w:rsidRDefault="00F91DC3" w:rsidP="00F91DC3">
      <w:pPr>
        <w:rPr>
          <w:szCs w:val="20"/>
        </w:rPr>
      </w:pPr>
    </w:p>
    <w:p w14:paraId="63DBDD8D" w14:textId="77777777" w:rsidR="00F91DC3" w:rsidRPr="00C03740" w:rsidRDefault="00F91DC3" w:rsidP="00922E04">
      <w:pPr>
        <w:pStyle w:val="PargrafodaLista"/>
        <w:numPr>
          <w:ilvl w:val="0"/>
          <w:numId w:val="21"/>
        </w:numPr>
        <w:ind w:left="1276" w:hanging="425"/>
        <w:rPr>
          <w:szCs w:val="20"/>
        </w:rPr>
      </w:pPr>
      <w:r w:rsidRPr="00C03740">
        <w:rPr>
          <w:szCs w:val="20"/>
        </w:rPr>
        <w:t>Instalação do canteiro: devidamente instalado e de acordo com o cronograma físico-financeiro proposto</w:t>
      </w:r>
      <w:r w:rsidR="000D71CF" w:rsidRPr="00C03740">
        <w:rPr>
          <w:szCs w:val="20"/>
        </w:rPr>
        <w:t xml:space="preserve">. Pagar-se-á </w:t>
      </w:r>
      <w:r w:rsidR="000D71CF" w:rsidRPr="00922E04">
        <w:rPr>
          <w:b/>
          <w:bCs/>
          <w:szCs w:val="20"/>
        </w:rPr>
        <w:t>somente um canteiro por munícipio</w:t>
      </w:r>
      <w:r w:rsidRPr="00C03740">
        <w:rPr>
          <w:szCs w:val="20"/>
        </w:rPr>
        <w:t>;</w:t>
      </w:r>
    </w:p>
    <w:p w14:paraId="04CF61D0" w14:textId="77777777" w:rsidR="00F91DC3" w:rsidRPr="00C03740" w:rsidRDefault="00F91DC3" w:rsidP="00922E04">
      <w:pPr>
        <w:pStyle w:val="PargrafodaLista"/>
        <w:ind w:left="1276" w:hanging="425"/>
        <w:rPr>
          <w:szCs w:val="20"/>
        </w:rPr>
      </w:pPr>
      <w:r w:rsidRPr="00C03740">
        <w:rPr>
          <w:szCs w:val="20"/>
        </w:rPr>
        <w:t>Mobilização: serão medidos e pagos</w:t>
      </w:r>
      <w:r w:rsidR="007A2B78" w:rsidRPr="00C03740">
        <w:rPr>
          <w:szCs w:val="20"/>
        </w:rPr>
        <w:t xml:space="preserve"> </w:t>
      </w:r>
      <w:r w:rsidR="006336CC" w:rsidRPr="00C03740">
        <w:rPr>
          <w:szCs w:val="20"/>
        </w:rPr>
        <w:t>proporcionalmente ao efetivame</w:t>
      </w:r>
      <w:r w:rsidR="006D3314" w:rsidRPr="00C03740">
        <w:rPr>
          <w:szCs w:val="20"/>
        </w:rPr>
        <w:t>nte realizado.</w:t>
      </w:r>
    </w:p>
    <w:p w14:paraId="22E81825" w14:textId="77777777" w:rsidR="00F91DC3" w:rsidRPr="00C03740" w:rsidRDefault="00F91DC3" w:rsidP="00922E04">
      <w:pPr>
        <w:pStyle w:val="PargrafodaLista"/>
        <w:ind w:left="1276" w:hanging="425"/>
        <w:rPr>
          <w:szCs w:val="20"/>
        </w:rPr>
      </w:pPr>
      <w:r w:rsidRPr="00C03740">
        <w:rPr>
          <w:szCs w:val="20"/>
        </w:rPr>
        <w:lastRenderedPageBreak/>
        <w:t>Desmobilização: após a total desmobilização, comprovada pela Fiscalização.</w:t>
      </w:r>
    </w:p>
    <w:p w14:paraId="37626CD7" w14:textId="77777777" w:rsidR="00D1636E" w:rsidRPr="00C03740" w:rsidRDefault="00D1636E" w:rsidP="00D1636E">
      <w:pPr>
        <w:rPr>
          <w:szCs w:val="20"/>
        </w:rPr>
      </w:pPr>
    </w:p>
    <w:p w14:paraId="55F6349E" w14:textId="7E56DAE7" w:rsidR="00F91DC3" w:rsidRPr="00C03740" w:rsidRDefault="00F91DC3" w:rsidP="00922E04">
      <w:pPr>
        <w:pStyle w:val="Ttulo2"/>
        <w:numPr>
          <w:ilvl w:val="1"/>
          <w:numId w:val="34"/>
        </w:numPr>
        <w:tabs>
          <w:tab w:val="clear" w:pos="1015"/>
          <w:tab w:val="num" w:pos="851"/>
        </w:tabs>
        <w:ind w:left="851" w:hanging="851"/>
      </w:pPr>
      <w:r w:rsidRPr="00C03740">
        <w:t>Administração Local e Manutenção de Canteiro (A</w:t>
      </w:r>
      <w:r w:rsidR="00891D24" w:rsidRPr="00C03740">
        <w:t>M</w:t>
      </w:r>
      <w:r w:rsidRPr="00C03740">
        <w:t xml:space="preserve">) – será pago conforme o percentual de serviços executados (execução física) no período, conforme a fórmula abaixo, limitando-se ao recurso total destinado para o item, sendo que ao final </w:t>
      </w:r>
      <w:r w:rsidR="00982CE3">
        <w:t>dos serviços</w:t>
      </w:r>
      <w:r w:rsidRPr="00C03740">
        <w:t xml:space="preserve"> o item será pago </w:t>
      </w:r>
      <w:r w:rsidR="00C03740">
        <w:t>proporcionalmente ao executado</w:t>
      </w:r>
      <w:r w:rsidR="007F5EFB">
        <w:t>:</w:t>
      </w:r>
    </w:p>
    <w:p w14:paraId="614D7A4C" w14:textId="77777777" w:rsidR="00F91DC3" w:rsidRPr="00C03740" w:rsidRDefault="00F91DC3" w:rsidP="00F91DC3">
      <w:pPr>
        <w:rPr>
          <w:szCs w:val="20"/>
        </w:rPr>
      </w:pPr>
    </w:p>
    <w:p w14:paraId="74599AD6" w14:textId="77777777" w:rsidR="008F327D" w:rsidRPr="00C03740" w:rsidRDefault="008F327D" w:rsidP="008F327D">
      <w:pPr>
        <w:jc w:val="center"/>
        <w:rPr>
          <w:rFonts w:eastAsiaTheme="minorEastAsia"/>
          <w:szCs w:val="20"/>
        </w:rPr>
      </w:pPr>
      <m:oMathPara>
        <m:oMathParaPr>
          <m:jc m:val="center"/>
        </m:oMathParaPr>
        <m:oMath>
          <m:r>
            <w:rPr>
              <w:rFonts w:ascii="Cambria Math" w:hAnsi="Cambria Math"/>
              <w:szCs w:val="20"/>
            </w:rPr>
            <m:t>%AM=</m:t>
          </m:r>
          <m:f>
            <m:fPr>
              <m:ctrlPr>
                <w:rPr>
                  <w:rFonts w:ascii="Cambria Math" w:hAnsi="Cambria Math"/>
                  <w:i/>
                  <w:szCs w:val="20"/>
                </w:rPr>
              </m:ctrlPr>
            </m:fPr>
            <m:num>
              <m:r>
                <w:rPr>
                  <w:rFonts w:ascii="Cambria Math" w:hAnsi="Cambria Math"/>
                  <w:szCs w:val="20"/>
                </w:rPr>
                <m:t>Valor da Medição Sem AM</m:t>
              </m:r>
            </m:num>
            <m:den>
              <m:r>
                <w:rPr>
                  <w:rFonts w:ascii="Cambria Math" w:hAnsi="Cambria Math"/>
                  <w:szCs w:val="20"/>
                </w:rPr>
                <m:t xml:space="preserve">Valor do Contrato </m:t>
              </m:r>
              <m:d>
                <m:dPr>
                  <m:ctrlPr>
                    <w:rPr>
                      <w:rFonts w:ascii="Cambria Math" w:hAnsi="Cambria Math"/>
                      <w:i/>
                      <w:szCs w:val="20"/>
                    </w:rPr>
                  </m:ctrlPr>
                </m:dPr>
                <m:e>
                  <m:r>
                    <w:rPr>
                      <w:rFonts w:ascii="Cambria Math" w:hAnsi="Cambria Math"/>
                      <w:szCs w:val="20"/>
                    </w:rPr>
                    <m:t>incluso aditivo financeiro</m:t>
                  </m:r>
                </m:e>
              </m:d>
              <m:r>
                <w:rPr>
                  <w:rFonts w:ascii="Cambria Math" w:hAnsi="Cambria Math"/>
                  <w:szCs w:val="20"/>
                </w:rPr>
                <m:t xml:space="preserve"> Sem AM</m:t>
              </m:r>
            </m:den>
          </m:f>
        </m:oMath>
      </m:oMathPara>
    </w:p>
    <w:p w14:paraId="2C95ECCB" w14:textId="77777777" w:rsidR="008802D6" w:rsidRPr="00C03740" w:rsidRDefault="008802D6" w:rsidP="008F327D">
      <w:pPr>
        <w:jc w:val="center"/>
        <w:rPr>
          <w:rFonts w:eastAsiaTheme="minorEastAsia"/>
          <w:szCs w:val="20"/>
        </w:rPr>
      </w:pPr>
    </w:p>
    <w:p w14:paraId="0EA9F4B3" w14:textId="77777777" w:rsidR="008F327D" w:rsidRPr="00C03740" w:rsidRDefault="008F327D" w:rsidP="00D25A54">
      <w:pPr>
        <w:ind w:left="851" w:hanging="851"/>
        <w:rPr>
          <w:szCs w:val="20"/>
        </w:rPr>
      </w:pPr>
    </w:p>
    <w:p w14:paraId="6137BFE3" w14:textId="73A74EEE" w:rsidR="00FE113A" w:rsidRDefault="00F91DC3" w:rsidP="00922E04">
      <w:pPr>
        <w:pStyle w:val="Ttulo3"/>
        <w:numPr>
          <w:ilvl w:val="2"/>
          <w:numId w:val="34"/>
        </w:numPr>
        <w:ind w:left="1276" w:hanging="425"/>
      </w:pPr>
      <w:r w:rsidRPr="00C03740">
        <w:t xml:space="preserve">Administração Local e Manutenção de Canteiro </w:t>
      </w:r>
      <w:r w:rsidR="009D4DC3" w:rsidRPr="00C03740">
        <w:t>(AM</w:t>
      </w:r>
      <w:r w:rsidRPr="00C03740">
        <w:t>) ter</w:t>
      </w:r>
      <w:r w:rsidR="001A126B" w:rsidRPr="00C03740">
        <w:t>á</w:t>
      </w:r>
      <w:r w:rsidRPr="00C03740">
        <w:t xml:space="preserve"> como unidade</w:t>
      </w:r>
      <w:r w:rsidR="00E26EC6" w:rsidRPr="00C03740">
        <w:t>,</w:t>
      </w:r>
      <w:r w:rsidRPr="00C03740">
        <w:t xml:space="preserve"> na </w:t>
      </w:r>
      <w:r w:rsidR="00E26EC6" w:rsidRPr="00C03740">
        <w:t>P</w:t>
      </w:r>
      <w:r w:rsidRPr="00C03740">
        <w:t xml:space="preserve">lanilha </w:t>
      </w:r>
      <w:r w:rsidR="00E26EC6" w:rsidRPr="00C03740">
        <w:t xml:space="preserve">de Custos, a medida </w:t>
      </w:r>
      <w:r w:rsidRPr="00C03740">
        <w:t>“global”</w:t>
      </w:r>
      <w:r w:rsidR="00E26EC6" w:rsidRPr="00C03740">
        <w:t>,</w:t>
      </w:r>
      <w:r w:rsidRPr="00C03740">
        <w:t xml:space="preserve"> e será pago </w:t>
      </w:r>
      <w:r w:rsidR="00C36D6B" w:rsidRPr="00C03740">
        <w:t xml:space="preserve">mensalmente o </w:t>
      </w:r>
      <w:r w:rsidR="001A126B" w:rsidRPr="00C03740">
        <w:t xml:space="preserve">valor absoluto, com no máximo duas casas decimais, </w:t>
      </w:r>
      <w:r w:rsidR="00F478CA" w:rsidRPr="00C03740">
        <w:t>oriundo do produto entre o percentual da fórmula supracitada e o valor total da “AM”.</w:t>
      </w:r>
    </w:p>
    <w:p w14:paraId="748BF113" w14:textId="77777777" w:rsidR="00FE113A" w:rsidRPr="00FE113A" w:rsidRDefault="00FE113A" w:rsidP="00922E04">
      <w:pPr>
        <w:ind w:left="1276" w:hanging="425"/>
        <w:rPr>
          <w:lang w:eastAsia="pt-BR"/>
        </w:rPr>
      </w:pPr>
    </w:p>
    <w:p w14:paraId="7573B9AE" w14:textId="6518D4C4" w:rsidR="00FE113A" w:rsidRDefault="00FE113A" w:rsidP="00922E04">
      <w:pPr>
        <w:pStyle w:val="Ttulo3"/>
        <w:numPr>
          <w:ilvl w:val="2"/>
          <w:numId w:val="34"/>
        </w:numPr>
        <w:ind w:left="1276" w:hanging="425"/>
      </w:pPr>
      <w:r>
        <w:t>Caso haja atraso no cronograma, por motivos ocasionados pela Codevasf, será pago o valor total da Administração Local e Manutenção de Canteiro (AM) prevista no período da medição. Os valores atribuídos à Administração Local devem ser pagos proporcionalmente ao avanço físico financeiro d</w:t>
      </w:r>
      <w:r w:rsidR="00982CE3">
        <w:t>os</w:t>
      </w:r>
      <w:r>
        <w:t xml:space="preserve"> </w:t>
      </w:r>
      <w:r w:rsidR="00982CE3">
        <w:t>serviços</w:t>
      </w:r>
      <w:r>
        <w:t xml:space="preserve">. </w:t>
      </w:r>
    </w:p>
    <w:p w14:paraId="6BE16B09" w14:textId="77777777" w:rsidR="00FE113A" w:rsidRPr="00FE113A" w:rsidRDefault="00FE113A" w:rsidP="00922E04">
      <w:pPr>
        <w:ind w:left="1276" w:hanging="425"/>
        <w:rPr>
          <w:lang w:eastAsia="pt-BR"/>
        </w:rPr>
      </w:pPr>
    </w:p>
    <w:p w14:paraId="7B745204" w14:textId="04A628B1" w:rsidR="00FE113A" w:rsidRPr="00FE113A" w:rsidRDefault="00FE113A" w:rsidP="00922E04">
      <w:pPr>
        <w:pStyle w:val="Ttulo3"/>
        <w:numPr>
          <w:ilvl w:val="2"/>
          <w:numId w:val="34"/>
        </w:numPr>
        <w:ind w:left="1276" w:hanging="425"/>
      </w:pPr>
      <w:r>
        <w:t>O aditivo financeiro da Administração Local/Manutenção do canteiro de obras (AM) não está atrelado à prorrogação de prazo contratual. Seu acréscimo decorre apenas em virtude de acréscimos financeiros realizados ao contrato, por meio de aditivos de valor. Além disso, a CONTRATADA deverá demonstrar efetivamente o acréscimo da estrutura de Administração Local/Manutenção do canteiro de obras (AM), disponibilizada para execução dos serviços.</w:t>
      </w:r>
    </w:p>
    <w:p w14:paraId="64B3F553" w14:textId="77777777" w:rsidR="00F91DC3" w:rsidRPr="00C03740" w:rsidRDefault="00F91DC3" w:rsidP="00B37B8E">
      <w:pPr>
        <w:tabs>
          <w:tab w:val="left" w:pos="851"/>
        </w:tabs>
        <w:ind w:left="851" w:hanging="851"/>
        <w:rPr>
          <w:szCs w:val="20"/>
        </w:rPr>
      </w:pPr>
    </w:p>
    <w:p w14:paraId="66D769EF" w14:textId="77777777" w:rsidR="00715107" w:rsidRPr="00C03740" w:rsidRDefault="00F91DC3" w:rsidP="007A192F">
      <w:pPr>
        <w:pStyle w:val="Ttulo2"/>
        <w:numPr>
          <w:ilvl w:val="1"/>
          <w:numId w:val="34"/>
        </w:numPr>
        <w:tabs>
          <w:tab w:val="left" w:pos="851"/>
        </w:tabs>
        <w:ind w:left="851" w:hanging="851"/>
        <w:rPr>
          <w:szCs w:val="20"/>
        </w:rPr>
      </w:pPr>
      <w:r w:rsidRPr="00C03740">
        <w:rPr>
          <w:szCs w:val="20"/>
        </w:rPr>
        <w:t xml:space="preserve">O cronograma físico-financeiro apresentado pela licitante deve atender as exigências deste </w:t>
      </w:r>
      <w:r w:rsidR="004A023E" w:rsidRPr="00C03740">
        <w:rPr>
          <w:szCs w:val="20"/>
        </w:rPr>
        <w:t xml:space="preserve">TR </w:t>
      </w:r>
      <w:r w:rsidRPr="00C03740">
        <w:rPr>
          <w:szCs w:val="20"/>
        </w:rPr>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C03740">
        <w:rPr>
          <w:szCs w:val="20"/>
        </w:rPr>
        <w:t>ou durante a execução do contrato, desde que devidamente autuado em processo, contemporâneo à sua ocorrência</w:t>
      </w:r>
      <w:r w:rsidR="000D71CF" w:rsidRPr="00C03740">
        <w:rPr>
          <w:szCs w:val="20"/>
        </w:rPr>
        <w:t xml:space="preserve"> (Art. 81 da Lei nº 13.303/2016).</w:t>
      </w:r>
    </w:p>
    <w:p w14:paraId="7107EE88" w14:textId="77777777" w:rsidR="000D71CF" w:rsidRPr="00C03740" w:rsidRDefault="000D71CF" w:rsidP="000D71CF">
      <w:pPr>
        <w:rPr>
          <w:szCs w:val="20"/>
          <w:lang w:eastAsia="pt-BR"/>
        </w:rPr>
      </w:pPr>
    </w:p>
    <w:p w14:paraId="146F8675" w14:textId="3114FE43" w:rsidR="00B40EAE" w:rsidRPr="007D303D" w:rsidRDefault="000D71CF" w:rsidP="004A489C">
      <w:pPr>
        <w:pStyle w:val="Ttulo2"/>
        <w:numPr>
          <w:ilvl w:val="1"/>
          <w:numId w:val="34"/>
        </w:numPr>
        <w:tabs>
          <w:tab w:val="left" w:pos="851"/>
        </w:tabs>
        <w:ind w:left="851" w:hanging="851"/>
        <w:rPr>
          <w:szCs w:val="20"/>
        </w:rPr>
      </w:pPr>
      <w:r w:rsidRPr="007D303D">
        <w:rPr>
          <w:szCs w:val="20"/>
        </w:rPr>
        <w:t>É condição obrigatória para o ateste das medições a apresentação, por parte da contratada, do Diário de Obras, assim como os resultados dos ensaios de controle tecnológico, assinado pelo fiscal e pelo preposto da contratada</w:t>
      </w:r>
      <w:r w:rsidR="007D303D">
        <w:rPr>
          <w:szCs w:val="20"/>
        </w:rPr>
        <w:t>.</w:t>
      </w:r>
    </w:p>
    <w:bookmarkEnd w:id="28"/>
    <w:p w14:paraId="1585ED34" w14:textId="77777777" w:rsidR="00616450" w:rsidRPr="00C03740" w:rsidRDefault="00616450" w:rsidP="00830119">
      <w:pPr>
        <w:rPr>
          <w:szCs w:val="20"/>
        </w:rPr>
      </w:pPr>
    </w:p>
    <w:p w14:paraId="4DE9AE4B" w14:textId="77777777" w:rsidR="00830119" w:rsidRPr="00C03740" w:rsidRDefault="00830119" w:rsidP="007A192F">
      <w:pPr>
        <w:pStyle w:val="Ttulo1"/>
        <w:numPr>
          <w:ilvl w:val="0"/>
          <w:numId w:val="34"/>
        </w:numPr>
        <w:ind w:left="851" w:hanging="851"/>
        <w:rPr>
          <w:szCs w:val="20"/>
        </w:rPr>
      </w:pPr>
      <w:bookmarkStart w:id="30" w:name="_Ref400457614"/>
      <w:bookmarkStart w:id="31" w:name="_Toc169780668"/>
      <w:r w:rsidRPr="00C03740">
        <w:rPr>
          <w:szCs w:val="20"/>
        </w:rPr>
        <w:t>REAJUSTAMENTO</w:t>
      </w:r>
      <w:bookmarkEnd w:id="29"/>
      <w:bookmarkEnd w:id="30"/>
      <w:bookmarkEnd w:id="31"/>
    </w:p>
    <w:p w14:paraId="41B7412D" w14:textId="77777777" w:rsidR="00830119" w:rsidRPr="00C03740" w:rsidRDefault="00830119" w:rsidP="00B37B8E">
      <w:pPr>
        <w:ind w:left="851" w:hanging="851"/>
        <w:rPr>
          <w:szCs w:val="20"/>
        </w:rPr>
      </w:pPr>
    </w:p>
    <w:p w14:paraId="594B807E" w14:textId="3E5E2E2D" w:rsidR="000D71CF" w:rsidRDefault="00830119" w:rsidP="00922E04">
      <w:pPr>
        <w:pStyle w:val="Ttulo2"/>
        <w:numPr>
          <w:ilvl w:val="1"/>
          <w:numId w:val="34"/>
        </w:numPr>
        <w:ind w:left="851" w:hanging="851"/>
        <w:rPr>
          <w:szCs w:val="20"/>
        </w:rPr>
      </w:pPr>
      <w:r w:rsidRPr="00C03740">
        <w:rPr>
          <w:szCs w:val="20"/>
        </w:rPr>
        <w:t>Os preços permanecerão válidos por um período de um ano, contados da data</w:t>
      </w:r>
      <w:r w:rsidR="006A48B0">
        <w:rPr>
          <w:szCs w:val="20"/>
        </w:rPr>
        <w:t xml:space="preserve"> limite</w:t>
      </w:r>
      <w:r w:rsidRPr="00C03740">
        <w:rPr>
          <w:szCs w:val="20"/>
        </w:rPr>
        <w:t xml:space="preserve"> de apresentação da proposta. Após este prazo serão reajustados aplicando-se a seguinte fórmula (desde que todos os índices tenham a mesma data base)</w:t>
      </w:r>
      <w:r w:rsidR="000D71CF" w:rsidRPr="00C03740">
        <w:rPr>
          <w:szCs w:val="20"/>
        </w:rPr>
        <w:t>, para cada um dos itens</w:t>
      </w:r>
      <w:r w:rsidR="00922E04">
        <w:rPr>
          <w:szCs w:val="20"/>
        </w:rPr>
        <w:t>:</w:t>
      </w:r>
    </w:p>
    <w:p w14:paraId="59BCE305" w14:textId="77777777" w:rsidR="00922E04" w:rsidRPr="00922E04" w:rsidRDefault="00922E04" w:rsidP="00922E04">
      <w:pPr>
        <w:rPr>
          <w:lang w:eastAsia="pt-BR"/>
        </w:rPr>
      </w:pPr>
    </w:p>
    <w:p w14:paraId="408D3A90" w14:textId="2E1CA0F1" w:rsidR="000D71CF" w:rsidRPr="0075782D" w:rsidRDefault="000D71CF" w:rsidP="00402987">
      <w:pPr>
        <w:pStyle w:val="PargrafodaLista"/>
        <w:numPr>
          <w:ilvl w:val="0"/>
          <w:numId w:val="98"/>
        </w:numPr>
        <w:suppressAutoHyphens/>
        <w:spacing w:line="300" w:lineRule="auto"/>
        <w:ind w:left="1418" w:hanging="425"/>
        <w:contextualSpacing w:val="0"/>
        <w:rPr>
          <w:szCs w:val="20"/>
        </w:rPr>
      </w:pPr>
      <w:r w:rsidRPr="0075782D">
        <w:rPr>
          <w:szCs w:val="20"/>
          <w:u w:val="single"/>
        </w:rPr>
        <w:t xml:space="preserve">Item </w:t>
      </w:r>
      <w:r w:rsidR="00922E04" w:rsidRPr="0075782D">
        <w:rPr>
          <w:szCs w:val="20"/>
          <w:u w:val="single"/>
        </w:rPr>
        <w:t>1</w:t>
      </w:r>
      <w:r w:rsidRPr="0075782D">
        <w:rPr>
          <w:szCs w:val="20"/>
        </w:rPr>
        <w:t xml:space="preserve">: </w:t>
      </w:r>
      <w:r w:rsidRPr="0075782D">
        <w:rPr>
          <w:b/>
          <w:szCs w:val="20"/>
        </w:rPr>
        <w:t>Pavimentação asfáltica em TSD:</w:t>
      </w:r>
    </w:p>
    <w:p w14:paraId="050C8985" w14:textId="77777777" w:rsidR="000D71CF" w:rsidRPr="0075782D" w:rsidRDefault="000D71CF" w:rsidP="000D71CF">
      <w:pPr>
        <w:spacing w:before="40" w:after="96"/>
        <w:rPr>
          <w:szCs w:val="20"/>
        </w:rPr>
      </w:pPr>
    </w:p>
    <w:p w14:paraId="4D0479AC" w14:textId="41405E49" w:rsidR="000D71CF" w:rsidRPr="00B84EEF" w:rsidRDefault="000D71CF" w:rsidP="00922E04">
      <w:pPr>
        <w:pStyle w:val="PargrafodaLista"/>
        <w:numPr>
          <w:ilvl w:val="0"/>
          <w:numId w:val="0"/>
        </w:numPr>
        <w:spacing w:before="40" w:after="96"/>
        <w:jc w:val="center"/>
        <w:rPr>
          <w:szCs w:val="20"/>
        </w:rPr>
      </w:pPr>
      <m:oMathPara>
        <m:oMath>
          <m:r>
            <w:rPr>
              <w:rFonts w:ascii="Cambria Math" w:hAnsi="Cambria Math"/>
              <w:szCs w:val="20"/>
            </w:rPr>
            <m:t>R=V.</m:t>
          </m:r>
          <m:d>
            <m:dPr>
              <m:ctrlPr>
                <w:rPr>
                  <w:rFonts w:ascii="Cambria Math" w:hAnsi="Cambria Math"/>
                  <w:szCs w:val="20"/>
                </w:rPr>
              </m:ctrlPr>
            </m:dPr>
            <m:e>
              <m:r>
                <w:rPr>
                  <w:rFonts w:ascii="Cambria Math" w:hAnsi="Cambria Math"/>
                  <w:szCs w:val="20"/>
                </w:rPr>
                <m:t>0,64546</m:t>
              </m:r>
              <m:r>
                <w:rPr>
                  <w:rFonts w:ascii="Cambria Math" w:hAnsi="Cambria Math"/>
                  <w:szCs w:val="20"/>
                </w:rPr>
                <m:t>.</m:t>
              </m:r>
              <m:f>
                <m:fPr>
                  <m:ctrlPr>
                    <w:rPr>
                      <w:rFonts w:ascii="Cambria Math" w:hAnsi="Cambria Math" w:cs="Times New Roman"/>
                      <w:i/>
                      <w:sz w:val="24"/>
                    </w:rPr>
                  </m:ctrlPr>
                </m:fPr>
                <m:num>
                  <m:r>
                    <w:rPr>
                      <w:rFonts w:ascii="Cambria Math" w:hAnsi="Cambria Math"/>
                      <w:szCs w:val="20"/>
                    </w:rPr>
                    <m:t>(</m:t>
                  </m:r>
                  <m:sSub>
                    <m:sSubPr>
                      <m:ctrlPr>
                        <w:rPr>
                          <w:rFonts w:ascii="Cambria Math" w:hAnsi="Cambria Math" w:cs="Times New Roman"/>
                          <w:i/>
                          <w:sz w:val="24"/>
                        </w:rPr>
                      </m:ctrlPr>
                    </m:sSubPr>
                    <m:e>
                      <m:r>
                        <w:rPr>
                          <w:rFonts w:ascii="Cambria Math" w:hAnsi="Cambria Math"/>
                          <w:szCs w:val="20"/>
                        </w:rPr>
                        <m:t>I</m:t>
                      </m:r>
                    </m:e>
                    <m:sub>
                      <m:r>
                        <w:rPr>
                          <w:rFonts w:ascii="Cambria Math" w:hAnsi="Cambria Math"/>
                          <w:szCs w:val="20"/>
                        </w:rPr>
                        <m:t>p1</m:t>
                      </m:r>
                    </m:sub>
                  </m:sSub>
                  <m:r>
                    <w:rPr>
                      <w:rFonts w:ascii="Cambria Math" w:hAnsi="Cambria Math"/>
                      <w:szCs w:val="20"/>
                    </w:rPr>
                    <m:t>-</m:t>
                  </m:r>
                  <m:sSub>
                    <m:sSubPr>
                      <m:ctrlPr>
                        <w:rPr>
                          <w:rFonts w:ascii="Cambria Math" w:hAnsi="Cambria Math" w:cs="Times New Roman"/>
                          <w:i/>
                          <w:sz w:val="24"/>
                        </w:rPr>
                      </m:ctrlPr>
                    </m:sSubPr>
                    <m:e>
                      <m:r>
                        <w:rPr>
                          <w:rFonts w:ascii="Cambria Math" w:hAnsi="Cambria Math"/>
                          <w:szCs w:val="20"/>
                        </w:rPr>
                        <m:t>I</m:t>
                      </m:r>
                    </m:e>
                    <m:sub>
                      <m:r>
                        <w:rPr>
                          <w:rFonts w:ascii="Cambria Math" w:hAnsi="Cambria Math"/>
                          <w:szCs w:val="20"/>
                        </w:rPr>
                        <m:t>p0</m:t>
                      </m:r>
                    </m:sub>
                  </m:sSub>
                  <m:r>
                    <w:rPr>
                      <w:rFonts w:ascii="Cambria Math" w:hAnsi="Cambria Math"/>
                      <w:szCs w:val="20"/>
                    </w:rPr>
                    <m:t>)</m:t>
                  </m:r>
                </m:num>
                <m:den>
                  <m:sSub>
                    <m:sSubPr>
                      <m:ctrlPr>
                        <w:rPr>
                          <w:rFonts w:ascii="Cambria Math" w:hAnsi="Cambria Math" w:cs="Times New Roman"/>
                          <w:i/>
                          <w:sz w:val="24"/>
                        </w:rPr>
                      </m:ctrlPr>
                    </m:sSubPr>
                    <m:e>
                      <m:r>
                        <w:rPr>
                          <w:rFonts w:ascii="Cambria Math" w:hAnsi="Cambria Math"/>
                          <w:szCs w:val="20"/>
                        </w:rPr>
                        <m:t>I</m:t>
                      </m:r>
                    </m:e>
                    <m:sub>
                      <m:r>
                        <w:rPr>
                          <w:rFonts w:ascii="Cambria Math" w:hAnsi="Cambria Math"/>
                          <w:szCs w:val="20"/>
                        </w:rPr>
                        <m:t>p0</m:t>
                      </m:r>
                    </m:sub>
                  </m:sSub>
                </m:den>
              </m:f>
              <m:r>
                <w:rPr>
                  <w:rFonts w:ascii="Cambria Math" w:hAnsi="Cambria Math"/>
                  <w:szCs w:val="20"/>
                </w:rPr>
                <m:t xml:space="preserve">+ </m:t>
              </m:r>
              <m:r>
                <w:rPr>
                  <w:rFonts w:ascii="Cambria Math" w:hAnsi="Cambria Math"/>
                  <w:szCs w:val="20"/>
                </w:rPr>
                <m:t>0,22051</m:t>
              </m:r>
              <m:r>
                <w:rPr>
                  <w:rFonts w:ascii="Cambria Math" w:hAnsi="Cambria Math"/>
                  <w:szCs w:val="20"/>
                </w:rPr>
                <m:t xml:space="preserve">. </m:t>
              </m:r>
              <m:f>
                <m:fPr>
                  <m:ctrlPr>
                    <w:rPr>
                      <w:rFonts w:ascii="Cambria Math" w:hAnsi="Cambria Math" w:cs="Times New Roman"/>
                      <w:sz w:val="24"/>
                    </w:rPr>
                  </m:ctrlPr>
                </m:fPr>
                <m:num>
                  <m:d>
                    <m:dPr>
                      <m:ctrlPr>
                        <w:rPr>
                          <w:rFonts w:ascii="Cambria Math" w:hAnsi="Cambria Math" w:cs="Times New Roman"/>
                          <w:sz w:val="24"/>
                        </w:rPr>
                      </m:ctrlPr>
                    </m:dPr>
                    <m:e>
                      <m:sSub>
                        <m:sSubPr>
                          <m:ctrlPr>
                            <w:rPr>
                              <w:rFonts w:ascii="Cambria Math" w:hAnsi="Cambria Math" w:cs="Times New Roman"/>
                              <w:sz w:val="24"/>
                            </w:rPr>
                          </m:ctrlPr>
                        </m:sSubPr>
                        <m:e>
                          <m:r>
                            <w:rPr>
                              <w:rFonts w:ascii="Cambria Math" w:hAnsi="Cambria Math"/>
                              <w:szCs w:val="20"/>
                            </w:rPr>
                            <m:t>I</m:t>
                          </m:r>
                        </m:e>
                        <m:sub>
                          <m:r>
                            <w:rPr>
                              <w:rFonts w:ascii="Cambria Math" w:hAnsi="Cambria Math"/>
                              <w:szCs w:val="20"/>
                            </w:rPr>
                            <m:t>d1</m:t>
                          </m:r>
                        </m:sub>
                      </m:sSub>
                      <m:r>
                        <w:rPr>
                          <w:rFonts w:ascii="Cambria Math" w:hAnsi="Cambria Math"/>
                          <w:szCs w:val="20"/>
                        </w:rPr>
                        <m:t>-</m:t>
                      </m:r>
                      <m:sSub>
                        <m:sSubPr>
                          <m:ctrlPr>
                            <w:rPr>
                              <w:rFonts w:ascii="Cambria Math" w:hAnsi="Cambria Math" w:cs="Times New Roman"/>
                              <w:sz w:val="24"/>
                            </w:rPr>
                          </m:ctrlPr>
                        </m:sSubPr>
                        <m:e>
                          <m:r>
                            <w:rPr>
                              <w:rFonts w:ascii="Cambria Math" w:hAnsi="Cambria Math"/>
                              <w:szCs w:val="20"/>
                            </w:rPr>
                            <m:t>I</m:t>
                          </m:r>
                        </m:e>
                        <m:sub>
                          <m:r>
                            <w:rPr>
                              <w:rFonts w:ascii="Cambria Math" w:hAnsi="Cambria Math"/>
                              <w:szCs w:val="20"/>
                            </w:rPr>
                            <m:t>d0</m:t>
                          </m:r>
                        </m:sub>
                      </m:sSub>
                    </m:e>
                  </m:d>
                </m:num>
                <m:den>
                  <m:sSub>
                    <m:sSubPr>
                      <m:ctrlPr>
                        <w:rPr>
                          <w:rFonts w:ascii="Cambria Math" w:hAnsi="Cambria Math" w:cs="Times New Roman"/>
                          <w:sz w:val="24"/>
                        </w:rPr>
                      </m:ctrlPr>
                    </m:sSubPr>
                    <m:e>
                      <m:r>
                        <w:rPr>
                          <w:rFonts w:ascii="Cambria Math" w:hAnsi="Cambria Math"/>
                          <w:szCs w:val="20"/>
                        </w:rPr>
                        <m:t>I</m:t>
                      </m:r>
                    </m:e>
                    <m:sub>
                      <m:r>
                        <w:rPr>
                          <w:rFonts w:ascii="Cambria Math" w:hAnsi="Cambria Math"/>
                          <w:szCs w:val="20"/>
                        </w:rPr>
                        <m:t>d0</m:t>
                      </m:r>
                    </m:sub>
                  </m:sSub>
                </m:den>
              </m:f>
              <m:r>
                <w:rPr>
                  <w:rFonts w:ascii="Cambria Math" w:hAnsi="Cambria Math"/>
                  <w:szCs w:val="20"/>
                </w:rPr>
                <m:t xml:space="preserve">+ </m:t>
              </m:r>
              <m:r>
                <w:rPr>
                  <w:rFonts w:ascii="Cambria Math" w:hAnsi="Cambria Math"/>
                  <w:szCs w:val="20"/>
                </w:rPr>
                <m:t>0,03804</m:t>
              </m:r>
              <m:r>
                <w:rPr>
                  <w:rFonts w:ascii="Cambria Math" w:hAnsi="Cambria Math"/>
                  <w:szCs w:val="20"/>
                </w:rPr>
                <m:t xml:space="preserve">. </m:t>
              </m:r>
              <m:f>
                <m:fPr>
                  <m:ctrlPr>
                    <w:rPr>
                      <w:rFonts w:ascii="Cambria Math" w:hAnsi="Cambria Math" w:cs="Times New Roman"/>
                      <w:i/>
                      <w:sz w:val="24"/>
                    </w:rPr>
                  </m:ctrlPr>
                </m:fPr>
                <m:num>
                  <m:r>
                    <w:rPr>
                      <w:rFonts w:ascii="Cambria Math" w:hAnsi="Cambria Math"/>
                      <w:szCs w:val="20"/>
                    </w:rPr>
                    <m:t>(</m:t>
                  </m:r>
                  <m:sSub>
                    <m:sSubPr>
                      <m:ctrlPr>
                        <w:rPr>
                          <w:rFonts w:ascii="Cambria Math" w:hAnsi="Cambria Math" w:cs="Times New Roman"/>
                          <w:i/>
                          <w:sz w:val="24"/>
                        </w:rPr>
                      </m:ctrlPr>
                    </m:sSubPr>
                    <m:e>
                      <m:r>
                        <w:rPr>
                          <w:rFonts w:ascii="Cambria Math" w:hAnsi="Cambria Math"/>
                          <w:szCs w:val="20"/>
                        </w:rPr>
                        <m:t>I</m:t>
                      </m:r>
                    </m:e>
                    <m:sub>
                      <m:r>
                        <w:rPr>
                          <w:rFonts w:ascii="Cambria Math" w:hAnsi="Cambria Math"/>
                          <w:szCs w:val="20"/>
                        </w:rPr>
                        <m:t>t1</m:t>
                      </m:r>
                    </m:sub>
                  </m:sSub>
                  <m:r>
                    <w:rPr>
                      <w:rFonts w:ascii="Cambria Math" w:hAnsi="Cambria Math"/>
                      <w:szCs w:val="20"/>
                    </w:rPr>
                    <m:t>-</m:t>
                  </m:r>
                  <m:sSub>
                    <m:sSubPr>
                      <m:ctrlPr>
                        <w:rPr>
                          <w:rFonts w:ascii="Cambria Math" w:hAnsi="Cambria Math" w:cs="Times New Roman"/>
                          <w:i/>
                          <w:sz w:val="24"/>
                        </w:rPr>
                      </m:ctrlPr>
                    </m:sSubPr>
                    <m:e>
                      <m:r>
                        <w:rPr>
                          <w:rFonts w:ascii="Cambria Math" w:hAnsi="Cambria Math"/>
                          <w:szCs w:val="20"/>
                        </w:rPr>
                        <m:t>I</m:t>
                      </m:r>
                    </m:e>
                    <m:sub>
                      <m:r>
                        <w:rPr>
                          <w:rFonts w:ascii="Cambria Math" w:hAnsi="Cambria Math"/>
                          <w:szCs w:val="20"/>
                        </w:rPr>
                        <m:t>t0</m:t>
                      </m:r>
                    </m:sub>
                  </m:sSub>
                  <m:r>
                    <w:rPr>
                      <w:rFonts w:ascii="Cambria Math" w:hAnsi="Cambria Math"/>
                      <w:szCs w:val="20"/>
                    </w:rPr>
                    <m:t>)</m:t>
                  </m:r>
                </m:num>
                <m:den>
                  <m:sSub>
                    <m:sSubPr>
                      <m:ctrlPr>
                        <w:rPr>
                          <w:rFonts w:ascii="Cambria Math" w:hAnsi="Cambria Math" w:cs="Times New Roman"/>
                          <w:i/>
                          <w:sz w:val="24"/>
                        </w:rPr>
                      </m:ctrlPr>
                    </m:sSubPr>
                    <m:e>
                      <m:r>
                        <w:rPr>
                          <w:rFonts w:ascii="Cambria Math" w:hAnsi="Cambria Math"/>
                          <w:szCs w:val="20"/>
                        </w:rPr>
                        <m:t>I</m:t>
                      </m:r>
                    </m:e>
                    <m:sub>
                      <m:r>
                        <w:rPr>
                          <w:rFonts w:ascii="Cambria Math" w:hAnsi="Cambria Math"/>
                          <w:szCs w:val="20"/>
                        </w:rPr>
                        <m:t>t0</m:t>
                      </m:r>
                    </m:sub>
                  </m:sSub>
                </m:den>
              </m:f>
              <m:r>
                <w:rPr>
                  <w:rFonts w:ascii="Cambria Math" w:hAnsi="Cambria Math"/>
                  <w:szCs w:val="20"/>
                </w:rPr>
                <m:t>+</m:t>
              </m:r>
              <m:r>
                <w:rPr>
                  <w:rFonts w:ascii="Cambria Math" w:hAnsi="Cambria Math"/>
                  <w:szCs w:val="20"/>
                </w:rPr>
                <m:t xml:space="preserve"> </m:t>
              </m:r>
              <m:r>
                <w:rPr>
                  <w:rFonts w:ascii="Cambria Math" w:hAnsi="Cambria Math"/>
                  <w:szCs w:val="20"/>
                </w:rPr>
                <m:t>0,09598</m:t>
              </m:r>
              <m:r>
                <w:rPr>
                  <w:rFonts w:ascii="Cambria Math" w:hAnsi="Cambria Math"/>
                  <w:szCs w:val="20"/>
                </w:rPr>
                <m:t>.</m:t>
              </m:r>
              <m:f>
                <m:fPr>
                  <m:ctrlPr>
                    <w:rPr>
                      <w:rFonts w:ascii="Cambria Math" w:hAnsi="Cambria Math" w:cs="Times New Roman"/>
                      <w:sz w:val="24"/>
                    </w:rPr>
                  </m:ctrlPr>
                </m:fPr>
                <m:num>
                  <m:d>
                    <m:dPr>
                      <m:ctrlPr>
                        <w:rPr>
                          <w:rFonts w:ascii="Cambria Math" w:hAnsi="Cambria Math" w:cs="Times New Roman"/>
                          <w:sz w:val="24"/>
                        </w:rPr>
                      </m:ctrlPr>
                    </m:dPr>
                    <m:e>
                      <m:sSub>
                        <m:sSubPr>
                          <m:ctrlPr>
                            <w:rPr>
                              <w:rFonts w:ascii="Cambria Math" w:hAnsi="Cambria Math" w:cs="Times New Roman"/>
                              <w:sz w:val="24"/>
                            </w:rPr>
                          </m:ctrlPr>
                        </m:sSubPr>
                        <m:e>
                          <m:r>
                            <w:rPr>
                              <w:rFonts w:ascii="Cambria Math" w:hAnsi="Cambria Math"/>
                              <w:szCs w:val="20"/>
                            </w:rPr>
                            <m:t>I</m:t>
                          </m:r>
                        </m:e>
                        <m:sub>
                          <m:r>
                            <w:rPr>
                              <w:rFonts w:ascii="Cambria Math" w:hAnsi="Cambria Math"/>
                              <w:szCs w:val="20"/>
                            </w:rPr>
                            <m:t>incc1</m:t>
                          </m:r>
                        </m:sub>
                      </m:sSub>
                      <m:r>
                        <w:rPr>
                          <w:rFonts w:ascii="Cambria Math" w:hAnsi="Cambria Math"/>
                          <w:szCs w:val="20"/>
                        </w:rPr>
                        <m:t>-</m:t>
                      </m:r>
                      <m:sSub>
                        <m:sSubPr>
                          <m:ctrlPr>
                            <w:rPr>
                              <w:rFonts w:ascii="Cambria Math" w:hAnsi="Cambria Math" w:cs="Times New Roman"/>
                              <w:sz w:val="24"/>
                            </w:rPr>
                          </m:ctrlPr>
                        </m:sSubPr>
                        <m:e>
                          <m:r>
                            <w:rPr>
                              <w:rFonts w:ascii="Cambria Math" w:hAnsi="Cambria Math"/>
                              <w:szCs w:val="20"/>
                            </w:rPr>
                            <m:t>I</m:t>
                          </m:r>
                        </m:e>
                        <m:sub>
                          <m:r>
                            <w:rPr>
                              <w:rFonts w:ascii="Cambria Math" w:hAnsi="Cambria Math"/>
                              <w:szCs w:val="20"/>
                            </w:rPr>
                            <m:t>incc0</m:t>
                          </m:r>
                        </m:sub>
                      </m:sSub>
                    </m:e>
                  </m:d>
                </m:num>
                <m:den>
                  <m:sSub>
                    <m:sSubPr>
                      <m:ctrlPr>
                        <w:rPr>
                          <w:rFonts w:ascii="Cambria Math" w:hAnsi="Cambria Math" w:cs="Times New Roman"/>
                          <w:sz w:val="24"/>
                        </w:rPr>
                      </m:ctrlPr>
                    </m:sSubPr>
                    <m:e>
                      <m:r>
                        <w:rPr>
                          <w:rFonts w:ascii="Cambria Math" w:hAnsi="Cambria Math"/>
                          <w:szCs w:val="20"/>
                        </w:rPr>
                        <m:t>I</m:t>
                      </m:r>
                    </m:e>
                    <m:sub>
                      <m:r>
                        <w:rPr>
                          <w:rFonts w:ascii="Cambria Math" w:hAnsi="Cambria Math"/>
                          <w:szCs w:val="20"/>
                        </w:rPr>
                        <m:t>incc0</m:t>
                      </m:r>
                    </m:sub>
                  </m:sSub>
                </m:den>
              </m:f>
            </m:e>
          </m:d>
        </m:oMath>
      </m:oMathPara>
    </w:p>
    <w:p w14:paraId="3FBCAAD4" w14:textId="77777777" w:rsidR="000D71CF" w:rsidRPr="00A725ED" w:rsidRDefault="000D71CF" w:rsidP="00922E04">
      <w:pPr>
        <w:pStyle w:val="PargrafodaLista"/>
        <w:numPr>
          <w:ilvl w:val="0"/>
          <w:numId w:val="0"/>
        </w:numPr>
        <w:spacing w:before="40" w:after="96"/>
        <w:ind w:left="993"/>
        <w:rPr>
          <w:color w:val="FF0000"/>
          <w:szCs w:val="20"/>
        </w:rPr>
      </w:pPr>
    </w:p>
    <w:p w14:paraId="43F25DB5" w14:textId="59B67FB9" w:rsidR="000D71CF" w:rsidRPr="00D7210D" w:rsidRDefault="000D71CF" w:rsidP="00402987">
      <w:pPr>
        <w:pStyle w:val="PargrafodaLista"/>
        <w:numPr>
          <w:ilvl w:val="0"/>
          <w:numId w:val="98"/>
        </w:numPr>
        <w:suppressAutoHyphens/>
        <w:spacing w:line="300" w:lineRule="auto"/>
        <w:ind w:left="1418" w:hanging="425"/>
        <w:contextualSpacing w:val="0"/>
        <w:rPr>
          <w:szCs w:val="20"/>
        </w:rPr>
      </w:pPr>
      <w:r w:rsidRPr="00D7210D">
        <w:rPr>
          <w:szCs w:val="20"/>
          <w:u w:val="single"/>
        </w:rPr>
        <w:t xml:space="preserve">Item </w:t>
      </w:r>
      <w:r w:rsidR="00922E04" w:rsidRPr="00D7210D">
        <w:rPr>
          <w:szCs w:val="20"/>
          <w:u w:val="single"/>
        </w:rPr>
        <w:t>2</w:t>
      </w:r>
      <w:r w:rsidRPr="00D7210D">
        <w:rPr>
          <w:szCs w:val="20"/>
        </w:rPr>
        <w:t xml:space="preserve">: </w:t>
      </w:r>
      <w:r w:rsidRPr="00D7210D">
        <w:rPr>
          <w:b/>
          <w:szCs w:val="20"/>
        </w:rPr>
        <w:t xml:space="preserve">Pavimentação em </w:t>
      </w:r>
      <w:r w:rsidR="00922E04" w:rsidRPr="00D7210D">
        <w:rPr>
          <w:b/>
          <w:szCs w:val="20"/>
        </w:rPr>
        <w:t>Paralelepípedo</w:t>
      </w:r>
      <w:r w:rsidRPr="00D7210D">
        <w:rPr>
          <w:b/>
          <w:szCs w:val="20"/>
        </w:rPr>
        <w:t>:</w:t>
      </w:r>
    </w:p>
    <w:p w14:paraId="4401C8AA" w14:textId="77777777" w:rsidR="000D71CF" w:rsidRPr="00D7210D" w:rsidRDefault="000D71CF" w:rsidP="000D71CF">
      <w:pPr>
        <w:spacing w:before="40" w:after="96"/>
        <w:rPr>
          <w:szCs w:val="20"/>
        </w:rPr>
      </w:pPr>
    </w:p>
    <w:p w14:paraId="137BE86B" w14:textId="266089A6" w:rsidR="00830119" w:rsidRPr="00B84EEF" w:rsidRDefault="008F7144" w:rsidP="008F7144">
      <w:pPr>
        <w:pStyle w:val="PargrafodaLista"/>
        <w:numPr>
          <w:ilvl w:val="0"/>
          <w:numId w:val="0"/>
        </w:numPr>
        <w:spacing w:before="40" w:after="96"/>
        <w:jc w:val="center"/>
        <w:rPr>
          <w:szCs w:val="20"/>
        </w:rPr>
      </w:pPr>
      <m:oMathPara>
        <m:oMath>
          <m:r>
            <w:rPr>
              <w:rFonts w:ascii="Cambria Math" w:hAnsi="Cambria Math"/>
              <w:szCs w:val="20"/>
            </w:rPr>
            <m:t>R=V.</m:t>
          </m:r>
          <m:d>
            <m:dPr>
              <m:ctrlPr>
                <w:rPr>
                  <w:rFonts w:ascii="Cambria Math" w:hAnsi="Cambria Math"/>
                  <w:szCs w:val="20"/>
                </w:rPr>
              </m:ctrlPr>
            </m:dPr>
            <m:e>
              <m:r>
                <w:rPr>
                  <w:rFonts w:ascii="Cambria Math" w:hAnsi="Cambria Math"/>
                  <w:szCs w:val="20"/>
                </w:rPr>
                <m:t>0,71117</m:t>
              </m:r>
              <m:r>
                <w:rPr>
                  <w:rFonts w:ascii="Cambria Math" w:hAnsi="Cambria Math"/>
                  <w:szCs w:val="20"/>
                </w:rPr>
                <m:t>.</m:t>
              </m:r>
              <m:f>
                <m:fPr>
                  <m:ctrlPr>
                    <w:rPr>
                      <w:rFonts w:ascii="Cambria Math" w:hAnsi="Cambria Math" w:cs="Times New Roman"/>
                      <w:i/>
                      <w:sz w:val="24"/>
                    </w:rPr>
                  </m:ctrlPr>
                </m:fPr>
                <m:num>
                  <m:r>
                    <w:rPr>
                      <w:rFonts w:ascii="Cambria Math" w:hAnsi="Cambria Math"/>
                      <w:szCs w:val="20"/>
                    </w:rPr>
                    <m:t>(</m:t>
                  </m:r>
                  <m:sSub>
                    <m:sSubPr>
                      <m:ctrlPr>
                        <w:rPr>
                          <w:rFonts w:ascii="Cambria Math" w:hAnsi="Cambria Math" w:cs="Times New Roman"/>
                          <w:i/>
                          <w:sz w:val="24"/>
                        </w:rPr>
                      </m:ctrlPr>
                    </m:sSubPr>
                    <m:e>
                      <m:r>
                        <w:rPr>
                          <w:rFonts w:ascii="Cambria Math" w:hAnsi="Cambria Math"/>
                          <w:szCs w:val="20"/>
                        </w:rPr>
                        <m:t>I</m:t>
                      </m:r>
                    </m:e>
                    <m:sub>
                      <m:r>
                        <w:rPr>
                          <w:rFonts w:ascii="Cambria Math" w:hAnsi="Cambria Math"/>
                          <w:szCs w:val="20"/>
                        </w:rPr>
                        <m:t>p1</m:t>
                      </m:r>
                    </m:sub>
                  </m:sSub>
                  <m:r>
                    <w:rPr>
                      <w:rFonts w:ascii="Cambria Math" w:hAnsi="Cambria Math"/>
                      <w:szCs w:val="20"/>
                    </w:rPr>
                    <m:t>-</m:t>
                  </m:r>
                  <m:sSub>
                    <m:sSubPr>
                      <m:ctrlPr>
                        <w:rPr>
                          <w:rFonts w:ascii="Cambria Math" w:hAnsi="Cambria Math" w:cs="Times New Roman"/>
                          <w:i/>
                          <w:sz w:val="24"/>
                        </w:rPr>
                      </m:ctrlPr>
                    </m:sSubPr>
                    <m:e>
                      <m:r>
                        <w:rPr>
                          <w:rFonts w:ascii="Cambria Math" w:hAnsi="Cambria Math"/>
                          <w:szCs w:val="20"/>
                        </w:rPr>
                        <m:t>I</m:t>
                      </m:r>
                    </m:e>
                    <m:sub>
                      <m:r>
                        <w:rPr>
                          <w:rFonts w:ascii="Cambria Math" w:hAnsi="Cambria Math"/>
                          <w:szCs w:val="20"/>
                        </w:rPr>
                        <m:t>p0</m:t>
                      </m:r>
                    </m:sub>
                  </m:sSub>
                  <m:r>
                    <w:rPr>
                      <w:rFonts w:ascii="Cambria Math" w:hAnsi="Cambria Math"/>
                      <w:szCs w:val="20"/>
                    </w:rPr>
                    <m:t>)</m:t>
                  </m:r>
                </m:num>
                <m:den>
                  <m:sSub>
                    <m:sSubPr>
                      <m:ctrlPr>
                        <w:rPr>
                          <w:rFonts w:ascii="Cambria Math" w:hAnsi="Cambria Math" w:cs="Times New Roman"/>
                          <w:i/>
                          <w:sz w:val="24"/>
                        </w:rPr>
                      </m:ctrlPr>
                    </m:sSubPr>
                    <m:e>
                      <m:r>
                        <w:rPr>
                          <w:rFonts w:ascii="Cambria Math" w:hAnsi="Cambria Math"/>
                          <w:szCs w:val="20"/>
                        </w:rPr>
                        <m:t>I</m:t>
                      </m:r>
                    </m:e>
                    <m:sub>
                      <m:r>
                        <w:rPr>
                          <w:rFonts w:ascii="Cambria Math" w:hAnsi="Cambria Math"/>
                          <w:szCs w:val="20"/>
                        </w:rPr>
                        <m:t>p0</m:t>
                      </m:r>
                    </m:sub>
                  </m:sSub>
                </m:den>
              </m:f>
              <m:r>
                <w:rPr>
                  <w:rFonts w:ascii="Cambria Math" w:hAnsi="Cambria Math"/>
                  <w:szCs w:val="20"/>
                </w:rPr>
                <m:t xml:space="preserve"> +  0,18107. </m:t>
              </m:r>
              <m:f>
                <m:fPr>
                  <m:ctrlPr>
                    <w:rPr>
                      <w:rFonts w:ascii="Cambria Math" w:hAnsi="Cambria Math" w:cs="Times New Roman"/>
                      <w:sz w:val="24"/>
                    </w:rPr>
                  </m:ctrlPr>
                </m:fPr>
                <m:num>
                  <m:d>
                    <m:dPr>
                      <m:ctrlPr>
                        <w:rPr>
                          <w:rFonts w:ascii="Cambria Math" w:hAnsi="Cambria Math" w:cs="Times New Roman"/>
                          <w:sz w:val="24"/>
                        </w:rPr>
                      </m:ctrlPr>
                    </m:dPr>
                    <m:e>
                      <m:sSub>
                        <m:sSubPr>
                          <m:ctrlPr>
                            <w:rPr>
                              <w:rFonts w:ascii="Cambria Math" w:hAnsi="Cambria Math" w:cs="Times New Roman"/>
                              <w:sz w:val="24"/>
                            </w:rPr>
                          </m:ctrlPr>
                        </m:sSubPr>
                        <m:e>
                          <m:r>
                            <w:rPr>
                              <w:rFonts w:ascii="Cambria Math" w:hAnsi="Cambria Math"/>
                              <w:szCs w:val="20"/>
                            </w:rPr>
                            <m:t>I</m:t>
                          </m:r>
                        </m:e>
                        <m:sub>
                          <m:r>
                            <w:rPr>
                              <w:rFonts w:ascii="Cambria Math" w:hAnsi="Cambria Math"/>
                              <w:szCs w:val="20"/>
                            </w:rPr>
                            <m:t>d1</m:t>
                          </m:r>
                        </m:sub>
                      </m:sSub>
                      <m:r>
                        <w:rPr>
                          <w:rFonts w:ascii="Cambria Math" w:hAnsi="Cambria Math"/>
                          <w:szCs w:val="20"/>
                        </w:rPr>
                        <m:t>-</m:t>
                      </m:r>
                      <m:sSub>
                        <m:sSubPr>
                          <m:ctrlPr>
                            <w:rPr>
                              <w:rFonts w:ascii="Cambria Math" w:hAnsi="Cambria Math" w:cs="Times New Roman"/>
                              <w:sz w:val="24"/>
                            </w:rPr>
                          </m:ctrlPr>
                        </m:sSubPr>
                        <m:e>
                          <m:r>
                            <w:rPr>
                              <w:rFonts w:ascii="Cambria Math" w:hAnsi="Cambria Math"/>
                              <w:szCs w:val="20"/>
                            </w:rPr>
                            <m:t>I</m:t>
                          </m:r>
                        </m:e>
                        <m:sub>
                          <m:r>
                            <w:rPr>
                              <w:rFonts w:ascii="Cambria Math" w:hAnsi="Cambria Math"/>
                              <w:szCs w:val="20"/>
                            </w:rPr>
                            <m:t>d0</m:t>
                          </m:r>
                        </m:sub>
                      </m:sSub>
                    </m:e>
                  </m:d>
                </m:num>
                <m:den>
                  <m:sSub>
                    <m:sSubPr>
                      <m:ctrlPr>
                        <w:rPr>
                          <w:rFonts w:ascii="Cambria Math" w:hAnsi="Cambria Math" w:cs="Times New Roman"/>
                          <w:sz w:val="24"/>
                        </w:rPr>
                      </m:ctrlPr>
                    </m:sSubPr>
                    <m:e>
                      <m:r>
                        <w:rPr>
                          <w:rFonts w:ascii="Cambria Math" w:hAnsi="Cambria Math"/>
                          <w:szCs w:val="20"/>
                        </w:rPr>
                        <m:t>I</m:t>
                      </m:r>
                    </m:e>
                    <m:sub>
                      <m:r>
                        <w:rPr>
                          <w:rFonts w:ascii="Cambria Math" w:hAnsi="Cambria Math"/>
                          <w:szCs w:val="20"/>
                        </w:rPr>
                        <m:t>d0</m:t>
                      </m:r>
                    </m:sub>
                  </m:sSub>
                </m:den>
              </m:f>
              <m:r>
                <w:rPr>
                  <w:rFonts w:ascii="Cambria Math" w:hAnsi="Cambria Math"/>
                  <w:szCs w:val="20"/>
                </w:rPr>
                <m:t xml:space="preserve">+ </m:t>
              </m:r>
              <m:r>
                <w:rPr>
                  <w:rFonts w:ascii="Cambria Math" w:hAnsi="Cambria Math"/>
                  <w:szCs w:val="20"/>
                </w:rPr>
                <m:t>0,06271</m:t>
              </m:r>
              <m:r>
                <w:rPr>
                  <w:rFonts w:ascii="Cambria Math" w:hAnsi="Cambria Math"/>
                  <w:szCs w:val="20"/>
                </w:rPr>
                <m:t xml:space="preserve">. </m:t>
              </m:r>
              <m:f>
                <m:fPr>
                  <m:ctrlPr>
                    <w:rPr>
                      <w:rFonts w:ascii="Cambria Math" w:hAnsi="Cambria Math" w:cs="Times New Roman"/>
                      <w:i/>
                      <w:sz w:val="24"/>
                    </w:rPr>
                  </m:ctrlPr>
                </m:fPr>
                <m:num>
                  <m:r>
                    <w:rPr>
                      <w:rFonts w:ascii="Cambria Math" w:hAnsi="Cambria Math"/>
                      <w:szCs w:val="20"/>
                    </w:rPr>
                    <m:t>(</m:t>
                  </m:r>
                  <m:sSub>
                    <m:sSubPr>
                      <m:ctrlPr>
                        <w:rPr>
                          <w:rFonts w:ascii="Cambria Math" w:hAnsi="Cambria Math" w:cs="Times New Roman"/>
                          <w:i/>
                          <w:sz w:val="24"/>
                        </w:rPr>
                      </m:ctrlPr>
                    </m:sSubPr>
                    <m:e>
                      <m:r>
                        <w:rPr>
                          <w:rFonts w:ascii="Cambria Math" w:hAnsi="Cambria Math"/>
                          <w:szCs w:val="20"/>
                        </w:rPr>
                        <m:t>I</m:t>
                      </m:r>
                    </m:e>
                    <m:sub>
                      <m:r>
                        <w:rPr>
                          <w:rFonts w:ascii="Cambria Math" w:hAnsi="Cambria Math"/>
                          <w:szCs w:val="20"/>
                        </w:rPr>
                        <m:t>t1</m:t>
                      </m:r>
                    </m:sub>
                  </m:sSub>
                  <m:r>
                    <w:rPr>
                      <w:rFonts w:ascii="Cambria Math" w:hAnsi="Cambria Math"/>
                      <w:szCs w:val="20"/>
                    </w:rPr>
                    <m:t>-</m:t>
                  </m:r>
                  <m:sSub>
                    <m:sSubPr>
                      <m:ctrlPr>
                        <w:rPr>
                          <w:rFonts w:ascii="Cambria Math" w:hAnsi="Cambria Math" w:cs="Times New Roman"/>
                          <w:i/>
                          <w:sz w:val="24"/>
                        </w:rPr>
                      </m:ctrlPr>
                    </m:sSubPr>
                    <m:e>
                      <m:r>
                        <w:rPr>
                          <w:rFonts w:ascii="Cambria Math" w:hAnsi="Cambria Math"/>
                          <w:szCs w:val="20"/>
                        </w:rPr>
                        <m:t>I</m:t>
                      </m:r>
                    </m:e>
                    <m:sub>
                      <m:r>
                        <w:rPr>
                          <w:rFonts w:ascii="Cambria Math" w:hAnsi="Cambria Math"/>
                          <w:szCs w:val="20"/>
                        </w:rPr>
                        <m:t>t0</m:t>
                      </m:r>
                    </m:sub>
                  </m:sSub>
                  <m:r>
                    <w:rPr>
                      <w:rFonts w:ascii="Cambria Math" w:hAnsi="Cambria Math"/>
                      <w:szCs w:val="20"/>
                    </w:rPr>
                    <m:t>)</m:t>
                  </m:r>
                </m:num>
                <m:den>
                  <m:sSub>
                    <m:sSubPr>
                      <m:ctrlPr>
                        <w:rPr>
                          <w:rFonts w:ascii="Cambria Math" w:hAnsi="Cambria Math" w:cs="Times New Roman"/>
                          <w:i/>
                          <w:sz w:val="24"/>
                        </w:rPr>
                      </m:ctrlPr>
                    </m:sSubPr>
                    <m:e>
                      <m:r>
                        <w:rPr>
                          <w:rFonts w:ascii="Cambria Math" w:hAnsi="Cambria Math"/>
                          <w:szCs w:val="20"/>
                        </w:rPr>
                        <m:t>I</m:t>
                      </m:r>
                    </m:e>
                    <m:sub>
                      <m:r>
                        <w:rPr>
                          <w:rFonts w:ascii="Cambria Math" w:hAnsi="Cambria Math"/>
                          <w:szCs w:val="20"/>
                        </w:rPr>
                        <m:t>t0</m:t>
                      </m:r>
                    </m:sub>
                  </m:sSub>
                </m:den>
              </m:f>
              <m:r>
                <w:rPr>
                  <w:rFonts w:ascii="Cambria Math" w:hAnsi="Cambria Math"/>
                  <w:szCs w:val="20"/>
                </w:rPr>
                <m:t xml:space="preserve">+ </m:t>
              </m:r>
              <m:r>
                <w:rPr>
                  <w:rFonts w:ascii="Cambria Math" w:hAnsi="Cambria Math"/>
                  <w:szCs w:val="20"/>
                </w:rPr>
                <m:t>0,04505</m:t>
              </m:r>
              <m:r>
                <w:rPr>
                  <w:rFonts w:ascii="Cambria Math" w:hAnsi="Cambria Math"/>
                  <w:szCs w:val="20"/>
                </w:rPr>
                <m:t>.</m:t>
              </m:r>
              <m:f>
                <m:fPr>
                  <m:ctrlPr>
                    <w:rPr>
                      <w:rFonts w:ascii="Cambria Math" w:hAnsi="Cambria Math" w:cs="Times New Roman"/>
                      <w:sz w:val="24"/>
                    </w:rPr>
                  </m:ctrlPr>
                </m:fPr>
                <m:num>
                  <m:d>
                    <m:dPr>
                      <m:ctrlPr>
                        <w:rPr>
                          <w:rFonts w:ascii="Cambria Math" w:hAnsi="Cambria Math" w:cs="Times New Roman"/>
                          <w:sz w:val="24"/>
                        </w:rPr>
                      </m:ctrlPr>
                    </m:dPr>
                    <m:e>
                      <m:sSub>
                        <m:sSubPr>
                          <m:ctrlPr>
                            <w:rPr>
                              <w:rFonts w:ascii="Cambria Math" w:hAnsi="Cambria Math" w:cs="Times New Roman"/>
                              <w:sz w:val="24"/>
                            </w:rPr>
                          </m:ctrlPr>
                        </m:sSubPr>
                        <m:e>
                          <m:r>
                            <w:rPr>
                              <w:rFonts w:ascii="Cambria Math" w:hAnsi="Cambria Math"/>
                              <w:szCs w:val="20"/>
                            </w:rPr>
                            <m:t>I</m:t>
                          </m:r>
                        </m:e>
                        <m:sub>
                          <m:r>
                            <w:rPr>
                              <w:rFonts w:ascii="Cambria Math" w:hAnsi="Cambria Math"/>
                              <w:szCs w:val="20"/>
                            </w:rPr>
                            <m:t>incc1</m:t>
                          </m:r>
                        </m:sub>
                      </m:sSub>
                      <m:r>
                        <w:rPr>
                          <w:rFonts w:ascii="Cambria Math" w:hAnsi="Cambria Math"/>
                          <w:szCs w:val="20"/>
                        </w:rPr>
                        <m:t>-</m:t>
                      </m:r>
                      <m:sSub>
                        <m:sSubPr>
                          <m:ctrlPr>
                            <w:rPr>
                              <w:rFonts w:ascii="Cambria Math" w:hAnsi="Cambria Math" w:cs="Times New Roman"/>
                              <w:sz w:val="24"/>
                            </w:rPr>
                          </m:ctrlPr>
                        </m:sSubPr>
                        <m:e>
                          <m:r>
                            <w:rPr>
                              <w:rFonts w:ascii="Cambria Math" w:hAnsi="Cambria Math"/>
                              <w:szCs w:val="20"/>
                            </w:rPr>
                            <m:t>I</m:t>
                          </m:r>
                        </m:e>
                        <m:sub>
                          <m:r>
                            <w:rPr>
                              <w:rFonts w:ascii="Cambria Math" w:hAnsi="Cambria Math"/>
                              <w:szCs w:val="20"/>
                            </w:rPr>
                            <m:t>incc0</m:t>
                          </m:r>
                        </m:sub>
                      </m:sSub>
                    </m:e>
                  </m:d>
                </m:num>
                <m:den>
                  <m:sSub>
                    <m:sSubPr>
                      <m:ctrlPr>
                        <w:rPr>
                          <w:rFonts w:ascii="Cambria Math" w:hAnsi="Cambria Math" w:cs="Times New Roman"/>
                          <w:sz w:val="24"/>
                        </w:rPr>
                      </m:ctrlPr>
                    </m:sSubPr>
                    <m:e>
                      <m:r>
                        <w:rPr>
                          <w:rFonts w:ascii="Cambria Math" w:hAnsi="Cambria Math"/>
                          <w:szCs w:val="20"/>
                        </w:rPr>
                        <m:t>I</m:t>
                      </m:r>
                    </m:e>
                    <m:sub>
                      <m:r>
                        <w:rPr>
                          <w:rFonts w:ascii="Cambria Math" w:hAnsi="Cambria Math"/>
                          <w:szCs w:val="20"/>
                        </w:rPr>
                        <m:t>incc0</m:t>
                      </m:r>
                    </m:sub>
                  </m:sSub>
                </m:den>
              </m:f>
            </m:e>
          </m:d>
        </m:oMath>
      </m:oMathPara>
    </w:p>
    <w:p w14:paraId="13900F5D" w14:textId="77777777" w:rsidR="000D71CF" w:rsidRPr="00C03740" w:rsidRDefault="000D71CF" w:rsidP="000D71CF">
      <w:pPr>
        <w:spacing w:before="40" w:after="96"/>
        <w:ind w:left="993"/>
        <w:rPr>
          <w:szCs w:val="20"/>
        </w:rPr>
      </w:pPr>
      <w:r w:rsidRPr="00C03740">
        <w:rPr>
          <w:szCs w:val="20"/>
        </w:rPr>
        <w:lastRenderedPageBreak/>
        <w:t>Onde:</w:t>
      </w:r>
    </w:p>
    <w:p w14:paraId="1FC45A00" w14:textId="77777777" w:rsidR="00971BD4" w:rsidRDefault="00971BD4" w:rsidP="00922E04">
      <w:pPr>
        <w:spacing w:before="120" w:after="120"/>
        <w:ind w:left="992"/>
      </w:pPr>
      <w:r>
        <w:t xml:space="preserve">R é o valor do reajustamento procurado; </w:t>
      </w:r>
    </w:p>
    <w:p w14:paraId="71A5821A" w14:textId="77777777" w:rsidR="00971BD4" w:rsidRDefault="00971BD4" w:rsidP="00922E04">
      <w:pPr>
        <w:spacing w:before="120" w:after="120"/>
        <w:ind w:left="992"/>
      </w:pPr>
      <w:r>
        <w:t xml:space="preserve">V é o valor contratual a ser reajustado; </w:t>
      </w:r>
    </w:p>
    <w:p w14:paraId="5B8D3C8D" w14:textId="77777777" w:rsidR="00971BD4" w:rsidRDefault="00971BD4" w:rsidP="00922E04">
      <w:pPr>
        <w:spacing w:before="120" w:after="120"/>
        <w:ind w:left="992"/>
      </w:pPr>
      <w:r>
        <w:t xml:space="preserve">Ip1 é o índice da pavimentação correspondente ao mês do aniversário da proposta; </w:t>
      </w:r>
    </w:p>
    <w:p w14:paraId="6F29A7D7" w14:textId="77777777" w:rsidR="00971BD4" w:rsidRDefault="00971BD4" w:rsidP="00922E04">
      <w:pPr>
        <w:spacing w:before="120" w:after="120"/>
        <w:ind w:left="992"/>
      </w:pPr>
      <w:r>
        <w:t xml:space="preserve">Ip0 é o índice inicial da pavimentação correspondente ao mês de apresentação da proposta; </w:t>
      </w:r>
    </w:p>
    <w:p w14:paraId="510628C2" w14:textId="77777777" w:rsidR="00971BD4" w:rsidRDefault="00971BD4" w:rsidP="00922E04">
      <w:pPr>
        <w:spacing w:before="120" w:after="120"/>
        <w:ind w:left="992"/>
      </w:pPr>
      <w:r>
        <w:t xml:space="preserve">Id1 é o índice da drenagem correspondente ao mês do aniversário da proposta; </w:t>
      </w:r>
    </w:p>
    <w:p w14:paraId="332C3F70" w14:textId="77777777" w:rsidR="00971BD4" w:rsidRDefault="00971BD4" w:rsidP="00922E04">
      <w:pPr>
        <w:spacing w:before="120" w:after="120"/>
        <w:ind w:left="992"/>
      </w:pPr>
      <w:r>
        <w:t xml:space="preserve">Id0 é o índice inicial da drenagem correspondente ao mês de apresentação da proposta; </w:t>
      </w:r>
    </w:p>
    <w:p w14:paraId="2FE74F1E" w14:textId="77777777" w:rsidR="00971BD4" w:rsidRDefault="00971BD4" w:rsidP="00922E04">
      <w:pPr>
        <w:spacing w:before="120" w:after="120"/>
        <w:ind w:left="992"/>
      </w:pPr>
      <w:r>
        <w:t xml:space="preserve">It1 é o índice da terraplenagem correspondente ao mês do aniversário da proposta; </w:t>
      </w:r>
    </w:p>
    <w:p w14:paraId="5698A1C7" w14:textId="77777777" w:rsidR="00971BD4" w:rsidRDefault="00971BD4" w:rsidP="00922E04">
      <w:pPr>
        <w:spacing w:before="120" w:after="120"/>
        <w:ind w:left="992"/>
      </w:pPr>
      <w:r>
        <w:t xml:space="preserve">It0 é o índice inicial da terraplenagem correspondente ao mês de apresentação da proposta; </w:t>
      </w:r>
    </w:p>
    <w:p w14:paraId="1ED2E0BA" w14:textId="77777777" w:rsidR="00971BD4" w:rsidRDefault="00971BD4" w:rsidP="00922E04">
      <w:pPr>
        <w:spacing w:before="120" w:after="120"/>
        <w:ind w:left="992"/>
      </w:pPr>
      <w:r>
        <w:t xml:space="preserve">Iincc1 é o índice nacional da construção civil (INCC) correspondente ao mês do aniversário da proposta; </w:t>
      </w:r>
    </w:p>
    <w:p w14:paraId="1152E0EA" w14:textId="6CB94F5A" w:rsidR="00922E04" w:rsidRDefault="00971BD4" w:rsidP="00971BD4">
      <w:pPr>
        <w:spacing w:before="120" w:after="120"/>
        <w:ind w:left="992"/>
      </w:pPr>
      <w:r>
        <w:t>Iincc0 é o índice nacional da construção civil (INCC) inicial da mão de obra correspondente ao mês de apresentação da proposta.</w:t>
      </w:r>
    </w:p>
    <w:p w14:paraId="338B2C81" w14:textId="77777777" w:rsidR="00922E04" w:rsidRDefault="00922E04" w:rsidP="00922E04">
      <w:pPr>
        <w:pStyle w:val="Ttulo3"/>
        <w:numPr>
          <w:ilvl w:val="2"/>
          <w:numId w:val="120"/>
        </w:numPr>
        <w:tabs>
          <w:tab w:val="clear" w:pos="1015"/>
          <w:tab w:val="left" w:pos="142"/>
        </w:tabs>
        <w:spacing w:before="120" w:after="120"/>
        <w:ind w:left="1276" w:hanging="425"/>
      </w:pPr>
      <w:r>
        <w:t>Os índices a serem considerados no reajustamento serão extraídos das tabelas publicadas na revista Conjuntura Econômica, editada pela Fundação Getúlio Vargas, correspondente à coluna 37 da FGV – Pavimentação, cód. AO157972.</w:t>
      </w:r>
    </w:p>
    <w:p w14:paraId="43F60089" w14:textId="77777777" w:rsidR="00922E04" w:rsidRDefault="00922E04" w:rsidP="00922E04">
      <w:pPr>
        <w:pStyle w:val="Ttulo3"/>
        <w:numPr>
          <w:ilvl w:val="2"/>
          <w:numId w:val="120"/>
        </w:numPr>
        <w:tabs>
          <w:tab w:val="clear" w:pos="1015"/>
          <w:tab w:val="left" w:pos="142"/>
          <w:tab w:val="num" w:pos="1276"/>
        </w:tabs>
        <w:spacing w:before="120" w:after="120"/>
        <w:ind w:left="1276" w:hanging="425"/>
      </w:pPr>
      <w:r>
        <w:t>Os índices a serem considerados no reajustamento serão extraídos das tabelas publicadas na revista Conjuntura Econômica, editada pela Fundação Getúlio Vargas, correspondente à coluna 39A da FGV – Drenagem, cód. 1002385.</w:t>
      </w:r>
    </w:p>
    <w:p w14:paraId="384E0377" w14:textId="23E7CB51" w:rsidR="00971BD4" w:rsidRDefault="00971BD4" w:rsidP="00922E04">
      <w:pPr>
        <w:pStyle w:val="PargrafodaLista"/>
        <w:numPr>
          <w:ilvl w:val="2"/>
          <w:numId w:val="120"/>
        </w:numPr>
        <w:tabs>
          <w:tab w:val="clear" w:pos="1015"/>
          <w:tab w:val="num" w:pos="1560"/>
        </w:tabs>
        <w:ind w:left="1276" w:hanging="425"/>
        <w:rPr>
          <w:lang w:eastAsia="pt-BR"/>
        </w:rPr>
      </w:pPr>
      <w:r>
        <w:t>Os índices a serem considerados no reajustamento serão extraídos das tabelas publicadas na revista Conjuntura Econômica, editada pela Fundação Getúlio Vargas, correspondente à coluna 38 da FGV – Terraplenagem, cód. AO157956</w:t>
      </w:r>
      <w:r>
        <w:t>.</w:t>
      </w:r>
    </w:p>
    <w:p w14:paraId="1C6B0477" w14:textId="77777777" w:rsidR="00922E04" w:rsidRDefault="00922E04" w:rsidP="00922E04">
      <w:pPr>
        <w:pStyle w:val="Ttulo3"/>
        <w:numPr>
          <w:ilvl w:val="2"/>
          <w:numId w:val="120"/>
        </w:numPr>
        <w:tabs>
          <w:tab w:val="clear" w:pos="1015"/>
          <w:tab w:val="left" w:pos="142"/>
        </w:tabs>
        <w:spacing w:before="120" w:after="120"/>
        <w:ind w:left="1276" w:hanging="425"/>
      </w:pPr>
      <w:r>
        <w:t>Os índices a serem considerados no reajustamento serão extraídos das tabelas publicadas na revista Conjuntura Econômica, editada pela Fundação Getúlio Vargas, correspondente à coluna 6 da FGV – Índice Nacional de Custo da Construção (INCC), cód. 1464783.</w:t>
      </w:r>
    </w:p>
    <w:p w14:paraId="3AC99A72" w14:textId="2308A38F" w:rsidR="006221FC" w:rsidRPr="00C03740" w:rsidRDefault="006221FC" w:rsidP="00905560"/>
    <w:p w14:paraId="6336E526" w14:textId="77777777" w:rsidR="006221FC" w:rsidRPr="00C03740" w:rsidRDefault="006221FC" w:rsidP="007A192F">
      <w:pPr>
        <w:pStyle w:val="Ttulo2"/>
        <w:numPr>
          <w:ilvl w:val="1"/>
          <w:numId w:val="34"/>
        </w:numPr>
        <w:ind w:left="851" w:hanging="851"/>
        <w:rPr>
          <w:szCs w:val="20"/>
        </w:rPr>
      </w:pPr>
      <w:r w:rsidRPr="00C03740">
        <w:rPr>
          <w:szCs w:val="20"/>
        </w:rPr>
        <w:t xml:space="preserve">Observado o disposto no item 13.1, a variação do índice de reajustamento será calculada </w:t>
      </w:r>
      <w:r w:rsidRPr="00C03740">
        <w:rPr>
          <w:i/>
          <w:szCs w:val="20"/>
        </w:rPr>
        <w:t>pro rata die</w:t>
      </w:r>
      <w:r w:rsidRPr="00C03740">
        <w:rPr>
          <w:szCs w:val="20"/>
        </w:rPr>
        <w:t>, respeitado o período de execução do objeto do contrato.</w:t>
      </w:r>
    </w:p>
    <w:p w14:paraId="4C01C58F" w14:textId="77777777" w:rsidR="006221FC" w:rsidRPr="00C03740" w:rsidRDefault="006221FC" w:rsidP="00905560"/>
    <w:p w14:paraId="7B04E838" w14:textId="77777777" w:rsidR="00830119" w:rsidRPr="00C03740" w:rsidRDefault="00830119" w:rsidP="007A192F">
      <w:pPr>
        <w:pStyle w:val="Ttulo2"/>
        <w:numPr>
          <w:ilvl w:val="1"/>
          <w:numId w:val="34"/>
        </w:numPr>
        <w:ind w:left="851" w:hanging="851"/>
        <w:rPr>
          <w:szCs w:val="20"/>
        </w:rPr>
      </w:pPr>
      <w:r w:rsidRPr="00C03740">
        <w:rPr>
          <w:szCs w:val="20"/>
        </w:rPr>
        <w:t>Caso haja mudança de data base nestes índices, deve-se primeiro calcular o valor do índice na data base original utilizando-se a seguinte fórmula:</w:t>
      </w:r>
    </w:p>
    <w:p w14:paraId="064DB46B" w14:textId="77777777" w:rsidR="00830119" w:rsidRPr="00C03740" w:rsidRDefault="00830119" w:rsidP="00830119">
      <w:pPr>
        <w:rPr>
          <w:szCs w:val="20"/>
        </w:rPr>
      </w:pPr>
    </w:p>
    <w:p w14:paraId="6E0F1AF3" w14:textId="77777777" w:rsidR="00830119" w:rsidRPr="00C03740" w:rsidRDefault="00510A4D" w:rsidP="00830119">
      <w:pPr>
        <w:rPr>
          <w:szCs w:val="20"/>
          <w:lang w:eastAsia="pt-BR"/>
        </w:rPr>
      </w:pPr>
      <m:oMathPara>
        <m:oMathParaPr>
          <m:jc m:val="center"/>
        </m:oMathParaPr>
        <m:oMath>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Mês2</m:t>
              </m:r>
            </m:sup>
          </m:sSubSup>
          <m:r>
            <m:rPr>
              <m:sty m:val="p"/>
            </m:rPr>
            <w:rPr>
              <w:rFonts w:ascii="Cambria Math" w:hAnsi="Cambria Math"/>
              <w:szCs w:val="20"/>
              <w:lang w:eastAsia="pt-BR"/>
            </w:rPr>
            <m:t>=</m:t>
          </m:r>
          <m:f>
            <m:fPr>
              <m:ctrlPr>
                <w:rPr>
                  <w:rFonts w:ascii="Cambria Math" w:hAnsi="Cambria Math"/>
                  <w:szCs w:val="20"/>
                  <w:lang w:eastAsia="pt-BR"/>
                </w:rPr>
              </m:ctrlPr>
            </m:fPr>
            <m:num>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DB2</m:t>
                  </m:r>
                </m:sub>
                <m:sup>
                  <m:r>
                    <m:rPr>
                      <m:sty m:val="p"/>
                    </m:rPr>
                    <w:rPr>
                      <w:rFonts w:ascii="Cambria Math" w:hAnsi="Cambria Math"/>
                      <w:szCs w:val="20"/>
                      <w:lang w:eastAsia="pt-BR"/>
                    </w:rPr>
                    <m:t>Mês2</m:t>
                  </m:r>
                </m:sup>
              </m:sSubSup>
              <m:r>
                <m:rPr>
                  <m:sty m:val="p"/>
                </m:rPr>
                <w:rPr>
                  <w:rFonts w:ascii="Cambria Math" w:hAnsi="Cambria Math"/>
                  <w:szCs w:val="20"/>
                  <w:lang w:eastAsia="pt-BR"/>
                </w:rPr>
                <m:t>×</m:t>
              </m:r>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Mês1</m:t>
                  </m:r>
                </m:sup>
              </m:sSubSup>
            </m:num>
            <m:den>
              <m:r>
                <m:rPr>
                  <m:sty m:val="p"/>
                </m:rPr>
                <w:rPr>
                  <w:rFonts w:ascii="Cambria Math" w:hAnsi="Cambria Math"/>
                  <w:szCs w:val="20"/>
                  <w:lang w:eastAsia="pt-BR"/>
                </w:rPr>
                <m:t>100</m:t>
              </m:r>
            </m:den>
          </m:f>
        </m:oMath>
      </m:oMathPara>
    </w:p>
    <w:p w14:paraId="5489D150" w14:textId="77777777" w:rsidR="00830119" w:rsidRPr="00C03740" w:rsidRDefault="00830119" w:rsidP="00830119">
      <w:pPr>
        <w:rPr>
          <w:szCs w:val="20"/>
        </w:rPr>
      </w:pPr>
    </w:p>
    <w:p w14:paraId="462FDFC6" w14:textId="77777777" w:rsidR="00830119" w:rsidRPr="00C03740" w:rsidRDefault="00830119" w:rsidP="00830119">
      <w:pPr>
        <w:rPr>
          <w:szCs w:val="20"/>
        </w:rPr>
      </w:pPr>
      <w:r w:rsidRPr="00C03740">
        <w:rPr>
          <w:szCs w:val="20"/>
        </w:rPr>
        <w:t>Sendo:</w:t>
      </w:r>
    </w:p>
    <w:p w14:paraId="35A8967B" w14:textId="77777777" w:rsidR="00830119" w:rsidRPr="00C03740" w:rsidRDefault="00510A4D" w:rsidP="00FB4834">
      <w:pPr>
        <w:pStyle w:val="PargrafodaLista"/>
        <w:numPr>
          <w:ilvl w:val="0"/>
          <w:numId w:val="2"/>
        </w:numPr>
        <w:rPr>
          <w:szCs w:val="20"/>
        </w:rPr>
      </w:pPr>
      <m:oMath>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DB1</m:t>
            </m:r>
          </m:sub>
          <m:sup>
            <m:r>
              <m:rPr>
                <m:sty m:val="p"/>
              </m:rPr>
              <w:rPr>
                <w:rFonts w:ascii="Cambria Math" w:hAnsi="Cambria Math"/>
                <w:szCs w:val="20"/>
              </w:rPr>
              <m:t>Mês2</m:t>
            </m:r>
          </m:sup>
        </m:sSubSup>
      </m:oMath>
      <w:r w:rsidR="00830119" w:rsidRPr="00C03740">
        <w:rPr>
          <w:szCs w:val="20"/>
        </w:rPr>
        <w:t xml:space="preserve"> = Valor desejado. Índice do mês de reajuste com data base original.</w:t>
      </w:r>
    </w:p>
    <w:p w14:paraId="1FA1C793" w14:textId="77777777" w:rsidR="00830119" w:rsidRPr="00C03740" w:rsidRDefault="00510A4D" w:rsidP="00FB4834">
      <w:pPr>
        <w:pStyle w:val="PargrafodaLista"/>
        <w:numPr>
          <w:ilvl w:val="0"/>
          <w:numId w:val="2"/>
        </w:numPr>
        <w:rPr>
          <w:szCs w:val="20"/>
        </w:rPr>
      </w:pPr>
      <m:oMath>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DB2</m:t>
            </m:r>
          </m:sub>
          <m:sup>
            <m:r>
              <m:rPr>
                <m:sty m:val="p"/>
              </m:rPr>
              <w:rPr>
                <w:rFonts w:ascii="Cambria Math" w:hAnsi="Cambria Math"/>
                <w:szCs w:val="20"/>
              </w:rPr>
              <m:t>Mês2</m:t>
            </m:r>
          </m:sup>
        </m:sSubSup>
      </m:oMath>
      <w:r w:rsidR="00830119" w:rsidRPr="00C03740">
        <w:rPr>
          <w:szCs w:val="20"/>
        </w:rPr>
        <w:t xml:space="preserve"> = Índice do mês de reajuste com a nova data base.</w:t>
      </w:r>
    </w:p>
    <w:p w14:paraId="1C72128B" w14:textId="77777777" w:rsidR="00830119" w:rsidRPr="00C03740" w:rsidRDefault="00510A4D" w:rsidP="00FB4834">
      <w:pPr>
        <w:pStyle w:val="PargrafodaLista"/>
        <w:numPr>
          <w:ilvl w:val="0"/>
          <w:numId w:val="2"/>
        </w:numPr>
        <w:rPr>
          <w:szCs w:val="20"/>
        </w:rPr>
      </w:pPr>
      <m:oMath>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DB1</m:t>
            </m:r>
          </m:sub>
          <m:sup>
            <m:r>
              <m:rPr>
                <m:sty m:val="p"/>
              </m:rPr>
              <w:rPr>
                <w:rFonts w:ascii="Cambria Math" w:hAnsi="Cambria Math"/>
                <w:szCs w:val="20"/>
              </w:rPr>
              <m:t>Mês1</m:t>
            </m:r>
          </m:sup>
        </m:sSubSup>
      </m:oMath>
      <w:r w:rsidR="00830119" w:rsidRPr="00C03740">
        <w:rPr>
          <w:szCs w:val="20"/>
        </w:rPr>
        <w:t xml:space="preserve"> = Índice do mês em que mudou a tabela, na data base original.</w:t>
      </w:r>
    </w:p>
    <w:p w14:paraId="5F3E248D" w14:textId="77777777" w:rsidR="00830119" w:rsidRDefault="00830119" w:rsidP="00830119">
      <w:pPr>
        <w:rPr>
          <w:szCs w:val="20"/>
        </w:rPr>
      </w:pPr>
    </w:p>
    <w:p w14:paraId="024DB7FA" w14:textId="77777777" w:rsidR="0075782D" w:rsidRPr="00C03740" w:rsidRDefault="0075782D" w:rsidP="00830119">
      <w:pPr>
        <w:rPr>
          <w:szCs w:val="20"/>
        </w:rPr>
      </w:pPr>
    </w:p>
    <w:p w14:paraId="6E0D2F0E" w14:textId="77777777" w:rsidR="00373738" w:rsidRPr="00C03740" w:rsidRDefault="00373738" w:rsidP="007A192F">
      <w:pPr>
        <w:pStyle w:val="Ttulo1"/>
        <w:numPr>
          <w:ilvl w:val="0"/>
          <w:numId w:val="34"/>
        </w:numPr>
        <w:tabs>
          <w:tab w:val="left" w:pos="851"/>
        </w:tabs>
        <w:ind w:left="851" w:hanging="851"/>
        <w:rPr>
          <w:b w:val="0"/>
          <w:bCs/>
          <w:szCs w:val="20"/>
        </w:rPr>
      </w:pPr>
      <w:bookmarkStart w:id="32" w:name="_Ref494316114"/>
      <w:bookmarkStart w:id="33" w:name="_Toc169780669"/>
      <w:r w:rsidRPr="00C03740">
        <w:rPr>
          <w:szCs w:val="20"/>
        </w:rPr>
        <w:t>MULTAS</w:t>
      </w:r>
      <w:bookmarkEnd w:id="32"/>
      <w:bookmarkEnd w:id="33"/>
      <w:r w:rsidRPr="00C03740">
        <w:rPr>
          <w:b w:val="0"/>
          <w:bCs/>
          <w:szCs w:val="20"/>
        </w:rPr>
        <w:t xml:space="preserve"> </w:t>
      </w:r>
    </w:p>
    <w:p w14:paraId="0AD31344" w14:textId="77777777" w:rsidR="00373738" w:rsidRPr="00C03740" w:rsidRDefault="00373738" w:rsidP="00373738">
      <w:pPr>
        <w:tabs>
          <w:tab w:val="left" w:pos="993"/>
        </w:tabs>
        <w:ind w:left="993"/>
        <w:rPr>
          <w:b/>
          <w:bCs/>
          <w:szCs w:val="20"/>
        </w:rPr>
      </w:pPr>
    </w:p>
    <w:p w14:paraId="5E96CFD3" w14:textId="4F6DC531" w:rsidR="00373738" w:rsidRPr="0075782D" w:rsidRDefault="00373738" w:rsidP="007A192F">
      <w:pPr>
        <w:pStyle w:val="Ttulo2"/>
        <w:numPr>
          <w:ilvl w:val="1"/>
          <w:numId w:val="34"/>
        </w:numPr>
        <w:tabs>
          <w:tab w:val="left" w:pos="851"/>
        </w:tabs>
        <w:ind w:left="851" w:hanging="851"/>
        <w:rPr>
          <w:b/>
          <w:bCs/>
          <w:szCs w:val="20"/>
        </w:rPr>
      </w:pPr>
      <w:r w:rsidRPr="0075782D">
        <w:rPr>
          <w:szCs w:val="20"/>
        </w:rPr>
        <w:t>Nos casos de inexecução total do contrato, por culpa exclusiva da CONTRATADA, cabe a aplicação de multa de 10% (dez por cento) do contrato, independente das demais sanções previstas no Regulamento Interno de Licitações e Contratos.</w:t>
      </w:r>
    </w:p>
    <w:p w14:paraId="5AAFAD5D" w14:textId="77777777" w:rsidR="00373738" w:rsidRPr="0075782D" w:rsidRDefault="00373738" w:rsidP="00373738">
      <w:pPr>
        <w:tabs>
          <w:tab w:val="left" w:pos="993"/>
        </w:tabs>
        <w:ind w:left="993" w:hanging="993"/>
        <w:rPr>
          <w:b/>
          <w:bCs/>
          <w:szCs w:val="20"/>
        </w:rPr>
      </w:pPr>
    </w:p>
    <w:p w14:paraId="209AAF37" w14:textId="77777777" w:rsidR="00373738" w:rsidRPr="0075782D" w:rsidRDefault="00373738" w:rsidP="007A192F">
      <w:pPr>
        <w:pStyle w:val="Ttulo2"/>
        <w:numPr>
          <w:ilvl w:val="1"/>
          <w:numId w:val="34"/>
        </w:numPr>
        <w:tabs>
          <w:tab w:val="left" w:pos="851"/>
        </w:tabs>
        <w:ind w:left="851" w:hanging="851"/>
        <w:rPr>
          <w:b/>
          <w:bCs/>
          <w:szCs w:val="20"/>
        </w:rPr>
      </w:pPr>
      <w:bookmarkStart w:id="34" w:name="_Hlk526499167"/>
      <w:r w:rsidRPr="0075782D">
        <w:rPr>
          <w:szCs w:val="20"/>
        </w:rPr>
        <w:lastRenderedPageBreak/>
        <w:t>Nos casos de inexecução parcial do objeto, por culpa exclusiva da CONTRATADA, será cobrada multa de 10% (dez por cento) do valor da parte não executada do contrato, sem prejuízo da responsabilidade civil e perdas das garantias contratuais.</w:t>
      </w:r>
    </w:p>
    <w:p w14:paraId="69409011" w14:textId="77777777" w:rsidR="00373738" w:rsidRPr="0075782D" w:rsidRDefault="00373738" w:rsidP="00373738">
      <w:pPr>
        <w:tabs>
          <w:tab w:val="left" w:pos="993"/>
        </w:tabs>
        <w:ind w:left="993" w:hanging="993"/>
        <w:rPr>
          <w:b/>
          <w:bCs/>
          <w:szCs w:val="20"/>
        </w:rPr>
      </w:pPr>
    </w:p>
    <w:p w14:paraId="6CE3DA21" w14:textId="77777777" w:rsidR="00373738" w:rsidRPr="0075782D" w:rsidRDefault="00373738" w:rsidP="007A192F">
      <w:pPr>
        <w:pStyle w:val="Ttulo2"/>
        <w:numPr>
          <w:ilvl w:val="1"/>
          <w:numId w:val="34"/>
        </w:numPr>
        <w:tabs>
          <w:tab w:val="left" w:pos="851"/>
        </w:tabs>
        <w:ind w:left="851" w:hanging="851"/>
        <w:rPr>
          <w:b/>
          <w:bCs/>
          <w:szCs w:val="20"/>
        </w:rPr>
      </w:pPr>
      <w:r w:rsidRPr="0075782D">
        <w:rPr>
          <w:szCs w:val="20"/>
        </w:rPr>
        <w:t>Nos casos de atrasos na execução de serviços descritos no cronograma físico do objeto ou no atendimento às exigências contratuais e editalícias, por conta exclusiva da CONTRATADA, aplicar-se-á multa moratória conforme os graus de penalidades estabelecidos abaixo:</w:t>
      </w:r>
    </w:p>
    <w:p w14:paraId="7C340AC9" w14:textId="77777777" w:rsidR="00373738" w:rsidRPr="0075782D" w:rsidRDefault="00373738" w:rsidP="00373738">
      <w:pPr>
        <w:tabs>
          <w:tab w:val="left" w:pos="993"/>
        </w:tabs>
        <w:ind w:left="993" w:hanging="993"/>
        <w:rPr>
          <w:b/>
          <w:bCs/>
          <w:szCs w:val="20"/>
        </w:rPr>
      </w:pPr>
    </w:p>
    <w:bookmarkEnd w:id="34"/>
    <w:p w14:paraId="738EC950" w14:textId="77777777" w:rsidR="00373738" w:rsidRPr="0075782D" w:rsidRDefault="00373738" w:rsidP="00373738">
      <w:pPr>
        <w:tabs>
          <w:tab w:val="left" w:pos="993"/>
        </w:tabs>
        <w:ind w:left="993"/>
        <w:rPr>
          <w:szCs w:val="20"/>
          <w:u w:val="single"/>
        </w:rPr>
      </w:pPr>
      <w:r w:rsidRPr="0075782D">
        <w:rPr>
          <w:szCs w:val="20"/>
          <w:u w:val="single"/>
        </w:rPr>
        <w:t>Graus de Penalidade:</w:t>
      </w:r>
    </w:p>
    <w:p w14:paraId="47CDEB7D" w14:textId="77777777" w:rsidR="00373738" w:rsidRPr="0075782D" w:rsidRDefault="00373738" w:rsidP="00373738">
      <w:pPr>
        <w:tabs>
          <w:tab w:val="left" w:pos="993"/>
        </w:tabs>
        <w:ind w:left="993"/>
        <w:rPr>
          <w:szCs w:val="20"/>
        </w:rPr>
      </w:pPr>
      <w:r w:rsidRPr="0075782D">
        <w:rPr>
          <w:szCs w:val="20"/>
        </w:rPr>
        <w:t>Grau 01 – multa de R$ 100,00 (cem reais) por dia de atraso;</w:t>
      </w:r>
    </w:p>
    <w:p w14:paraId="41CFE3C4" w14:textId="77777777" w:rsidR="00373738" w:rsidRPr="0075782D" w:rsidRDefault="00373738" w:rsidP="00373738">
      <w:pPr>
        <w:tabs>
          <w:tab w:val="left" w:pos="993"/>
        </w:tabs>
        <w:ind w:left="993"/>
        <w:rPr>
          <w:szCs w:val="20"/>
        </w:rPr>
      </w:pPr>
      <w:r w:rsidRPr="0075782D">
        <w:rPr>
          <w:szCs w:val="20"/>
        </w:rPr>
        <w:t>Grau 02 – multa de R$ 500,00 (quinhentos reais) por dia;</w:t>
      </w:r>
    </w:p>
    <w:p w14:paraId="5F61A95F" w14:textId="77777777" w:rsidR="00373738" w:rsidRPr="0075782D" w:rsidRDefault="00373738" w:rsidP="00373738">
      <w:pPr>
        <w:tabs>
          <w:tab w:val="left" w:pos="993"/>
        </w:tabs>
        <w:ind w:left="993"/>
        <w:rPr>
          <w:szCs w:val="20"/>
        </w:rPr>
      </w:pPr>
      <w:r w:rsidRPr="0075782D">
        <w:rPr>
          <w:szCs w:val="20"/>
        </w:rPr>
        <w:t xml:space="preserve">Grau 03 – multa de 0,2% </w:t>
      </w:r>
      <w:r w:rsidR="00CC4DB7" w:rsidRPr="0075782D">
        <w:rPr>
          <w:szCs w:val="20"/>
        </w:rPr>
        <w:t xml:space="preserve">(dois décimos por cento) </w:t>
      </w:r>
      <w:r w:rsidRPr="0075782D">
        <w:rPr>
          <w:szCs w:val="20"/>
        </w:rPr>
        <w:t>por dia sobre o valor total do item estimado no cronograma físico-financeiro para o período;</w:t>
      </w:r>
    </w:p>
    <w:p w14:paraId="40AB932E" w14:textId="77777777" w:rsidR="00373738" w:rsidRPr="0075782D" w:rsidRDefault="00373738" w:rsidP="00373738">
      <w:pPr>
        <w:tabs>
          <w:tab w:val="left" w:pos="993"/>
        </w:tabs>
        <w:ind w:left="993"/>
        <w:rPr>
          <w:szCs w:val="20"/>
        </w:rPr>
      </w:pPr>
      <w:r w:rsidRPr="0075782D">
        <w:rPr>
          <w:szCs w:val="20"/>
        </w:rPr>
        <w:t xml:space="preserve">Grau 04 – multa de 0,2% </w:t>
      </w:r>
      <w:r w:rsidR="00CC4DB7" w:rsidRPr="0075782D">
        <w:rPr>
          <w:szCs w:val="20"/>
        </w:rPr>
        <w:t xml:space="preserve">(dois décimos por cento) </w:t>
      </w:r>
      <w:r w:rsidRPr="0075782D">
        <w:rPr>
          <w:szCs w:val="20"/>
        </w:rPr>
        <w:t>por dia sobre o valor contratual atualizado.</w:t>
      </w:r>
    </w:p>
    <w:p w14:paraId="113A143F" w14:textId="77777777" w:rsidR="00373738" w:rsidRPr="0075782D" w:rsidRDefault="00373738" w:rsidP="00373738">
      <w:pPr>
        <w:tabs>
          <w:tab w:val="left" w:pos="993"/>
        </w:tabs>
        <w:ind w:left="993"/>
        <w:rPr>
          <w:szCs w:val="20"/>
        </w:rPr>
      </w:pPr>
    </w:p>
    <w:p w14:paraId="7C2761C4" w14:textId="77777777" w:rsidR="00373738" w:rsidRPr="0075782D" w:rsidRDefault="00373738" w:rsidP="00373738">
      <w:pPr>
        <w:tabs>
          <w:tab w:val="left" w:pos="993"/>
        </w:tabs>
        <w:ind w:left="993"/>
        <w:jc w:val="center"/>
        <w:rPr>
          <w:b/>
          <w:szCs w:val="20"/>
        </w:rPr>
      </w:pPr>
      <w:r w:rsidRPr="0075782D">
        <w:rPr>
          <w:b/>
          <w:szCs w:val="20"/>
        </w:rPr>
        <w:t>Tabela 01 – Inadimplências e o respectivo grau de penalidade</w:t>
      </w:r>
    </w:p>
    <w:tbl>
      <w:tblPr>
        <w:tblW w:w="853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7"/>
        <w:gridCol w:w="1451"/>
      </w:tblGrid>
      <w:tr w:rsidR="0075782D" w:rsidRPr="0075782D" w14:paraId="4AEC1B50" w14:textId="77777777" w:rsidTr="008E6B16">
        <w:tc>
          <w:tcPr>
            <w:tcW w:w="7087" w:type="dxa"/>
            <w:shd w:val="clear" w:color="auto" w:fill="auto"/>
            <w:vAlign w:val="center"/>
          </w:tcPr>
          <w:p w14:paraId="0DDE94D7" w14:textId="77777777" w:rsidR="00373738" w:rsidRPr="0075782D" w:rsidRDefault="00373738" w:rsidP="008E6B16">
            <w:pPr>
              <w:ind w:left="459" w:hanging="426"/>
              <w:jc w:val="center"/>
              <w:rPr>
                <w:b/>
                <w:szCs w:val="20"/>
              </w:rPr>
            </w:pPr>
            <w:bookmarkStart w:id="35" w:name="_Hlk524618255"/>
            <w:bookmarkStart w:id="36" w:name="_Hlk524618173"/>
            <w:bookmarkStart w:id="37" w:name="_Hlk525742726"/>
            <w:bookmarkStart w:id="38" w:name="_Hlk524618225"/>
            <w:r w:rsidRPr="0075782D">
              <w:rPr>
                <w:b/>
                <w:szCs w:val="20"/>
              </w:rPr>
              <w:t>Inadimplências</w:t>
            </w:r>
          </w:p>
        </w:tc>
        <w:tc>
          <w:tcPr>
            <w:tcW w:w="1451" w:type="dxa"/>
            <w:shd w:val="clear" w:color="auto" w:fill="auto"/>
          </w:tcPr>
          <w:p w14:paraId="2F00C0AB" w14:textId="77777777" w:rsidR="00373738" w:rsidRPr="0075782D" w:rsidRDefault="00373738" w:rsidP="008E6B16">
            <w:pPr>
              <w:tabs>
                <w:tab w:val="left" w:pos="993"/>
              </w:tabs>
              <w:jc w:val="center"/>
              <w:rPr>
                <w:b/>
                <w:szCs w:val="20"/>
              </w:rPr>
            </w:pPr>
            <w:r w:rsidRPr="0075782D">
              <w:rPr>
                <w:b/>
                <w:szCs w:val="20"/>
              </w:rPr>
              <w:t>Grau de Penalidade</w:t>
            </w:r>
          </w:p>
        </w:tc>
      </w:tr>
      <w:tr w:rsidR="0075782D" w:rsidRPr="0075782D" w14:paraId="62E86A79" w14:textId="77777777" w:rsidTr="008E6B16">
        <w:tc>
          <w:tcPr>
            <w:tcW w:w="7087" w:type="dxa"/>
            <w:shd w:val="clear" w:color="auto" w:fill="auto"/>
          </w:tcPr>
          <w:p w14:paraId="5EE0B8EF" w14:textId="77777777" w:rsidR="00373738" w:rsidRPr="0075782D" w:rsidRDefault="00373738" w:rsidP="009317F5">
            <w:pPr>
              <w:numPr>
                <w:ilvl w:val="0"/>
                <w:numId w:val="27"/>
              </w:numPr>
              <w:ind w:left="459" w:hanging="426"/>
              <w:rPr>
                <w:szCs w:val="20"/>
              </w:rPr>
            </w:pPr>
            <w:r w:rsidRPr="0075782D">
              <w:rPr>
                <w:szCs w:val="20"/>
              </w:rPr>
              <w:t>Pelo não atendimento à determinação estipulada pela FISCALIZAÇÃO, no prazo por ela estabelecido, desde que seja comunicada à CONTRATADA através do registro no Diário de Obras ou no Livro de Ocorrências ou por outro documento escrito.</w:t>
            </w:r>
          </w:p>
        </w:tc>
        <w:tc>
          <w:tcPr>
            <w:tcW w:w="1451" w:type="dxa"/>
            <w:shd w:val="clear" w:color="auto" w:fill="auto"/>
          </w:tcPr>
          <w:p w14:paraId="6E237FBD" w14:textId="77777777" w:rsidR="00373738" w:rsidRPr="0075782D" w:rsidRDefault="00373738" w:rsidP="008E6B16">
            <w:pPr>
              <w:tabs>
                <w:tab w:val="left" w:pos="993"/>
              </w:tabs>
              <w:jc w:val="center"/>
              <w:rPr>
                <w:szCs w:val="20"/>
              </w:rPr>
            </w:pPr>
            <w:r w:rsidRPr="0075782D">
              <w:rPr>
                <w:szCs w:val="20"/>
              </w:rPr>
              <w:t>01</w:t>
            </w:r>
          </w:p>
        </w:tc>
      </w:tr>
      <w:tr w:rsidR="0075782D" w:rsidRPr="0075782D" w14:paraId="5AE9FBFC" w14:textId="77777777" w:rsidTr="008E6B16">
        <w:tc>
          <w:tcPr>
            <w:tcW w:w="7087" w:type="dxa"/>
            <w:shd w:val="clear" w:color="auto" w:fill="auto"/>
          </w:tcPr>
          <w:p w14:paraId="094984B1" w14:textId="77777777" w:rsidR="00373738" w:rsidRPr="0075782D" w:rsidRDefault="00373738" w:rsidP="009317F5">
            <w:pPr>
              <w:numPr>
                <w:ilvl w:val="0"/>
                <w:numId w:val="27"/>
              </w:numPr>
              <w:ind w:left="459" w:hanging="426"/>
              <w:rPr>
                <w:szCs w:val="20"/>
              </w:rPr>
            </w:pPr>
            <w:r w:rsidRPr="0075782D">
              <w:rPr>
                <w:szCs w:val="20"/>
              </w:rPr>
              <w:t>Pela não apresentação de itens exigidos em cláusulas editalícias ou contratuais, dentro do prazo estabelecido.</w:t>
            </w:r>
          </w:p>
        </w:tc>
        <w:tc>
          <w:tcPr>
            <w:tcW w:w="1451" w:type="dxa"/>
            <w:shd w:val="clear" w:color="auto" w:fill="auto"/>
          </w:tcPr>
          <w:p w14:paraId="647440E2" w14:textId="77777777" w:rsidR="00373738" w:rsidRPr="0075782D" w:rsidRDefault="00373738" w:rsidP="008E6B16">
            <w:pPr>
              <w:tabs>
                <w:tab w:val="left" w:pos="993"/>
              </w:tabs>
              <w:jc w:val="center"/>
              <w:rPr>
                <w:szCs w:val="20"/>
              </w:rPr>
            </w:pPr>
            <w:r w:rsidRPr="0075782D">
              <w:rPr>
                <w:szCs w:val="20"/>
              </w:rPr>
              <w:t>02</w:t>
            </w:r>
          </w:p>
        </w:tc>
      </w:tr>
      <w:tr w:rsidR="0075782D" w:rsidRPr="0075782D" w14:paraId="402F4642" w14:textId="77777777" w:rsidTr="008E6B16">
        <w:tc>
          <w:tcPr>
            <w:tcW w:w="7087" w:type="dxa"/>
            <w:shd w:val="clear" w:color="auto" w:fill="auto"/>
          </w:tcPr>
          <w:p w14:paraId="5D74E33D" w14:textId="77777777" w:rsidR="00373738" w:rsidRPr="0075782D" w:rsidRDefault="00373738" w:rsidP="009317F5">
            <w:pPr>
              <w:numPr>
                <w:ilvl w:val="0"/>
                <w:numId w:val="27"/>
              </w:numPr>
              <w:ind w:left="459" w:hanging="426"/>
              <w:rPr>
                <w:szCs w:val="20"/>
              </w:rPr>
            </w:pPr>
            <w:r w:rsidRPr="0075782D">
              <w:rPr>
                <w:szCs w:val="20"/>
              </w:rPr>
              <w:t>Por dificultar ou impedir o acesso da FISCALIZAÇÃO a documentos, materiais e canteiros de obras.</w:t>
            </w:r>
          </w:p>
        </w:tc>
        <w:tc>
          <w:tcPr>
            <w:tcW w:w="1451" w:type="dxa"/>
            <w:shd w:val="clear" w:color="auto" w:fill="auto"/>
          </w:tcPr>
          <w:p w14:paraId="683E7C31" w14:textId="77777777" w:rsidR="00373738" w:rsidRPr="0075782D" w:rsidRDefault="00373738" w:rsidP="008E6B16">
            <w:pPr>
              <w:tabs>
                <w:tab w:val="left" w:pos="993"/>
              </w:tabs>
              <w:jc w:val="center"/>
              <w:rPr>
                <w:szCs w:val="20"/>
              </w:rPr>
            </w:pPr>
            <w:r w:rsidRPr="0075782D">
              <w:rPr>
                <w:szCs w:val="20"/>
              </w:rPr>
              <w:t>02</w:t>
            </w:r>
          </w:p>
        </w:tc>
      </w:tr>
      <w:tr w:rsidR="0075782D" w:rsidRPr="0075782D" w14:paraId="78B5971E" w14:textId="77777777" w:rsidTr="008E6B16">
        <w:tc>
          <w:tcPr>
            <w:tcW w:w="7087" w:type="dxa"/>
            <w:shd w:val="clear" w:color="auto" w:fill="auto"/>
          </w:tcPr>
          <w:p w14:paraId="70A71F60" w14:textId="77777777" w:rsidR="00373738" w:rsidRPr="0075782D" w:rsidRDefault="00373738" w:rsidP="009317F5">
            <w:pPr>
              <w:numPr>
                <w:ilvl w:val="0"/>
                <w:numId w:val="27"/>
              </w:numPr>
              <w:ind w:left="459" w:hanging="426"/>
              <w:rPr>
                <w:szCs w:val="20"/>
              </w:rPr>
            </w:pPr>
            <w:r w:rsidRPr="0075782D">
              <w:rPr>
                <w:szCs w:val="20"/>
              </w:rPr>
              <w:t>Pelo atraso no cumprimento dos prazos estabelecidos no Cronograma Físico do objeto, desde que injustificados ou cuja justificativa não tenha sido aceita pela FISCALIZAÇÃO.</w:t>
            </w:r>
          </w:p>
        </w:tc>
        <w:tc>
          <w:tcPr>
            <w:tcW w:w="1451" w:type="dxa"/>
            <w:shd w:val="clear" w:color="auto" w:fill="auto"/>
          </w:tcPr>
          <w:p w14:paraId="566B9811" w14:textId="77777777" w:rsidR="00373738" w:rsidRPr="0075782D" w:rsidRDefault="00373738" w:rsidP="008E6B16">
            <w:pPr>
              <w:tabs>
                <w:tab w:val="left" w:pos="993"/>
              </w:tabs>
              <w:jc w:val="center"/>
              <w:rPr>
                <w:szCs w:val="20"/>
              </w:rPr>
            </w:pPr>
            <w:r w:rsidRPr="0075782D">
              <w:rPr>
                <w:szCs w:val="20"/>
              </w:rPr>
              <w:t>03</w:t>
            </w:r>
          </w:p>
        </w:tc>
      </w:tr>
      <w:tr w:rsidR="0075782D" w:rsidRPr="0075782D" w14:paraId="53115EC4" w14:textId="77777777" w:rsidTr="008E6B16">
        <w:tc>
          <w:tcPr>
            <w:tcW w:w="7087" w:type="dxa"/>
            <w:shd w:val="clear" w:color="auto" w:fill="auto"/>
          </w:tcPr>
          <w:p w14:paraId="69735D05" w14:textId="77777777" w:rsidR="00373738" w:rsidRPr="0075782D" w:rsidRDefault="00373738" w:rsidP="009317F5">
            <w:pPr>
              <w:numPr>
                <w:ilvl w:val="0"/>
                <w:numId w:val="27"/>
              </w:numPr>
              <w:ind w:left="459" w:hanging="426"/>
              <w:rPr>
                <w:szCs w:val="20"/>
              </w:rPr>
            </w:pPr>
            <w:r w:rsidRPr="0075782D">
              <w:rPr>
                <w:szCs w:val="20"/>
              </w:rPr>
              <w:t>Pelo atraso na conclusão do objeto, em conformidade com o prazo contratado ou aditado.</w:t>
            </w:r>
          </w:p>
        </w:tc>
        <w:tc>
          <w:tcPr>
            <w:tcW w:w="1451" w:type="dxa"/>
            <w:shd w:val="clear" w:color="auto" w:fill="auto"/>
          </w:tcPr>
          <w:p w14:paraId="09C4843A" w14:textId="77777777" w:rsidR="00373738" w:rsidRPr="0075782D" w:rsidRDefault="00373738" w:rsidP="008E6B16">
            <w:pPr>
              <w:tabs>
                <w:tab w:val="left" w:pos="993"/>
              </w:tabs>
              <w:jc w:val="center"/>
              <w:rPr>
                <w:szCs w:val="20"/>
              </w:rPr>
            </w:pPr>
            <w:r w:rsidRPr="0075782D">
              <w:rPr>
                <w:szCs w:val="20"/>
              </w:rPr>
              <w:t>04</w:t>
            </w:r>
          </w:p>
        </w:tc>
      </w:tr>
      <w:bookmarkEnd w:id="35"/>
      <w:bookmarkEnd w:id="36"/>
    </w:tbl>
    <w:p w14:paraId="5C6D59CC" w14:textId="77777777" w:rsidR="00373738" w:rsidRPr="00C03740" w:rsidRDefault="00373738" w:rsidP="00373738">
      <w:pPr>
        <w:tabs>
          <w:tab w:val="left" w:pos="993"/>
        </w:tabs>
        <w:rPr>
          <w:szCs w:val="20"/>
        </w:rPr>
      </w:pPr>
    </w:p>
    <w:bookmarkEnd w:id="37"/>
    <w:p w14:paraId="3EA16A21" w14:textId="77777777" w:rsidR="00FE113A" w:rsidRPr="00FE113A" w:rsidRDefault="00373738" w:rsidP="007A192F">
      <w:pPr>
        <w:pStyle w:val="Ttulo2"/>
        <w:numPr>
          <w:ilvl w:val="1"/>
          <w:numId w:val="34"/>
        </w:numPr>
        <w:tabs>
          <w:tab w:val="left" w:pos="851"/>
        </w:tabs>
        <w:ind w:left="851" w:hanging="851"/>
        <w:rPr>
          <w:szCs w:val="20"/>
        </w:rPr>
      </w:pPr>
      <w:r w:rsidRPr="00FE113A">
        <w:rPr>
          <w:szCs w:val="20"/>
        </w:rPr>
        <w:t xml:space="preserve">Comprovando o impedimento ou reconhecida a força maior, devidamente justificados </w:t>
      </w:r>
      <w:bookmarkEnd w:id="38"/>
      <w:r w:rsidRPr="00FE113A">
        <w:rPr>
          <w:szCs w:val="20"/>
        </w:rPr>
        <w:t>e aceitos pela FISCALIZAÇÃO, em relação a um dos eventos arrolados na Tabela 01, a CONTRATADA ficará isenta das penalidades mencionadas.</w:t>
      </w:r>
    </w:p>
    <w:p w14:paraId="00F7A462" w14:textId="77777777" w:rsidR="00FE113A" w:rsidRPr="00FE113A" w:rsidRDefault="00FE113A" w:rsidP="00905560"/>
    <w:p w14:paraId="1FD3572B" w14:textId="37A1ED0A" w:rsidR="00373738" w:rsidRPr="00FE113A" w:rsidRDefault="00101AB5" w:rsidP="007A192F">
      <w:pPr>
        <w:pStyle w:val="Ttulo2"/>
        <w:numPr>
          <w:ilvl w:val="1"/>
          <w:numId w:val="34"/>
        </w:numPr>
        <w:tabs>
          <w:tab w:val="left" w:pos="851"/>
        </w:tabs>
        <w:ind w:left="851" w:hanging="851"/>
        <w:rPr>
          <w:szCs w:val="20"/>
        </w:rPr>
      </w:pPr>
      <w:r w:rsidRPr="00101AB5">
        <w:rPr>
          <w:szCs w:val="20"/>
        </w:rPr>
        <w:t>A multa será calculada na forma prevista no edital ou no contrato e não poderá ser inferior a 0,5% (cinco décimos por cento) nem superior a 25% (vinte e cinco por cento) do valor do contrato licitado ou celebrado, conforme previsão do artigo 167 e 168, inciso V, do RILC.</w:t>
      </w:r>
    </w:p>
    <w:p w14:paraId="35C16FD9" w14:textId="77777777" w:rsidR="00A35C42" w:rsidRPr="00C03740" w:rsidRDefault="00A35C42" w:rsidP="00373738">
      <w:pPr>
        <w:tabs>
          <w:tab w:val="left" w:pos="993"/>
        </w:tabs>
        <w:ind w:left="993" w:hanging="993"/>
        <w:rPr>
          <w:b/>
          <w:bCs/>
          <w:szCs w:val="20"/>
        </w:rPr>
      </w:pPr>
    </w:p>
    <w:p w14:paraId="58ECBABC" w14:textId="77777777" w:rsidR="00373738" w:rsidRPr="00C03740" w:rsidRDefault="00373738" w:rsidP="007A192F">
      <w:pPr>
        <w:pStyle w:val="Ttulo2"/>
        <w:numPr>
          <w:ilvl w:val="1"/>
          <w:numId w:val="34"/>
        </w:numPr>
        <w:tabs>
          <w:tab w:val="left" w:pos="851"/>
        </w:tabs>
        <w:ind w:left="851" w:hanging="851"/>
        <w:rPr>
          <w:b/>
          <w:bCs/>
          <w:szCs w:val="20"/>
        </w:rPr>
      </w:pPr>
      <w:r w:rsidRPr="00C03740">
        <w:rPr>
          <w:szCs w:val="20"/>
        </w:rPr>
        <w:t xml:space="preserve">Ocorrida a inadimplência, a multa será aplicada pela </w:t>
      </w:r>
      <w:r w:rsidRPr="00C03740">
        <w:rPr>
          <w:b/>
          <w:szCs w:val="20"/>
        </w:rPr>
        <w:t>Codevasf</w:t>
      </w:r>
      <w:r w:rsidRPr="00C03740">
        <w:rPr>
          <w:szCs w:val="20"/>
        </w:rPr>
        <w:t>, após regular processo administrativo, observando-se o seguinte.</w:t>
      </w:r>
    </w:p>
    <w:p w14:paraId="0CC4B583" w14:textId="77777777" w:rsidR="00373738" w:rsidRPr="00C03740" w:rsidRDefault="00373738" w:rsidP="009317F5">
      <w:pPr>
        <w:numPr>
          <w:ilvl w:val="0"/>
          <w:numId w:val="26"/>
        </w:numPr>
        <w:tabs>
          <w:tab w:val="left" w:pos="1418"/>
        </w:tabs>
        <w:spacing w:before="120" w:after="120"/>
        <w:rPr>
          <w:szCs w:val="20"/>
        </w:rPr>
      </w:pPr>
      <w:r w:rsidRPr="00C03740">
        <w:rPr>
          <w:szCs w:val="20"/>
        </w:rPr>
        <w:t>A multa será descontada da garantia prestada pela contratada;</w:t>
      </w:r>
    </w:p>
    <w:p w14:paraId="717415B0" w14:textId="77777777" w:rsidR="00373738" w:rsidRPr="00C03740" w:rsidRDefault="00373738" w:rsidP="009317F5">
      <w:pPr>
        <w:numPr>
          <w:ilvl w:val="0"/>
          <w:numId w:val="26"/>
        </w:numPr>
        <w:rPr>
          <w:szCs w:val="20"/>
        </w:rPr>
      </w:pPr>
      <w:r w:rsidRPr="00C03740">
        <w:rPr>
          <w:szCs w:val="20"/>
        </w:rPr>
        <w:t>Caso o valor da multa seja de valor superior ao valor da garantia prestada, além da perda desta, responderá a contratada pela sua diferença, a qual será descontada dos pagamentos eventualmente devidos pela Administração ou ainda, quando for o caso, cobrada judicialmente;</w:t>
      </w:r>
    </w:p>
    <w:p w14:paraId="0D70FC7F" w14:textId="77777777" w:rsidR="00373738" w:rsidRPr="00C03740" w:rsidRDefault="00373738" w:rsidP="009317F5">
      <w:pPr>
        <w:numPr>
          <w:ilvl w:val="0"/>
          <w:numId w:val="26"/>
        </w:numPr>
        <w:rPr>
          <w:szCs w:val="20"/>
        </w:rPr>
      </w:pPr>
      <w:r w:rsidRPr="00C03740">
        <w:rPr>
          <w:szCs w:val="20"/>
        </w:rPr>
        <w:t>Caso o valor do faturamento seja insuficiente para cobrir a multa, a contratada será convocada para complementação do seu valor no prazo de 5 (cinco) dias a contar da data da convocação;</w:t>
      </w:r>
    </w:p>
    <w:p w14:paraId="42935BD8" w14:textId="22715416" w:rsidR="00373738" w:rsidRPr="00C03740" w:rsidRDefault="00373738" w:rsidP="009317F5">
      <w:pPr>
        <w:numPr>
          <w:ilvl w:val="0"/>
          <w:numId w:val="26"/>
        </w:numPr>
        <w:rPr>
          <w:szCs w:val="20"/>
        </w:rPr>
      </w:pPr>
      <w:r w:rsidRPr="00C03740">
        <w:rPr>
          <w:szCs w:val="20"/>
        </w:rPr>
        <w:t xml:space="preserve">Não havendo qualquer importância a ser recebida pela contratada, esta será convocada a recolher </w:t>
      </w:r>
      <w:r w:rsidR="00FE113A" w:rsidRPr="00FE113A">
        <w:rPr>
          <w:szCs w:val="20"/>
        </w:rPr>
        <w:t xml:space="preserve">à </w:t>
      </w:r>
      <w:r w:rsidR="0075782D">
        <w:t xml:space="preserve">Gerência Regional de Estratégia e Finanças </w:t>
      </w:r>
      <w:r w:rsidR="0075782D">
        <w:rPr>
          <w:szCs w:val="20"/>
        </w:rPr>
        <w:t xml:space="preserve">- </w:t>
      </w:r>
      <w:r w:rsidR="0075782D">
        <w:t xml:space="preserve">Unidade Regional de Finanças - </w:t>
      </w:r>
      <w:r w:rsidR="0075782D">
        <w:rPr>
          <w:szCs w:val="20"/>
        </w:rPr>
        <w:t xml:space="preserve">GRG-UFN </w:t>
      </w:r>
      <w:r w:rsidR="00011CF1" w:rsidRPr="00C03740">
        <w:rPr>
          <w:szCs w:val="20"/>
        </w:rPr>
        <w:t>-</w:t>
      </w:r>
      <w:r w:rsidRPr="00C03740">
        <w:rPr>
          <w:szCs w:val="20"/>
        </w:rPr>
        <w:t xml:space="preserve"> o valor total da multa, no prazo de 5 (cinco) dias, contado a partir da data da comunicação.</w:t>
      </w:r>
    </w:p>
    <w:p w14:paraId="2A3740CA" w14:textId="77777777" w:rsidR="00373738" w:rsidRPr="00C03740" w:rsidRDefault="00373738" w:rsidP="00373738">
      <w:pPr>
        <w:rPr>
          <w:szCs w:val="20"/>
        </w:rPr>
      </w:pPr>
    </w:p>
    <w:p w14:paraId="24BD5EA0" w14:textId="77777777" w:rsidR="00373738" w:rsidRPr="00C03740" w:rsidRDefault="009F7F21" w:rsidP="007A192F">
      <w:pPr>
        <w:pStyle w:val="Ttulo2"/>
        <w:numPr>
          <w:ilvl w:val="1"/>
          <w:numId w:val="34"/>
        </w:numPr>
        <w:tabs>
          <w:tab w:val="left" w:pos="851"/>
        </w:tabs>
        <w:ind w:left="851" w:hanging="851"/>
        <w:rPr>
          <w:szCs w:val="20"/>
        </w:rPr>
      </w:pPr>
      <w:r w:rsidRPr="00C03740">
        <w:rPr>
          <w:szCs w:val="20"/>
        </w:rPr>
        <w:t xml:space="preserve">A Contratada </w:t>
      </w:r>
      <w:r w:rsidR="00373738" w:rsidRPr="00C03740">
        <w:rPr>
          <w:szCs w:val="20"/>
        </w:rPr>
        <w:t>terá um prazo inicialmente de 10</w:t>
      </w:r>
      <w:r w:rsidR="00795266" w:rsidRPr="00C03740">
        <w:rPr>
          <w:szCs w:val="20"/>
        </w:rPr>
        <w:t xml:space="preserve"> </w:t>
      </w:r>
      <w:r w:rsidR="00373738" w:rsidRPr="00C03740">
        <w:rPr>
          <w:szCs w:val="20"/>
        </w:rPr>
        <w:t xml:space="preserve">(dez) dias úteis para defesa prévia e, posteriormente, diante de uma eventual decisão que lhe tenha sido desfavorável, terá mais um prazo de </w:t>
      </w:r>
      <w:r w:rsidR="006E0A58" w:rsidRPr="00C03740">
        <w:rPr>
          <w:szCs w:val="20"/>
        </w:rPr>
        <w:t>10</w:t>
      </w:r>
      <w:r w:rsidR="00795266" w:rsidRPr="00C03740">
        <w:rPr>
          <w:szCs w:val="20"/>
        </w:rPr>
        <w:t xml:space="preserve"> </w:t>
      </w:r>
      <w:r w:rsidR="00373738" w:rsidRPr="00C03740">
        <w:rPr>
          <w:szCs w:val="20"/>
        </w:rPr>
        <w:t>(</w:t>
      </w:r>
      <w:r w:rsidR="006E0A58" w:rsidRPr="00C03740">
        <w:rPr>
          <w:szCs w:val="20"/>
        </w:rPr>
        <w:t>dez</w:t>
      </w:r>
      <w:r w:rsidR="00373738" w:rsidRPr="00C03740">
        <w:rPr>
          <w:szCs w:val="20"/>
        </w:rPr>
        <w:t>) dias úteis, contado a partir da data de cientificação da aplicação multa, para apresentar recurso à Codevasf. Ouvida a fiscalização e acompanhamento do contrato, o recurso será encaminhado à Assessoria Jurídica da Superintendência Regional/Sede, que procederá ao seu exame.</w:t>
      </w:r>
    </w:p>
    <w:p w14:paraId="0FE3E06B" w14:textId="77777777" w:rsidR="003A2DD6" w:rsidRPr="00C03740" w:rsidRDefault="003A2DD6" w:rsidP="003A2DD6">
      <w:pPr>
        <w:rPr>
          <w:szCs w:val="20"/>
        </w:rPr>
      </w:pPr>
    </w:p>
    <w:p w14:paraId="34251681" w14:textId="77777777" w:rsidR="003A2DD6" w:rsidRPr="00C03740" w:rsidRDefault="003A2DD6" w:rsidP="007A192F">
      <w:pPr>
        <w:pStyle w:val="Ttulo2"/>
        <w:numPr>
          <w:ilvl w:val="1"/>
          <w:numId w:val="34"/>
        </w:numPr>
        <w:tabs>
          <w:tab w:val="left" w:pos="851"/>
        </w:tabs>
        <w:ind w:left="851" w:hanging="851"/>
        <w:rPr>
          <w:szCs w:val="20"/>
        </w:rPr>
      </w:pPr>
      <w:r w:rsidRPr="00C03740">
        <w:rPr>
          <w:szCs w:val="20"/>
        </w:rPr>
        <w:t xml:space="preserve">Após o procedimento estabelecido no item anterior, o recurso será apreciado pela </w:t>
      </w:r>
      <w:r w:rsidR="006E0A58" w:rsidRPr="00C03740">
        <w:rPr>
          <w:szCs w:val="20"/>
        </w:rPr>
        <w:t>Autoridade Competente</w:t>
      </w:r>
      <w:r w:rsidRPr="00C03740">
        <w:rPr>
          <w:szCs w:val="20"/>
        </w:rPr>
        <w:t xml:space="preserve"> da </w:t>
      </w:r>
      <w:r w:rsidRPr="00C03740">
        <w:rPr>
          <w:b/>
          <w:szCs w:val="20"/>
        </w:rPr>
        <w:t>Codevasf</w:t>
      </w:r>
      <w:r w:rsidRPr="00C03740">
        <w:rPr>
          <w:szCs w:val="20"/>
        </w:rPr>
        <w:t>, que poderá dar provimento ou não ao recurso.</w:t>
      </w:r>
    </w:p>
    <w:p w14:paraId="0DDD1E18" w14:textId="77777777" w:rsidR="003A2DD6" w:rsidRPr="00C03740" w:rsidRDefault="003A2DD6" w:rsidP="003A2DD6">
      <w:pPr>
        <w:tabs>
          <w:tab w:val="left" w:pos="993"/>
        </w:tabs>
        <w:ind w:left="993" w:hanging="993"/>
        <w:rPr>
          <w:szCs w:val="20"/>
        </w:rPr>
      </w:pPr>
    </w:p>
    <w:p w14:paraId="76D84047" w14:textId="77777777" w:rsidR="003A2DD6" w:rsidRPr="00C03740" w:rsidRDefault="003A2DD6" w:rsidP="007A192F">
      <w:pPr>
        <w:pStyle w:val="Ttulo2"/>
        <w:numPr>
          <w:ilvl w:val="1"/>
          <w:numId w:val="34"/>
        </w:numPr>
        <w:tabs>
          <w:tab w:val="left" w:pos="851"/>
        </w:tabs>
        <w:ind w:left="851" w:hanging="851"/>
        <w:rPr>
          <w:szCs w:val="20"/>
        </w:rPr>
      </w:pPr>
      <w:r w:rsidRPr="00C03740">
        <w:rPr>
          <w:szCs w:val="20"/>
        </w:rPr>
        <w:t xml:space="preserve">Em caso de ser dado provimento ao recurso apresentado, não sendo aplicada a multa, a </w:t>
      </w:r>
      <w:r w:rsidRPr="00C03740">
        <w:rPr>
          <w:b/>
          <w:szCs w:val="20"/>
        </w:rPr>
        <w:t>Codevasf</w:t>
      </w:r>
      <w:r w:rsidRPr="00C03740">
        <w:rPr>
          <w:szCs w:val="20"/>
        </w:rPr>
        <w:t xml:space="preserve"> se reserva o direito de cobrar perdas e danos porventura cabíveis em razão do inadimplemento de outras obrigações, não constituindo a relevação novação contratual nem desistência dos direitos que lhe forem assegurados.</w:t>
      </w:r>
    </w:p>
    <w:p w14:paraId="6126E185" w14:textId="77777777" w:rsidR="00373738" w:rsidRPr="00C03740" w:rsidRDefault="00373738" w:rsidP="00373738">
      <w:pPr>
        <w:tabs>
          <w:tab w:val="left" w:pos="993"/>
        </w:tabs>
        <w:ind w:left="993" w:hanging="993"/>
        <w:rPr>
          <w:szCs w:val="20"/>
        </w:rPr>
      </w:pPr>
    </w:p>
    <w:p w14:paraId="2BA6A3BA" w14:textId="77777777" w:rsidR="00373738" w:rsidRPr="00C03740" w:rsidRDefault="00373738" w:rsidP="007A192F">
      <w:pPr>
        <w:pStyle w:val="Ttulo2"/>
        <w:numPr>
          <w:ilvl w:val="1"/>
          <w:numId w:val="34"/>
        </w:numPr>
        <w:tabs>
          <w:tab w:val="left" w:pos="851"/>
        </w:tabs>
        <w:ind w:left="851" w:hanging="851"/>
        <w:rPr>
          <w:bCs/>
          <w:szCs w:val="20"/>
        </w:rPr>
      </w:pPr>
      <w:r w:rsidRPr="00C03740">
        <w:rPr>
          <w:szCs w:val="20"/>
        </w:rPr>
        <w:t>Caso a Diretoria Executiva mantenha a multa, não caberá novo recurso administrativo.</w:t>
      </w:r>
    </w:p>
    <w:p w14:paraId="32E3EC70" w14:textId="77777777" w:rsidR="00373738" w:rsidRPr="00C03740" w:rsidRDefault="00373738" w:rsidP="00861723">
      <w:pPr>
        <w:rPr>
          <w:bCs/>
          <w:szCs w:val="20"/>
        </w:rPr>
      </w:pPr>
    </w:p>
    <w:p w14:paraId="6CF264AB" w14:textId="77777777" w:rsidR="00373738" w:rsidRPr="00C03740" w:rsidRDefault="00373738" w:rsidP="00861723">
      <w:pPr>
        <w:tabs>
          <w:tab w:val="left" w:pos="993"/>
        </w:tabs>
        <w:rPr>
          <w:bCs/>
          <w:szCs w:val="20"/>
        </w:rPr>
      </w:pPr>
    </w:p>
    <w:p w14:paraId="2A0CE81D" w14:textId="77777777" w:rsidR="00373738" w:rsidRPr="00C03740" w:rsidRDefault="00373738" w:rsidP="007A192F">
      <w:pPr>
        <w:pStyle w:val="Ttulo1"/>
        <w:numPr>
          <w:ilvl w:val="0"/>
          <w:numId w:val="34"/>
        </w:numPr>
        <w:tabs>
          <w:tab w:val="left" w:pos="851"/>
        </w:tabs>
        <w:ind w:left="851" w:hanging="851"/>
        <w:rPr>
          <w:bCs/>
          <w:szCs w:val="20"/>
        </w:rPr>
      </w:pPr>
      <w:bookmarkStart w:id="39" w:name="_Toc169780670"/>
      <w:r w:rsidRPr="00C03740">
        <w:rPr>
          <w:szCs w:val="20"/>
        </w:rPr>
        <w:t>GARANTIA</w:t>
      </w:r>
      <w:r w:rsidRPr="00C03740">
        <w:rPr>
          <w:bCs/>
          <w:szCs w:val="20"/>
        </w:rPr>
        <w:t xml:space="preserve"> DE EXECUÇÃO</w:t>
      </w:r>
      <w:bookmarkEnd w:id="39"/>
    </w:p>
    <w:p w14:paraId="4C315AE7" w14:textId="77777777" w:rsidR="00373738" w:rsidRPr="00C03740" w:rsidRDefault="00373738" w:rsidP="00373738">
      <w:pPr>
        <w:tabs>
          <w:tab w:val="left" w:pos="993"/>
        </w:tabs>
        <w:ind w:left="993" w:hanging="993"/>
        <w:rPr>
          <w:b/>
          <w:bCs/>
          <w:szCs w:val="20"/>
        </w:rPr>
      </w:pPr>
    </w:p>
    <w:p w14:paraId="1C793CDE" w14:textId="77777777" w:rsidR="00373738" w:rsidRPr="00C03740" w:rsidRDefault="00373738" w:rsidP="007A192F">
      <w:pPr>
        <w:pStyle w:val="Ttulo2"/>
        <w:numPr>
          <w:ilvl w:val="1"/>
          <w:numId w:val="34"/>
        </w:numPr>
        <w:tabs>
          <w:tab w:val="left" w:pos="851"/>
        </w:tabs>
        <w:ind w:left="851" w:hanging="851"/>
        <w:rPr>
          <w:szCs w:val="20"/>
        </w:rPr>
      </w:pPr>
      <w:r w:rsidRPr="00C03740">
        <w:rPr>
          <w:szCs w:val="20"/>
        </w:rPr>
        <w:t xml:space="preserve">Como garantia para a completa execução das obrigações contratuais e da liquidação das multas convencionais, fica estipulada uma "Garantia de Execução" no montante de 5% (cinco por cento) do valor do contrato, </w:t>
      </w:r>
      <w:r w:rsidR="00804242" w:rsidRPr="00C03740">
        <w:rPr>
          <w:szCs w:val="20"/>
        </w:rPr>
        <w:t>que deverá ser entregue em até 10(dez) dias úteis após a a</w:t>
      </w:r>
      <w:r w:rsidRPr="00C03740">
        <w:rPr>
          <w:szCs w:val="20"/>
        </w:rPr>
        <w:t>ssinatura do mesmo, em espécie, Seguro Garantia emitida por seguradora autorizada pela SUSEP ou Fiança Bancária, a critério da contratada.</w:t>
      </w:r>
    </w:p>
    <w:p w14:paraId="7220C82B" w14:textId="77777777" w:rsidR="002E09B3" w:rsidRPr="00C03740" w:rsidRDefault="002E09B3" w:rsidP="002E09B3">
      <w:pPr>
        <w:rPr>
          <w:szCs w:val="20"/>
          <w:lang w:eastAsia="pt-BR"/>
        </w:rPr>
      </w:pPr>
    </w:p>
    <w:p w14:paraId="6EAC0A50" w14:textId="77777777" w:rsidR="002E09B3" w:rsidRPr="00C03740" w:rsidRDefault="002E09B3" w:rsidP="0075782D">
      <w:pPr>
        <w:pStyle w:val="Ttulo3"/>
        <w:numPr>
          <w:ilvl w:val="2"/>
          <w:numId w:val="34"/>
        </w:numPr>
        <w:ind w:left="1276" w:hanging="425"/>
      </w:pPr>
      <w:r w:rsidRPr="00C03740">
        <w:t xml:space="preserve">A inobservância do prazo fixado para apresentação da garantia acarretará a aplicação de multa de 0,08% (oito centésimos por cento) do valor do contrato por dia de atraso, até o máximo de 2% (dois por cento). O atraso superior a 25 (vinte e cinco) dias autoriza a Codevasf a promover a rescisão do contrato por descumprimento de suas cláusulas, </w:t>
      </w:r>
      <w:r w:rsidR="00854272" w:rsidRPr="00C03740">
        <w:t xml:space="preserve">conforme dispõe </w:t>
      </w:r>
      <w:r w:rsidR="00C714AD" w:rsidRPr="00C03740">
        <w:t>as condições contratuais</w:t>
      </w:r>
      <w:r w:rsidRPr="00C03740">
        <w:t>.</w:t>
      </w:r>
    </w:p>
    <w:p w14:paraId="59148018" w14:textId="77777777" w:rsidR="00373738" w:rsidRPr="00C03740" w:rsidRDefault="00373738" w:rsidP="0075782D"/>
    <w:p w14:paraId="0282FB41" w14:textId="63B97F61" w:rsidR="00373738" w:rsidRPr="00C03740" w:rsidRDefault="00373738" w:rsidP="007A192F">
      <w:pPr>
        <w:pStyle w:val="Ttulo2"/>
        <w:numPr>
          <w:ilvl w:val="1"/>
          <w:numId w:val="34"/>
        </w:numPr>
        <w:tabs>
          <w:tab w:val="left" w:pos="851"/>
        </w:tabs>
        <w:ind w:left="851" w:hanging="851"/>
        <w:rPr>
          <w:b/>
          <w:bCs/>
          <w:szCs w:val="20"/>
        </w:rPr>
      </w:pPr>
      <w:r w:rsidRPr="00C03740">
        <w:rPr>
          <w:bCs/>
          <w:szCs w:val="20"/>
        </w:rPr>
        <w:t>A garantia a que se refere o subitem acima deverá ser entregue na</w:t>
      </w:r>
      <w:r w:rsidRPr="00C03740">
        <w:rPr>
          <w:b/>
          <w:bCs/>
          <w:szCs w:val="20"/>
        </w:rPr>
        <w:t xml:space="preserve"> </w:t>
      </w:r>
      <w:r w:rsidR="0075782D">
        <w:rPr>
          <w:szCs w:val="20"/>
        </w:rPr>
        <w:t>Gerência Regional de Infraestrutura</w:t>
      </w:r>
      <w:r w:rsidRPr="00C03740">
        <w:rPr>
          <w:color w:val="3366FF"/>
          <w:szCs w:val="20"/>
        </w:rPr>
        <w:t xml:space="preserve"> </w:t>
      </w:r>
      <w:r w:rsidR="001C05F5" w:rsidRPr="00C03740">
        <w:rPr>
          <w:szCs w:val="20"/>
        </w:rPr>
        <w:t>da Codevasf</w:t>
      </w:r>
      <w:r w:rsidRPr="00C03740">
        <w:rPr>
          <w:szCs w:val="20"/>
        </w:rPr>
        <w:t>.</w:t>
      </w:r>
    </w:p>
    <w:p w14:paraId="75ED9A9E" w14:textId="77777777" w:rsidR="00373738" w:rsidRPr="00C03740" w:rsidRDefault="00373738" w:rsidP="00373738">
      <w:pPr>
        <w:tabs>
          <w:tab w:val="left" w:pos="993"/>
        </w:tabs>
        <w:ind w:left="993" w:hanging="993"/>
        <w:rPr>
          <w:b/>
          <w:bCs/>
          <w:szCs w:val="20"/>
        </w:rPr>
      </w:pPr>
    </w:p>
    <w:p w14:paraId="37518D79" w14:textId="77777777" w:rsidR="00373738" w:rsidRPr="00C03740" w:rsidRDefault="00373738" w:rsidP="007A192F">
      <w:pPr>
        <w:pStyle w:val="Ttulo2"/>
        <w:numPr>
          <w:ilvl w:val="1"/>
          <w:numId w:val="34"/>
        </w:numPr>
        <w:tabs>
          <w:tab w:val="left" w:pos="851"/>
        </w:tabs>
        <w:ind w:left="851" w:hanging="851"/>
        <w:rPr>
          <w:szCs w:val="20"/>
        </w:rPr>
      </w:pPr>
      <w:r w:rsidRPr="00C03740">
        <w:rPr>
          <w:szCs w:val="20"/>
        </w:rPr>
        <w:t>A garantia na forma de Carta de Fiança Bancária ou seguro garantia dever</w:t>
      </w:r>
      <w:r w:rsidR="00861723" w:rsidRPr="00C03740">
        <w:rPr>
          <w:szCs w:val="20"/>
        </w:rPr>
        <w:t>á</w:t>
      </w:r>
      <w:r w:rsidRPr="00C03740">
        <w:rPr>
          <w:szCs w:val="20"/>
        </w:rPr>
        <w:t xml:space="preserve"> estar em vigor e </w:t>
      </w:r>
      <w:r w:rsidR="00861723" w:rsidRPr="00C03740">
        <w:rPr>
          <w:szCs w:val="20"/>
        </w:rPr>
        <w:t xml:space="preserve">com </w:t>
      </w:r>
      <w:r w:rsidRPr="00C03740">
        <w:rPr>
          <w:szCs w:val="20"/>
        </w:rPr>
        <w:t xml:space="preserve">cobertura </w:t>
      </w:r>
      <w:bookmarkStart w:id="40" w:name="_Hlk530641090"/>
      <w:r w:rsidRPr="00C03740">
        <w:rPr>
          <w:szCs w:val="20"/>
        </w:rPr>
        <w:t>até 90</w:t>
      </w:r>
      <w:r w:rsidR="00861723" w:rsidRPr="00C03740">
        <w:rPr>
          <w:szCs w:val="20"/>
        </w:rPr>
        <w:t xml:space="preserve"> </w:t>
      </w:r>
      <w:r w:rsidRPr="00C03740">
        <w:rPr>
          <w:szCs w:val="20"/>
        </w:rPr>
        <w:t xml:space="preserve">(noventa) dias após </w:t>
      </w:r>
      <w:r w:rsidR="005432C5" w:rsidRPr="00C03740">
        <w:rPr>
          <w:szCs w:val="20"/>
        </w:rPr>
        <w:t>o término d</w:t>
      </w:r>
      <w:r w:rsidRPr="00C03740">
        <w:rPr>
          <w:szCs w:val="20"/>
        </w:rPr>
        <w:t xml:space="preserve">o </w:t>
      </w:r>
      <w:r w:rsidR="002C7272" w:rsidRPr="00C03740">
        <w:rPr>
          <w:szCs w:val="20"/>
        </w:rPr>
        <w:t>prazo de vigência do contrato</w:t>
      </w:r>
      <w:r w:rsidRPr="00C03740">
        <w:rPr>
          <w:szCs w:val="20"/>
        </w:rPr>
        <w:t>.</w:t>
      </w:r>
    </w:p>
    <w:bookmarkEnd w:id="40"/>
    <w:p w14:paraId="4EAD1EEB" w14:textId="77777777" w:rsidR="00373738" w:rsidRPr="00C03740" w:rsidRDefault="00373738" w:rsidP="00373738">
      <w:pPr>
        <w:tabs>
          <w:tab w:val="left" w:pos="993"/>
        </w:tabs>
        <w:ind w:left="993" w:hanging="993"/>
        <w:rPr>
          <w:b/>
          <w:bCs/>
          <w:szCs w:val="20"/>
        </w:rPr>
      </w:pPr>
    </w:p>
    <w:p w14:paraId="6287ED8B" w14:textId="77777777" w:rsidR="00373738" w:rsidRPr="00C03740" w:rsidRDefault="00373738" w:rsidP="007A192F">
      <w:pPr>
        <w:pStyle w:val="Ttulo2"/>
        <w:numPr>
          <w:ilvl w:val="1"/>
          <w:numId w:val="34"/>
        </w:numPr>
        <w:tabs>
          <w:tab w:val="left" w:pos="851"/>
        </w:tabs>
        <w:ind w:left="851" w:hanging="851"/>
        <w:rPr>
          <w:b/>
          <w:bCs/>
          <w:szCs w:val="20"/>
        </w:rPr>
      </w:pPr>
      <w:r w:rsidRPr="00C03740">
        <w:rPr>
          <w:szCs w:val="20"/>
        </w:rPr>
        <w:t>Após a assinatura do Termo de Encerramento Físico do contrato será devolvida a “Garantia de Execução”, uma vez verificada a perfeita execução do objeto contratual.</w:t>
      </w:r>
    </w:p>
    <w:p w14:paraId="13B0D4FA" w14:textId="77777777" w:rsidR="00373738" w:rsidRPr="00C03740" w:rsidRDefault="00373738" w:rsidP="00373738">
      <w:pPr>
        <w:tabs>
          <w:tab w:val="left" w:pos="993"/>
        </w:tabs>
        <w:ind w:left="993" w:hanging="993"/>
        <w:rPr>
          <w:b/>
          <w:bCs/>
          <w:szCs w:val="20"/>
        </w:rPr>
      </w:pPr>
    </w:p>
    <w:p w14:paraId="01E72861" w14:textId="77777777" w:rsidR="00373738" w:rsidRPr="00C03740" w:rsidRDefault="00373738" w:rsidP="007A192F">
      <w:pPr>
        <w:pStyle w:val="Ttulo2"/>
        <w:numPr>
          <w:ilvl w:val="1"/>
          <w:numId w:val="34"/>
        </w:numPr>
        <w:tabs>
          <w:tab w:val="left" w:pos="851"/>
        </w:tabs>
        <w:ind w:left="851" w:hanging="851"/>
        <w:rPr>
          <w:b/>
          <w:bCs/>
          <w:szCs w:val="20"/>
        </w:rPr>
      </w:pPr>
      <w:r w:rsidRPr="00C03740">
        <w:rPr>
          <w:szCs w:val="20"/>
        </w:rPr>
        <w:t xml:space="preserve">A garantia em espécie deverá ser depositada em instituição financeira oficial, credenciada pela </w:t>
      </w:r>
      <w:r w:rsidRPr="00C03740">
        <w:rPr>
          <w:b/>
          <w:szCs w:val="20"/>
        </w:rPr>
        <w:t>Codevasf</w:t>
      </w:r>
      <w:r w:rsidRPr="00C03740">
        <w:rPr>
          <w:szCs w:val="20"/>
        </w:rPr>
        <w:t xml:space="preserve">, em conta remunerada que poderá ser movimentada somente por ordem da </w:t>
      </w:r>
      <w:r w:rsidRPr="00C03740">
        <w:rPr>
          <w:b/>
          <w:szCs w:val="20"/>
        </w:rPr>
        <w:t>Codevasf</w:t>
      </w:r>
      <w:r w:rsidRPr="00C03740">
        <w:rPr>
          <w:szCs w:val="20"/>
        </w:rPr>
        <w:t>.</w:t>
      </w:r>
    </w:p>
    <w:p w14:paraId="1C04D580" w14:textId="77777777" w:rsidR="00373738" w:rsidRPr="00C03740" w:rsidRDefault="00373738" w:rsidP="00373738">
      <w:pPr>
        <w:tabs>
          <w:tab w:val="left" w:pos="993"/>
        </w:tabs>
        <w:ind w:left="993" w:hanging="993"/>
        <w:rPr>
          <w:b/>
          <w:bCs/>
          <w:szCs w:val="20"/>
        </w:rPr>
      </w:pPr>
    </w:p>
    <w:p w14:paraId="0CECA6FA" w14:textId="6DCE7599" w:rsidR="00FE113A" w:rsidRDefault="00373738" w:rsidP="007A192F">
      <w:pPr>
        <w:pStyle w:val="Ttulo2"/>
        <w:numPr>
          <w:ilvl w:val="1"/>
          <w:numId w:val="34"/>
        </w:numPr>
        <w:tabs>
          <w:tab w:val="left" w:pos="851"/>
        </w:tabs>
        <w:ind w:left="851" w:hanging="851"/>
        <w:rPr>
          <w:szCs w:val="20"/>
        </w:rPr>
      </w:pPr>
      <w:r w:rsidRPr="00C03740">
        <w:rPr>
          <w:szCs w:val="20"/>
        </w:rPr>
        <w:t>A não integralização da garantia representa inadimplência contratual, passível de aplicação de multas e de rescisão</w:t>
      </w:r>
      <w:r w:rsidR="00E85C0B" w:rsidRPr="00C03740">
        <w:rPr>
          <w:szCs w:val="20"/>
        </w:rPr>
        <w:t xml:space="preserve"> contratual</w:t>
      </w:r>
      <w:r w:rsidRPr="00C03740">
        <w:rPr>
          <w:szCs w:val="20"/>
        </w:rPr>
        <w:t>, na forma prevista nas cláusulas contratuais.</w:t>
      </w:r>
    </w:p>
    <w:p w14:paraId="248251F0" w14:textId="77777777" w:rsidR="00FE113A" w:rsidRPr="00FE113A" w:rsidRDefault="00FE113A" w:rsidP="00FE113A">
      <w:pPr>
        <w:rPr>
          <w:lang w:eastAsia="pt-BR"/>
        </w:rPr>
      </w:pPr>
    </w:p>
    <w:p w14:paraId="10EC03B2" w14:textId="368E38A2" w:rsidR="00373738" w:rsidRPr="00FE113A" w:rsidRDefault="00FE113A" w:rsidP="007A192F">
      <w:pPr>
        <w:pStyle w:val="Ttulo2"/>
        <w:numPr>
          <w:ilvl w:val="1"/>
          <w:numId w:val="34"/>
        </w:numPr>
        <w:tabs>
          <w:tab w:val="left" w:pos="851"/>
        </w:tabs>
        <w:ind w:left="851" w:hanging="851"/>
        <w:rPr>
          <w:szCs w:val="20"/>
        </w:rPr>
      </w:pPr>
      <w:r w:rsidRPr="00FE113A">
        <w:rPr>
          <w:szCs w:val="20"/>
        </w:rPr>
        <w:t>A ordem de serviço não será emitida antes do recolhimento da garantia contratual.</w:t>
      </w:r>
    </w:p>
    <w:p w14:paraId="091F6D88" w14:textId="77777777" w:rsidR="00FE113A" w:rsidRPr="00FE113A" w:rsidRDefault="00FE113A" w:rsidP="00FE113A">
      <w:pPr>
        <w:rPr>
          <w:lang w:eastAsia="pt-BR"/>
        </w:rPr>
      </w:pPr>
    </w:p>
    <w:p w14:paraId="49566BD3" w14:textId="77777777" w:rsidR="00373738" w:rsidRPr="00FE113A" w:rsidRDefault="00373738" w:rsidP="007A192F">
      <w:pPr>
        <w:pStyle w:val="Ttulo2"/>
        <w:numPr>
          <w:ilvl w:val="1"/>
          <w:numId w:val="34"/>
        </w:numPr>
        <w:tabs>
          <w:tab w:val="left" w:pos="851"/>
        </w:tabs>
        <w:ind w:left="851" w:hanging="851"/>
        <w:rPr>
          <w:szCs w:val="20"/>
        </w:rPr>
      </w:pPr>
      <w:r w:rsidRPr="00FE113A">
        <w:rPr>
          <w:szCs w:val="20"/>
        </w:rPr>
        <w:t>Por ocasião de eventuais aditamentos contratuais que promovam acréscimos ao valor contratado ou prorrogações de prazo contratual, a garantia prestada deverá ser reforçada e/ou renovada, de forma a manter a observância do disposto no caput desta cláusula, em compatibilidade com os novos valores e prazos pactuados.</w:t>
      </w:r>
    </w:p>
    <w:p w14:paraId="13736548" w14:textId="77777777" w:rsidR="00373738" w:rsidRPr="00C03740" w:rsidRDefault="00373738" w:rsidP="00373738">
      <w:pPr>
        <w:tabs>
          <w:tab w:val="left" w:pos="993"/>
        </w:tabs>
        <w:ind w:left="993" w:hanging="993"/>
        <w:rPr>
          <w:bCs/>
          <w:szCs w:val="20"/>
        </w:rPr>
      </w:pPr>
    </w:p>
    <w:p w14:paraId="4D0136A6" w14:textId="77777777" w:rsidR="00373738" w:rsidRPr="00C03740" w:rsidRDefault="00373738" w:rsidP="007A192F">
      <w:pPr>
        <w:pStyle w:val="Ttulo2"/>
        <w:numPr>
          <w:ilvl w:val="1"/>
          <w:numId w:val="34"/>
        </w:numPr>
        <w:tabs>
          <w:tab w:val="left" w:pos="851"/>
        </w:tabs>
        <w:ind w:left="851" w:hanging="851"/>
        <w:rPr>
          <w:bCs/>
          <w:szCs w:val="20"/>
        </w:rPr>
      </w:pPr>
      <w:r w:rsidRPr="00C03740">
        <w:rPr>
          <w:szCs w:val="20"/>
        </w:rPr>
        <w:lastRenderedPageBreak/>
        <w:t>Não haverá qualquer restituição de garantia em caso de dissolução contratual, na forma do disposto na cláusula de rescisão</w:t>
      </w:r>
      <w:r w:rsidR="00E85C0B" w:rsidRPr="00C03740">
        <w:rPr>
          <w:szCs w:val="20"/>
        </w:rPr>
        <w:t xml:space="preserve"> contratual</w:t>
      </w:r>
      <w:r w:rsidRPr="00C03740">
        <w:rPr>
          <w:szCs w:val="20"/>
        </w:rPr>
        <w:t>, hipótese em que a garantia reverterá e será apropriada pela Codevasf.</w:t>
      </w:r>
    </w:p>
    <w:p w14:paraId="429A60B0" w14:textId="77777777" w:rsidR="00373738" w:rsidRPr="00C03740" w:rsidRDefault="00373738" w:rsidP="00373738">
      <w:pPr>
        <w:tabs>
          <w:tab w:val="left" w:pos="993"/>
        </w:tabs>
        <w:ind w:left="993" w:hanging="993"/>
        <w:rPr>
          <w:bCs/>
          <w:szCs w:val="20"/>
        </w:rPr>
      </w:pPr>
    </w:p>
    <w:p w14:paraId="377C065F" w14:textId="77777777" w:rsidR="00373738" w:rsidRPr="00C03740" w:rsidRDefault="00373738" w:rsidP="007A192F">
      <w:pPr>
        <w:pStyle w:val="Ttulo2"/>
        <w:numPr>
          <w:ilvl w:val="1"/>
          <w:numId w:val="34"/>
        </w:numPr>
        <w:tabs>
          <w:tab w:val="left" w:pos="851"/>
        </w:tabs>
        <w:ind w:left="851" w:hanging="851"/>
        <w:rPr>
          <w:szCs w:val="20"/>
        </w:rPr>
      </w:pPr>
      <w:r w:rsidRPr="00C03740">
        <w:rPr>
          <w:szCs w:val="20"/>
        </w:rPr>
        <w:t>A garantia, qualquer que seja a modalidade escolhida, assegurará o pagamento de:</w:t>
      </w:r>
    </w:p>
    <w:p w14:paraId="2C0D3A76" w14:textId="77777777" w:rsidR="00373738" w:rsidRPr="00C03740" w:rsidRDefault="00373738" w:rsidP="00861723">
      <w:pPr>
        <w:ind w:left="1658" w:hanging="360"/>
        <w:rPr>
          <w:szCs w:val="20"/>
        </w:rPr>
      </w:pPr>
    </w:p>
    <w:p w14:paraId="12889371" w14:textId="77777777" w:rsidR="00373738" w:rsidRPr="00C03740" w:rsidRDefault="00373738" w:rsidP="0075782D">
      <w:pPr>
        <w:numPr>
          <w:ilvl w:val="0"/>
          <w:numId w:val="28"/>
        </w:numPr>
        <w:ind w:left="1276" w:hanging="425"/>
        <w:rPr>
          <w:bCs/>
          <w:szCs w:val="20"/>
        </w:rPr>
      </w:pPr>
      <w:r w:rsidRPr="00C03740">
        <w:rPr>
          <w:szCs w:val="20"/>
        </w:rPr>
        <w:t>Prejuízos advindos do não cumprimento do objeto do contrato;</w:t>
      </w:r>
    </w:p>
    <w:p w14:paraId="1C8D0FF9" w14:textId="77777777" w:rsidR="00373738" w:rsidRPr="00C03740" w:rsidRDefault="00373738" w:rsidP="0075782D">
      <w:pPr>
        <w:numPr>
          <w:ilvl w:val="0"/>
          <w:numId w:val="28"/>
        </w:numPr>
        <w:ind w:left="1276" w:hanging="425"/>
        <w:rPr>
          <w:bCs/>
          <w:szCs w:val="20"/>
        </w:rPr>
      </w:pPr>
      <w:r w:rsidRPr="00C03740">
        <w:rPr>
          <w:szCs w:val="20"/>
        </w:rPr>
        <w:t>Prejuízos diretos causados à Administração decorrentes de culpa ou dolo durante a execução do contrato;</w:t>
      </w:r>
    </w:p>
    <w:p w14:paraId="6AAA8697" w14:textId="77777777" w:rsidR="00373738" w:rsidRPr="00C03740" w:rsidRDefault="00373738" w:rsidP="0075782D">
      <w:pPr>
        <w:numPr>
          <w:ilvl w:val="0"/>
          <w:numId w:val="28"/>
        </w:numPr>
        <w:ind w:left="1276" w:hanging="425"/>
        <w:rPr>
          <w:bCs/>
          <w:szCs w:val="20"/>
        </w:rPr>
      </w:pPr>
      <w:r w:rsidRPr="00C03740">
        <w:rPr>
          <w:szCs w:val="20"/>
        </w:rPr>
        <w:t>Multas moratórias e punitivas aplicadas pela Administração à contratada; e</w:t>
      </w:r>
    </w:p>
    <w:p w14:paraId="2AFA4578" w14:textId="77777777" w:rsidR="00373738" w:rsidRPr="00C03740" w:rsidRDefault="00373738" w:rsidP="0075782D">
      <w:pPr>
        <w:numPr>
          <w:ilvl w:val="0"/>
          <w:numId w:val="28"/>
        </w:numPr>
        <w:ind w:left="1276" w:hanging="425"/>
        <w:rPr>
          <w:bCs/>
          <w:szCs w:val="20"/>
        </w:rPr>
      </w:pPr>
      <w:r w:rsidRPr="00C03740">
        <w:rPr>
          <w:szCs w:val="20"/>
        </w:rPr>
        <w:t>Obrigações trabalhistas e previdenciárias de qualquer natureza, não adimplidas pela contratada, quando couber.</w:t>
      </w:r>
    </w:p>
    <w:p w14:paraId="5E47D4AC" w14:textId="77777777" w:rsidR="000A3CDE" w:rsidRDefault="000A3CDE" w:rsidP="00806191">
      <w:pPr>
        <w:tabs>
          <w:tab w:val="left" w:pos="851"/>
        </w:tabs>
        <w:ind w:left="851" w:hanging="851"/>
        <w:rPr>
          <w:szCs w:val="20"/>
        </w:rPr>
      </w:pPr>
    </w:p>
    <w:p w14:paraId="1E53423B" w14:textId="77777777" w:rsidR="0075782D" w:rsidRPr="00C03740" w:rsidRDefault="0075782D" w:rsidP="00806191">
      <w:pPr>
        <w:tabs>
          <w:tab w:val="left" w:pos="851"/>
        </w:tabs>
        <w:ind w:left="851" w:hanging="851"/>
        <w:rPr>
          <w:szCs w:val="20"/>
        </w:rPr>
      </w:pPr>
    </w:p>
    <w:p w14:paraId="04B6C0A6" w14:textId="77777777" w:rsidR="006E00B4" w:rsidRPr="00C03740" w:rsidRDefault="003A2D9B" w:rsidP="007A192F">
      <w:pPr>
        <w:pStyle w:val="Ttulo1"/>
        <w:numPr>
          <w:ilvl w:val="0"/>
          <w:numId w:val="34"/>
        </w:numPr>
        <w:tabs>
          <w:tab w:val="left" w:pos="851"/>
        </w:tabs>
        <w:ind w:left="851" w:hanging="851"/>
        <w:rPr>
          <w:szCs w:val="20"/>
        </w:rPr>
      </w:pPr>
      <w:bookmarkStart w:id="41" w:name="_Toc169780671"/>
      <w:r w:rsidRPr="00C03740">
        <w:rPr>
          <w:szCs w:val="20"/>
        </w:rPr>
        <w:t>FISCALIZAÇÃO</w:t>
      </w:r>
      <w:bookmarkEnd w:id="41"/>
    </w:p>
    <w:p w14:paraId="720964F0" w14:textId="77777777" w:rsidR="006E00B4" w:rsidRPr="0021527E" w:rsidRDefault="006E00B4" w:rsidP="00806191">
      <w:pPr>
        <w:tabs>
          <w:tab w:val="left" w:pos="851"/>
        </w:tabs>
        <w:ind w:left="851" w:hanging="851"/>
        <w:rPr>
          <w:szCs w:val="20"/>
        </w:rPr>
      </w:pPr>
    </w:p>
    <w:p w14:paraId="4EFA8C47" w14:textId="7CE46278" w:rsidR="00B82A93" w:rsidRPr="0021527E" w:rsidRDefault="005C5E52" w:rsidP="004A5B13">
      <w:pPr>
        <w:pStyle w:val="Ttulo2"/>
        <w:numPr>
          <w:ilvl w:val="1"/>
          <w:numId w:val="34"/>
        </w:numPr>
        <w:tabs>
          <w:tab w:val="left" w:pos="1134"/>
        </w:tabs>
        <w:ind w:left="851" w:hanging="851"/>
        <w:rPr>
          <w:szCs w:val="20"/>
        </w:rPr>
      </w:pPr>
      <w:r w:rsidRPr="0021527E">
        <w:rPr>
          <w:szCs w:val="20"/>
        </w:rPr>
        <w:t>A fiscalização dos serviços será feita por empregado formalmente designado, a que compete verificar se a CONTRATADA está executando os trabalhos, observando o contrato e os documentos que o integram e competências definidas no Manual de Contrato.</w:t>
      </w:r>
    </w:p>
    <w:p w14:paraId="60A29E43" w14:textId="77777777" w:rsidR="00B82A93" w:rsidRPr="0021527E" w:rsidRDefault="00B82A93" w:rsidP="004A5B13">
      <w:pPr>
        <w:tabs>
          <w:tab w:val="left" w:pos="1134"/>
        </w:tabs>
        <w:ind w:left="851"/>
        <w:rPr>
          <w:lang w:eastAsia="pt-BR"/>
        </w:rPr>
      </w:pPr>
    </w:p>
    <w:p w14:paraId="21084E84" w14:textId="2C57F0A2" w:rsidR="00B82A93" w:rsidRPr="0021527E" w:rsidRDefault="00B82A93" w:rsidP="004A5B13">
      <w:pPr>
        <w:pStyle w:val="Ttulo2"/>
        <w:numPr>
          <w:ilvl w:val="1"/>
          <w:numId w:val="34"/>
        </w:numPr>
        <w:tabs>
          <w:tab w:val="left" w:pos="1134"/>
        </w:tabs>
        <w:ind w:left="851" w:hanging="851"/>
        <w:rPr>
          <w:szCs w:val="20"/>
        </w:rPr>
      </w:pPr>
      <w:r w:rsidRPr="0021527E">
        <w:t xml:space="preserve">No desempenho das atividades de fiscalização, no que couber, deverá ser utilizado o </w:t>
      </w:r>
      <w:bookmarkStart w:id="42" w:name="_Hlk203560627"/>
      <w:r w:rsidRPr="0021527E">
        <w:t xml:space="preserve">Sistema de Acompanhamento de Obras Públicas da Codevasf </w:t>
      </w:r>
      <w:bookmarkEnd w:id="42"/>
      <w:r w:rsidRPr="0021527E">
        <w:t xml:space="preserve">(SAOP) para os registros, </w:t>
      </w:r>
      <w:r w:rsidR="0075782D" w:rsidRPr="0021527E">
        <w:t>medições relacionadas</w:t>
      </w:r>
      <w:r w:rsidRPr="0021527E">
        <w:t xml:space="preserve"> as Obras.</w:t>
      </w:r>
    </w:p>
    <w:p w14:paraId="49AC23BD" w14:textId="77777777" w:rsidR="005C5E52" w:rsidRPr="005C5E52" w:rsidRDefault="005C5E52" w:rsidP="004A5B13">
      <w:pPr>
        <w:tabs>
          <w:tab w:val="left" w:pos="1134"/>
        </w:tabs>
        <w:ind w:left="851"/>
        <w:rPr>
          <w:lang w:eastAsia="pt-BR"/>
        </w:rPr>
      </w:pPr>
    </w:p>
    <w:p w14:paraId="6D7233B6" w14:textId="2CAF512C" w:rsidR="00795DCB" w:rsidRPr="00C03740" w:rsidRDefault="00795DCB" w:rsidP="004A5B13">
      <w:pPr>
        <w:pStyle w:val="Ttulo2"/>
        <w:numPr>
          <w:ilvl w:val="1"/>
          <w:numId w:val="34"/>
        </w:numPr>
        <w:tabs>
          <w:tab w:val="left" w:pos="1134"/>
        </w:tabs>
        <w:ind w:left="851" w:hanging="851"/>
        <w:rPr>
          <w:szCs w:val="20"/>
        </w:rPr>
      </w:pPr>
      <w:r w:rsidRPr="00C03740">
        <w:rPr>
          <w:szCs w:val="20"/>
        </w:rPr>
        <w:t>A fiscalização dos serviços será feita por empregado formalmente designado</w:t>
      </w:r>
      <w:r w:rsidR="00541AD3" w:rsidRPr="00C03740">
        <w:rPr>
          <w:szCs w:val="20"/>
        </w:rPr>
        <w:t>,</w:t>
      </w:r>
      <w:r w:rsidRPr="00C03740">
        <w:rPr>
          <w:szCs w:val="20"/>
        </w:rPr>
        <w:t xml:space="preserve"> a quem compete verificar se a </w:t>
      </w:r>
      <w:r w:rsidR="00E80740" w:rsidRPr="00C03740">
        <w:rPr>
          <w:szCs w:val="20"/>
        </w:rPr>
        <w:t>CONTRATADA</w:t>
      </w:r>
      <w:r w:rsidRPr="00C03740">
        <w:rPr>
          <w:szCs w:val="20"/>
        </w:rPr>
        <w:t xml:space="preserve"> está executando os trabalhos, observando o contrato e os documentos que o integram e competências definidas no Manual de Contrato.</w:t>
      </w:r>
    </w:p>
    <w:p w14:paraId="5136B5F1" w14:textId="77777777" w:rsidR="00795DCB" w:rsidRPr="00C03740" w:rsidRDefault="00795DCB" w:rsidP="004A5B13">
      <w:pPr>
        <w:tabs>
          <w:tab w:val="left" w:pos="1134"/>
        </w:tabs>
        <w:ind w:left="851" w:hanging="851"/>
        <w:rPr>
          <w:szCs w:val="20"/>
        </w:rPr>
      </w:pPr>
    </w:p>
    <w:p w14:paraId="3AEEBCE3" w14:textId="77777777" w:rsidR="009F33C8" w:rsidRPr="00C03740" w:rsidRDefault="009F33C8" w:rsidP="004A5B13">
      <w:pPr>
        <w:pStyle w:val="Ttulo2"/>
        <w:numPr>
          <w:ilvl w:val="1"/>
          <w:numId w:val="34"/>
        </w:numPr>
        <w:tabs>
          <w:tab w:val="left" w:pos="1134"/>
        </w:tabs>
        <w:ind w:left="851" w:hanging="851"/>
        <w:rPr>
          <w:szCs w:val="20"/>
        </w:rPr>
      </w:pPr>
      <w:r w:rsidRPr="00C03740">
        <w:rPr>
          <w:szCs w:val="20"/>
        </w:rPr>
        <w:t>Fica assegurado aos técnicos da Codevasf o direito de a seu exclusivo critério, acompanhar, fiscalizar e participar, total ou parcialmente, diretamente ou por meio de terceiros, da execução dos serviços prestados pela CONTRATADA, com livre acesso ao local de trabalho para obtenção de quaisquer esclarecimentos julgados necessários à execução dos serviços.</w:t>
      </w:r>
    </w:p>
    <w:p w14:paraId="73D11E3D" w14:textId="77777777" w:rsidR="000E7649" w:rsidRPr="00C03740" w:rsidRDefault="000E7649" w:rsidP="004A5B13">
      <w:pPr>
        <w:tabs>
          <w:tab w:val="left" w:pos="1134"/>
        </w:tabs>
        <w:ind w:left="851"/>
        <w:rPr>
          <w:szCs w:val="20"/>
          <w:lang w:eastAsia="pt-BR"/>
        </w:rPr>
      </w:pPr>
    </w:p>
    <w:p w14:paraId="3881F8D4" w14:textId="77777777" w:rsidR="000E7649" w:rsidRPr="00C03740" w:rsidRDefault="000E7649" w:rsidP="004A5B13">
      <w:pPr>
        <w:pStyle w:val="Ttulo2"/>
        <w:numPr>
          <w:ilvl w:val="1"/>
          <w:numId w:val="34"/>
        </w:numPr>
        <w:tabs>
          <w:tab w:val="left" w:pos="1134"/>
        </w:tabs>
        <w:ind w:left="851" w:hanging="851"/>
        <w:rPr>
          <w:szCs w:val="20"/>
        </w:rPr>
      </w:pPr>
      <w:r w:rsidRPr="00C03740">
        <w:rPr>
          <w:szCs w:val="20"/>
        </w:rPr>
        <w:t xml:space="preserve">Participar da Reunião de Partida entre as partes envolvidas, Codevasf e CONTRATADA, onde serão definidos todos os detalhes do Plano de Trabalho e dar-se-á o “start </w:t>
      </w:r>
      <w:proofErr w:type="spellStart"/>
      <w:r w:rsidRPr="00C03740">
        <w:rPr>
          <w:szCs w:val="20"/>
        </w:rPr>
        <w:t>up</w:t>
      </w:r>
      <w:proofErr w:type="spellEnd"/>
      <w:r w:rsidRPr="00C03740">
        <w:rPr>
          <w:szCs w:val="20"/>
        </w:rPr>
        <w:t>” da execução dos serviços.</w:t>
      </w:r>
    </w:p>
    <w:p w14:paraId="6D33C1CB" w14:textId="77777777" w:rsidR="009F33C8" w:rsidRPr="00C03740" w:rsidRDefault="009F33C8" w:rsidP="00905560"/>
    <w:p w14:paraId="759E6E59" w14:textId="77777777" w:rsidR="00795DCB" w:rsidRPr="00C03740" w:rsidRDefault="00795DCB" w:rsidP="004A5B13">
      <w:pPr>
        <w:pStyle w:val="Ttulo2"/>
        <w:numPr>
          <w:ilvl w:val="1"/>
          <w:numId w:val="34"/>
        </w:numPr>
        <w:tabs>
          <w:tab w:val="left" w:pos="1134"/>
        </w:tabs>
        <w:ind w:left="851" w:hanging="851"/>
        <w:rPr>
          <w:szCs w:val="20"/>
        </w:rPr>
      </w:pPr>
      <w:r w:rsidRPr="00C03740">
        <w:rPr>
          <w:szCs w:val="20"/>
        </w:rPr>
        <w:t>Acompanhar a execução dos serviços objeto do contrato, “in loco”, como representante da Codevasf, de forma a garantir o cumprimento do que foi pactuado, observando para que não haja subcontratação de serviços vedados no instrumento assinado pelas partes.</w:t>
      </w:r>
    </w:p>
    <w:p w14:paraId="59FC31DC" w14:textId="77777777" w:rsidR="00E47940" w:rsidRPr="00C03740" w:rsidRDefault="00E47940" w:rsidP="004A5B13">
      <w:pPr>
        <w:tabs>
          <w:tab w:val="left" w:pos="1134"/>
        </w:tabs>
        <w:ind w:left="851"/>
        <w:rPr>
          <w:szCs w:val="20"/>
          <w:lang w:eastAsia="pt-BR"/>
        </w:rPr>
      </w:pPr>
    </w:p>
    <w:p w14:paraId="3B11A38F" w14:textId="77777777" w:rsidR="00E47940" w:rsidRPr="00C03740" w:rsidRDefault="00E47940" w:rsidP="004A5B13">
      <w:pPr>
        <w:pStyle w:val="Ttulo2"/>
        <w:numPr>
          <w:ilvl w:val="1"/>
          <w:numId w:val="34"/>
        </w:numPr>
        <w:tabs>
          <w:tab w:val="left" w:pos="1134"/>
        </w:tabs>
        <w:ind w:left="851" w:hanging="851"/>
        <w:rPr>
          <w:szCs w:val="20"/>
        </w:rPr>
      </w:pPr>
      <w:r w:rsidRPr="00C03740">
        <w:rPr>
          <w:szCs w:val="20"/>
        </w:rPr>
        <w:t>Conferir a presença em campo dos equipamentos indicados pela Contratada.</w:t>
      </w:r>
    </w:p>
    <w:p w14:paraId="2EBC683C" w14:textId="77777777" w:rsidR="00E47940" w:rsidRPr="00C03740" w:rsidRDefault="00E47940" w:rsidP="004A5B13">
      <w:pPr>
        <w:tabs>
          <w:tab w:val="left" w:pos="1134"/>
        </w:tabs>
        <w:ind w:left="851"/>
        <w:rPr>
          <w:szCs w:val="20"/>
          <w:lang w:eastAsia="pt-BR"/>
        </w:rPr>
      </w:pPr>
    </w:p>
    <w:p w14:paraId="0CF7A3FC" w14:textId="567A978E" w:rsidR="00E47940" w:rsidRPr="00C03740" w:rsidRDefault="00E47940" w:rsidP="004A5B13">
      <w:pPr>
        <w:pStyle w:val="Ttulo2"/>
        <w:numPr>
          <w:ilvl w:val="1"/>
          <w:numId w:val="34"/>
        </w:numPr>
        <w:tabs>
          <w:tab w:val="left" w:pos="1134"/>
        </w:tabs>
        <w:ind w:left="851" w:hanging="851"/>
        <w:rPr>
          <w:szCs w:val="20"/>
        </w:rPr>
      </w:pPr>
      <w:r w:rsidRPr="00C03740">
        <w:rPr>
          <w:szCs w:val="20"/>
        </w:rPr>
        <w:t>O fiscal deverá observar o item 5.10.</w:t>
      </w:r>
      <w:r w:rsidR="0075782D">
        <w:rPr>
          <w:szCs w:val="20"/>
        </w:rPr>
        <w:t>a</w:t>
      </w:r>
      <w:r w:rsidRPr="00C03740">
        <w:rPr>
          <w:szCs w:val="20"/>
        </w:rPr>
        <w:t>.</w:t>
      </w:r>
      <w:r w:rsidR="0075782D">
        <w:rPr>
          <w:szCs w:val="20"/>
        </w:rPr>
        <w:t>3</w:t>
      </w:r>
      <w:r w:rsidRPr="00C03740">
        <w:rPr>
          <w:szCs w:val="20"/>
        </w:rPr>
        <w:t>, que trata da remuneração da DMT, de forma a garantir que as DMT indicadas pela Contratada no Projeto Executivo sejam condizentes com a realidade do local de execução do contrato.</w:t>
      </w:r>
    </w:p>
    <w:p w14:paraId="135ABA64" w14:textId="77777777" w:rsidR="00E47940" w:rsidRPr="00C03740" w:rsidRDefault="00E47940" w:rsidP="004A5B13">
      <w:pPr>
        <w:tabs>
          <w:tab w:val="left" w:pos="1134"/>
        </w:tabs>
        <w:ind w:left="851"/>
        <w:rPr>
          <w:szCs w:val="20"/>
          <w:lang w:eastAsia="pt-BR"/>
        </w:rPr>
      </w:pPr>
    </w:p>
    <w:p w14:paraId="1AAD3884" w14:textId="77777777" w:rsidR="00795DCB" w:rsidRPr="00C03740" w:rsidRDefault="00795DCB" w:rsidP="004A5B13">
      <w:pPr>
        <w:pStyle w:val="Ttulo2"/>
        <w:numPr>
          <w:ilvl w:val="1"/>
          <w:numId w:val="34"/>
        </w:numPr>
        <w:tabs>
          <w:tab w:val="left" w:pos="1134"/>
        </w:tabs>
        <w:ind w:left="851" w:hanging="851"/>
        <w:rPr>
          <w:szCs w:val="20"/>
        </w:rPr>
      </w:pPr>
      <w:r w:rsidRPr="00C03740">
        <w:rPr>
          <w:szCs w:val="20"/>
        </w:rPr>
        <w:t xml:space="preserve">Esclarecer dúvidas ou fornecer informações solicitadas pelo preposto/representante da </w:t>
      </w:r>
      <w:r w:rsidR="002762C6" w:rsidRPr="00C03740">
        <w:rPr>
          <w:szCs w:val="20"/>
        </w:rPr>
        <w:t>CONTRATADA</w:t>
      </w:r>
      <w:r w:rsidRPr="00C03740">
        <w:rPr>
          <w:szCs w:val="20"/>
        </w:rPr>
        <w:t xml:space="preserve"> ou, quando não estiverem sob sua alçada, encaminhá-las a quem compete.</w:t>
      </w:r>
    </w:p>
    <w:p w14:paraId="025DDD8C" w14:textId="77777777" w:rsidR="00795DCB" w:rsidRPr="00C03740" w:rsidRDefault="00795DCB" w:rsidP="004A5B13">
      <w:pPr>
        <w:tabs>
          <w:tab w:val="left" w:pos="1134"/>
        </w:tabs>
        <w:ind w:left="851" w:hanging="851"/>
        <w:rPr>
          <w:szCs w:val="20"/>
        </w:rPr>
      </w:pPr>
    </w:p>
    <w:p w14:paraId="6609032C" w14:textId="77777777" w:rsidR="00795DCB" w:rsidRPr="00C03740" w:rsidRDefault="00795DCB" w:rsidP="004A5B13">
      <w:pPr>
        <w:pStyle w:val="Ttulo2"/>
        <w:numPr>
          <w:ilvl w:val="1"/>
          <w:numId w:val="34"/>
        </w:numPr>
        <w:tabs>
          <w:tab w:val="left" w:pos="1134"/>
        </w:tabs>
        <w:ind w:left="851" w:hanging="851"/>
        <w:rPr>
          <w:szCs w:val="20"/>
        </w:rPr>
      </w:pPr>
      <w:r w:rsidRPr="00C03740">
        <w:rPr>
          <w:szCs w:val="20"/>
        </w:rPr>
        <w:t xml:space="preserve">Checar se a </w:t>
      </w:r>
      <w:r w:rsidR="002762C6" w:rsidRPr="00C03740">
        <w:rPr>
          <w:szCs w:val="20"/>
        </w:rPr>
        <w:t>CONTRATADA</w:t>
      </w:r>
      <w:r w:rsidRPr="00C03740">
        <w:rPr>
          <w:szCs w:val="20"/>
        </w:rPr>
        <w:t xml:space="preserve"> disponibilizou as instalações, equipamentos e recursos humanos previstos para a execução dos serviços.</w:t>
      </w:r>
    </w:p>
    <w:p w14:paraId="02CB9B7D" w14:textId="77777777" w:rsidR="00795DCB" w:rsidRPr="00C03740" w:rsidRDefault="00795DCB" w:rsidP="004A5B13">
      <w:pPr>
        <w:tabs>
          <w:tab w:val="left" w:pos="1134"/>
        </w:tabs>
        <w:ind w:left="851" w:hanging="851"/>
        <w:rPr>
          <w:szCs w:val="20"/>
        </w:rPr>
      </w:pPr>
    </w:p>
    <w:p w14:paraId="5818AF20" w14:textId="77777777" w:rsidR="00795DCB" w:rsidRPr="00C03740" w:rsidRDefault="00795DCB" w:rsidP="004A5B13">
      <w:pPr>
        <w:pStyle w:val="Ttulo2"/>
        <w:numPr>
          <w:ilvl w:val="1"/>
          <w:numId w:val="34"/>
        </w:numPr>
        <w:tabs>
          <w:tab w:val="left" w:pos="1134"/>
        </w:tabs>
        <w:ind w:left="851" w:hanging="851"/>
        <w:rPr>
          <w:szCs w:val="20"/>
        </w:rPr>
      </w:pPr>
      <w:r w:rsidRPr="00C03740">
        <w:rPr>
          <w:szCs w:val="20"/>
        </w:rPr>
        <w:t xml:space="preserve">Acompanhar a elaboração do “as </w:t>
      </w:r>
      <w:proofErr w:type="spellStart"/>
      <w:r w:rsidRPr="00C03740">
        <w:rPr>
          <w:szCs w:val="20"/>
        </w:rPr>
        <w:t>built</w:t>
      </w:r>
      <w:proofErr w:type="spellEnd"/>
      <w:r w:rsidRPr="00C03740">
        <w:rPr>
          <w:szCs w:val="20"/>
        </w:rPr>
        <w:t>” (como construído) ao longo da execução dos serviços</w:t>
      </w:r>
      <w:r w:rsidR="00E47940" w:rsidRPr="00C03740">
        <w:rPr>
          <w:szCs w:val="20"/>
        </w:rPr>
        <w:t>, quando couber</w:t>
      </w:r>
      <w:r w:rsidRPr="00C03740">
        <w:rPr>
          <w:szCs w:val="20"/>
        </w:rPr>
        <w:t>.</w:t>
      </w:r>
    </w:p>
    <w:p w14:paraId="4603389E" w14:textId="77777777" w:rsidR="00795DCB" w:rsidRPr="00C03740" w:rsidRDefault="00795DCB" w:rsidP="004A5B13">
      <w:pPr>
        <w:tabs>
          <w:tab w:val="left" w:pos="1134"/>
        </w:tabs>
        <w:ind w:left="851" w:hanging="851"/>
        <w:rPr>
          <w:szCs w:val="20"/>
        </w:rPr>
      </w:pPr>
    </w:p>
    <w:p w14:paraId="049FD5A7" w14:textId="77777777" w:rsidR="00795DCB" w:rsidRPr="00C03740" w:rsidRDefault="00795DCB" w:rsidP="004A5B13">
      <w:pPr>
        <w:pStyle w:val="Ttulo2"/>
        <w:numPr>
          <w:ilvl w:val="1"/>
          <w:numId w:val="34"/>
        </w:numPr>
        <w:tabs>
          <w:tab w:val="left" w:pos="1134"/>
        </w:tabs>
        <w:ind w:left="851" w:hanging="851"/>
        <w:rPr>
          <w:szCs w:val="20"/>
        </w:rPr>
      </w:pPr>
      <w:r w:rsidRPr="00C03740">
        <w:rPr>
          <w:szCs w:val="20"/>
        </w:rPr>
        <w:t>Tratar diretamente com a equipe de apoio à fiscalização contratada pela Codevasf, quando houver, exigindo atuação em conformidade com o instrumento do contrato, cobrando a presença</w:t>
      </w:r>
      <w:r w:rsidR="00DF12A4" w:rsidRPr="00C03740">
        <w:rPr>
          <w:szCs w:val="20"/>
        </w:rPr>
        <w:t xml:space="preserve"> de</w:t>
      </w:r>
      <w:r w:rsidRPr="00C03740">
        <w:rPr>
          <w:szCs w:val="20"/>
        </w:rPr>
        <w:t xml:space="preserve"> técnicos no local da prestação dos serviços, emissão de relatórios, boletins ou outros documentos que se façam necessários ao fiel cumprimento do objeto.</w:t>
      </w:r>
    </w:p>
    <w:p w14:paraId="02D40964" w14:textId="77777777" w:rsidR="00795DCB" w:rsidRPr="00C03740" w:rsidRDefault="00795DCB" w:rsidP="004A5B13">
      <w:pPr>
        <w:tabs>
          <w:tab w:val="left" w:pos="1134"/>
        </w:tabs>
        <w:ind w:left="851" w:hanging="851"/>
        <w:rPr>
          <w:szCs w:val="20"/>
        </w:rPr>
      </w:pPr>
    </w:p>
    <w:p w14:paraId="1B78EAC4" w14:textId="77777777" w:rsidR="00795DCB" w:rsidRPr="00C03740" w:rsidRDefault="00795DCB" w:rsidP="004A5B13">
      <w:pPr>
        <w:pStyle w:val="Ttulo2"/>
        <w:numPr>
          <w:ilvl w:val="1"/>
          <w:numId w:val="34"/>
        </w:numPr>
        <w:tabs>
          <w:tab w:val="left" w:pos="1134"/>
        </w:tabs>
        <w:ind w:left="851" w:hanging="851"/>
        <w:rPr>
          <w:szCs w:val="20"/>
        </w:rPr>
      </w:pPr>
      <w:r w:rsidRPr="00C03740">
        <w:rPr>
          <w:szCs w:val="20"/>
        </w:rPr>
        <w:t xml:space="preserve">Solicitar da </w:t>
      </w:r>
      <w:r w:rsidR="002762C6" w:rsidRPr="00C03740">
        <w:rPr>
          <w:szCs w:val="20"/>
        </w:rPr>
        <w:t>CONTRATADA</w:t>
      </w:r>
      <w:r w:rsidRPr="00C03740">
        <w:rPr>
          <w:szCs w:val="20"/>
        </w:rPr>
        <w:t xml:space="preserve"> a relação de empregados contratados e terceirizados, com as seguintes informações: nome completo, cargo ou função, valor do salário, número do RG e do CPF.</w:t>
      </w:r>
    </w:p>
    <w:p w14:paraId="08D325D8" w14:textId="77777777" w:rsidR="00795DCB" w:rsidRPr="00C03740" w:rsidRDefault="00795DCB" w:rsidP="004A5B13">
      <w:pPr>
        <w:tabs>
          <w:tab w:val="left" w:pos="1134"/>
        </w:tabs>
        <w:ind w:left="851" w:hanging="851"/>
        <w:rPr>
          <w:szCs w:val="20"/>
        </w:rPr>
      </w:pPr>
    </w:p>
    <w:p w14:paraId="275F8246" w14:textId="563DF7AD" w:rsidR="00795DCB" w:rsidRPr="00C03740" w:rsidRDefault="00795DCB" w:rsidP="004A5B13">
      <w:pPr>
        <w:pStyle w:val="Ttulo2"/>
        <w:numPr>
          <w:ilvl w:val="1"/>
          <w:numId w:val="34"/>
        </w:numPr>
        <w:tabs>
          <w:tab w:val="left" w:pos="1134"/>
        </w:tabs>
        <w:ind w:left="851" w:hanging="851"/>
        <w:rPr>
          <w:szCs w:val="20"/>
        </w:rPr>
      </w:pPr>
      <w:r w:rsidRPr="00C03740">
        <w:rPr>
          <w:szCs w:val="20"/>
        </w:rPr>
        <w:t xml:space="preserve">Informar ao titular da unidade orgânica demandante </w:t>
      </w:r>
      <w:r w:rsidR="00E47940" w:rsidRPr="00C03740">
        <w:rPr>
          <w:szCs w:val="20"/>
        </w:rPr>
        <w:t xml:space="preserve">e ao gestor do contrato </w:t>
      </w:r>
      <w:r w:rsidRPr="00C03740">
        <w:rPr>
          <w:szCs w:val="20"/>
        </w:rPr>
        <w:t>sobre o andamento dos serviços, por meio do Relatório de Acompanhamento Físico</w:t>
      </w:r>
      <w:r w:rsidR="00B1197F">
        <w:rPr>
          <w:szCs w:val="20"/>
        </w:rPr>
        <w:t xml:space="preserve"> </w:t>
      </w:r>
      <w:r w:rsidRPr="00C03740">
        <w:rPr>
          <w:szCs w:val="20"/>
        </w:rPr>
        <w:t>– RAF.</w:t>
      </w:r>
    </w:p>
    <w:p w14:paraId="161570C1" w14:textId="77777777" w:rsidR="00795DCB" w:rsidRPr="00C03740" w:rsidRDefault="00795DCB" w:rsidP="004A5B13">
      <w:pPr>
        <w:tabs>
          <w:tab w:val="left" w:pos="1134"/>
        </w:tabs>
        <w:ind w:left="851" w:hanging="851"/>
        <w:rPr>
          <w:szCs w:val="20"/>
        </w:rPr>
      </w:pPr>
    </w:p>
    <w:p w14:paraId="4F934DDD" w14:textId="77777777" w:rsidR="00795DCB" w:rsidRPr="00C03740" w:rsidRDefault="00795DCB" w:rsidP="004A5B13">
      <w:pPr>
        <w:pStyle w:val="Ttulo2"/>
        <w:numPr>
          <w:ilvl w:val="1"/>
          <w:numId w:val="34"/>
        </w:numPr>
        <w:tabs>
          <w:tab w:val="left" w:pos="1134"/>
        </w:tabs>
        <w:ind w:left="851" w:hanging="851"/>
        <w:rPr>
          <w:szCs w:val="20"/>
        </w:rPr>
      </w:pPr>
      <w:r w:rsidRPr="00C03740">
        <w:rPr>
          <w:szCs w:val="20"/>
        </w:rPr>
        <w:t xml:space="preserve">Efetuar os registros </w:t>
      </w:r>
      <w:r w:rsidR="003E6393" w:rsidRPr="00C03740">
        <w:rPr>
          <w:szCs w:val="20"/>
        </w:rPr>
        <w:t xml:space="preserve">e ocorrências diariamente </w:t>
      </w:r>
      <w:r w:rsidRPr="00C03740">
        <w:rPr>
          <w:szCs w:val="20"/>
        </w:rPr>
        <w:t>no Diário da Obra.</w:t>
      </w:r>
    </w:p>
    <w:p w14:paraId="611F0880" w14:textId="77777777" w:rsidR="00795DCB" w:rsidRPr="00C03740" w:rsidRDefault="00795DCB" w:rsidP="004A5B13">
      <w:pPr>
        <w:tabs>
          <w:tab w:val="left" w:pos="1134"/>
        </w:tabs>
        <w:ind w:left="851" w:hanging="851"/>
        <w:rPr>
          <w:szCs w:val="20"/>
        </w:rPr>
      </w:pPr>
    </w:p>
    <w:p w14:paraId="7E9601F2" w14:textId="77777777" w:rsidR="00795DCB" w:rsidRPr="00C03740" w:rsidRDefault="00795DCB" w:rsidP="004A5B13">
      <w:pPr>
        <w:pStyle w:val="Ttulo2"/>
        <w:numPr>
          <w:ilvl w:val="1"/>
          <w:numId w:val="34"/>
        </w:numPr>
        <w:tabs>
          <w:tab w:val="left" w:pos="1134"/>
        </w:tabs>
        <w:ind w:left="851" w:hanging="851"/>
        <w:rPr>
          <w:szCs w:val="20"/>
        </w:rPr>
      </w:pPr>
      <w:r w:rsidRPr="00C03740">
        <w:rPr>
          <w:szCs w:val="20"/>
        </w:rPr>
        <w:t>Determinar a reparação, correção, remoção, reconstrução ou substituição, às expensas da</w:t>
      </w:r>
      <w:r w:rsidR="00AC30D0" w:rsidRPr="00C03740">
        <w:rPr>
          <w:szCs w:val="20"/>
        </w:rPr>
        <w:t xml:space="preserve"> </w:t>
      </w:r>
      <w:r w:rsidR="002762C6" w:rsidRPr="00C03740">
        <w:rPr>
          <w:szCs w:val="20"/>
        </w:rPr>
        <w:t>CONTRATADA</w:t>
      </w:r>
      <w:r w:rsidRPr="00C03740">
        <w:rPr>
          <w:szCs w:val="20"/>
        </w:rPr>
        <w:t>, no total ou em parte, dos serviços nos quais forem detectados vícios, defeitos ou incorreções resultantes da execução ou dos materiais empregados.</w:t>
      </w:r>
    </w:p>
    <w:p w14:paraId="5BD58CE2" w14:textId="77777777" w:rsidR="00795DCB" w:rsidRPr="00C03740" w:rsidRDefault="00795DCB" w:rsidP="004A5B13">
      <w:pPr>
        <w:tabs>
          <w:tab w:val="left" w:pos="1134"/>
        </w:tabs>
        <w:ind w:left="851" w:hanging="851"/>
        <w:rPr>
          <w:szCs w:val="20"/>
        </w:rPr>
      </w:pPr>
    </w:p>
    <w:p w14:paraId="2A8AB091" w14:textId="77777777" w:rsidR="00795DCB" w:rsidRPr="00C03740" w:rsidRDefault="00795DCB" w:rsidP="004A5B13">
      <w:pPr>
        <w:pStyle w:val="Ttulo2"/>
        <w:numPr>
          <w:ilvl w:val="1"/>
          <w:numId w:val="34"/>
        </w:numPr>
        <w:tabs>
          <w:tab w:val="left" w:pos="1134"/>
        </w:tabs>
        <w:ind w:left="851" w:hanging="851"/>
        <w:rPr>
          <w:szCs w:val="20"/>
        </w:rPr>
      </w:pPr>
      <w:r w:rsidRPr="00C03740">
        <w:rPr>
          <w:szCs w:val="20"/>
        </w:rPr>
        <w:t xml:space="preserve">Acompanhar o cumprimento, pela </w:t>
      </w:r>
      <w:r w:rsidR="002762C6" w:rsidRPr="00C03740">
        <w:rPr>
          <w:szCs w:val="20"/>
        </w:rPr>
        <w:t>CONTRATADA</w:t>
      </w:r>
      <w:r w:rsidRPr="00C03740">
        <w:rPr>
          <w:szCs w:val="20"/>
        </w:rPr>
        <w:t xml:space="preserve">, do cronograma físico-financeiro pactuado, encaminhando ao </w:t>
      </w:r>
      <w:r w:rsidR="003E6393" w:rsidRPr="00C03740">
        <w:rPr>
          <w:szCs w:val="20"/>
        </w:rPr>
        <w:t xml:space="preserve">gestor do contrato </w:t>
      </w:r>
      <w:r w:rsidRPr="00C03740">
        <w:rPr>
          <w:szCs w:val="20"/>
        </w:rPr>
        <w:t xml:space="preserve">ou ao titular da unidade orgânica demandante, eventuais pedidos de modificações, substituições de materiais e equipamentos, solicitados pela </w:t>
      </w:r>
      <w:r w:rsidR="002762C6" w:rsidRPr="00C03740">
        <w:rPr>
          <w:szCs w:val="20"/>
        </w:rPr>
        <w:t>CONTRATADA</w:t>
      </w:r>
      <w:r w:rsidRPr="00C03740">
        <w:rPr>
          <w:szCs w:val="20"/>
        </w:rPr>
        <w:t>.</w:t>
      </w:r>
    </w:p>
    <w:p w14:paraId="25A464D2" w14:textId="77777777" w:rsidR="00795DCB" w:rsidRPr="00C03740" w:rsidRDefault="00795DCB" w:rsidP="004A5B13">
      <w:pPr>
        <w:tabs>
          <w:tab w:val="left" w:pos="1134"/>
        </w:tabs>
        <w:ind w:left="851" w:hanging="851"/>
        <w:rPr>
          <w:szCs w:val="20"/>
        </w:rPr>
      </w:pPr>
    </w:p>
    <w:p w14:paraId="2EBCA455" w14:textId="3892098B" w:rsidR="00795DCB" w:rsidRPr="00C03740" w:rsidRDefault="00795DCB" w:rsidP="004A5B13">
      <w:pPr>
        <w:pStyle w:val="Ttulo2"/>
        <w:numPr>
          <w:ilvl w:val="1"/>
          <w:numId w:val="34"/>
        </w:numPr>
        <w:tabs>
          <w:tab w:val="left" w:pos="1134"/>
        </w:tabs>
        <w:ind w:left="851" w:hanging="851"/>
        <w:rPr>
          <w:szCs w:val="20"/>
        </w:rPr>
      </w:pPr>
      <w:r w:rsidRPr="00C03740">
        <w:rPr>
          <w:szCs w:val="20"/>
        </w:rPr>
        <w:t xml:space="preserve">Estabelecer prazo para correção de eventuais pendências na execução do contrato e informar ao </w:t>
      </w:r>
      <w:r w:rsidR="003E6393" w:rsidRPr="00C03740">
        <w:rPr>
          <w:szCs w:val="20"/>
        </w:rPr>
        <w:t xml:space="preserve">gestor do contrato </w:t>
      </w:r>
      <w:r w:rsidRPr="00C03740">
        <w:rPr>
          <w:szCs w:val="20"/>
        </w:rPr>
        <w:t>ou ao titular da unidade orgânica demandante, ocorrências que possam gerar dificuldades à conclusão d</w:t>
      </w:r>
      <w:r w:rsidR="00982CE3">
        <w:rPr>
          <w:szCs w:val="20"/>
        </w:rPr>
        <w:t>os</w:t>
      </w:r>
      <w:r w:rsidRPr="00C03740">
        <w:rPr>
          <w:szCs w:val="20"/>
        </w:rPr>
        <w:t xml:space="preserve"> </w:t>
      </w:r>
      <w:r w:rsidR="00982CE3">
        <w:rPr>
          <w:szCs w:val="20"/>
        </w:rPr>
        <w:t>serviços</w:t>
      </w:r>
      <w:r w:rsidRPr="00C03740">
        <w:rPr>
          <w:szCs w:val="20"/>
        </w:rPr>
        <w:t xml:space="preserve"> ou em relação a terceiros, cientificando-a da possibilidade de não conclusão do objeto na data aprazada, com as devidas justificativas.</w:t>
      </w:r>
    </w:p>
    <w:p w14:paraId="15F914C4" w14:textId="77777777" w:rsidR="00795DCB" w:rsidRPr="00C03740" w:rsidRDefault="00795DCB" w:rsidP="004A5B13">
      <w:pPr>
        <w:tabs>
          <w:tab w:val="left" w:pos="1134"/>
        </w:tabs>
        <w:ind w:left="851" w:hanging="851"/>
        <w:rPr>
          <w:szCs w:val="20"/>
        </w:rPr>
      </w:pPr>
    </w:p>
    <w:p w14:paraId="0F9E6C69" w14:textId="77777777" w:rsidR="00795DCB" w:rsidRPr="00C03740" w:rsidRDefault="00795DCB" w:rsidP="004A5B13">
      <w:pPr>
        <w:pStyle w:val="Ttulo2"/>
        <w:numPr>
          <w:ilvl w:val="1"/>
          <w:numId w:val="34"/>
        </w:numPr>
        <w:tabs>
          <w:tab w:val="left" w:pos="1134"/>
        </w:tabs>
        <w:ind w:left="851" w:hanging="851"/>
        <w:rPr>
          <w:szCs w:val="20"/>
        </w:rPr>
      </w:pPr>
      <w:r w:rsidRPr="00C03740">
        <w:rPr>
          <w:szCs w:val="20"/>
        </w:rPr>
        <w:t>Rejeitar, no todo ou em parte, obra, serviço ou fornecimento executado em desacor</w:t>
      </w:r>
      <w:r w:rsidR="004D0521" w:rsidRPr="00C03740">
        <w:rPr>
          <w:szCs w:val="20"/>
        </w:rPr>
        <w:t>do com o instrumento contratual.</w:t>
      </w:r>
    </w:p>
    <w:p w14:paraId="4BB1BD61" w14:textId="77777777" w:rsidR="004D0521" w:rsidRPr="00C03740" w:rsidRDefault="004D0521" w:rsidP="004A5B13">
      <w:pPr>
        <w:tabs>
          <w:tab w:val="left" w:pos="1134"/>
        </w:tabs>
        <w:ind w:left="851" w:hanging="851"/>
        <w:rPr>
          <w:szCs w:val="20"/>
        </w:rPr>
      </w:pPr>
    </w:p>
    <w:p w14:paraId="7CBB05C8" w14:textId="77777777" w:rsidR="00795DCB" w:rsidRPr="00C03740" w:rsidRDefault="00795DCB" w:rsidP="004A5B13">
      <w:pPr>
        <w:pStyle w:val="Ttulo2"/>
        <w:numPr>
          <w:ilvl w:val="1"/>
          <w:numId w:val="34"/>
        </w:numPr>
        <w:tabs>
          <w:tab w:val="left" w:pos="1134"/>
        </w:tabs>
        <w:ind w:left="851" w:hanging="851"/>
        <w:rPr>
          <w:szCs w:val="20"/>
        </w:rPr>
      </w:pPr>
      <w:r w:rsidRPr="00C03740">
        <w:rPr>
          <w:szCs w:val="20"/>
        </w:rPr>
        <w:t xml:space="preserve">Notificar a </w:t>
      </w:r>
      <w:r w:rsidR="002762C6" w:rsidRPr="00C03740">
        <w:rPr>
          <w:szCs w:val="20"/>
        </w:rPr>
        <w:t>CONTRATADA</w:t>
      </w:r>
      <w:r w:rsidRPr="00C03740">
        <w:rPr>
          <w:szCs w:val="20"/>
        </w:rPr>
        <w:t xml:space="preserve"> sobre quaisquer ocorrências encontradas em desconformidade com as cláusulas contratuais, sempre por escrito, com prov</w:t>
      </w:r>
      <w:r w:rsidR="004D0521" w:rsidRPr="00C03740">
        <w:rPr>
          <w:szCs w:val="20"/>
        </w:rPr>
        <w:t>a de recebimento da notificação.</w:t>
      </w:r>
    </w:p>
    <w:p w14:paraId="2DD9B7CD" w14:textId="77777777" w:rsidR="004D0521" w:rsidRPr="00C03740" w:rsidRDefault="004D0521" w:rsidP="004A5B13">
      <w:pPr>
        <w:tabs>
          <w:tab w:val="left" w:pos="1134"/>
        </w:tabs>
        <w:ind w:left="851" w:hanging="851"/>
        <w:rPr>
          <w:szCs w:val="20"/>
        </w:rPr>
      </w:pPr>
    </w:p>
    <w:p w14:paraId="146D0DEA" w14:textId="77777777" w:rsidR="00795DCB" w:rsidRPr="00C03740" w:rsidRDefault="00795DCB" w:rsidP="004A5B13">
      <w:pPr>
        <w:pStyle w:val="Ttulo2"/>
        <w:numPr>
          <w:ilvl w:val="1"/>
          <w:numId w:val="34"/>
        </w:numPr>
        <w:tabs>
          <w:tab w:val="left" w:pos="1134"/>
        </w:tabs>
        <w:ind w:left="851" w:hanging="851"/>
        <w:rPr>
          <w:szCs w:val="20"/>
        </w:rPr>
      </w:pPr>
      <w:r w:rsidRPr="00C03740">
        <w:rPr>
          <w:szCs w:val="20"/>
        </w:rPr>
        <w:t xml:space="preserve">Manter em arquivo organizado memória de cálculo dos quantitativos de serviços executados e os </w:t>
      </w:r>
      <w:r w:rsidR="00B533DE" w:rsidRPr="00C03740">
        <w:rPr>
          <w:szCs w:val="20"/>
        </w:rPr>
        <w:t>consequentes</w:t>
      </w:r>
      <w:r w:rsidRPr="00C03740">
        <w:rPr>
          <w:szCs w:val="20"/>
        </w:rPr>
        <w:t xml:space="preserve"> boletins de medição</w:t>
      </w:r>
      <w:r w:rsidR="00D37AF6" w:rsidRPr="00C03740">
        <w:rPr>
          <w:szCs w:val="20"/>
        </w:rPr>
        <w:t>.</w:t>
      </w:r>
    </w:p>
    <w:p w14:paraId="36BB86B3" w14:textId="77777777" w:rsidR="00026E6E" w:rsidRPr="00C03740" w:rsidRDefault="00026E6E" w:rsidP="004A5B13">
      <w:pPr>
        <w:shd w:val="clear" w:color="auto" w:fill="FFFFFF" w:themeFill="background1"/>
        <w:tabs>
          <w:tab w:val="left" w:pos="1134"/>
        </w:tabs>
        <w:ind w:left="851" w:hanging="851"/>
        <w:rPr>
          <w:szCs w:val="20"/>
        </w:rPr>
      </w:pPr>
    </w:p>
    <w:p w14:paraId="42077FC9" w14:textId="3CC484C1" w:rsidR="004D0521" w:rsidRPr="004E6AF8" w:rsidRDefault="00FE113A" w:rsidP="004A5B13">
      <w:pPr>
        <w:pStyle w:val="Ttulo2"/>
        <w:numPr>
          <w:ilvl w:val="1"/>
          <w:numId w:val="34"/>
        </w:numPr>
        <w:tabs>
          <w:tab w:val="left" w:pos="1134"/>
        </w:tabs>
        <w:ind w:left="851" w:hanging="851"/>
      </w:pPr>
      <w:r w:rsidRPr="004E6AF8">
        <w:t>Encaminhar à Contratada cópia da Licença Ambiental, se houver, caso contrário, cópia da legislação de dispensa do referido documento.</w:t>
      </w:r>
    </w:p>
    <w:p w14:paraId="5DBF0889" w14:textId="77777777" w:rsidR="00FE113A" w:rsidRPr="00FE113A" w:rsidRDefault="00FE113A" w:rsidP="004A5B13">
      <w:pPr>
        <w:pStyle w:val="PargrafodaLista"/>
        <w:numPr>
          <w:ilvl w:val="0"/>
          <w:numId w:val="0"/>
        </w:numPr>
        <w:shd w:val="clear" w:color="auto" w:fill="FFFFFF" w:themeFill="background1"/>
        <w:tabs>
          <w:tab w:val="left" w:pos="1134"/>
        </w:tabs>
        <w:ind w:left="851" w:hanging="851"/>
        <w:rPr>
          <w:szCs w:val="20"/>
        </w:rPr>
      </w:pPr>
    </w:p>
    <w:p w14:paraId="34BE17F7" w14:textId="77777777" w:rsidR="00795DCB" w:rsidRPr="00C03740" w:rsidRDefault="00795DCB" w:rsidP="004A5B13">
      <w:pPr>
        <w:pStyle w:val="Ttulo2"/>
        <w:numPr>
          <w:ilvl w:val="1"/>
          <w:numId w:val="34"/>
        </w:numPr>
        <w:tabs>
          <w:tab w:val="clear" w:pos="1015"/>
          <w:tab w:val="left" w:pos="993"/>
          <w:tab w:val="left" w:pos="1134"/>
        </w:tabs>
        <w:ind w:left="851" w:hanging="851"/>
        <w:rPr>
          <w:szCs w:val="20"/>
        </w:rPr>
      </w:pPr>
      <w:r w:rsidRPr="00C03740">
        <w:rPr>
          <w:szCs w:val="20"/>
        </w:rPr>
        <w:t xml:space="preserve">Atestar as notas fiscais e encaminhá-las ao Supervisor de Fiscalização, quando houver, </w:t>
      </w:r>
      <w:r w:rsidR="00C15834" w:rsidRPr="00C03740">
        <w:rPr>
          <w:szCs w:val="20"/>
        </w:rPr>
        <w:t xml:space="preserve">ou gestor do contrato </w:t>
      </w:r>
      <w:r w:rsidRPr="00C03740">
        <w:rPr>
          <w:szCs w:val="20"/>
        </w:rPr>
        <w:t>ou ao titular da unidade orgânica demandante, para p</w:t>
      </w:r>
      <w:r w:rsidR="004D0521" w:rsidRPr="00C03740">
        <w:rPr>
          <w:szCs w:val="20"/>
        </w:rPr>
        <w:t>rovidências quanto ao pagamento.</w:t>
      </w:r>
    </w:p>
    <w:p w14:paraId="7BAA1F51" w14:textId="77777777" w:rsidR="004D0521" w:rsidRPr="00C03740" w:rsidRDefault="004D0521" w:rsidP="004A5B13">
      <w:pPr>
        <w:tabs>
          <w:tab w:val="left" w:pos="1134"/>
        </w:tabs>
        <w:ind w:left="851" w:hanging="851"/>
        <w:rPr>
          <w:szCs w:val="20"/>
        </w:rPr>
      </w:pPr>
    </w:p>
    <w:p w14:paraId="4880564B" w14:textId="77777777" w:rsidR="00795DCB" w:rsidRPr="00C03740" w:rsidRDefault="00795DCB" w:rsidP="004A5B13">
      <w:pPr>
        <w:pStyle w:val="Ttulo2"/>
        <w:numPr>
          <w:ilvl w:val="1"/>
          <w:numId w:val="34"/>
        </w:numPr>
        <w:tabs>
          <w:tab w:val="clear" w:pos="1015"/>
          <w:tab w:val="left" w:pos="993"/>
          <w:tab w:val="left" w:pos="1134"/>
        </w:tabs>
        <w:ind w:left="851" w:hanging="851"/>
        <w:rPr>
          <w:szCs w:val="20"/>
        </w:rPr>
      </w:pPr>
      <w:r w:rsidRPr="00C03740">
        <w:rPr>
          <w:szCs w:val="20"/>
        </w:rPr>
        <w:t>Receber e encaminhar ao Supervisor de Fiscalização, quando houver, ou ao titular da unidade orgânica demandante, para providências, os pedidos de reajuste/repactuação e re</w:t>
      </w:r>
      <w:r w:rsidR="004D0521" w:rsidRPr="00C03740">
        <w:rPr>
          <w:szCs w:val="20"/>
        </w:rPr>
        <w:t>equilíbrio econômico financeiro.</w:t>
      </w:r>
    </w:p>
    <w:p w14:paraId="7E7B5C6D" w14:textId="77777777" w:rsidR="004D0521" w:rsidRPr="00C03740" w:rsidRDefault="004D0521" w:rsidP="004A5B13">
      <w:pPr>
        <w:tabs>
          <w:tab w:val="left" w:pos="1134"/>
        </w:tabs>
        <w:ind w:left="851" w:hanging="851"/>
        <w:rPr>
          <w:szCs w:val="20"/>
        </w:rPr>
      </w:pPr>
    </w:p>
    <w:p w14:paraId="5D95B1FD" w14:textId="48E699CC" w:rsidR="00795DCB" w:rsidRPr="00C03740" w:rsidRDefault="00795DCB" w:rsidP="004A5B13">
      <w:pPr>
        <w:pStyle w:val="Ttulo2"/>
        <w:numPr>
          <w:ilvl w:val="1"/>
          <w:numId w:val="34"/>
        </w:numPr>
        <w:tabs>
          <w:tab w:val="left" w:pos="1134"/>
        </w:tabs>
        <w:ind w:left="851" w:hanging="851"/>
      </w:pPr>
      <w:r w:rsidRPr="00C03740">
        <w:t xml:space="preserve">Manter controle sobre o prazo de vigência do instrumento contratual sob sua responsabilidade e encaminhar processo ao </w:t>
      </w:r>
      <w:r w:rsidR="00C13336" w:rsidRPr="00C03740">
        <w:t xml:space="preserve">gestor do contrato </w:t>
      </w:r>
      <w:r w:rsidRPr="00C03740">
        <w:t xml:space="preserve">ou ao titular da unidade orgânica demandante, no caso de solicitação de prorrogação </w:t>
      </w:r>
      <w:r w:rsidR="004D0521" w:rsidRPr="00C03740">
        <w:t>do prazo de vigência contratual.</w:t>
      </w:r>
    </w:p>
    <w:p w14:paraId="52DA226E" w14:textId="77777777" w:rsidR="004D0521" w:rsidRPr="00C03740" w:rsidRDefault="004D0521" w:rsidP="004A5B13">
      <w:pPr>
        <w:tabs>
          <w:tab w:val="left" w:pos="1134"/>
        </w:tabs>
        <w:ind w:left="851" w:hanging="851"/>
        <w:rPr>
          <w:szCs w:val="20"/>
        </w:rPr>
      </w:pPr>
    </w:p>
    <w:p w14:paraId="1567C8E7" w14:textId="77777777" w:rsidR="00795DCB" w:rsidRPr="00C03740" w:rsidRDefault="00795DCB" w:rsidP="004A5B13">
      <w:pPr>
        <w:pStyle w:val="Ttulo2"/>
        <w:numPr>
          <w:ilvl w:val="1"/>
          <w:numId w:val="34"/>
        </w:numPr>
        <w:tabs>
          <w:tab w:val="clear" w:pos="1015"/>
          <w:tab w:val="left" w:pos="993"/>
          <w:tab w:val="left" w:pos="1134"/>
        </w:tabs>
        <w:ind w:left="851" w:hanging="851"/>
        <w:rPr>
          <w:szCs w:val="20"/>
        </w:rPr>
      </w:pPr>
      <w:r w:rsidRPr="00C03740">
        <w:rPr>
          <w:szCs w:val="20"/>
        </w:rPr>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w:t>
      </w:r>
      <w:r w:rsidR="003B23A4" w:rsidRPr="00C03740">
        <w:rPr>
          <w:szCs w:val="20"/>
        </w:rPr>
        <w:t xml:space="preserve"> pela autoridade competente</w:t>
      </w:r>
      <w:r w:rsidR="00122CAF" w:rsidRPr="00C03740">
        <w:rPr>
          <w:szCs w:val="20"/>
        </w:rPr>
        <w:t>.</w:t>
      </w:r>
    </w:p>
    <w:p w14:paraId="499311D2" w14:textId="77777777" w:rsidR="004D0521" w:rsidRPr="00C03740" w:rsidRDefault="004D0521" w:rsidP="004A5B13">
      <w:pPr>
        <w:tabs>
          <w:tab w:val="left" w:pos="1134"/>
        </w:tabs>
        <w:ind w:left="851" w:hanging="851"/>
        <w:rPr>
          <w:szCs w:val="20"/>
        </w:rPr>
      </w:pPr>
    </w:p>
    <w:p w14:paraId="2A1F7F34" w14:textId="77777777" w:rsidR="00795DCB" w:rsidRPr="00C03740" w:rsidRDefault="00795DCB" w:rsidP="004A5B13">
      <w:pPr>
        <w:pStyle w:val="Ttulo2"/>
        <w:numPr>
          <w:ilvl w:val="1"/>
          <w:numId w:val="34"/>
        </w:numPr>
        <w:tabs>
          <w:tab w:val="clear" w:pos="1015"/>
          <w:tab w:val="left" w:pos="993"/>
          <w:tab w:val="left" w:pos="1134"/>
        </w:tabs>
        <w:ind w:left="851" w:hanging="851"/>
        <w:rPr>
          <w:szCs w:val="20"/>
        </w:rPr>
      </w:pPr>
      <w:r w:rsidRPr="00C03740">
        <w:rPr>
          <w:szCs w:val="20"/>
        </w:rPr>
        <w:lastRenderedPageBreak/>
        <w:t xml:space="preserve">Informar à unidade de finanças, mediante Termo de Encerramento Físico – TEF, quanto ao término da vigência </w:t>
      </w:r>
      <w:r w:rsidR="00D37AF6" w:rsidRPr="00C03740">
        <w:rPr>
          <w:szCs w:val="20"/>
        </w:rPr>
        <w:t>do contrato, para providências n</w:t>
      </w:r>
      <w:r w:rsidRPr="00C03740">
        <w:rPr>
          <w:szCs w:val="20"/>
        </w:rPr>
        <w:t>o sentido de liberação da garantia co</w:t>
      </w:r>
      <w:r w:rsidR="004D0521" w:rsidRPr="00C03740">
        <w:rPr>
          <w:szCs w:val="20"/>
        </w:rPr>
        <w:t xml:space="preserve">ntratual em favor da </w:t>
      </w:r>
      <w:r w:rsidR="002762C6" w:rsidRPr="00C03740">
        <w:rPr>
          <w:szCs w:val="20"/>
        </w:rPr>
        <w:t>CONTRATADA</w:t>
      </w:r>
      <w:r w:rsidR="004D0521" w:rsidRPr="00C03740">
        <w:rPr>
          <w:szCs w:val="20"/>
        </w:rPr>
        <w:t>.</w:t>
      </w:r>
    </w:p>
    <w:p w14:paraId="155FC689" w14:textId="77777777" w:rsidR="004D0521" w:rsidRPr="00C03740" w:rsidRDefault="004D0521" w:rsidP="00806191">
      <w:pPr>
        <w:tabs>
          <w:tab w:val="left" w:pos="851"/>
        </w:tabs>
        <w:ind w:left="851" w:hanging="851"/>
        <w:rPr>
          <w:szCs w:val="20"/>
        </w:rPr>
      </w:pPr>
    </w:p>
    <w:p w14:paraId="165024AD" w14:textId="77777777" w:rsidR="00795DCB" w:rsidRPr="00C03740" w:rsidRDefault="00795DCB" w:rsidP="007A192F">
      <w:pPr>
        <w:pStyle w:val="Ttulo2"/>
        <w:numPr>
          <w:ilvl w:val="1"/>
          <w:numId w:val="34"/>
        </w:numPr>
        <w:tabs>
          <w:tab w:val="left" w:pos="851"/>
        </w:tabs>
        <w:ind w:left="851" w:hanging="851"/>
        <w:rPr>
          <w:szCs w:val="20"/>
        </w:rPr>
      </w:pPr>
      <w:r w:rsidRPr="00C03740">
        <w:rPr>
          <w:szCs w:val="20"/>
        </w:rPr>
        <w:t>Receber as etapas de obra, serviços ou fornecimentos mediante medições precisas e de a</w:t>
      </w:r>
      <w:r w:rsidR="004D0521" w:rsidRPr="00C03740">
        <w:rPr>
          <w:szCs w:val="20"/>
        </w:rPr>
        <w:t>cordo com as regras contratuais.</w:t>
      </w:r>
    </w:p>
    <w:p w14:paraId="1B9BCF73" w14:textId="77777777" w:rsidR="004D0521" w:rsidRPr="00C03740" w:rsidRDefault="004D0521" w:rsidP="00806191">
      <w:pPr>
        <w:tabs>
          <w:tab w:val="left" w:pos="851"/>
        </w:tabs>
        <w:ind w:left="851" w:hanging="851"/>
        <w:rPr>
          <w:szCs w:val="20"/>
        </w:rPr>
      </w:pPr>
    </w:p>
    <w:p w14:paraId="43723702" w14:textId="77777777" w:rsidR="00795DCB" w:rsidRPr="00C03740" w:rsidRDefault="00795DCB" w:rsidP="007A192F">
      <w:pPr>
        <w:pStyle w:val="Ttulo2"/>
        <w:numPr>
          <w:ilvl w:val="1"/>
          <w:numId w:val="34"/>
        </w:numPr>
        <w:tabs>
          <w:tab w:val="left" w:pos="851"/>
        </w:tabs>
        <w:ind w:left="851" w:hanging="851"/>
        <w:rPr>
          <w:szCs w:val="20"/>
        </w:rPr>
      </w:pPr>
      <w:r w:rsidRPr="00C03740">
        <w:rPr>
          <w:szCs w:val="20"/>
        </w:rPr>
        <w:t xml:space="preserve">Informar ao </w:t>
      </w:r>
      <w:r w:rsidR="00C13336" w:rsidRPr="00C03740">
        <w:rPr>
          <w:szCs w:val="20"/>
        </w:rPr>
        <w:t>gestor do contrato</w:t>
      </w:r>
      <w:r w:rsidRPr="00C03740">
        <w:rPr>
          <w:szCs w:val="20"/>
        </w:rPr>
        <w:t>, quando houver, ou ao titular da unidade orgânica demandante as ocorrências relacionadas à execução do contrato que ultrapassarem a sua competência de atuação, objetivando a regularização da</w:t>
      </w:r>
      <w:r w:rsidR="004D0521" w:rsidRPr="00C03740">
        <w:rPr>
          <w:szCs w:val="20"/>
        </w:rPr>
        <w:t>s faltas ou defeitos observados.</w:t>
      </w:r>
    </w:p>
    <w:p w14:paraId="0FB52577" w14:textId="77777777" w:rsidR="004D0521" w:rsidRPr="00C03740" w:rsidRDefault="004D0521" w:rsidP="00806191">
      <w:pPr>
        <w:tabs>
          <w:tab w:val="left" w:pos="851"/>
        </w:tabs>
        <w:ind w:left="851" w:hanging="851"/>
        <w:rPr>
          <w:szCs w:val="20"/>
        </w:rPr>
      </w:pPr>
    </w:p>
    <w:p w14:paraId="336B02A0" w14:textId="77777777" w:rsidR="00795DCB" w:rsidRPr="00C03740" w:rsidRDefault="00795DCB" w:rsidP="007A192F">
      <w:pPr>
        <w:pStyle w:val="Ttulo2"/>
        <w:numPr>
          <w:ilvl w:val="1"/>
          <w:numId w:val="34"/>
        </w:numPr>
        <w:tabs>
          <w:tab w:val="left" w:pos="851"/>
        </w:tabs>
        <w:ind w:left="851" w:hanging="851"/>
        <w:rPr>
          <w:szCs w:val="20"/>
        </w:rPr>
      </w:pPr>
      <w:r w:rsidRPr="00C03740">
        <w:rPr>
          <w:szCs w:val="20"/>
        </w:rPr>
        <w:t>Receber</w:t>
      </w:r>
      <w:r w:rsidR="00530234" w:rsidRPr="00C03740">
        <w:rPr>
          <w:szCs w:val="20"/>
        </w:rPr>
        <w:t xml:space="preserve"> provisoriamente</w:t>
      </w:r>
      <w:r w:rsidRPr="00C03740">
        <w:rPr>
          <w:szCs w:val="20"/>
        </w:rPr>
        <w:t xml:space="preserve"> as aquisições, obras ou serviços sob sua responsabilidade, mediante recibo ou Termo Circunstanciado, </w:t>
      </w:r>
      <w:r w:rsidR="00530234" w:rsidRPr="00C03740">
        <w:rPr>
          <w:szCs w:val="20"/>
        </w:rPr>
        <w:t>en</w:t>
      </w:r>
      <w:r w:rsidRPr="00C03740">
        <w:rPr>
          <w:szCs w:val="20"/>
        </w:rPr>
        <w:t>quan</w:t>
      </w:r>
      <w:r w:rsidR="00530234" w:rsidRPr="00C03740">
        <w:rPr>
          <w:szCs w:val="20"/>
        </w:rPr>
        <w:t>t</w:t>
      </w:r>
      <w:r w:rsidRPr="00C03740">
        <w:rPr>
          <w:szCs w:val="20"/>
        </w:rPr>
        <w:t>o não for designada comissão de</w:t>
      </w:r>
      <w:r w:rsidR="004D0521" w:rsidRPr="00C03740">
        <w:rPr>
          <w:szCs w:val="20"/>
        </w:rPr>
        <w:t xml:space="preserve"> recebimento ou outro empregado</w:t>
      </w:r>
      <w:r w:rsidR="00530234" w:rsidRPr="00C03740">
        <w:rPr>
          <w:szCs w:val="20"/>
        </w:rPr>
        <w:t>, para o recebimento definitivo</w:t>
      </w:r>
      <w:r w:rsidR="004D0521" w:rsidRPr="00C03740">
        <w:rPr>
          <w:szCs w:val="20"/>
        </w:rPr>
        <w:t>.</w:t>
      </w:r>
    </w:p>
    <w:p w14:paraId="2B50770A" w14:textId="77777777" w:rsidR="004D0521" w:rsidRPr="00C03740" w:rsidRDefault="004D0521" w:rsidP="00806191">
      <w:pPr>
        <w:tabs>
          <w:tab w:val="left" w:pos="851"/>
        </w:tabs>
        <w:ind w:left="851" w:hanging="851"/>
        <w:rPr>
          <w:szCs w:val="20"/>
        </w:rPr>
      </w:pPr>
    </w:p>
    <w:p w14:paraId="48F375FA" w14:textId="77777777" w:rsidR="00795DCB" w:rsidRPr="00C03740" w:rsidRDefault="00795DCB" w:rsidP="007A192F">
      <w:pPr>
        <w:pStyle w:val="Ttulo2"/>
        <w:numPr>
          <w:ilvl w:val="1"/>
          <w:numId w:val="34"/>
        </w:numPr>
        <w:tabs>
          <w:tab w:val="left" w:pos="851"/>
        </w:tabs>
        <w:ind w:left="851" w:hanging="851"/>
        <w:rPr>
          <w:szCs w:val="20"/>
        </w:rPr>
      </w:pPr>
      <w:r w:rsidRPr="00C03740">
        <w:rPr>
          <w:szCs w:val="20"/>
        </w:rPr>
        <w:t xml:space="preserve">Acompanhar e cobrar da </w:t>
      </w:r>
      <w:r w:rsidR="002762C6" w:rsidRPr="00C03740">
        <w:rPr>
          <w:szCs w:val="20"/>
        </w:rPr>
        <w:t>CONTRATADA</w:t>
      </w:r>
      <w:r w:rsidRPr="00C03740">
        <w:rPr>
          <w:szCs w:val="20"/>
        </w:rPr>
        <w:t xml:space="preserve"> a execução de planos ou programas ambientais, quando houver,</w:t>
      </w:r>
      <w:r w:rsidR="00034216" w:rsidRPr="00C03740">
        <w:rPr>
          <w:szCs w:val="20"/>
        </w:rPr>
        <w:t xml:space="preserve"> bem como o cumprimento das condicionantes da licença ambiental, também quando houver, </w:t>
      </w:r>
      <w:r w:rsidRPr="00C03740">
        <w:rPr>
          <w:szCs w:val="20"/>
        </w:rPr>
        <w:t>tomando providências para minimizar i</w:t>
      </w:r>
      <w:r w:rsidR="004D0521" w:rsidRPr="00C03740">
        <w:rPr>
          <w:szCs w:val="20"/>
        </w:rPr>
        <w:t>mpactos de acidentes ambientais.</w:t>
      </w:r>
    </w:p>
    <w:p w14:paraId="3F01CC44" w14:textId="77777777" w:rsidR="004D0521" w:rsidRPr="00C03740" w:rsidRDefault="004D0521" w:rsidP="00806191">
      <w:pPr>
        <w:tabs>
          <w:tab w:val="left" w:pos="851"/>
        </w:tabs>
        <w:ind w:left="851" w:hanging="851"/>
        <w:rPr>
          <w:szCs w:val="20"/>
        </w:rPr>
      </w:pPr>
    </w:p>
    <w:p w14:paraId="43061B61" w14:textId="7832F3A6" w:rsidR="00795DCB" w:rsidRPr="00C03740" w:rsidRDefault="00795DCB" w:rsidP="007A192F">
      <w:pPr>
        <w:pStyle w:val="Ttulo2"/>
        <w:numPr>
          <w:ilvl w:val="1"/>
          <w:numId w:val="34"/>
        </w:numPr>
        <w:tabs>
          <w:tab w:val="left" w:pos="851"/>
        </w:tabs>
        <w:ind w:left="851" w:hanging="851"/>
        <w:rPr>
          <w:szCs w:val="20"/>
        </w:rPr>
      </w:pPr>
      <w:r w:rsidRPr="00C03740">
        <w:rPr>
          <w:szCs w:val="20"/>
        </w:rPr>
        <w:t xml:space="preserve">Realizar vistorias </w:t>
      </w:r>
      <w:r w:rsidR="00982CE3">
        <w:rPr>
          <w:szCs w:val="20"/>
        </w:rPr>
        <w:t>nono local de execução dos serviços</w:t>
      </w:r>
      <w:r w:rsidRPr="00C03740">
        <w:rPr>
          <w:szCs w:val="20"/>
        </w:rPr>
        <w:t xml:space="preserve"> e verificar sua conformidade com as normas aplicáveis e com as orientações técnicas, indicações de segurança e uso de Equipamentos</w:t>
      </w:r>
      <w:r w:rsidR="004D0521" w:rsidRPr="00C03740">
        <w:rPr>
          <w:szCs w:val="20"/>
        </w:rPr>
        <w:t xml:space="preserve"> de Proteção Individual – </w:t>
      </w:r>
      <w:proofErr w:type="spellStart"/>
      <w:r w:rsidR="004D0521" w:rsidRPr="00C03740">
        <w:rPr>
          <w:szCs w:val="20"/>
        </w:rPr>
        <w:t>EPI’s</w:t>
      </w:r>
      <w:proofErr w:type="spellEnd"/>
      <w:r w:rsidR="004D0521" w:rsidRPr="00C03740">
        <w:rPr>
          <w:szCs w:val="20"/>
        </w:rPr>
        <w:t>.</w:t>
      </w:r>
    </w:p>
    <w:p w14:paraId="5C552770" w14:textId="77777777" w:rsidR="004D0521" w:rsidRPr="00C03740" w:rsidRDefault="004D0521" w:rsidP="00806191">
      <w:pPr>
        <w:tabs>
          <w:tab w:val="left" w:pos="851"/>
        </w:tabs>
        <w:ind w:left="851" w:hanging="851"/>
        <w:rPr>
          <w:szCs w:val="20"/>
        </w:rPr>
      </w:pPr>
    </w:p>
    <w:p w14:paraId="49D6CD4D" w14:textId="11AB4EFC" w:rsidR="00795DCB" w:rsidRPr="00C03740" w:rsidRDefault="00795DCB" w:rsidP="007A192F">
      <w:pPr>
        <w:pStyle w:val="Ttulo2"/>
        <w:numPr>
          <w:ilvl w:val="1"/>
          <w:numId w:val="34"/>
        </w:numPr>
        <w:tabs>
          <w:tab w:val="left" w:pos="851"/>
        </w:tabs>
        <w:ind w:left="851" w:hanging="851"/>
        <w:rPr>
          <w:szCs w:val="20"/>
        </w:rPr>
      </w:pPr>
      <w:r w:rsidRPr="00C03740">
        <w:rPr>
          <w:szCs w:val="20"/>
        </w:rPr>
        <w:t xml:space="preserve">Acompanhar a execução </w:t>
      </w:r>
      <w:r w:rsidR="00982CE3">
        <w:rPr>
          <w:szCs w:val="20"/>
        </w:rPr>
        <w:t>dos serviços</w:t>
      </w:r>
      <w:r w:rsidRPr="00C03740">
        <w:rPr>
          <w:szCs w:val="20"/>
        </w:rPr>
        <w:t>, verificando a correta utilização quantitativa e qualitativa dos materiais e equipamentos empregados, com a finalidade de zelar pela m</w:t>
      </w:r>
      <w:r w:rsidR="004D0521" w:rsidRPr="00C03740">
        <w:rPr>
          <w:szCs w:val="20"/>
        </w:rPr>
        <w:t>anutenção da qualidade adequada.</w:t>
      </w:r>
    </w:p>
    <w:p w14:paraId="508EE61A" w14:textId="77777777" w:rsidR="004D0521" w:rsidRPr="00C03740" w:rsidRDefault="004D0521" w:rsidP="00806191">
      <w:pPr>
        <w:tabs>
          <w:tab w:val="left" w:pos="851"/>
        </w:tabs>
        <w:ind w:left="851" w:hanging="851"/>
        <w:rPr>
          <w:szCs w:val="20"/>
        </w:rPr>
      </w:pPr>
    </w:p>
    <w:p w14:paraId="151E5933" w14:textId="77777777" w:rsidR="003A2D9B" w:rsidRPr="00C03740" w:rsidRDefault="003A2D9B" w:rsidP="007A192F">
      <w:pPr>
        <w:pStyle w:val="Ttulo2"/>
        <w:numPr>
          <w:ilvl w:val="1"/>
          <w:numId w:val="34"/>
        </w:numPr>
        <w:tabs>
          <w:tab w:val="left" w:pos="851"/>
        </w:tabs>
        <w:ind w:left="851" w:hanging="851"/>
        <w:rPr>
          <w:szCs w:val="20"/>
        </w:rPr>
      </w:pPr>
      <w:r w:rsidRPr="00C03740">
        <w:rPr>
          <w:szCs w:val="20"/>
        </w:rPr>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14:paraId="4850C6A1" w14:textId="77777777" w:rsidR="003A2D9B" w:rsidRPr="00C03740" w:rsidRDefault="003A2D9B" w:rsidP="00806191">
      <w:pPr>
        <w:tabs>
          <w:tab w:val="left" w:pos="851"/>
        </w:tabs>
        <w:ind w:left="851" w:hanging="851"/>
        <w:rPr>
          <w:szCs w:val="20"/>
        </w:rPr>
      </w:pPr>
    </w:p>
    <w:p w14:paraId="5DE0E4CE" w14:textId="77777777" w:rsidR="003A2D9B" w:rsidRPr="00C03740" w:rsidRDefault="003A2D9B" w:rsidP="007A192F">
      <w:pPr>
        <w:pStyle w:val="Ttulo2"/>
        <w:numPr>
          <w:ilvl w:val="1"/>
          <w:numId w:val="34"/>
        </w:numPr>
        <w:tabs>
          <w:tab w:val="left" w:pos="851"/>
        </w:tabs>
        <w:ind w:left="851" w:hanging="851"/>
        <w:rPr>
          <w:szCs w:val="20"/>
        </w:rPr>
      </w:pPr>
      <w:r w:rsidRPr="00C03740">
        <w:rPr>
          <w:szCs w:val="20"/>
        </w:rPr>
        <w:t xml:space="preserve">A ação e/ou omissão, total ou parcial, da Fiscalização não eximirá a </w:t>
      </w:r>
      <w:r w:rsidR="00E80740" w:rsidRPr="00C03740">
        <w:rPr>
          <w:szCs w:val="20"/>
        </w:rPr>
        <w:t>CONTRATADA</w:t>
      </w:r>
      <w:r w:rsidRPr="00C03740">
        <w:rPr>
          <w:szCs w:val="20"/>
        </w:rPr>
        <w:t xml:space="preserve"> da integral responsabilidade pela execução do objeto deste contrato.</w:t>
      </w:r>
    </w:p>
    <w:p w14:paraId="17B69645" w14:textId="77777777" w:rsidR="003A2D9B" w:rsidRPr="00C03740" w:rsidRDefault="003A2D9B" w:rsidP="00806191">
      <w:pPr>
        <w:tabs>
          <w:tab w:val="left" w:pos="851"/>
        </w:tabs>
        <w:ind w:left="851" w:hanging="851"/>
        <w:rPr>
          <w:szCs w:val="20"/>
        </w:rPr>
      </w:pPr>
    </w:p>
    <w:p w14:paraId="52AF89F7" w14:textId="77777777" w:rsidR="003A2D9B" w:rsidRPr="00C03740" w:rsidRDefault="003A2D9B" w:rsidP="007A192F">
      <w:pPr>
        <w:pStyle w:val="Ttulo2"/>
        <w:numPr>
          <w:ilvl w:val="1"/>
          <w:numId w:val="34"/>
        </w:numPr>
        <w:tabs>
          <w:tab w:val="left" w:pos="851"/>
        </w:tabs>
        <w:ind w:left="851" w:hanging="851"/>
        <w:rPr>
          <w:szCs w:val="20"/>
        </w:rPr>
      </w:pPr>
      <w:r w:rsidRPr="00C03740">
        <w:rPr>
          <w:szCs w:val="20"/>
        </w:rPr>
        <w:t xml:space="preserve">A Fiscalização deverá verificar, periodicamente, no decorrer da execução do contrato, se a </w:t>
      </w:r>
      <w:r w:rsidR="00E80740" w:rsidRPr="00C03740">
        <w:rPr>
          <w:szCs w:val="20"/>
        </w:rPr>
        <w:t>CONTRATADA</w:t>
      </w:r>
      <w:r w:rsidRPr="00C03740">
        <w:rPr>
          <w:szCs w:val="20"/>
        </w:rPr>
        <w:t xml:space="preserve"> mantém, em compatibilidade com as obrigações assumidas, todas as condições de habilitação e qualificação exigidas na licitação, comprovada mediante consulta ao SICAF, CADIN ou certidões comprobatórias.</w:t>
      </w:r>
    </w:p>
    <w:p w14:paraId="334CABB6" w14:textId="77777777" w:rsidR="003A2D9B" w:rsidRPr="00C03740" w:rsidRDefault="003A2D9B" w:rsidP="00806191">
      <w:pPr>
        <w:tabs>
          <w:tab w:val="left" w:pos="851"/>
        </w:tabs>
        <w:ind w:left="851" w:hanging="851"/>
        <w:rPr>
          <w:szCs w:val="20"/>
        </w:rPr>
      </w:pPr>
    </w:p>
    <w:p w14:paraId="1F643CEF" w14:textId="77777777" w:rsidR="003060ED" w:rsidRPr="00C03740" w:rsidRDefault="003060ED" w:rsidP="003A2D9B">
      <w:pPr>
        <w:rPr>
          <w:szCs w:val="20"/>
        </w:rPr>
      </w:pPr>
    </w:p>
    <w:p w14:paraId="6382722A" w14:textId="77777777" w:rsidR="003A2D9B" w:rsidRPr="00C03740" w:rsidRDefault="003A2D9B" w:rsidP="007A192F">
      <w:pPr>
        <w:pStyle w:val="Ttulo1"/>
        <w:numPr>
          <w:ilvl w:val="0"/>
          <w:numId w:val="34"/>
        </w:numPr>
        <w:ind w:left="851" w:hanging="851"/>
        <w:rPr>
          <w:szCs w:val="20"/>
        </w:rPr>
      </w:pPr>
      <w:bookmarkStart w:id="43" w:name="_Toc169780672"/>
      <w:r w:rsidRPr="00C03740">
        <w:rPr>
          <w:szCs w:val="20"/>
        </w:rPr>
        <w:t>RECEBIMENTO DEFINITIVO DOS SERVIÇOS</w:t>
      </w:r>
      <w:bookmarkEnd w:id="43"/>
    </w:p>
    <w:p w14:paraId="1E62B131" w14:textId="77777777" w:rsidR="003A2D9B" w:rsidRPr="00C03740" w:rsidRDefault="003A2D9B" w:rsidP="00FE113A">
      <w:pPr>
        <w:ind w:left="851" w:hanging="851"/>
        <w:rPr>
          <w:szCs w:val="20"/>
        </w:rPr>
      </w:pPr>
    </w:p>
    <w:p w14:paraId="4B3468E9" w14:textId="5C698918" w:rsidR="00F810B1" w:rsidRPr="00FE113A" w:rsidRDefault="00F810B1" w:rsidP="007A192F">
      <w:pPr>
        <w:pStyle w:val="Ttulo2"/>
        <w:numPr>
          <w:ilvl w:val="1"/>
          <w:numId w:val="34"/>
        </w:numPr>
        <w:ind w:left="851" w:hanging="851"/>
        <w:rPr>
          <w:szCs w:val="20"/>
        </w:rPr>
      </w:pPr>
      <w:r w:rsidRPr="00FE113A">
        <w:rPr>
          <w:szCs w:val="20"/>
        </w:rPr>
        <w:t>Para a finalização dos trabalhos e, respectiva emissão, por parte da Codevasf, do Termo de Encerramento Físico (TEF) e do Atestado de Capacidade Técnica, além da liberação da caução contratual, a CONTRATADA deverá executar os serviços descritos no TR, conforme o projeto executivo elaborado e as especificações técnicas estabelecidas pela Codevasf.</w:t>
      </w:r>
    </w:p>
    <w:p w14:paraId="34A990C1" w14:textId="77777777" w:rsidR="00F810B1" w:rsidRPr="00FE113A" w:rsidRDefault="00F810B1" w:rsidP="00FE113A">
      <w:pPr>
        <w:rPr>
          <w:szCs w:val="20"/>
          <w:lang w:eastAsia="pt-BR"/>
        </w:rPr>
      </w:pPr>
    </w:p>
    <w:p w14:paraId="68231B58" w14:textId="38A1B3DF" w:rsidR="003A2D9B" w:rsidRPr="00FE113A" w:rsidRDefault="003A2D9B" w:rsidP="007A192F">
      <w:pPr>
        <w:pStyle w:val="Ttulo2"/>
        <w:numPr>
          <w:ilvl w:val="1"/>
          <w:numId w:val="34"/>
        </w:numPr>
        <w:ind w:left="851" w:hanging="851"/>
        <w:rPr>
          <w:szCs w:val="20"/>
        </w:rPr>
      </w:pPr>
      <w:r w:rsidRPr="00FE113A">
        <w:rPr>
          <w:szCs w:val="20"/>
        </w:rPr>
        <w:t xml:space="preserve">Após o término dos serviços objeto deste TR, a </w:t>
      </w:r>
      <w:r w:rsidR="00E80740" w:rsidRPr="00FE113A">
        <w:rPr>
          <w:szCs w:val="20"/>
        </w:rPr>
        <w:t>CONTRATADA</w:t>
      </w:r>
      <w:r w:rsidRPr="00FE113A">
        <w:rPr>
          <w:szCs w:val="20"/>
        </w:rPr>
        <w:t xml:space="preserve"> requererá à </w:t>
      </w:r>
      <w:r w:rsidR="00CF5060" w:rsidRPr="00FE113A">
        <w:rPr>
          <w:szCs w:val="20"/>
        </w:rPr>
        <w:t>Codevasf</w:t>
      </w:r>
      <w:r w:rsidRPr="00FE113A">
        <w:rPr>
          <w:szCs w:val="20"/>
        </w:rPr>
        <w:t>, através da Fiscalização, o seu recebimento provisório, que deverá ocorrer no prazo de 15 (quinze) dias da data da solicitação dos mesmos.</w:t>
      </w:r>
      <w:r w:rsidR="009376AC" w:rsidRPr="00FE113A">
        <w:rPr>
          <w:szCs w:val="20"/>
        </w:rPr>
        <w:t xml:space="preserve"> </w:t>
      </w:r>
    </w:p>
    <w:p w14:paraId="25DCFA01" w14:textId="77777777" w:rsidR="003A2D9B" w:rsidRPr="00FE113A" w:rsidRDefault="003A2D9B" w:rsidP="00FE113A">
      <w:pPr>
        <w:ind w:left="851" w:hanging="851"/>
        <w:rPr>
          <w:szCs w:val="20"/>
        </w:rPr>
      </w:pPr>
    </w:p>
    <w:p w14:paraId="296FB595" w14:textId="77777777" w:rsidR="00566459" w:rsidRPr="00FE113A" w:rsidRDefault="003A2D9B" w:rsidP="007A192F">
      <w:pPr>
        <w:pStyle w:val="Ttulo2"/>
        <w:numPr>
          <w:ilvl w:val="1"/>
          <w:numId w:val="34"/>
        </w:numPr>
        <w:ind w:left="851" w:hanging="851"/>
        <w:rPr>
          <w:szCs w:val="20"/>
        </w:rPr>
      </w:pPr>
      <w:r w:rsidRPr="00FE113A">
        <w:rPr>
          <w:szCs w:val="20"/>
        </w:rPr>
        <w:t xml:space="preserve">O recebimento do objeto, após a sua conclusão, obedecerá ao disposto </w:t>
      </w:r>
      <w:r w:rsidR="00566459" w:rsidRPr="00FE113A">
        <w:rPr>
          <w:szCs w:val="20"/>
        </w:rPr>
        <w:t>no descrito abaixo:</w:t>
      </w:r>
    </w:p>
    <w:p w14:paraId="3D95D7F7" w14:textId="77777777" w:rsidR="00EB5691" w:rsidRPr="00FE113A" w:rsidRDefault="00EB5691" w:rsidP="00FE113A">
      <w:pPr>
        <w:ind w:left="851" w:hanging="851"/>
        <w:rPr>
          <w:szCs w:val="20"/>
          <w:lang w:eastAsia="pt-BR"/>
        </w:rPr>
      </w:pPr>
    </w:p>
    <w:p w14:paraId="388AF978" w14:textId="77777777" w:rsidR="00EB5691" w:rsidRPr="00FE113A" w:rsidRDefault="00EB5691" w:rsidP="009317F5">
      <w:pPr>
        <w:pStyle w:val="PargrafodaLista"/>
        <w:numPr>
          <w:ilvl w:val="0"/>
          <w:numId w:val="20"/>
        </w:numPr>
        <w:ind w:left="1276" w:hanging="425"/>
        <w:rPr>
          <w:szCs w:val="20"/>
        </w:rPr>
      </w:pPr>
      <w:r w:rsidRPr="00FE113A">
        <w:rPr>
          <w:szCs w:val="20"/>
        </w:rPr>
        <w:lastRenderedPageBreak/>
        <w:t>Provisoriamente, pelo responsável por seu acompanhamento e fiscalização, mediante termo circunstanciado, assinado pelas partes em até 15 (quinze) dias da comunicação escrita do contratado;</w:t>
      </w:r>
    </w:p>
    <w:p w14:paraId="46914929" w14:textId="2E7E4841" w:rsidR="00C13336" w:rsidRPr="00FE113A" w:rsidRDefault="008E64B0" w:rsidP="00FE113A">
      <w:pPr>
        <w:pStyle w:val="PargrafodaLista"/>
        <w:numPr>
          <w:ilvl w:val="0"/>
          <w:numId w:val="0"/>
        </w:numPr>
        <w:ind w:left="1276"/>
        <w:rPr>
          <w:szCs w:val="20"/>
        </w:rPr>
      </w:pPr>
      <w:r w:rsidRPr="00FE113A">
        <w:rPr>
          <w:szCs w:val="20"/>
        </w:rPr>
        <w:t>a1) Na hipótese da necessidade de correção, será estabelecido pela FISCALIZAÇÃO um prazo, para que a CONTRATADA, às suas expensas, complemente, refaça ou substitua os serviços rejeitados.</w:t>
      </w:r>
      <w:r w:rsidR="008D41DF" w:rsidRPr="00FE113A">
        <w:rPr>
          <w:szCs w:val="20"/>
        </w:rPr>
        <w:t xml:space="preserve"> </w:t>
      </w:r>
    </w:p>
    <w:p w14:paraId="4EB07832" w14:textId="77777777" w:rsidR="008E64B0" w:rsidRPr="00FE113A" w:rsidRDefault="008E64B0" w:rsidP="00FE113A">
      <w:pPr>
        <w:pStyle w:val="PargrafodaLista"/>
        <w:numPr>
          <w:ilvl w:val="0"/>
          <w:numId w:val="0"/>
        </w:numPr>
        <w:ind w:left="1276"/>
        <w:rPr>
          <w:szCs w:val="20"/>
        </w:rPr>
      </w:pPr>
    </w:p>
    <w:p w14:paraId="62FFE8E2" w14:textId="3DA6C213" w:rsidR="00CB5052" w:rsidRPr="00FE113A" w:rsidRDefault="00CB5052" w:rsidP="00FE113A">
      <w:pPr>
        <w:pStyle w:val="PargrafodaLista"/>
        <w:ind w:left="1276" w:hanging="425"/>
        <w:rPr>
          <w:szCs w:val="20"/>
        </w:rPr>
      </w:pPr>
      <w:r w:rsidRPr="00FE113A">
        <w:rPr>
          <w:szCs w:val="20"/>
        </w:rPr>
        <w:t>Definitivamente</w:t>
      </w:r>
      <w:r w:rsidR="00566459" w:rsidRPr="00FE113A">
        <w:rPr>
          <w:szCs w:val="20"/>
        </w:rPr>
        <w:t>, por servidor ou comissão designada pela autoridade competente, mediante termo circunstanciado, assinado pelas partes, após o decurso do prazo de observação, ou vistoria que comprove a adequação do objeto aos termos contratuais</w:t>
      </w:r>
      <w:r w:rsidRPr="00FE113A">
        <w:rPr>
          <w:szCs w:val="20"/>
        </w:rPr>
        <w:t>.</w:t>
      </w:r>
      <w:r w:rsidR="008D41DF" w:rsidRPr="00FE113A">
        <w:rPr>
          <w:szCs w:val="20"/>
        </w:rPr>
        <w:t xml:space="preserve"> </w:t>
      </w:r>
    </w:p>
    <w:p w14:paraId="0E961453" w14:textId="77777777" w:rsidR="00566459" w:rsidRPr="00FE113A" w:rsidRDefault="00566459" w:rsidP="00FE113A">
      <w:pPr>
        <w:ind w:left="1276" w:hanging="425"/>
        <w:rPr>
          <w:szCs w:val="20"/>
        </w:rPr>
      </w:pPr>
    </w:p>
    <w:p w14:paraId="2E966F0C" w14:textId="41703249" w:rsidR="008E64B0" w:rsidRPr="00FE113A" w:rsidRDefault="00CB5052" w:rsidP="00FE113A">
      <w:pPr>
        <w:ind w:left="1276"/>
        <w:contextualSpacing/>
        <w:rPr>
          <w:szCs w:val="20"/>
          <w:shd w:val="clear" w:color="auto" w:fill="FFFFFF"/>
        </w:rPr>
      </w:pPr>
      <w:r w:rsidRPr="00FE113A">
        <w:rPr>
          <w:szCs w:val="20"/>
        </w:rPr>
        <w:t>b</w:t>
      </w:r>
      <w:r w:rsidR="00566459" w:rsidRPr="00FE113A">
        <w:rPr>
          <w:szCs w:val="20"/>
        </w:rPr>
        <w:t xml:space="preserve">1) </w:t>
      </w:r>
      <w:r w:rsidR="00566459" w:rsidRPr="00FE113A">
        <w:rPr>
          <w:szCs w:val="20"/>
          <w:shd w:val="clear" w:color="auto" w:fill="FFFFFF"/>
        </w:rPr>
        <w:t>O contratado é obrigado a reparar, corrigir, remover, reconstruir ou substituir, às suas expensas, no total ou em parte, o objeto do contrato em que se verificarem vícios, defeitos ou incorreções resultantes da execução ou de materiais empregados.</w:t>
      </w:r>
      <w:r w:rsidR="008D41DF" w:rsidRPr="00FE113A">
        <w:rPr>
          <w:szCs w:val="20"/>
        </w:rPr>
        <w:t xml:space="preserve"> </w:t>
      </w:r>
    </w:p>
    <w:p w14:paraId="5C2EF05B" w14:textId="77777777" w:rsidR="008E64B0" w:rsidRPr="00FE113A" w:rsidRDefault="008E64B0" w:rsidP="00FE113A">
      <w:pPr>
        <w:ind w:left="1276"/>
        <w:contextualSpacing/>
        <w:rPr>
          <w:szCs w:val="20"/>
          <w:shd w:val="clear" w:color="auto" w:fill="FFFFFF"/>
        </w:rPr>
      </w:pPr>
    </w:p>
    <w:p w14:paraId="0FC7BA77" w14:textId="5023C516" w:rsidR="008E64B0" w:rsidRPr="00FE113A" w:rsidRDefault="008E64B0" w:rsidP="00FE113A">
      <w:pPr>
        <w:ind w:left="1276"/>
        <w:contextualSpacing/>
        <w:rPr>
          <w:szCs w:val="20"/>
        </w:rPr>
      </w:pPr>
      <w:r w:rsidRPr="00FE113A">
        <w:rPr>
          <w:szCs w:val="20"/>
          <w:shd w:val="clear" w:color="auto" w:fill="FFFFFF"/>
        </w:rPr>
        <w:t>b2)</w:t>
      </w:r>
      <w:r w:rsidR="00A06AD9">
        <w:rPr>
          <w:szCs w:val="20"/>
          <w:shd w:val="clear" w:color="auto" w:fill="FFFFFF"/>
        </w:rPr>
        <w:t xml:space="preserve"> </w:t>
      </w:r>
      <w:r w:rsidRPr="00FE113A">
        <w:rPr>
          <w:szCs w:val="20"/>
        </w:rPr>
        <w:t>A Codevasf, por meio da fiscalização, terá 90 dias para verificar a adequação dos serviços recebidos com as condições contratadas, vistoriar os equipamentos disponibilizados e emitir parecer conclusivo sobre o empreendimento.</w:t>
      </w:r>
    </w:p>
    <w:p w14:paraId="7C490DD1" w14:textId="77777777" w:rsidR="008E64B0" w:rsidRPr="00FE113A" w:rsidRDefault="008E64B0" w:rsidP="00FE113A">
      <w:pPr>
        <w:ind w:left="1276"/>
        <w:contextualSpacing/>
        <w:rPr>
          <w:szCs w:val="20"/>
        </w:rPr>
      </w:pPr>
    </w:p>
    <w:p w14:paraId="19A3F9AC" w14:textId="72DE2AFB" w:rsidR="008E64B0" w:rsidRPr="00FE113A" w:rsidRDefault="008E64B0" w:rsidP="00FE113A">
      <w:pPr>
        <w:ind w:left="1276"/>
        <w:contextualSpacing/>
        <w:rPr>
          <w:szCs w:val="20"/>
        </w:rPr>
      </w:pPr>
      <w:r w:rsidRPr="00FE113A">
        <w:rPr>
          <w:szCs w:val="20"/>
        </w:rPr>
        <w:t>b3)</w:t>
      </w:r>
      <w:r w:rsidR="00A06AD9">
        <w:rPr>
          <w:szCs w:val="20"/>
        </w:rPr>
        <w:t xml:space="preserve"> </w:t>
      </w:r>
      <w:r w:rsidRPr="00FE113A">
        <w:rPr>
          <w:szCs w:val="20"/>
        </w:rPr>
        <w:t>Na hipótese da necessidade de correção, será estabelecido um prazo para que a CONTRATADA, às suas expensas, complemente, refaça ou substitua os serviços rejeitados.</w:t>
      </w:r>
      <w:r w:rsidR="008D41DF" w:rsidRPr="00FE113A">
        <w:rPr>
          <w:szCs w:val="20"/>
        </w:rPr>
        <w:t xml:space="preserve"> </w:t>
      </w:r>
    </w:p>
    <w:p w14:paraId="42AE00F1" w14:textId="77777777" w:rsidR="008E64B0" w:rsidRPr="00FE113A" w:rsidRDefault="008E64B0" w:rsidP="00FE113A">
      <w:pPr>
        <w:ind w:left="1276" w:hanging="425"/>
        <w:rPr>
          <w:szCs w:val="20"/>
          <w:shd w:val="clear" w:color="auto" w:fill="FFFFFF"/>
        </w:rPr>
      </w:pPr>
    </w:p>
    <w:p w14:paraId="28670601" w14:textId="6027891F" w:rsidR="00566459" w:rsidRPr="00FE113A" w:rsidRDefault="00566459" w:rsidP="00E61F4F">
      <w:pPr>
        <w:pStyle w:val="Ttulo3"/>
        <w:numPr>
          <w:ilvl w:val="2"/>
          <w:numId w:val="115"/>
        </w:numPr>
        <w:tabs>
          <w:tab w:val="clear" w:pos="1015"/>
        </w:tabs>
        <w:ind w:left="1276" w:hanging="425"/>
      </w:pPr>
      <w:r w:rsidRPr="00665731">
        <w:t xml:space="preserve">O recebimento </w:t>
      </w:r>
      <w:r w:rsidRPr="00FE113A">
        <w:t xml:space="preserve">provisório ou definitivo não exclui a responsabilidade civil pela solidez e segurança da obra ou do serviço, nem ético-profissional pela perfeita execução do contrato, dentro dos limites estabelecidos </w:t>
      </w:r>
      <w:r w:rsidR="00CB5052" w:rsidRPr="00FE113A">
        <w:t>neste Edital</w:t>
      </w:r>
      <w:r w:rsidRPr="00FE113A">
        <w:t>.</w:t>
      </w:r>
    </w:p>
    <w:p w14:paraId="2C034818" w14:textId="77777777" w:rsidR="00CF775F" w:rsidRPr="00FE113A" w:rsidRDefault="00CF775F" w:rsidP="00E61F4F">
      <w:pPr>
        <w:tabs>
          <w:tab w:val="left" w:pos="851"/>
        </w:tabs>
        <w:ind w:left="1276" w:hanging="425"/>
        <w:rPr>
          <w:szCs w:val="20"/>
        </w:rPr>
      </w:pPr>
    </w:p>
    <w:p w14:paraId="14F1904C" w14:textId="67C44DB1" w:rsidR="00566459" w:rsidRPr="00FE113A" w:rsidRDefault="00CF775F" w:rsidP="00E61F4F">
      <w:pPr>
        <w:pStyle w:val="Ttulo3"/>
        <w:numPr>
          <w:ilvl w:val="2"/>
          <w:numId w:val="115"/>
        </w:numPr>
        <w:ind w:left="1276" w:hanging="425"/>
      </w:pPr>
      <w:bookmarkStart w:id="44" w:name="art74"/>
      <w:bookmarkStart w:id="45" w:name="art75"/>
      <w:bookmarkEnd w:id="44"/>
      <w:bookmarkEnd w:id="45"/>
      <w:r w:rsidRPr="00FE113A">
        <w:t>O</w:t>
      </w:r>
      <w:r w:rsidR="00566459" w:rsidRPr="00FE113A">
        <w:t>s ensaios, testes e demais provas exigid</w:t>
      </w:r>
      <w:r w:rsidR="00A9536C" w:rsidRPr="00FE113A">
        <w:t>a</w:t>
      </w:r>
      <w:r w:rsidR="00566459" w:rsidRPr="00FE113A">
        <w:t>s por normas técnicas oficiais para a boa execução do objeto do contrato correm por conta do contratado.</w:t>
      </w:r>
    </w:p>
    <w:p w14:paraId="12396358" w14:textId="77777777" w:rsidR="00CF775F" w:rsidRPr="00FE113A" w:rsidRDefault="00CF775F" w:rsidP="00E61F4F">
      <w:pPr>
        <w:tabs>
          <w:tab w:val="left" w:pos="851"/>
        </w:tabs>
        <w:ind w:left="1276" w:hanging="425"/>
        <w:rPr>
          <w:szCs w:val="20"/>
        </w:rPr>
      </w:pPr>
    </w:p>
    <w:p w14:paraId="3EA4CF21" w14:textId="70E55A90" w:rsidR="00566459" w:rsidRPr="00FE113A" w:rsidRDefault="00566459" w:rsidP="00E61F4F">
      <w:pPr>
        <w:pStyle w:val="Ttulo3"/>
        <w:numPr>
          <w:ilvl w:val="2"/>
          <w:numId w:val="115"/>
        </w:numPr>
        <w:ind w:left="1276" w:hanging="425"/>
      </w:pPr>
      <w:bookmarkStart w:id="46" w:name="art76"/>
      <w:bookmarkEnd w:id="46"/>
      <w:r w:rsidRPr="00FE113A">
        <w:t xml:space="preserve">A </w:t>
      </w:r>
      <w:r w:rsidR="00CF775F" w:rsidRPr="00FE113A">
        <w:t>Codevasf</w:t>
      </w:r>
      <w:r w:rsidRPr="00FE113A">
        <w:t xml:space="preserve"> rejeitará, no todo ou em parte, obra, serviço ou fornecimento executado em desacordo com o contrato.</w:t>
      </w:r>
      <w:r w:rsidR="00F77FD6" w:rsidRPr="00FE113A">
        <w:t xml:space="preserve"> </w:t>
      </w:r>
    </w:p>
    <w:p w14:paraId="53AB0C9D" w14:textId="77777777" w:rsidR="00962825" w:rsidRPr="00FE113A" w:rsidRDefault="00962825" w:rsidP="00FE113A">
      <w:pPr>
        <w:tabs>
          <w:tab w:val="left" w:pos="851"/>
        </w:tabs>
        <w:ind w:left="851" w:hanging="851"/>
        <w:rPr>
          <w:szCs w:val="20"/>
        </w:rPr>
      </w:pPr>
    </w:p>
    <w:p w14:paraId="640FC4E4" w14:textId="77777777" w:rsidR="003A2D9B" w:rsidRPr="00FE113A" w:rsidRDefault="003A2D9B" w:rsidP="00402987">
      <w:pPr>
        <w:pStyle w:val="Ttulo2"/>
        <w:numPr>
          <w:ilvl w:val="1"/>
          <w:numId w:val="115"/>
        </w:numPr>
        <w:tabs>
          <w:tab w:val="left" w:pos="851"/>
        </w:tabs>
        <w:ind w:left="851" w:hanging="851"/>
        <w:rPr>
          <w:szCs w:val="20"/>
        </w:rPr>
      </w:pPr>
      <w:r w:rsidRPr="00FE113A">
        <w:rPr>
          <w:szCs w:val="20"/>
        </w:rPr>
        <w:t xml:space="preserve">A </w:t>
      </w:r>
      <w:r w:rsidR="00E80740" w:rsidRPr="00FE113A">
        <w:rPr>
          <w:szCs w:val="20"/>
        </w:rPr>
        <w:t>CONTRATADA</w:t>
      </w:r>
      <w:r w:rsidRPr="00FE113A">
        <w:rPr>
          <w:szCs w:val="20"/>
        </w:rPr>
        <w:t xml:space="preserve"> entende e aceita que o pleno cumprimento do estipulado neste item é condicionante para:</w:t>
      </w:r>
    </w:p>
    <w:p w14:paraId="4C014135" w14:textId="77777777" w:rsidR="003A2D9B" w:rsidRPr="00FE113A" w:rsidRDefault="003A2D9B" w:rsidP="00FE113A">
      <w:pPr>
        <w:rPr>
          <w:szCs w:val="20"/>
        </w:rPr>
      </w:pPr>
    </w:p>
    <w:p w14:paraId="672F7B0C" w14:textId="77777777" w:rsidR="003A2D9B" w:rsidRPr="00FE113A" w:rsidRDefault="003A2D9B" w:rsidP="00E61F4F">
      <w:pPr>
        <w:pStyle w:val="PargrafodaLista"/>
        <w:numPr>
          <w:ilvl w:val="0"/>
          <w:numId w:val="3"/>
        </w:numPr>
        <w:ind w:left="1276" w:hanging="425"/>
        <w:rPr>
          <w:szCs w:val="20"/>
        </w:rPr>
      </w:pPr>
      <w:r w:rsidRPr="00FE113A">
        <w:rPr>
          <w:szCs w:val="20"/>
        </w:rPr>
        <w:t xml:space="preserve">Emissão, pela </w:t>
      </w:r>
      <w:r w:rsidR="00CF5060" w:rsidRPr="00FE113A">
        <w:rPr>
          <w:szCs w:val="20"/>
        </w:rPr>
        <w:t>Codevasf</w:t>
      </w:r>
      <w:r w:rsidRPr="00FE113A">
        <w:rPr>
          <w:szCs w:val="20"/>
        </w:rPr>
        <w:t>, do Atestado de Execução dos serviços;</w:t>
      </w:r>
    </w:p>
    <w:p w14:paraId="239071AC" w14:textId="77777777" w:rsidR="003A2D9B" w:rsidRPr="00FE113A" w:rsidRDefault="003A2D9B" w:rsidP="00E61F4F">
      <w:pPr>
        <w:pStyle w:val="PargrafodaLista"/>
        <w:numPr>
          <w:ilvl w:val="0"/>
          <w:numId w:val="3"/>
        </w:numPr>
        <w:ind w:left="1276" w:hanging="425"/>
        <w:rPr>
          <w:szCs w:val="20"/>
        </w:rPr>
      </w:pPr>
      <w:r w:rsidRPr="00FE113A">
        <w:rPr>
          <w:szCs w:val="20"/>
        </w:rPr>
        <w:t>Emissão do Termo de Encerramento Físico (TEF); e</w:t>
      </w:r>
    </w:p>
    <w:p w14:paraId="7765A60D" w14:textId="29D0294B" w:rsidR="003A2D9B" w:rsidRPr="00FE113A" w:rsidRDefault="003A2D9B" w:rsidP="00E61F4F">
      <w:pPr>
        <w:pStyle w:val="PargrafodaLista"/>
        <w:numPr>
          <w:ilvl w:val="0"/>
          <w:numId w:val="3"/>
        </w:numPr>
        <w:ind w:left="1276" w:hanging="425"/>
        <w:rPr>
          <w:szCs w:val="20"/>
        </w:rPr>
      </w:pPr>
      <w:r w:rsidRPr="00FE113A">
        <w:rPr>
          <w:szCs w:val="20"/>
        </w:rPr>
        <w:t>Liberação da Caução Contratual.</w:t>
      </w:r>
    </w:p>
    <w:p w14:paraId="11A0475F" w14:textId="77777777" w:rsidR="00962825" w:rsidRPr="00FE113A" w:rsidRDefault="00962825" w:rsidP="00FE113A">
      <w:pPr>
        <w:rPr>
          <w:szCs w:val="20"/>
        </w:rPr>
      </w:pPr>
    </w:p>
    <w:p w14:paraId="4CDECAB9" w14:textId="31CCFA23" w:rsidR="00E608C3" w:rsidRPr="00FE113A" w:rsidRDefault="00E608C3" w:rsidP="00402987">
      <w:pPr>
        <w:pStyle w:val="Ttulo2"/>
        <w:numPr>
          <w:ilvl w:val="1"/>
          <w:numId w:val="115"/>
        </w:numPr>
        <w:tabs>
          <w:tab w:val="left" w:pos="851"/>
        </w:tabs>
        <w:ind w:left="851" w:hanging="851"/>
        <w:rPr>
          <w:szCs w:val="20"/>
        </w:rPr>
      </w:pPr>
      <w:r w:rsidRPr="00FE113A">
        <w:rPr>
          <w:szCs w:val="20"/>
        </w:rPr>
        <w:t xml:space="preserve">Aceitos e aprovados os serviços, a </w:t>
      </w:r>
      <w:r w:rsidR="00CF5060" w:rsidRPr="00FE113A">
        <w:rPr>
          <w:szCs w:val="20"/>
        </w:rPr>
        <w:t>Codevasf</w:t>
      </w:r>
      <w:r w:rsidRPr="00FE113A">
        <w:rPr>
          <w:szCs w:val="20"/>
        </w:rPr>
        <w:t xml:space="preserve"> emitirá o Termo de Encerramento Físico (TEF), que deverá ser assinado por representante autorizado da </w:t>
      </w:r>
      <w:r w:rsidR="002762C6" w:rsidRPr="00FE113A">
        <w:rPr>
          <w:szCs w:val="20"/>
        </w:rPr>
        <w:t>CONTRATADA</w:t>
      </w:r>
      <w:r w:rsidRPr="00FE113A">
        <w:rPr>
          <w:szCs w:val="20"/>
        </w:rPr>
        <w:t>, possibilitando a liberação da prestação de garantia.</w:t>
      </w:r>
      <w:r w:rsidR="00996C90" w:rsidRPr="00FE113A">
        <w:rPr>
          <w:szCs w:val="20"/>
        </w:rPr>
        <w:t xml:space="preserve"> </w:t>
      </w:r>
    </w:p>
    <w:p w14:paraId="1A13F26D" w14:textId="77777777" w:rsidR="00E608C3" w:rsidRPr="00FE113A" w:rsidRDefault="00E608C3" w:rsidP="00E61F4F"/>
    <w:p w14:paraId="0A480390" w14:textId="1FA4ED07" w:rsidR="003A2D9B" w:rsidRPr="00FE113A" w:rsidRDefault="003A2D9B" w:rsidP="00402987">
      <w:pPr>
        <w:pStyle w:val="Ttulo2"/>
        <w:numPr>
          <w:ilvl w:val="1"/>
          <w:numId w:val="115"/>
        </w:numPr>
        <w:tabs>
          <w:tab w:val="left" w:pos="851"/>
        </w:tabs>
        <w:ind w:left="851" w:hanging="851"/>
        <w:rPr>
          <w:szCs w:val="20"/>
        </w:rPr>
      </w:pPr>
      <w:r w:rsidRPr="00FE113A">
        <w:rPr>
          <w:szCs w:val="20"/>
        </w:rPr>
        <w:t xml:space="preserve">O Termo de Encerramento </w:t>
      </w:r>
      <w:r w:rsidR="00760848" w:rsidRPr="00FE113A">
        <w:rPr>
          <w:szCs w:val="20"/>
        </w:rPr>
        <w:t xml:space="preserve">Físico de </w:t>
      </w:r>
      <w:r w:rsidRPr="00FE113A">
        <w:rPr>
          <w:szCs w:val="20"/>
        </w:rPr>
        <w:t xml:space="preserve">Contrato </w:t>
      </w:r>
      <w:r w:rsidR="00760848" w:rsidRPr="00FE113A">
        <w:rPr>
          <w:szCs w:val="20"/>
        </w:rPr>
        <w:t xml:space="preserve">(TEF) </w:t>
      </w:r>
      <w:r w:rsidRPr="00FE113A">
        <w:rPr>
          <w:szCs w:val="20"/>
        </w:rPr>
        <w:t xml:space="preserve">está condicionado à emissão de Laudo Técnico pela </w:t>
      </w:r>
      <w:r w:rsidR="00CF5060" w:rsidRPr="00FE113A">
        <w:rPr>
          <w:szCs w:val="20"/>
        </w:rPr>
        <w:t>Codevasf</w:t>
      </w:r>
      <w:r w:rsidRPr="00FE113A">
        <w:rPr>
          <w:szCs w:val="20"/>
        </w:rPr>
        <w:t xml:space="preserve"> </w:t>
      </w:r>
      <w:r w:rsidR="00DB3813" w:rsidRPr="00FE113A">
        <w:rPr>
          <w:szCs w:val="20"/>
        </w:rPr>
        <w:t>(Relató</w:t>
      </w:r>
      <w:r w:rsidR="00BA3821" w:rsidRPr="00FE113A">
        <w:rPr>
          <w:szCs w:val="20"/>
        </w:rPr>
        <w:t xml:space="preserve">rio </w:t>
      </w:r>
      <w:r w:rsidRPr="00FE113A">
        <w:rPr>
          <w:szCs w:val="20"/>
        </w:rPr>
        <w:t>sobre todos os serviços executados</w:t>
      </w:r>
      <w:r w:rsidR="00BA3821" w:rsidRPr="00FE113A">
        <w:rPr>
          <w:szCs w:val="20"/>
        </w:rPr>
        <w:t>)</w:t>
      </w:r>
      <w:r w:rsidRPr="00FE113A">
        <w:rPr>
          <w:szCs w:val="20"/>
        </w:rPr>
        <w:t>.</w:t>
      </w:r>
      <w:r w:rsidR="00996C90" w:rsidRPr="00FE113A">
        <w:rPr>
          <w:szCs w:val="20"/>
        </w:rPr>
        <w:t xml:space="preserve"> </w:t>
      </w:r>
    </w:p>
    <w:p w14:paraId="07BD5520" w14:textId="77777777" w:rsidR="00A64C49" w:rsidRPr="00FE113A" w:rsidRDefault="00A64C49" w:rsidP="00FE113A">
      <w:pPr>
        <w:rPr>
          <w:szCs w:val="20"/>
          <w:lang w:eastAsia="pt-BR"/>
        </w:rPr>
      </w:pPr>
    </w:p>
    <w:p w14:paraId="05776DBE" w14:textId="1525F6FE" w:rsidR="00A64C49" w:rsidRPr="00FE113A" w:rsidRDefault="00A64C49" w:rsidP="00402987">
      <w:pPr>
        <w:pStyle w:val="Ttulo2"/>
        <w:numPr>
          <w:ilvl w:val="1"/>
          <w:numId w:val="115"/>
        </w:numPr>
        <w:tabs>
          <w:tab w:val="left" w:pos="851"/>
        </w:tabs>
        <w:ind w:left="851" w:hanging="851"/>
        <w:rPr>
          <w:szCs w:val="20"/>
        </w:rPr>
      </w:pPr>
      <w:r w:rsidRPr="00FE113A">
        <w:rPr>
          <w:szCs w:val="20"/>
        </w:rPr>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r w:rsidR="00CF0383" w:rsidRPr="00FE113A">
        <w:rPr>
          <w:szCs w:val="20"/>
        </w:rPr>
        <w:t xml:space="preserve"> </w:t>
      </w:r>
    </w:p>
    <w:p w14:paraId="51B9BF94" w14:textId="77777777" w:rsidR="00962825" w:rsidRPr="00FE113A" w:rsidRDefault="00962825" w:rsidP="00FE113A">
      <w:pPr>
        <w:tabs>
          <w:tab w:val="left" w:pos="851"/>
        </w:tabs>
        <w:ind w:left="851" w:hanging="851"/>
        <w:rPr>
          <w:szCs w:val="20"/>
        </w:rPr>
      </w:pPr>
    </w:p>
    <w:p w14:paraId="5DF77B63" w14:textId="6C8132C1" w:rsidR="003A2D9B" w:rsidRPr="00FE113A" w:rsidRDefault="003A2D9B" w:rsidP="00402987">
      <w:pPr>
        <w:pStyle w:val="Ttulo2"/>
        <w:numPr>
          <w:ilvl w:val="1"/>
          <w:numId w:val="115"/>
        </w:numPr>
        <w:tabs>
          <w:tab w:val="left" w:pos="851"/>
        </w:tabs>
        <w:ind w:left="851" w:hanging="851"/>
        <w:rPr>
          <w:szCs w:val="20"/>
        </w:rPr>
      </w:pPr>
      <w:r w:rsidRPr="00FE113A">
        <w:rPr>
          <w:szCs w:val="20"/>
        </w:rPr>
        <w:t xml:space="preserve">A última fatura de serviços somente será encaminhada para pagamento após a emissão do Termo de Encerramento </w:t>
      </w:r>
      <w:r w:rsidR="00760848" w:rsidRPr="00FE113A">
        <w:rPr>
          <w:szCs w:val="20"/>
        </w:rPr>
        <w:t>Físico</w:t>
      </w:r>
      <w:r w:rsidRPr="00FE113A">
        <w:rPr>
          <w:szCs w:val="20"/>
        </w:rPr>
        <w:t xml:space="preserve"> d</w:t>
      </w:r>
      <w:r w:rsidR="00760848" w:rsidRPr="00FE113A">
        <w:rPr>
          <w:szCs w:val="20"/>
        </w:rPr>
        <w:t>e</w:t>
      </w:r>
      <w:r w:rsidRPr="00FE113A">
        <w:rPr>
          <w:szCs w:val="20"/>
        </w:rPr>
        <w:t xml:space="preserve"> Contrato</w:t>
      </w:r>
      <w:r w:rsidR="00760848" w:rsidRPr="00FE113A">
        <w:rPr>
          <w:szCs w:val="20"/>
        </w:rPr>
        <w:t xml:space="preserve"> (TEF)</w:t>
      </w:r>
      <w:r w:rsidRPr="00FE113A">
        <w:rPr>
          <w:szCs w:val="20"/>
        </w:rPr>
        <w:t>, que deverá ser anexado ao processo de liberação e pagamento.</w:t>
      </w:r>
    </w:p>
    <w:p w14:paraId="7A457102" w14:textId="77777777" w:rsidR="005131F4" w:rsidRDefault="005131F4" w:rsidP="003A2D9B">
      <w:pPr>
        <w:rPr>
          <w:szCs w:val="20"/>
        </w:rPr>
      </w:pPr>
    </w:p>
    <w:p w14:paraId="24E6D99A" w14:textId="77777777" w:rsidR="001565F0" w:rsidRPr="00C03740" w:rsidRDefault="001565F0" w:rsidP="003A2D9B">
      <w:pPr>
        <w:rPr>
          <w:szCs w:val="20"/>
        </w:rPr>
      </w:pPr>
    </w:p>
    <w:p w14:paraId="550D5715" w14:textId="77777777" w:rsidR="00BF430C" w:rsidRPr="00C03740" w:rsidRDefault="00BF430C" w:rsidP="00402987">
      <w:pPr>
        <w:pStyle w:val="Ttulo1"/>
        <w:numPr>
          <w:ilvl w:val="0"/>
          <w:numId w:val="115"/>
        </w:numPr>
        <w:ind w:left="851" w:hanging="851"/>
        <w:rPr>
          <w:szCs w:val="20"/>
        </w:rPr>
      </w:pPr>
      <w:bookmarkStart w:id="47" w:name="_Toc169780673"/>
      <w:r w:rsidRPr="00C03740">
        <w:rPr>
          <w:szCs w:val="20"/>
        </w:rPr>
        <w:t>SEGURANÇA E MEDICINA DO TRABALHO</w:t>
      </w:r>
      <w:bookmarkEnd w:id="47"/>
    </w:p>
    <w:p w14:paraId="7BD2961E" w14:textId="77777777" w:rsidR="00BF430C" w:rsidRPr="00C03740" w:rsidRDefault="00BF430C" w:rsidP="004405AC">
      <w:pPr>
        <w:ind w:left="851" w:hanging="851"/>
        <w:rPr>
          <w:szCs w:val="20"/>
        </w:rPr>
      </w:pPr>
    </w:p>
    <w:p w14:paraId="58D606C4" w14:textId="670A3FDE" w:rsidR="00BF430C" w:rsidRPr="00C03740" w:rsidRDefault="00BF430C" w:rsidP="00402987">
      <w:pPr>
        <w:pStyle w:val="Ttulo2"/>
        <w:numPr>
          <w:ilvl w:val="1"/>
          <w:numId w:val="116"/>
        </w:numPr>
        <w:ind w:left="851" w:hanging="851"/>
        <w:rPr>
          <w:szCs w:val="20"/>
        </w:rPr>
      </w:pPr>
      <w:r w:rsidRPr="00665731">
        <w:rPr>
          <w:szCs w:val="20"/>
        </w:rPr>
        <w:t xml:space="preserve">A </w:t>
      </w:r>
      <w:r w:rsidR="00E80740" w:rsidRPr="00665731">
        <w:rPr>
          <w:szCs w:val="20"/>
        </w:rPr>
        <w:t>CONTRATADA</w:t>
      </w:r>
      <w:r w:rsidRPr="00C03740">
        <w:rPr>
          <w:szCs w:val="20"/>
        </w:rPr>
        <w:t xml:space="preserve"> deverá atender à legislação pertinente à proteção da integridade física e da saúde dos trabalhadores durante a realização dos serviços, conforme dispõe a Lei nº 6.514 de 22/12/1977, </w:t>
      </w:r>
      <w:r w:rsidR="00FC7CDB" w:rsidRPr="00C03740">
        <w:rPr>
          <w:szCs w:val="20"/>
        </w:rPr>
        <w:t xml:space="preserve">que altera a CLT, </w:t>
      </w:r>
      <w:r w:rsidRPr="00C03740">
        <w:rPr>
          <w:szCs w:val="20"/>
        </w:rPr>
        <w:t>Portaria nº 3.214</w:t>
      </w:r>
      <w:r w:rsidR="00FC7CDB" w:rsidRPr="00C03740">
        <w:rPr>
          <w:szCs w:val="20"/>
        </w:rPr>
        <w:t xml:space="preserve"> do Ministério do Estado do Trabalho</w:t>
      </w:r>
      <w:r w:rsidRPr="00C03740">
        <w:rPr>
          <w:szCs w:val="20"/>
        </w:rPr>
        <w:t>, de 08/06/1978, do ISSO e deverá:</w:t>
      </w:r>
    </w:p>
    <w:p w14:paraId="25CE6F70" w14:textId="77777777" w:rsidR="00BF430C" w:rsidRPr="00C03740" w:rsidRDefault="00BF430C" w:rsidP="00BF430C">
      <w:pPr>
        <w:rPr>
          <w:szCs w:val="20"/>
        </w:rPr>
      </w:pPr>
    </w:p>
    <w:p w14:paraId="7B95D42E" w14:textId="77777777" w:rsidR="00BF430C" w:rsidRPr="00C03740" w:rsidRDefault="00BF430C" w:rsidP="001565F0">
      <w:pPr>
        <w:pStyle w:val="PargrafodaLista"/>
        <w:numPr>
          <w:ilvl w:val="0"/>
          <w:numId w:val="4"/>
        </w:numPr>
        <w:ind w:left="1276" w:hanging="425"/>
        <w:rPr>
          <w:szCs w:val="20"/>
        </w:rPr>
      </w:pPr>
      <w:r w:rsidRPr="00C03740">
        <w:rPr>
          <w:szCs w:val="20"/>
        </w:rPr>
        <w:t xml:space="preserve">Cumprir e fazer cumprir as Normas Regulamentadoras de Segurança e Medicina do Trabalho – </w:t>
      </w:r>
      <w:proofErr w:type="spellStart"/>
      <w:r w:rsidRPr="00C03740">
        <w:rPr>
          <w:szCs w:val="20"/>
        </w:rPr>
        <w:t>NRs</w:t>
      </w:r>
      <w:proofErr w:type="spellEnd"/>
      <w:r w:rsidRPr="00C03740">
        <w:rPr>
          <w:szCs w:val="20"/>
        </w:rPr>
        <w:t>, pertinentes à natureza dos serviços a serem desenvolvidos;</w:t>
      </w:r>
    </w:p>
    <w:p w14:paraId="3DF9E744" w14:textId="77777777" w:rsidR="00BF430C" w:rsidRPr="00C03740" w:rsidRDefault="00BF430C" w:rsidP="001565F0">
      <w:pPr>
        <w:pStyle w:val="PargrafodaLista"/>
        <w:numPr>
          <w:ilvl w:val="0"/>
          <w:numId w:val="4"/>
        </w:numPr>
        <w:ind w:left="1276" w:hanging="425"/>
        <w:rPr>
          <w:szCs w:val="20"/>
        </w:rPr>
      </w:pPr>
      <w:r w:rsidRPr="00C03740">
        <w:rPr>
          <w:szCs w:val="20"/>
        </w:rPr>
        <w:t>Elaborar os Programas PPRA e PCMSO, além do PCMAT nos casos previstos na NR-18;</w:t>
      </w:r>
    </w:p>
    <w:p w14:paraId="3729ED9A" w14:textId="77777777" w:rsidR="00BF430C" w:rsidRPr="00C03740" w:rsidRDefault="00A64C49" w:rsidP="001565F0">
      <w:pPr>
        <w:pStyle w:val="PargrafodaLista"/>
        <w:numPr>
          <w:ilvl w:val="0"/>
          <w:numId w:val="4"/>
        </w:numPr>
        <w:ind w:left="1276" w:hanging="425"/>
        <w:rPr>
          <w:szCs w:val="20"/>
        </w:rPr>
      </w:pPr>
      <w:r w:rsidRPr="00C03740">
        <w:rPr>
          <w:szCs w:val="20"/>
        </w:rPr>
        <w:t>Constituir e m</w:t>
      </w:r>
      <w:r w:rsidR="00BF430C" w:rsidRPr="00C03740">
        <w:rPr>
          <w:szCs w:val="20"/>
        </w:rPr>
        <w:t>anter nos Eixos, o SESMT conforme dimensionamento disposto no Quadro II da NR-4.</w:t>
      </w:r>
    </w:p>
    <w:p w14:paraId="5E8CF4E0" w14:textId="77777777" w:rsidR="00BF430C" w:rsidRPr="00C03740" w:rsidRDefault="00BF430C" w:rsidP="00BF430C">
      <w:pPr>
        <w:rPr>
          <w:szCs w:val="20"/>
        </w:rPr>
      </w:pPr>
    </w:p>
    <w:p w14:paraId="609B1D99" w14:textId="77777777" w:rsidR="009361D3" w:rsidRPr="00C03740" w:rsidRDefault="009361D3" w:rsidP="00BF430C">
      <w:pPr>
        <w:rPr>
          <w:szCs w:val="20"/>
        </w:rPr>
      </w:pPr>
    </w:p>
    <w:p w14:paraId="39CB69D3" w14:textId="77777777" w:rsidR="00BF430C" w:rsidRPr="00C03740" w:rsidRDefault="00BF430C" w:rsidP="00402987">
      <w:pPr>
        <w:pStyle w:val="Ttulo1"/>
        <w:numPr>
          <w:ilvl w:val="0"/>
          <w:numId w:val="116"/>
        </w:numPr>
        <w:ind w:left="851" w:hanging="851"/>
        <w:rPr>
          <w:szCs w:val="20"/>
        </w:rPr>
      </w:pPr>
      <w:bookmarkStart w:id="48" w:name="_Toc169780674"/>
      <w:r w:rsidRPr="00C03740">
        <w:rPr>
          <w:szCs w:val="20"/>
        </w:rPr>
        <w:t>CRITÉRIOS DE SUSTENTABILIDADE AMBIENTAL</w:t>
      </w:r>
      <w:bookmarkEnd w:id="48"/>
    </w:p>
    <w:p w14:paraId="4BA78510" w14:textId="77777777" w:rsidR="00BF430C" w:rsidRPr="00C03740" w:rsidRDefault="00BF430C" w:rsidP="004405AC">
      <w:pPr>
        <w:ind w:left="851" w:hanging="851"/>
        <w:rPr>
          <w:szCs w:val="20"/>
        </w:rPr>
      </w:pPr>
    </w:p>
    <w:p w14:paraId="093312AF" w14:textId="29C68940" w:rsidR="008A45F2" w:rsidRDefault="002E1712" w:rsidP="005C2233">
      <w:pPr>
        <w:pStyle w:val="Ttulo2"/>
        <w:numPr>
          <w:ilvl w:val="1"/>
          <w:numId w:val="116"/>
        </w:numPr>
        <w:ind w:left="851" w:hanging="851"/>
        <w:rPr>
          <w:szCs w:val="20"/>
        </w:rPr>
      </w:pPr>
      <w:r w:rsidRPr="00C03740">
        <w:rPr>
          <w:szCs w:val="20"/>
        </w:rPr>
        <w:t>A Contratada deverá executar a obra em conformidade com a Licença Ambiental</w:t>
      </w:r>
      <w:r w:rsidR="00DB3F1F" w:rsidRPr="00C03740">
        <w:rPr>
          <w:color w:val="FF0000"/>
          <w:szCs w:val="20"/>
        </w:rPr>
        <w:t xml:space="preserve"> </w:t>
      </w:r>
      <w:r w:rsidR="00DB3F1F" w:rsidRPr="00C03740">
        <w:rPr>
          <w:szCs w:val="20"/>
        </w:rPr>
        <w:t>e o respectivo estudo ambiental, quando couber, em função da legislação vigente no local de execução dos serviços.</w:t>
      </w:r>
    </w:p>
    <w:p w14:paraId="594118DC" w14:textId="77777777" w:rsidR="005C2233" w:rsidRPr="005C2233" w:rsidRDefault="005C2233" w:rsidP="005C2233">
      <w:pPr>
        <w:rPr>
          <w:lang w:eastAsia="pt-BR"/>
        </w:rPr>
      </w:pPr>
    </w:p>
    <w:p w14:paraId="11E4BC56" w14:textId="4544E9D0" w:rsidR="005C2233" w:rsidRDefault="00BE5F91" w:rsidP="005C2233">
      <w:pPr>
        <w:pStyle w:val="Ttulo2"/>
        <w:numPr>
          <w:ilvl w:val="1"/>
          <w:numId w:val="116"/>
        </w:numPr>
        <w:spacing w:before="120" w:after="120"/>
        <w:ind w:left="851" w:hanging="851"/>
        <w:rPr>
          <w:szCs w:val="20"/>
        </w:rPr>
      </w:pPr>
      <w:r w:rsidRPr="00C03740">
        <w:rPr>
          <w:szCs w:val="20"/>
        </w:rPr>
        <w:t>Na execução dos serviços será exigido o pleno atendimento da Instrução Normativa SLTI/MP nº 1/2010, onde a CONTRATADA deverá adotar as seguintes providências:</w:t>
      </w:r>
    </w:p>
    <w:p w14:paraId="1CE10420" w14:textId="77777777" w:rsidR="005C2233" w:rsidRPr="005C2233" w:rsidRDefault="005C2233" w:rsidP="005C2233">
      <w:pPr>
        <w:rPr>
          <w:lang w:eastAsia="pt-BR"/>
        </w:rPr>
      </w:pPr>
    </w:p>
    <w:p w14:paraId="4311F255" w14:textId="2CE87D30" w:rsidR="008A45F2" w:rsidRDefault="00BE5F91" w:rsidP="005C2233">
      <w:pPr>
        <w:pStyle w:val="Ttulo2"/>
        <w:numPr>
          <w:ilvl w:val="1"/>
          <w:numId w:val="116"/>
        </w:numPr>
        <w:spacing w:before="120" w:after="120"/>
        <w:ind w:left="851" w:hanging="851"/>
        <w:rPr>
          <w:szCs w:val="20"/>
        </w:rPr>
      </w:pPr>
      <w:r w:rsidRPr="00C03740">
        <w:rPr>
          <w:szCs w:val="20"/>
        </w:rPr>
        <w:t>Deverá ser priorizado o emprego de mão de obra, materiais, tecnologias e matérias-primas de origem local para execução, conservação e operação das obras públicas.</w:t>
      </w:r>
    </w:p>
    <w:p w14:paraId="14EB986F" w14:textId="77777777" w:rsidR="005C2233" w:rsidRPr="005C2233" w:rsidRDefault="005C2233" w:rsidP="005C2233">
      <w:pPr>
        <w:rPr>
          <w:lang w:eastAsia="pt-BR"/>
        </w:rPr>
      </w:pPr>
    </w:p>
    <w:p w14:paraId="25F49D2E" w14:textId="77777777" w:rsidR="00BE5F91" w:rsidRPr="00C03740" w:rsidRDefault="00BE5F91" w:rsidP="00402987">
      <w:pPr>
        <w:pStyle w:val="Ttulo2"/>
        <w:numPr>
          <w:ilvl w:val="1"/>
          <w:numId w:val="116"/>
        </w:numPr>
        <w:spacing w:before="120" w:after="120"/>
        <w:ind w:left="851" w:hanging="851"/>
        <w:rPr>
          <w:szCs w:val="20"/>
        </w:rPr>
      </w:pPr>
      <w:r w:rsidRPr="00C03740">
        <w:rPr>
          <w:szCs w:val="20"/>
        </w:rPr>
        <w:t>Os resíduos sólidos reutilizáveis e recicláveis devem ser acondicionados adequadamente e de forma diferenciada, para fins de disponibilização à coleta seletiva.</w:t>
      </w:r>
    </w:p>
    <w:p w14:paraId="343EC17B" w14:textId="77777777" w:rsidR="00BE5F91" w:rsidRPr="00C03740" w:rsidRDefault="00BE5F91" w:rsidP="00905560"/>
    <w:p w14:paraId="6691685E" w14:textId="77777777" w:rsidR="00BE5F91" w:rsidRPr="00C03740" w:rsidRDefault="00BE5F91" w:rsidP="00402987">
      <w:pPr>
        <w:pStyle w:val="Ttulo2"/>
        <w:numPr>
          <w:ilvl w:val="1"/>
          <w:numId w:val="116"/>
        </w:numPr>
        <w:spacing w:before="120" w:after="120"/>
        <w:ind w:left="851" w:hanging="851"/>
        <w:rPr>
          <w:szCs w:val="20"/>
        </w:rPr>
      </w:pPr>
      <w:r w:rsidRPr="00C03740">
        <w:rPr>
          <w:szCs w:val="20"/>
        </w:rPr>
        <w:t>Otimizar a utilização de recursos e a redução de desperdícios e de poluição, através das seguintes medidas, dentre outras:</w:t>
      </w:r>
    </w:p>
    <w:p w14:paraId="735DD26F" w14:textId="77777777" w:rsidR="00BE5F91" w:rsidRPr="00C03740" w:rsidRDefault="00BE5F91" w:rsidP="002D0E74">
      <w:pPr>
        <w:widowControl w:val="0"/>
        <w:numPr>
          <w:ilvl w:val="0"/>
          <w:numId w:val="101"/>
        </w:numPr>
        <w:suppressAutoHyphens/>
        <w:spacing w:before="40" w:after="96"/>
        <w:ind w:left="1276" w:hanging="425"/>
        <w:outlineLvl w:val="3"/>
        <w:rPr>
          <w:rFonts w:eastAsia="MS Mincho"/>
          <w:szCs w:val="20"/>
          <w:lang w:eastAsia="pt-BR"/>
        </w:rPr>
      </w:pPr>
      <w:r w:rsidRPr="00C03740">
        <w:rPr>
          <w:rFonts w:eastAsia="MS Mincho"/>
          <w:szCs w:val="20"/>
          <w:lang w:eastAsia="pt-BR"/>
        </w:rPr>
        <w:t>Racionalizar o uso de substâncias potencialmente tóxicas ou poluentes;</w:t>
      </w:r>
    </w:p>
    <w:p w14:paraId="715EE8ED" w14:textId="77777777" w:rsidR="00BE5F91" w:rsidRPr="00C03740" w:rsidRDefault="00BE5F91" w:rsidP="002D0E74">
      <w:pPr>
        <w:widowControl w:val="0"/>
        <w:numPr>
          <w:ilvl w:val="0"/>
          <w:numId w:val="101"/>
        </w:numPr>
        <w:suppressAutoHyphens/>
        <w:spacing w:before="40" w:after="96"/>
        <w:ind w:left="1276" w:hanging="425"/>
        <w:outlineLvl w:val="3"/>
        <w:rPr>
          <w:rFonts w:eastAsia="MS Mincho"/>
          <w:szCs w:val="20"/>
          <w:lang w:eastAsia="pt-BR"/>
        </w:rPr>
      </w:pPr>
      <w:r w:rsidRPr="00C03740">
        <w:rPr>
          <w:rFonts w:eastAsia="MS Mincho"/>
          <w:szCs w:val="20"/>
          <w:lang w:eastAsia="pt-BR"/>
        </w:rPr>
        <w:t>Substituir as substâncias tóxicas por outras atóxicas ou de menor toxicidade;</w:t>
      </w:r>
    </w:p>
    <w:p w14:paraId="611ACEFF" w14:textId="77777777" w:rsidR="00BE5F91" w:rsidRPr="00C03740" w:rsidRDefault="00BE5F91" w:rsidP="002D0E74">
      <w:pPr>
        <w:widowControl w:val="0"/>
        <w:numPr>
          <w:ilvl w:val="0"/>
          <w:numId w:val="101"/>
        </w:numPr>
        <w:suppressAutoHyphens/>
        <w:spacing w:before="40" w:after="96"/>
        <w:ind w:left="1276" w:hanging="425"/>
        <w:outlineLvl w:val="3"/>
        <w:rPr>
          <w:rFonts w:eastAsia="MS Mincho"/>
          <w:szCs w:val="20"/>
          <w:lang w:eastAsia="pt-BR"/>
        </w:rPr>
      </w:pPr>
      <w:r w:rsidRPr="00C03740">
        <w:rPr>
          <w:rFonts w:eastAsia="MS Mincho"/>
          <w:szCs w:val="20"/>
          <w:lang w:eastAsia="pt-BR"/>
        </w:rPr>
        <w:t>Usar produtos de limpeza e conservação de superfícies e objetos inanimados que obedeçam às classificações e especificações determinadas pela Anvisa;</w:t>
      </w:r>
    </w:p>
    <w:p w14:paraId="5C83F310" w14:textId="77777777" w:rsidR="00BE5F91" w:rsidRPr="00C03740" w:rsidRDefault="00BE5F91" w:rsidP="002D0E74">
      <w:pPr>
        <w:widowControl w:val="0"/>
        <w:numPr>
          <w:ilvl w:val="0"/>
          <w:numId w:val="101"/>
        </w:numPr>
        <w:suppressAutoHyphens/>
        <w:spacing w:before="40" w:after="96"/>
        <w:ind w:left="1276" w:hanging="425"/>
        <w:outlineLvl w:val="3"/>
        <w:rPr>
          <w:rFonts w:eastAsia="MS Mincho"/>
          <w:szCs w:val="20"/>
          <w:lang w:eastAsia="pt-BR"/>
        </w:rPr>
      </w:pPr>
      <w:r w:rsidRPr="00C03740">
        <w:rPr>
          <w:rFonts w:eastAsia="MS Mincho"/>
          <w:szCs w:val="20"/>
          <w:lang w:eastAsia="pt-BR"/>
        </w:rPr>
        <w:t>Racionalizar o consumo de energia (especialmente elétrica) e adotar medidas para evitar o desperdício de água tratada;</w:t>
      </w:r>
    </w:p>
    <w:p w14:paraId="0FC8124C" w14:textId="05615358" w:rsidR="00BE5F91" w:rsidRDefault="00BE5F91" w:rsidP="00905560">
      <w:pPr>
        <w:pStyle w:val="Ttulo2"/>
        <w:numPr>
          <w:ilvl w:val="1"/>
          <w:numId w:val="116"/>
        </w:numPr>
        <w:spacing w:before="120" w:after="120"/>
        <w:ind w:left="851" w:hanging="851"/>
        <w:rPr>
          <w:rFonts w:eastAsia="MS Mincho"/>
          <w:szCs w:val="20"/>
        </w:rPr>
      </w:pPr>
      <w:r w:rsidRPr="00C03740">
        <w:rPr>
          <w:rFonts w:eastAsia="MS Mincho"/>
          <w:szCs w:val="20"/>
        </w:rPr>
        <w:t>Fornecer aos empregados os equipamentos de segurança que se fizerem necessários, para a execução de serviços;</w:t>
      </w:r>
    </w:p>
    <w:p w14:paraId="4B32014C" w14:textId="77777777" w:rsidR="00905560" w:rsidRPr="00905560" w:rsidRDefault="00905560" w:rsidP="00905560">
      <w:pPr>
        <w:rPr>
          <w:lang w:eastAsia="pt-BR"/>
        </w:rPr>
      </w:pPr>
    </w:p>
    <w:p w14:paraId="0F8BE44B" w14:textId="6B0CB1FF" w:rsidR="00BE5F91" w:rsidRDefault="00BE5F91" w:rsidP="00905560">
      <w:pPr>
        <w:pStyle w:val="Ttulo2"/>
        <w:numPr>
          <w:ilvl w:val="1"/>
          <w:numId w:val="116"/>
        </w:numPr>
        <w:spacing w:before="120" w:after="120"/>
        <w:ind w:left="851" w:hanging="851"/>
        <w:rPr>
          <w:rFonts w:eastAsia="MS Mincho"/>
          <w:szCs w:val="20"/>
        </w:rPr>
      </w:pPr>
      <w:r w:rsidRPr="00C03740">
        <w:rPr>
          <w:rFonts w:eastAsia="MS Mincho"/>
          <w:szCs w:val="20"/>
        </w:rPr>
        <w:t>Respeitar as Normas Brasileiras - NBR publicadas pela Associação Brasileira de Normas Técnicas sobre resíduos sólidos;</w:t>
      </w:r>
    </w:p>
    <w:p w14:paraId="0D6A9AB1" w14:textId="77777777" w:rsidR="008A45F2" w:rsidRPr="008A45F2" w:rsidRDefault="008A45F2" w:rsidP="008A45F2">
      <w:pPr>
        <w:rPr>
          <w:lang w:eastAsia="pt-BR"/>
        </w:rPr>
      </w:pPr>
    </w:p>
    <w:p w14:paraId="04C1D43C" w14:textId="77777777" w:rsidR="00BE5F91" w:rsidRPr="00C03740" w:rsidRDefault="00BE5F91" w:rsidP="00402987">
      <w:pPr>
        <w:pStyle w:val="Ttulo2"/>
        <w:numPr>
          <w:ilvl w:val="1"/>
          <w:numId w:val="116"/>
        </w:numPr>
        <w:spacing w:before="120" w:after="120"/>
        <w:ind w:left="851" w:hanging="851"/>
        <w:rPr>
          <w:rFonts w:eastAsia="MS Mincho"/>
          <w:szCs w:val="20"/>
        </w:rPr>
      </w:pPr>
      <w:r w:rsidRPr="00C03740">
        <w:rPr>
          <w:rFonts w:eastAsia="MS Mincho"/>
          <w:szCs w:val="20"/>
        </w:rPr>
        <w:t>Desenvolver ou adotar manuais de procedimentos de descarte de materiais potencialmente poluidores, dentre os quais:</w:t>
      </w:r>
    </w:p>
    <w:p w14:paraId="1AF7C41C" w14:textId="77777777" w:rsidR="00BE5F91" w:rsidRPr="00C03740" w:rsidRDefault="00BE5F91" w:rsidP="005F7725">
      <w:pPr>
        <w:pStyle w:val="PargrafodaLista"/>
        <w:widowControl w:val="0"/>
        <w:numPr>
          <w:ilvl w:val="0"/>
          <w:numId w:val="105"/>
        </w:numPr>
        <w:suppressAutoHyphens/>
        <w:spacing w:before="40" w:after="96"/>
        <w:ind w:left="1276" w:hanging="425"/>
        <w:outlineLvl w:val="3"/>
        <w:rPr>
          <w:rFonts w:eastAsia="MS Mincho"/>
          <w:szCs w:val="20"/>
          <w:lang w:eastAsia="pt-BR"/>
        </w:rPr>
      </w:pPr>
      <w:r w:rsidRPr="00C03740">
        <w:rPr>
          <w:rFonts w:eastAsia="MS Mincho"/>
          <w:szCs w:val="20"/>
          <w:lang w:eastAsia="pt-BR"/>
        </w:rPr>
        <w:lastRenderedPageBreak/>
        <w:t>As sobras dos materiais poluentes, CAP-Cimento Asfáltico de Petróleo, EAI-Emulsão Asfáltica para a Imprimação e CM30 devem ser separados e acondicionados em recipientes adequados para destinação específica, conforme disciplina normativa vigente.</w:t>
      </w:r>
    </w:p>
    <w:p w14:paraId="2E2B367F" w14:textId="77777777" w:rsidR="00BE5F91" w:rsidRPr="00C03740" w:rsidRDefault="00BE5F91" w:rsidP="00402987">
      <w:pPr>
        <w:pStyle w:val="Ttulo2"/>
        <w:numPr>
          <w:ilvl w:val="1"/>
          <w:numId w:val="116"/>
        </w:numPr>
        <w:spacing w:before="120" w:after="120"/>
        <w:ind w:left="851" w:hanging="851"/>
        <w:rPr>
          <w:rFonts w:eastAsia="MS Mincho"/>
          <w:szCs w:val="20"/>
        </w:rPr>
      </w:pPr>
      <w:r w:rsidRPr="00C03740">
        <w:rPr>
          <w:rFonts w:eastAsia="MS Mincho"/>
          <w:szCs w:val="20"/>
        </w:rPr>
        <w:t>A CONTRATADA deverá observar as diretrizes, critérios e procedimentos para a gestão dos resíduos da construção civil estabelecidos na Lei nº 12.305, de 2010 – Política Nacional de Resíduos Sólidos, Resolução nº 307, de 5/7/2002, do Conselho Nacional de Meio Ambiente – Conama, e Instrução Normativa SLTI/MPOG n° 1, de 19/1/2010, nos seguintes termos:</w:t>
      </w:r>
    </w:p>
    <w:p w14:paraId="4AD67530" w14:textId="77777777" w:rsidR="00BE5F91" w:rsidRPr="00C03740" w:rsidRDefault="00BE5F91" w:rsidP="005F7725">
      <w:pPr>
        <w:widowControl w:val="0"/>
        <w:numPr>
          <w:ilvl w:val="0"/>
          <w:numId w:val="102"/>
        </w:numPr>
        <w:suppressAutoHyphens/>
        <w:spacing w:before="40" w:after="96"/>
        <w:ind w:left="1276" w:hanging="425"/>
        <w:outlineLvl w:val="3"/>
        <w:rPr>
          <w:rFonts w:eastAsia="MS Mincho"/>
          <w:szCs w:val="20"/>
          <w:lang w:eastAsia="pt-BR"/>
        </w:rPr>
      </w:pPr>
      <w:r w:rsidRPr="00C03740">
        <w:rPr>
          <w:rFonts w:eastAsia="MS Mincho"/>
          <w:szCs w:val="20"/>
          <w:lang w:eastAsia="pt-BR"/>
        </w:rPr>
        <w:t>O gerenciamento dos resíduos originários da contratação deverá obedecer às diretrizes técnicas e procedimentos do Plano Municipal de Gestão de Resíduos da Construção Civil e do Plano de Gerenciamento de Resíduos da Construção Civil apresentado ao órgão competente, conforme o caso;</w:t>
      </w:r>
    </w:p>
    <w:p w14:paraId="205A7E1E" w14:textId="77777777" w:rsidR="00BE5F91" w:rsidRPr="00C03740" w:rsidRDefault="00BE5F91" w:rsidP="005F7725">
      <w:pPr>
        <w:widowControl w:val="0"/>
        <w:numPr>
          <w:ilvl w:val="0"/>
          <w:numId w:val="102"/>
        </w:numPr>
        <w:suppressAutoHyphens/>
        <w:spacing w:before="40" w:after="96"/>
        <w:ind w:left="1276" w:hanging="425"/>
        <w:outlineLvl w:val="3"/>
        <w:rPr>
          <w:rFonts w:eastAsia="MS Mincho"/>
          <w:szCs w:val="20"/>
          <w:lang w:eastAsia="pt-BR"/>
        </w:rPr>
      </w:pPr>
      <w:r w:rsidRPr="00C03740">
        <w:rPr>
          <w:rFonts w:eastAsia="MS Mincho"/>
          <w:szCs w:val="20"/>
          <w:lang w:eastAsia="pt-BR"/>
        </w:rPr>
        <w:t>Nos termos dos artigos 3° e 10° da Resolução Conama n° 307, de 5/7/2002, a CONTRATADA deverá providenciar a destinação ambientalmente adequada dos resíduos da construção civil originários da contratação, obedecendo, no que couber, aos seguintes procedimentos:</w:t>
      </w:r>
    </w:p>
    <w:p w14:paraId="4AA509E8" w14:textId="77777777" w:rsidR="00BE5F91" w:rsidRPr="00C03740" w:rsidRDefault="00BE5F91" w:rsidP="005F7725">
      <w:pPr>
        <w:widowControl w:val="0"/>
        <w:numPr>
          <w:ilvl w:val="0"/>
          <w:numId w:val="104"/>
        </w:numPr>
        <w:suppressAutoHyphens/>
        <w:spacing w:before="40" w:after="96"/>
        <w:ind w:left="1985" w:hanging="567"/>
        <w:outlineLvl w:val="3"/>
        <w:rPr>
          <w:rFonts w:eastAsia="MS Mincho"/>
          <w:szCs w:val="20"/>
          <w:lang w:eastAsia="pt-BR"/>
        </w:rPr>
      </w:pPr>
      <w:r w:rsidRPr="00C03740">
        <w:rPr>
          <w:rFonts w:eastAsia="MS Mincho"/>
          <w:szCs w:val="20"/>
          <w:lang w:eastAsia="pt-BR"/>
        </w:rPr>
        <w:t>Resíduos Classe A (reutilizáveis ou recicláveis como agregados): deverão ser reutilizados ou reciclados na forma de agregados ou encaminhados a aterro de resíduos Classe A de preservação de material para usos futuros;</w:t>
      </w:r>
    </w:p>
    <w:p w14:paraId="3879EE49" w14:textId="77777777" w:rsidR="00BE5F91" w:rsidRPr="00C03740" w:rsidRDefault="00BE5F91" w:rsidP="005F7725">
      <w:pPr>
        <w:widowControl w:val="0"/>
        <w:numPr>
          <w:ilvl w:val="0"/>
          <w:numId w:val="104"/>
        </w:numPr>
        <w:suppressAutoHyphens/>
        <w:spacing w:before="40" w:after="96"/>
        <w:ind w:left="1985" w:hanging="567"/>
        <w:outlineLvl w:val="3"/>
        <w:rPr>
          <w:rFonts w:eastAsia="MS Mincho"/>
          <w:szCs w:val="20"/>
          <w:lang w:eastAsia="pt-BR"/>
        </w:rPr>
      </w:pPr>
      <w:r w:rsidRPr="00C03740">
        <w:rPr>
          <w:rFonts w:eastAsia="MS Mincho"/>
          <w:szCs w:val="20"/>
          <w:lang w:eastAsia="pt-BR"/>
        </w:rPr>
        <w:t>Resíduos Classe B (recicláveis para outras destinações): deverão ser reutilizados, reciclados ou encaminhados a áreas de armazenamento temporário, sendo dispostos de modo a permitir a sua utilização ou reciclagem futura;</w:t>
      </w:r>
    </w:p>
    <w:p w14:paraId="38B73AAA" w14:textId="77777777" w:rsidR="00BE5F91" w:rsidRPr="00C03740" w:rsidRDefault="00BE5F91" w:rsidP="005F7725">
      <w:pPr>
        <w:widowControl w:val="0"/>
        <w:numPr>
          <w:ilvl w:val="0"/>
          <w:numId w:val="104"/>
        </w:numPr>
        <w:suppressAutoHyphens/>
        <w:spacing w:before="40" w:after="96"/>
        <w:ind w:left="1985" w:hanging="567"/>
        <w:outlineLvl w:val="3"/>
        <w:rPr>
          <w:rFonts w:eastAsia="MS Mincho"/>
          <w:szCs w:val="20"/>
          <w:lang w:eastAsia="pt-BR"/>
        </w:rPr>
      </w:pPr>
      <w:r w:rsidRPr="00C03740">
        <w:rPr>
          <w:rFonts w:eastAsia="MS Mincho"/>
          <w:szCs w:val="20"/>
          <w:lang w:eastAsia="pt-BR"/>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685264EC" w14:textId="77777777" w:rsidR="00BE5F91" w:rsidRPr="00C03740" w:rsidRDefault="00BE5F91" w:rsidP="005F7725">
      <w:pPr>
        <w:widowControl w:val="0"/>
        <w:numPr>
          <w:ilvl w:val="0"/>
          <w:numId w:val="104"/>
        </w:numPr>
        <w:suppressAutoHyphens/>
        <w:spacing w:before="40" w:after="96"/>
        <w:ind w:left="1985" w:hanging="567"/>
        <w:outlineLvl w:val="3"/>
        <w:rPr>
          <w:rFonts w:eastAsia="MS Mincho"/>
          <w:szCs w:val="20"/>
          <w:lang w:eastAsia="pt-BR"/>
        </w:rPr>
      </w:pPr>
      <w:r w:rsidRPr="00C03740">
        <w:rPr>
          <w:rFonts w:eastAsia="MS Mincho"/>
          <w:szCs w:val="20"/>
          <w:lang w:eastAsia="pt-BR"/>
        </w:rPr>
        <w:t>Resíduos Classe D (perigosos, contaminados ou prejudiciais à saúde): deverão ser armazenados, transportados e destinados em conformidade com as normas técnicas específicas.</w:t>
      </w:r>
    </w:p>
    <w:p w14:paraId="3BF6916B" w14:textId="77777777" w:rsidR="00BE5F91" w:rsidRPr="00C03740" w:rsidRDefault="00BE5F91" w:rsidP="005F7725">
      <w:pPr>
        <w:widowControl w:val="0"/>
        <w:numPr>
          <w:ilvl w:val="0"/>
          <w:numId w:val="104"/>
        </w:numPr>
        <w:suppressAutoHyphens/>
        <w:spacing w:before="40" w:after="96"/>
        <w:ind w:left="1985" w:hanging="567"/>
        <w:outlineLvl w:val="3"/>
        <w:rPr>
          <w:rFonts w:eastAsia="MS Mincho"/>
          <w:szCs w:val="20"/>
          <w:lang w:eastAsia="pt-BR"/>
        </w:rPr>
      </w:pPr>
      <w:r w:rsidRPr="00C03740">
        <w:rPr>
          <w:rFonts w:eastAsia="MS Mincho"/>
          <w:szCs w:val="20"/>
          <w:lang w:eastAsia="pt-BR"/>
        </w:rPr>
        <w:t>Em nenhuma hipótese a CONTRATADA poderá dispor os resíduos originários da contratação aterros de resíduos domiciliares, áreas de “bota fora”, encostas, corpos de água, lotes vagos e áreas protegidas por Lei, bem como em áreas não licenciadas.</w:t>
      </w:r>
    </w:p>
    <w:p w14:paraId="7D358DFC" w14:textId="77777777" w:rsidR="00BE5F91" w:rsidRPr="00C03740" w:rsidRDefault="00BE5F91" w:rsidP="005F7725">
      <w:pPr>
        <w:widowControl w:val="0"/>
        <w:numPr>
          <w:ilvl w:val="0"/>
          <w:numId w:val="104"/>
        </w:numPr>
        <w:suppressAutoHyphens/>
        <w:spacing w:before="40" w:after="96"/>
        <w:ind w:left="1985" w:hanging="567"/>
        <w:outlineLvl w:val="3"/>
        <w:rPr>
          <w:rFonts w:eastAsia="MS Mincho"/>
          <w:szCs w:val="20"/>
          <w:lang w:eastAsia="pt-BR"/>
        </w:rPr>
      </w:pPr>
      <w:r w:rsidRPr="00C03740">
        <w:rPr>
          <w:rFonts w:eastAsia="MS Mincho"/>
          <w:szCs w:val="20"/>
          <w:lang w:eastAsia="pt-BR"/>
        </w:rPr>
        <w:t xml:space="preserve">Para fins de fiscalização do fiel cumprimento do Plano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w:t>
      </w:r>
      <w:proofErr w:type="spellStart"/>
      <w:r w:rsidRPr="00C03740">
        <w:rPr>
          <w:rFonts w:eastAsia="MS Mincho"/>
          <w:szCs w:val="20"/>
          <w:lang w:eastAsia="pt-BR"/>
        </w:rPr>
        <w:t>nºs</w:t>
      </w:r>
      <w:proofErr w:type="spellEnd"/>
      <w:r w:rsidRPr="00C03740">
        <w:rPr>
          <w:rFonts w:eastAsia="MS Mincho"/>
          <w:szCs w:val="20"/>
          <w:lang w:eastAsia="pt-BR"/>
        </w:rPr>
        <w:t xml:space="preserve"> 15.112, 15.113, 15.114, 15.115 e 15.116, de 2004.</w:t>
      </w:r>
    </w:p>
    <w:p w14:paraId="0A94EDC4" w14:textId="77777777" w:rsidR="00BE5F91" w:rsidRPr="00C03740" w:rsidRDefault="00BE5F91" w:rsidP="00402987">
      <w:pPr>
        <w:pStyle w:val="Ttulo2"/>
        <w:numPr>
          <w:ilvl w:val="1"/>
          <w:numId w:val="116"/>
        </w:numPr>
        <w:spacing w:before="120" w:after="120"/>
        <w:ind w:left="851" w:hanging="851"/>
        <w:rPr>
          <w:rFonts w:eastAsia="MS Mincho"/>
          <w:szCs w:val="20"/>
        </w:rPr>
      </w:pPr>
      <w:r w:rsidRPr="00C03740">
        <w:rPr>
          <w:rFonts w:eastAsia="MS Mincho"/>
          <w:szCs w:val="20"/>
        </w:rPr>
        <w:t>Nos termos do artigo 33, inciso IV, da Lei n° 12.305/2010 – Política Nacional de Resíduos Sólidos e Resolução Conama n° 362, de 23/6/2005, a CONTRATADA deverá efetuar o recolhimento e o descarte adequado do óleo lubrificante usado ou contaminado originário da contratação, bem como de seus resíduos e embalagens, obedecendo aos seguintes procedimentos:</w:t>
      </w:r>
    </w:p>
    <w:p w14:paraId="0E723D5E" w14:textId="77777777" w:rsidR="00BE5F91" w:rsidRPr="00C03740" w:rsidRDefault="00BE5F91" w:rsidP="005F7725">
      <w:pPr>
        <w:widowControl w:val="0"/>
        <w:numPr>
          <w:ilvl w:val="0"/>
          <w:numId w:val="103"/>
        </w:numPr>
        <w:suppressAutoHyphens/>
        <w:spacing w:before="40" w:after="96"/>
        <w:ind w:left="1276" w:hanging="425"/>
        <w:outlineLvl w:val="3"/>
        <w:rPr>
          <w:rFonts w:eastAsia="MS Mincho"/>
          <w:szCs w:val="20"/>
          <w:lang w:eastAsia="pt-BR"/>
        </w:rPr>
      </w:pPr>
      <w:r w:rsidRPr="00C03740">
        <w:rPr>
          <w:rFonts w:eastAsia="MS Mincho"/>
          <w:szCs w:val="20"/>
          <w:lang w:eastAsia="pt-BR"/>
        </w:rPr>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23/6/2005 e legislação correlata;</w:t>
      </w:r>
    </w:p>
    <w:p w14:paraId="4FA8E55C" w14:textId="77777777" w:rsidR="00BE5F91" w:rsidRPr="00C03740" w:rsidRDefault="00BE5F91" w:rsidP="005F7725">
      <w:pPr>
        <w:widowControl w:val="0"/>
        <w:numPr>
          <w:ilvl w:val="0"/>
          <w:numId w:val="103"/>
        </w:numPr>
        <w:suppressAutoHyphens/>
        <w:spacing w:before="40" w:after="96"/>
        <w:ind w:left="1276" w:hanging="425"/>
        <w:outlineLvl w:val="3"/>
        <w:rPr>
          <w:rFonts w:eastAsia="MS Mincho"/>
          <w:szCs w:val="20"/>
          <w:lang w:eastAsia="pt-BR"/>
        </w:rPr>
      </w:pPr>
      <w:r w:rsidRPr="00C03740">
        <w:rPr>
          <w:rFonts w:eastAsia="MS Mincho"/>
          <w:szCs w:val="20"/>
          <w:lang w:eastAsia="pt-BR"/>
        </w:rPr>
        <w:t xml:space="preserve">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w:t>
      </w:r>
      <w:r w:rsidRPr="00C03740">
        <w:rPr>
          <w:rFonts w:eastAsia="MS Mincho"/>
          <w:szCs w:val="20"/>
          <w:lang w:eastAsia="pt-BR"/>
        </w:rPr>
        <w:lastRenderedPageBreak/>
        <w:t>de 23/6/2005, e legislação correlata;</w:t>
      </w:r>
    </w:p>
    <w:p w14:paraId="1D73ECB1" w14:textId="77777777" w:rsidR="00BE5F91" w:rsidRPr="00C03740" w:rsidRDefault="00BE5F91" w:rsidP="005F7725">
      <w:pPr>
        <w:widowControl w:val="0"/>
        <w:numPr>
          <w:ilvl w:val="0"/>
          <w:numId w:val="103"/>
        </w:numPr>
        <w:suppressAutoHyphens/>
        <w:spacing w:before="40" w:after="96"/>
        <w:ind w:left="1276" w:hanging="425"/>
        <w:outlineLvl w:val="3"/>
        <w:rPr>
          <w:rFonts w:eastAsia="MS Mincho"/>
          <w:szCs w:val="20"/>
          <w:lang w:eastAsia="pt-BR"/>
        </w:rPr>
      </w:pPr>
      <w:r w:rsidRPr="00C03740">
        <w:rPr>
          <w:rFonts w:eastAsia="MS Mincho"/>
          <w:szCs w:val="20"/>
          <w:lang w:eastAsia="pt-BR"/>
        </w:rPr>
        <w:t>Exclusivamente quando se tratar de óleo lubrificante usado ou contaminado não reciclável, dá-lhe a destinação final ambientalmente adequada, devidamente autorizada pelo órgão ambiental competente, conforme artigo 18, inciso VII, da Resolução Conama n° 362, de 23/6/2005, e legislação correlata.</w:t>
      </w:r>
    </w:p>
    <w:p w14:paraId="034BF5DB" w14:textId="77777777" w:rsidR="00BE5F91" w:rsidRPr="00C03740" w:rsidRDefault="00BE5F91" w:rsidP="00402987">
      <w:pPr>
        <w:pStyle w:val="Ttulo2"/>
        <w:numPr>
          <w:ilvl w:val="1"/>
          <w:numId w:val="116"/>
        </w:numPr>
        <w:spacing w:before="120" w:after="120"/>
        <w:ind w:left="851" w:hanging="851"/>
        <w:rPr>
          <w:rFonts w:eastAsia="MS Mincho"/>
          <w:szCs w:val="20"/>
        </w:rPr>
      </w:pPr>
      <w:r w:rsidRPr="00C03740">
        <w:rPr>
          <w:rFonts w:eastAsia="MS Mincho"/>
          <w:szCs w:val="20"/>
        </w:rPr>
        <w:t>A CONTRATADA deverá comprovar a adoção de práticas de desfazimento sustentável ou reciclagem dos bens que forem inservíveis para o processo de reutilização.</w:t>
      </w:r>
    </w:p>
    <w:p w14:paraId="142384D7" w14:textId="77777777" w:rsidR="0068194A" w:rsidRPr="00C03740" w:rsidRDefault="0068194A" w:rsidP="002406C1">
      <w:pPr>
        <w:rPr>
          <w:szCs w:val="20"/>
        </w:rPr>
      </w:pPr>
    </w:p>
    <w:p w14:paraId="31ABDB04" w14:textId="77777777" w:rsidR="003A2D9B" w:rsidRPr="00C03740" w:rsidRDefault="003A2D9B" w:rsidP="00402987">
      <w:pPr>
        <w:pStyle w:val="Ttulo1"/>
        <w:numPr>
          <w:ilvl w:val="0"/>
          <w:numId w:val="116"/>
        </w:numPr>
        <w:ind w:left="851" w:hanging="851"/>
        <w:rPr>
          <w:szCs w:val="20"/>
        </w:rPr>
      </w:pPr>
      <w:bookmarkStart w:id="49" w:name="_Toc169780675"/>
      <w:r w:rsidRPr="00C03740">
        <w:rPr>
          <w:szCs w:val="20"/>
        </w:rPr>
        <w:t xml:space="preserve">OBRIGAÇÕES DA </w:t>
      </w:r>
      <w:r w:rsidR="00541F0C" w:rsidRPr="00C03740">
        <w:rPr>
          <w:szCs w:val="20"/>
        </w:rPr>
        <w:t>CONTRATADA</w:t>
      </w:r>
      <w:bookmarkEnd w:id="49"/>
    </w:p>
    <w:p w14:paraId="28FDE7B2" w14:textId="77777777" w:rsidR="00116DEC" w:rsidRPr="00C03740" w:rsidRDefault="00116DEC" w:rsidP="00116DEC">
      <w:pPr>
        <w:rPr>
          <w:szCs w:val="20"/>
        </w:rPr>
      </w:pPr>
    </w:p>
    <w:p w14:paraId="2FAE56D4" w14:textId="77777777" w:rsidR="0012563E" w:rsidRPr="00C03740" w:rsidRDefault="0012563E" w:rsidP="00402987">
      <w:pPr>
        <w:pStyle w:val="Ttulo2"/>
        <w:numPr>
          <w:ilvl w:val="1"/>
          <w:numId w:val="116"/>
        </w:numPr>
        <w:ind w:left="851" w:hanging="851"/>
        <w:rPr>
          <w:szCs w:val="20"/>
        </w:rPr>
      </w:pPr>
      <w:r w:rsidRPr="00C03740">
        <w:rPr>
          <w:szCs w:val="20"/>
        </w:rPr>
        <w:t xml:space="preserve">A </w:t>
      </w:r>
      <w:r w:rsidR="00E80740" w:rsidRPr="00C03740">
        <w:rPr>
          <w:szCs w:val="20"/>
        </w:rPr>
        <w:t>CONTRATADA</w:t>
      </w:r>
      <w:r w:rsidRPr="00C03740">
        <w:rPr>
          <w:szCs w:val="20"/>
        </w:rPr>
        <w:t xml:space="preserve"> deverá apresentar à </w:t>
      </w:r>
      <w:r w:rsidR="00CF5060" w:rsidRPr="00C03740">
        <w:rPr>
          <w:szCs w:val="20"/>
        </w:rPr>
        <w:t>Codevasf</w:t>
      </w:r>
      <w:r w:rsidRPr="00C03740">
        <w:rPr>
          <w:szCs w:val="20"/>
        </w:rPr>
        <w:t xml:space="preserve"> antes do início dos trabalhos, os seguintes documentos:</w:t>
      </w:r>
    </w:p>
    <w:p w14:paraId="4E45E193" w14:textId="77777777" w:rsidR="00551A0F" w:rsidRPr="00C03740" w:rsidRDefault="00551A0F" w:rsidP="00551A0F">
      <w:pPr>
        <w:rPr>
          <w:szCs w:val="20"/>
        </w:rPr>
      </w:pPr>
    </w:p>
    <w:p w14:paraId="69EBA715" w14:textId="77777777" w:rsidR="008D74C9" w:rsidRPr="00C03740" w:rsidRDefault="00236F9F" w:rsidP="005F7725">
      <w:pPr>
        <w:pStyle w:val="PargrafodaLista"/>
        <w:numPr>
          <w:ilvl w:val="0"/>
          <w:numId w:val="11"/>
        </w:numPr>
        <w:ind w:left="1276" w:hanging="425"/>
        <w:rPr>
          <w:szCs w:val="20"/>
        </w:rPr>
      </w:pPr>
      <w:r w:rsidRPr="00C03740">
        <w:rPr>
          <w:szCs w:val="20"/>
        </w:rPr>
        <w:t>Identificação da área para construção de canteiro de obra e “layout” das instalações e edificações previstas, bem como área para implantação do laboratório de ensaios de campo, quando for o caso</w:t>
      </w:r>
      <w:r w:rsidR="008D74C9" w:rsidRPr="00C03740">
        <w:rPr>
          <w:szCs w:val="20"/>
        </w:rPr>
        <w:t>.</w:t>
      </w:r>
    </w:p>
    <w:p w14:paraId="1075B2F0" w14:textId="77777777" w:rsidR="008D74C9" w:rsidRPr="00C03740" w:rsidRDefault="00236F9F" w:rsidP="005F7725">
      <w:pPr>
        <w:pStyle w:val="PargrafodaLista"/>
        <w:numPr>
          <w:ilvl w:val="0"/>
          <w:numId w:val="11"/>
        </w:numPr>
        <w:ind w:left="1276" w:hanging="425"/>
        <w:rPr>
          <w:szCs w:val="20"/>
        </w:rPr>
      </w:pPr>
      <w:r w:rsidRPr="00C03740">
        <w:rPr>
          <w:szCs w:val="20"/>
        </w:rPr>
        <w:t>Plano de trabalho detalhado para os serviços propostos e respectivas metodologias de execução, devendo ser complementado com desenhos, croquis ou gráficos elucidativos das fases de implantação, respeitando os prazos parcial e final para execução dos serviços. Na formulação do plano de trabalho proposto a CONTRATADA deverá considerar, necessariamente, as diretrizes, recomendações e exigências previstas no Plano de Controle Ambiental e outros Planos Ambientais decorrentes e o esquema organizacional da CONTRATADA para execução dos serviços</w:t>
      </w:r>
      <w:r w:rsidR="008D74C9" w:rsidRPr="00C03740">
        <w:rPr>
          <w:szCs w:val="20"/>
        </w:rPr>
        <w:t>.</w:t>
      </w:r>
    </w:p>
    <w:p w14:paraId="0E5E60A8" w14:textId="77777777" w:rsidR="003247AE" w:rsidRPr="00C03740" w:rsidRDefault="003247AE" w:rsidP="004F68B2">
      <w:pPr>
        <w:ind w:left="1418" w:hanging="567"/>
        <w:rPr>
          <w:szCs w:val="20"/>
        </w:rPr>
      </w:pPr>
    </w:p>
    <w:p w14:paraId="55AEBABD" w14:textId="77777777" w:rsidR="001D7000" w:rsidRPr="00C03740" w:rsidRDefault="00236F9F" w:rsidP="005F7725">
      <w:pPr>
        <w:pStyle w:val="PargrafodaLista"/>
        <w:numPr>
          <w:ilvl w:val="0"/>
          <w:numId w:val="14"/>
        </w:numPr>
        <w:ind w:left="1843" w:hanging="567"/>
        <w:rPr>
          <w:szCs w:val="20"/>
        </w:rPr>
      </w:pPr>
      <w:r w:rsidRPr="00C03740">
        <w:rPr>
          <w:szCs w:val="20"/>
        </w:rPr>
        <w:t>Com base no pleno conhecimento das condições locais a CONTRATADA deverá apresentar declaração de procedência dos materiais a serem utilizados, tais como: areia, brita, pedra, indicando sua localização e distância de transporte posto obra, inclusive quanto ao fornecimento de água para manutenção do canteiro. É obrigatória a comprovação da regularidade ambiental para exploração dos materiais nas áreas apresentadas, conforme legislação vigente</w:t>
      </w:r>
      <w:r w:rsidR="008D74C9" w:rsidRPr="00C03740">
        <w:rPr>
          <w:szCs w:val="20"/>
        </w:rPr>
        <w:t>.</w:t>
      </w:r>
    </w:p>
    <w:p w14:paraId="2B3EB6DC" w14:textId="77777777" w:rsidR="00236F9F" w:rsidRPr="00C03740" w:rsidRDefault="00236F9F" w:rsidP="005F7725">
      <w:pPr>
        <w:pStyle w:val="PargrafodaLista"/>
        <w:numPr>
          <w:ilvl w:val="0"/>
          <w:numId w:val="14"/>
        </w:numPr>
        <w:ind w:left="1843" w:hanging="567"/>
        <w:rPr>
          <w:szCs w:val="20"/>
        </w:rPr>
      </w:pPr>
      <w:r w:rsidRPr="00C03740">
        <w:rPr>
          <w:szCs w:val="20"/>
        </w:rPr>
        <w:t>Auxiliar na regularização ambiental das localidades onde serão realizados os serviços, elaborando documentos necessários e protocolando nos órgãos competentes com anuência da Codevasf.</w:t>
      </w:r>
    </w:p>
    <w:p w14:paraId="1FF9D35E" w14:textId="77777777" w:rsidR="0085597C" w:rsidRPr="00C03740" w:rsidRDefault="0085597C" w:rsidP="004F68B2">
      <w:pPr>
        <w:ind w:left="1418" w:hanging="567"/>
        <w:rPr>
          <w:szCs w:val="20"/>
        </w:rPr>
      </w:pPr>
    </w:p>
    <w:p w14:paraId="4E2E6E87" w14:textId="77777777" w:rsidR="00533CB8" w:rsidRPr="00C03740" w:rsidRDefault="00533CB8" w:rsidP="005F7725">
      <w:pPr>
        <w:pStyle w:val="PargrafodaLista"/>
        <w:numPr>
          <w:ilvl w:val="0"/>
          <w:numId w:val="11"/>
        </w:numPr>
        <w:ind w:left="1276" w:hanging="425"/>
        <w:rPr>
          <w:szCs w:val="20"/>
        </w:rPr>
      </w:pPr>
      <w:r w:rsidRPr="00C03740">
        <w:rPr>
          <w:szCs w:val="20"/>
        </w:rPr>
        <w:t>Planejamento em meio eletrônico, no formato MS Project ou software similar, demonstrando todas as etapas previstas para a execução do objeto contratado;</w:t>
      </w:r>
    </w:p>
    <w:p w14:paraId="6652FF6A" w14:textId="77777777" w:rsidR="0012563E" w:rsidRPr="00C03740" w:rsidRDefault="00236F9F" w:rsidP="005F7725">
      <w:pPr>
        <w:pStyle w:val="PargrafodaLista"/>
        <w:numPr>
          <w:ilvl w:val="0"/>
          <w:numId w:val="11"/>
        </w:numPr>
        <w:ind w:left="1276" w:hanging="425"/>
        <w:rPr>
          <w:szCs w:val="20"/>
        </w:rPr>
      </w:pPr>
      <w:r w:rsidRPr="00C03740">
        <w:rPr>
          <w:szCs w:val="20"/>
        </w:rPr>
        <w:t>Cronograma físico-financeiro, detalhado e adequado ao Plano de Trabalho referido na alínea acima, em até 30 dias após emissão da Ordem de Serviço, sob pena de sanções administrativas</w:t>
      </w:r>
      <w:r w:rsidR="0012563E" w:rsidRPr="00C03740">
        <w:rPr>
          <w:szCs w:val="20"/>
        </w:rPr>
        <w:t>.</w:t>
      </w:r>
    </w:p>
    <w:p w14:paraId="191D8590" w14:textId="254A406B" w:rsidR="001D476A" w:rsidRPr="00C03740" w:rsidRDefault="00236F9F" w:rsidP="005F7725">
      <w:pPr>
        <w:pStyle w:val="PargrafodaLista"/>
        <w:numPr>
          <w:ilvl w:val="0"/>
          <w:numId w:val="11"/>
        </w:numPr>
        <w:ind w:left="1276" w:hanging="425"/>
        <w:rPr>
          <w:szCs w:val="20"/>
        </w:rPr>
      </w:pPr>
      <w:r w:rsidRPr="00C03740">
        <w:rPr>
          <w:szCs w:val="20"/>
        </w:rPr>
        <w:t xml:space="preserve">Relação dos serviços especializados que serão subcontratados, considerando as condições estabelecidas neste Termo de Referência. A Contratada quando da solicitação de autorização para os serviços parciais a serem subcontratados deverá demonstrar em serviços e/ou fornecimentos que serão subcontratados, bem como, comprovar as exigências da habilitação, conforme descrito abaixo, da empresa subcontratada, respeitando as parcelas que podem ser subcontratadas constantes no </w:t>
      </w:r>
      <w:r w:rsidR="005F47CE">
        <w:rPr>
          <w:i/>
          <w:iCs/>
          <w:szCs w:val="20"/>
        </w:rPr>
        <w:t>ANEXO 1</w:t>
      </w:r>
      <w:r w:rsidRPr="00C03740">
        <w:rPr>
          <w:szCs w:val="20"/>
        </w:rPr>
        <w:t>, que deverá ser previamente aprovada pela Fiscalização da Codevasf</w:t>
      </w:r>
      <w:r w:rsidR="001D476A" w:rsidRPr="00C03740">
        <w:rPr>
          <w:szCs w:val="20"/>
        </w:rPr>
        <w:t>:</w:t>
      </w:r>
    </w:p>
    <w:p w14:paraId="1C99A90D" w14:textId="77777777" w:rsidR="001D476A" w:rsidRPr="005F7725" w:rsidRDefault="001D476A" w:rsidP="005F7725">
      <w:pPr>
        <w:pStyle w:val="Ttulo3"/>
        <w:numPr>
          <w:ilvl w:val="0"/>
          <w:numId w:val="0"/>
        </w:numPr>
        <w:ind w:left="1843" w:hanging="567"/>
      </w:pPr>
      <w:r w:rsidRPr="00C03740">
        <w:t>e1)</w:t>
      </w:r>
      <w:r w:rsidRPr="00C03740">
        <w:tab/>
      </w:r>
      <w:r w:rsidRPr="005F7725">
        <w:t>Regularidade jurídica, fiscal</w:t>
      </w:r>
      <w:r w:rsidR="000B23D2" w:rsidRPr="005F7725">
        <w:t xml:space="preserve">, trabalhista </w:t>
      </w:r>
      <w:r w:rsidRPr="005F7725">
        <w:t>e qualificação econômico-financeira deverá ser atendida conforme exigência do Edital;</w:t>
      </w:r>
    </w:p>
    <w:p w14:paraId="08B73B4B" w14:textId="77777777" w:rsidR="001D476A" w:rsidRPr="005F7725" w:rsidRDefault="001D476A" w:rsidP="005F7725">
      <w:pPr>
        <w:pStyle w:val="Ttulo3"/>
        <w:numPr>
          <w:ilvl w:val="0"/>
          <w:numId w:val="0"/>
        </w:numPr>
        <w:ind w:left="1843" w:hanging="567"/>
      </w:pPr>
      <w:r w:rsidRPr="005F7725">
        <w:t>e2)</w:t>
      </w:r>
      <w:r w:rsidRPr="005F7725">
        <w:tab/>
        <w:t>Registro ou inscrição da SUBCONTRATADA no Conselho de Classe Profissional (e.g. CREA), demonstrando o ramo de atividade (em sua disciplina subcontratada);</w:t>
      </w:r>
    </w:p>
    <w:p w14:paraId="016C4C5B" w14:textId="352043C5" w:rsidR="001D476A" w:rsidRPr="005F7725" w:rsidRDefault="001D476A" w:rsidP="005F7725">
      <w:pPr>
        <w:pStyle w:val="Ttulo3"/>
        <w:numPr>
          <w:ilvl w:val="0"/>
          <w:numId w:val="0"/>
        </w:numPr>
        <w:ind w:left="1843" w:hanging="567"/>
      </w:pPr>
      <w:r w:rsidRPr="005F7725">
        <w:t>e3)</w:t>
      </w:r>
      <w:r w:rsidRPr="005F7725">
        <w:tab/>
      </w:r>
      <w:r w:rsidR="00236F9F" w:rsidRPr="005F7725">
        <w:t xml:space="preserve">Comprovação de </w:t>
      </w:r>
      <w:r w:rsidR="00236F9F" w:rsidRPr="005F7725">
        <w:rPr>
          <w:b/>
          <w:u w:val="single"/>
        </w:rPr>
        <w:t>capacidade técnica-operacional</w:t>
      </w:r>
      <w:r w:rsidR="00236F9F" w:rsidRPr="005F7725">
        <w:t xml:space="preserve"> da Subcontratada, representado por certidão(</w:t>
      </w:r>
      <w:proofErr w:type="spellStart"/>
      <w:r w:rsidR="00236F9F" w:rsidRPr="005F7725">
        <w:t>ões</w:t>
      </w:r>
      <w:proofErr w:type="spellEnd"/>
      <w:r w:rsidR="00236F9F" w:rsidRPr="005F7725">
        <w:t xml:space="preserve">) ou atestado(s) expedidos por pessoas jurídicas de direito público ou privado, acompanhado da CAT – Certidão de Acervo Técnico do profissional responsável à época ou da Certidão de Acervo Operacional, comprovando a execução </w:t>
      </w:r>
      <w:r w:rsidR="00236F9F" w:rsidRPr="005F7725">
        <w:lastRenderedPageBreak/>
        <w:t>de serviços similiares àqueles que serão subcontratados, em empreendimentos de porte similar ao objeto da licitação</w:t>
      </w:r>
      <w:r w:rsidRPr="005F7725">
        <w:t>;</w:t>
      </w:r>
    </w:p>
    <w:p w14:paraId="32B9F455" w14:textId="77777777" w:rsidR="001D476A" w:rsidRPr="005F7725" w:rsidRDefault="001D476A" w:rsidP="005F7725">
      <w:pPr>
        <w:pStyle w:val="Ttulo3"/>
        <w:numPr>
          <w:ilvl w:val="0"/>
          <w:numId w:val="0"/>
        </w:numPr>
        <w:ind w:left="1843" w:hanging="567"/>
      </w:pPr>
      <w:r w:rsidRPr="005F7725">
        <w:t>e4)</w:t>
      </w:r>
      <w:r w:rsidRPr="005F7725">
        <w:tab/>
      </w:r>
      <w:r w:rsidR="00EC69F1" w:rsidRPr="005F7725">
        <w:t>Declaração de que entre os responsáveis técnicos ou sócios não constam funcionários, empregados ou ocupantes de cargo comissionado na Codevasf</w:t>
      </w:r>
    </w:p>
    <w:p w14:paraId="22DF4057" w14:textId="77777777" w:rsidR="001D476A" w:rsidRPr="005F7725" w:rsidRDefault="001D476A" w:rsidP="005F7725">
      <w:pPr>
        <w:pStyle w:val="Ttulo3"/>
        <w:numPr>
          <w:ilvl w:val="0"/>
          <w:numId w:val="0"/>
        </w:numPr>
        <w:ind w:left="1843" w:hanging="567"/>
      </w:pPr>
      <w:r w:rsidRPr="005F7725">
        <w:t>e5)</w:t>
      </w:r>
      <w:r w:rsidRPr="005F7725">
        <w:tab/>
      </w:r>
      <w:r w:rsidR="00EC69F1" w:rsidRPr="005F7725">
        <w:t>Durante a execução do contrato a Subcontratada indicada pode ser substituída por empresa com capacidade equivalente ou superior, desde que aprovado previamente pela Codevasf</w:t>
      </w:r>
      <w:r w:rsidRPr="005F7725">
        <w:t>.</w:t>
      </w:r>
    </w:p>
    <w:p w14:paraId="69B41851" w14:textId="77777777" w:rsidR="001D504B" w:rsidRPr="00C03740" w:rsidRDefault="001D504B" w:rsidP="001D504B">
      <w:pPr>
        <w:rPr>
          <w:color w:val="0070C0"/>
          <w:szCs w:val="20"/>
          <w:lang w:eastAsia="pt-BR"/>
        </w:rPr>
      </w:pPr>
    </w:p>
    <w:p w14:paraId="3D15C14B" w14:textId="77777777" w:rsidR="001C2E3A" w:rsidRPr="005F7725" w:rsidRDefault="00EC69F1" w:rsidP="005F7725">
      <w:pPr>
        <w:pStyle w:val="PargrafodaLista"/>
        <w:numPr>
          <w:ilvl w:val="0"/>
          <w:numId w:val="11"/>
        </w:numPr>
        <w:ind w:left="1276" w:hanging="425"/>
        <w:rPr>
          <w:szCs w:val="20"/>
        </w:rPr>
      </w:pPr>
      <w:r w:rsidRPr="005F7725">
        <w:rPr>
          <w:szCs w:val="20"/>
        </w:rPr>
        <w:t>As Anotações de Responsabilidade Técnica – ARTs referentes ao objeto do contrato e especialidades pertinentes, tanto do projeto executivo quanto da execução da obra, nos termos da Lei nº. 6.496/77, juntamente com o registro dos responsáveis técnicos pelos serviços objeto desta licitação, conforme Resolução n° 1.137 de 31/3/2023</w:t>
      </w:r>
      <w:r w:rsidR="001C2E3A" w:rsidRPr="005F7725">
        <w:rPr>
          <w:szCs w:val="20"/>
        </w:rPr>
        <w:t>.</w:t>
      </w:r>
    </w:p>
    <w:p w14:paraId="06A51E96" w14:textId="77777777" w:rsidR="001C2E3A" w:rsidRPr="00C03740" w:rsidRDefault="00EC69F1" w:rsidP="005F7725">
      <w:pPr>
        <w:pStyle w:val="PargrafodaLista"/>
        <w:numPr>
          <w:ilvl w:val="0"/>
          <w:numId w:val="11"/>
        </w:numPr>
        <w:ind w:left="1276" w:hanging="425"/>
        <w:rPr>
          <w:color w:val="0070C0"/>
          <w:szCs w:val="20"/>
        </w:rPr>
      </w:pPr>
      <w:r w:rsidRPr="005F7725">
        <w:rPr>
          <w:szCs w:val="20"/>
        </w:rPr>
        <w:t>Relação dos equipamentos, com as devidas especificações técnicas, que serão utilizados na execução dos serviços</w:t>
      </w:r>
      <w:r w:rsidR="001C2E3A" w:rsidRPr="00C03740">
        <w:rPr>
          <w:color w:val="0070C0"/>
          <w:szCs w:val="20"/>
        </w:rPr>
        <w:t>.</w:t>
      </w:r>
    </w:p>
    <w:p w14:paraId="079306C9" w14:textId="77777777" w:rsidR="001C2E3A" w:rsidRPr="00C03740" w:rsidRDefault="001C2E3A" w:rsidP="001C2E3A">
      <w:pPr>
        <w:rPr>
          <w:szCs w:val="20"/>
        </w:rPr>
      </w:pPr>
    </w:p>
    <w:p w14:paraId="2E77F987" w14:textId="77777777" w:rsidR="00EC69F1" w:rsidRPr="00C03740" w:rsidRDefault="00EC69F1" w:rsidP="00402987">
      <w:pPr>
        <w:pStyle w:val="Ttulo2"/>
        <w:numPr>
          <w:ilvl w:val="1"/>
          <w:numId w:val="116"/>
        </w:numPr>
        <w:ind w:left="851" w:hanging="851"/>
        <w:rPr>
          <w:szCs w:val="20"/>
        </w:rPr>
      </w:pPr>
      <w:r w:rsidRPr="00C03740">
        <w:rPr>
          <w:szCs w:val="20"/>
        </w:rPr>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14:paraId="4BAC85D6" w14:textId="77777777" w:rsidR="00EC69F1" w:rsidRPr="00C03740" w:rsidRDefault="00EC69F1" w:rsidP="00EC69F1">
      <w:pPr>
        <w:rPr>
          <w:szCs w:val="20"/>
          <w:lang w:eastAsia="pt-BR"/>
        </w:rPr>
      </w:pPr>
    </w:p>
    <w:p w14:paraId="34973BC2" w14:textId="249B07EB" w:rsidR="00EC69F1" w:rsidRPr="008D0C17" w:rsidRDefault="008D0C17" w:rsidP="00402987">
      <w:pPr>
        <w:pStyle w:val="Ttulo2"/>
        <w:numPr>
          <w:ilvl w:val="1"/>
          <w:numId w:val="116"/>
        </w:numPr>
        <w:ind w:left="851" w:hanging="851"/>
        <w:rPr>
          <w:szCs w:val="20"/>
        </w:rPr>
      </w:pPr>
      <w:r w:rsidRPr="008D0C17">
        <w:rPr>
          <w:szCs w:val="20"/>
        </w:rPr>
        <w:t xml:space="preserve"> Por definição da Codevasf, a contratada deverá mobilizar quantas frentes de serviço (completas</w:t>
      </w:r>
      <w:r w:rsidR="007D303D">
        <w:rPr>
          <w:szCs w:val="20"/>
        </w:rPr>
        <w:t>, conforme planilha orçamentária, aba “</w:t>
      </w:r>
      <w:proofErr w:type="spellStart"/>
      <w:r w:rsidR="007D303D" w:rsidRPr="007D303D">
        <w:rPr>
          <w:i/>
          <w:iCs/>
          <w:szCs w:val="20"/>
        </w:rPr>
        <w:t>Mob</w:t>
      </w:r>
      <w:proofErr w:type="spellEnd"/>
      <w:r w:rsidR="007D303D">
        <w:rPr>
          <w:szCs w:val="20"/>
        </w:rPr>
        <w:t>”</w:t>
      </w:r>
      <w:r w:rsidRPr="008D0C17">
        <w:rPr>
          <w:szCs w:val="20"/>
        </w:rPr>
        <w:t>) forem necessários, simultaneamente, de acordo com o valor do contrato, respeitados os valores dos módulos mínimos.</w:t>
      </w:r>
    </w:p>
    <w:p w14:paraId="03BD96FB" w14:textId="77777777" w:rsidR="00EC69F1" w:rsidRPr="00C03740" w:rsidRDefault="00EC69F1" w:rsidP="00905560"/>
    <w:p w14:paraId="1B55C12D" w14:textId="77777777" w:rsidR="00EC69F1" w:rsidRPr="00C03740" w:rsidRDefault="00EC69F1" w:rsidP="00402987">
      <w:pPr>
        <w:pStyle w:val="Ttulo3"/>
        <w:numPr>
          <w:ilvl w:val="2"/>
          <w:numId w:val="116"/>
        </w:numPr>
        <w:spacing w:before="120" w:after="120"/>
        <w:ind w:left="851" w:hanging="851"/>
      </w:pPr>
      <w:r w:rsidRPr="00C03740">
        <w:t>A Contratada deverá atender à demanda de disponibilização de frentes de serviço solicitada pelo fiscal do contrato.</w:t>
      </w:r>
    </w:p>
    <w:p w14:paraId="49BC921F" w14:textId="6A8B916B" w:rsidR="008D0C17" w:rsidRDefault="008D0C17" w:rsidP="005F7725">
      <w:pPr>
        <w:pStyle w:val="Ttulo2"/>
        <w:numPr>
          <w:ilvl w:val="1"/>
          <w:numId w:val="116"/>
        </w:numPr>
        <w:ind w:left="851" w:hanging="851"/>
        <w:rPr>
          <w:rFonts w:eastAsia="MS Mincho"/>
          <w:szCs w:val="20"/>
        </w:rPr>
      </w:pPr>
      <w:r w:rsidRPr="008D0C17">
        <w:rPr>
          <w:rFonts w:eastAsia="MS Mincho"/>
          <w:szCs w:val="20"/>
        </w:rPr>
        <w:t>A Contratada deverá respeitar os seguintes prazos:</w:t>
      </w:r>
    </w:p>
    <w:p w14:paraId="0756A7EA" w14:textId="77777777" w:rsidR="007D303D" w:rsidRPr="007D303D" w:rsidRDefault="007D303D" w:rsidP="007D303D">
      <w:pPr>
        <w:rPr>
          <w:lang w:eastAsia="pt-BR"/>
        </w:rPr>
      </w:pPr>
    </w:p>
    <w:p w14:paraId="623E7F82" w14:textId="49E62694" w:rsidR="008D0C17" w:rsidRPr="008D0C17" w:rsidRDefault="008D0C17" w:rsidP="005F7725">
      <w:pPr>
        <w:pStyle w:val="Ttulo2"/>
        <w:numPr>
          <w:ilvl w:val="0"/>
          <w:numId w:val="108"/>
        </w:numPr>
        <w:ind w:left="1276" w:hanging="425"/>
        <w:rPr>
          <w:rFonts w:eastAsia="MS Mincho"/>
          <w:szCs w:val="20"/>
        </w:rPr>
      </w:pPr>
      <w:r w:rsidRPr="008D0C17">
        <w:rPr>
          <w:rFonts w:eastAsia="MS Mincho"/>
          <w:szCs w:val="20"/>
        </w:rPr>
        <w:t xml:space="preserve">Após a emissão da Ordem de Serviço, a Contratada deverá apresentar o Projeto executivo em até 30 (trinta) dias. </w:t>
      </w:r>
    </w:p>
    <w:p w14:paraId="12AE8CAD" w14:textId="20D168C0" w:rsidR="008D0C17" w:rsidRPr="008D0C17" w:rsidRDefault="008D0C17" w:rsidP="005F7725">
      <w:pPr>
        <w:pStyle w:val="Ttulo2"/>
        <w:numPr>
          <w:ilvl w:val="0"/>
          <w:numId w:val="108"/>
        </w:numPr>
        <w:ind w:left="1276" w:hanging="425"/>
        <w:rPr>
          <w:rFonts w:eastAsia="MS Mincho"/>
          <w:szCs w:val="20"/>
        </w:rPr>
      </w:pPr>
      <w:r w:rsidRPr="008D0C17">
        <w:rPr>
          <w:rFonts w:eastAsia="MS Mincho"/>
          <w:szCs w:val="20"/>
        </w:rPr>
        <w:t xml:space="preserve">Após a aprovação do Projeto Executivo, a Contratada deverá mobilizar os equipamentos para execução </w:t>
      </w:r>
      <w:r w:rsidR="004E4DC7">
        <w:rPr>
          <w:rFonts w:eastAsia="MS Mincho"/>
          <w:szCs w:val="20"/>
        </w:rPr>
        <w:t>dos serviços</w:t>
      </w:r>
      <w:r w:rsidRPr="008D0C17">
        <w:rPr>
          <w:rFonts w:eastAsia="MS Mincho"/>
          <w:szCs w:val="20"/>
        </w:rPr>
        <w:t xml:space="preserve"> dentro do prazo de até 10 dias.</w:t>
      </w:r>
    </w:p>
    <w:p w14:paraId="50109740" w14:textId="101253F7" w:rsidR="00EC69F1" w:rsidRDefault="008D0C17" w:rsidP="005F7725">
      <w:pPr>
        <w:pStyle w:val="Ttulo2"/>
        <w:numPr>
          <w:ilvl w:val="0"/>
          <w:numId w:val="108"/>
        </w:numPr>
        <w:ind w:left="1276" w:hanging="425"/>
        <w:rPr>
          <w:rFonts w:eastAsia="MS Mincho"/>
          <w:szCs w:val="20"/>
        </w:rPr>
      </w:pPr>
      <w:r w:rsidRPr="008D0C17">
        <w:rPr>
          <w:rFonts w:eastAsia="MS Mincho"/>
          <w:szCs w:val="20"/>
        </w:rPr>
        <w:t>Os prazos estabelecidos nos subitens anteriores poderão ser dilatados</w:t>
      </w:r>
      <w:r>
        <w:rPr>
          <w:rFonts w:eastAsia="MS Mincho"/>
          <w:szCs w:val="20"/>
        </w:rPr>
        <w:t>.</w:t>
      </w:r>
      <w:r w:rsidRPr="008D0C17">
        <w:rPr>
          <w:rFonts w:eastAsia="MS Mincho"/>
          <w:szCs w:val="20"/>
        </w:rPr>
        <w:t xml:space="preserve"> </w:t>
      </w:r>
    </w:p>
    <w:p w14:paraId="6830B3B6" w14:textId="77777777" w:rsidR="008D0C17" w:rsidRPr="008D0C17" w:rsidRDefault="008D0C17" w:rsidP="008D0C17">
      <w:pPr>
        <w:rPr>
          <w:lang w:eastAsia="pt-BR"/>
        </w:rPr>
      </w:pPr>
    </w:p>
    <w:p w14:paraId="2787584E"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Apresentar-se sempre que solicitada, através do seu Responsável Técnico e/ou Coordenador dos trabalhos, nos escritórios da Codevasf em Brasília/DF ou Superintendências Regionais.</w:t>
      </w:r>
    </w:p>
    <w:p w14:paraId="0E536AF3" w14:textId="77777777" w:rsidR="00EC69F1" w:rsidRPr="00C03740" w:rsidRDefault="00EC69F1" w:rsidP="00905560"/>
    <w:p w14:paraId="313AB21D"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Acatar as orientações da Codevasf, notadamente quanto ao cumprimento das Normas Internas, de Segurança e Medicina do Trabalho.</w:t>
      </w:r>
    </w:p>
    <w:p w14:paraId="33CFC11A" w14:textId="77777777" w:rsidR="00EC69F1" w:rsidRPr="00C03740" w:rsidRDefault="00EC69F1" w:rsidP="00905560"/>
    <w:p w14:paraId="442FCF9F" w14:textId="77777777" w:rsidR="00EC69F1" w:rsidRPr="0021527E" w:rsidRDefault="00EC69F1" w:rsidP="00402987">
      <w:pPr>
        <w:pStyle w:val="Ttulo2"/>
        <w:numPr>
          <w:ilvl w:val="1"/>
          <w:numId w:val="116"/>
        </w:numPr>
        <w:ind w:left="851" w:hanging="851"/>
        <w:rPr>
          <w:rFonts w:eastAsia="MS Mincho"/>
          <w:szCs w:val="20"/>
        </w:rPr>
      </w:pPr>
      <w:r w:rsidRPr="00C03740">
        <w:rPr>
          <w:rFonts w:eastAsia="MS Mincho"/>
          <w:szCs w:val="20"/>
        </w:rPr>
        <w:t xml:space="preserve">Assumir a inteira responsabilidade pelo transporte interno e externo do pessoal e dos insumos até </w:t>
      </w:r>
      <w:r w:rsidRPr="0021527E">
        <w:rPr>
          <w:rFonts w:eastAsia="MS Mincho"/>
          <w:szCs w:val="20"/>
        </w:rPr>
        <w:t>o local dos serviços e fornecimentos.</w:t>
      </w:r>
    </w:p>
    <w:p w14:paraId="793CE40B" w14:textId="77777777" w:rsidR="00EC69F1" w:rsidRPr="0021527E" w:rsidRDefault="00EC69F1" w:rsidP="00905560"/>
    <w:p w14:paraId="7BE86E5F" w14:textId="048C3951" w:rsidR="002B5341" w:rsidRPr="0021527E" w:rsidRDefault="002B5341" w:rsidP="00402987">
      <w:pPr>
        <w:pStyle w:val="Ttulo2"/>
        <w:numPr>
          <w:ilvl w:val="1"/>
          <w:numId w:val="116"/>
        </w:numPr>
        <w:ind w:left="851" w:hanging="851"/>
        <w:rPr>
          <w:rFonts w:eastAsia="MS Mincho"/>
          <w:szCs w:val="20"/>
        </w:rPr>
      </w:pPr>
      <w:r w:rsidRPr="0021527E">
        <w:rPr>
          <w:rFonts w:eastAsia="MS Mincho"/>
          <w:szCs w:val="20"/>
        </w:rPr>
        <w:t>Utilizar o Sistema de Acompanhamento de Obras Públicas da Codevasf (SAOP) para o registrar as medições e todos os serviços e atividades relacionados à execução do objeto contratado.</w:t>
      </w:r>
    </w:p>
    <w:p w14:paraId="127F7DD1" w14:textId="77777777" w:rsidR="002B5341" w:rsidRPr="0021527E" w:rsidRDefault="002B5341" w:rsidP="002B5341">
      <w:pPr>
        <w:rPr>
          <w:lang w:eastAsia="pt-BR"/>
        </w:rPr>
      </w:pPr>
    </w:p>
    <w:p w14:paraId="6EE62CCC" w14:textId="0141665A" w:rsidR="002B5341" w:rsidRPr="0021527E" w:rsidRDefault="002B5341" w:rsidP="00402987">
      <w:pPr>
        <w:pStyle w:val="Ttulo2"/>
        <w:numPr>
          <w:ilvl w:val="1"/>
          <w:numId w:val="116"/>
        </w:numPr>
        <w:ind w:left="851" w:hanging="851"/>
        <w:rPr>
          <w:rFonts w:eastAsia="MS Mincho"/>
          <w:szCs w:val="20"/>
        </w:rPr>
      </w:pPr>
      <w:r w:rsidRPr="0021527E">
        <w:rPr>
          <w:rFonts w:eastAsia="MS Mincho"/>
          <w:szCs w:val="20"/>
        </w:rPr>
        <w:t>A frequência do registro dos serviços no SAOP será mensal/quinzenal/diária, conforme acordado com a FISCALIZAÇÃO da Codevasf e do tipo de obra de forma a prestar as devidas informações do andamento da obra.</w:t>
      </w:r>
    </w:p>
    <w:p w14:paraId="450035EE" w14:textId="77777777" w:rsidR="002B5341" w:rsidRPr="002B5341" w:rsidRDefault="002B5341" w:rsidP="002B5341">
      <w:pPr>
        <w:rPr>
          <w:lang w:eastAsia="pt-BR"/>
        </w:rPr>
      </w:pPr>
    </w:p>
    <w:p w14:paraId="30057FAB" w14:textId="400A86E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Utilização de pessoal experiente, bem como de equipamentos, ferramentas e instrumentos adequados para a boa execução dos serviços.</w:t>
      </w:r>
    </w:p>
    <w:p w14:paraId="5DFF9EC2" w14:textId="77777777" w:rsidR="00EC69F1" w:rsidRPr="00C03740" w:rsidRDefault="00EC69F1" w:rsidP="00905560"/>
    <w:p w14:paraId="327A57F0"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lastRenderedPageBreak/>
        <w:t>Responsabilizar-se pelo fornecimento de toda a mão de obra, sem qualquer vinculação empregatícia com a Codevasf, bem como todo o material necessário à execução dos serviços objeto do contrato.</w:t>
      </w:r>
    </w:p>
    <w:p w14:paraId="1A8C5567" w14:textId="77777777" w:rsidR="00EC69F1" w:rsidRPr="00C03740" w:rsidRDefault="00EC69F1" w:rsidP="00905560"/>
    <w:p w14:paraId="14B50146"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Responsabilizar-se por todos os ônus e obrigações concernentes à legislação tributária, trabalhista, securitária, previdenciária, e quaisquer encargos que incidam sobre os materiais e equipamentos, os quais, exclusivamente, correrão por sua conta, inclusive o registro do serviço contratado junto ao Crea ou CAU do local de execução dos serviços de engenharia.</w:t>
      </w:r>
    </w:p>
    <w:p w14:paraId="7EFE9E63" w14:textId="77777777" w:rsidR="00EC69F1" w:rsidRPr="00C03740" w:rsidRDefault="00EC69F1" w:rsidP="00905560"/>
    <w:p w14:paraId="090F3281" w14:textId="09B3641B" w:rsidR="00EC69F1" w:rsidRPr="00C03740" w:rsidRDefault="00EC69F1" w:rsidP="00905560">
      <w:pPr>
        <w:pStyle w:val="Ttulo2"/>
        <w:numPr>
          <w:ilvl w:val="1"/>
          <w:numId w:val="116"/>
        </w:numPr>
        <w:ind w:left="851" w:hanging="851"/>
        <w:rPr>
          <w:rFonts w:eastAsia="MS Mincho"/>
          <w:szCs w:val="20"/>
        </w:rPr>
      </w:pPr>
      <w:r w:rsidRPr="00C03740">
        <w:rPr>
          <w:rFonts w:eastAsia="MS Mincho"/>
          <w:szCs w:val="20"/>
        </w:rPr>
        <w:t>A CONTRATADA deve assegurar e facilitar o acesso da Fiscalização, aos serviços e a todos os elementos que forem necessários ao desempenho de sua missão.</w:t>
      </w:r>
    </w:p>
    <w:p w14:paraId="27114021" w14:textId="77777777" w:rsidR="00EC69F1" w:rsidRPr="00C03740" w:rsidRDefault="00EC69F1" w:rsidP="00905560"/>
    <w:p w14:paraId="5BD5ED7B"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14:paraId="39046A11" w14:textId="77777777" w:rsidR="00EC69F1" w:rsidRPr="00C03740" w:rsidRDefault="00EC69F1" w:rsidP="00905560"/>
    <w:p w14:paraId="7965D49B"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A CONTRATADA deverá conceder livre acesso aos seus documentos e registros contábeis, referentes ao objeto da licitação, para os servidores ou empregados do órgão ou entidade da Codevasf e dos órgãos de controle interno e externo.</w:t>
      </w:r>
    </w:p>
    <w:p w14:paraId="529A349F" w14:textId="77777777" w:rsidR="00EC69F1" w:rsidRPr="00C03740" w:rsidRDefault="00EC69F1" w:rsidP="00905560"/>
    <w:p w14:paraId="00E18A69"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 xml:space="preserve">Caso a CONTRATADA seja registrada em região diferente daquela em que serão executados os serviços objeto deste TR, deverá apresentar visto, novo registro ou dispensa de registro, em conformidade com disposto nos </w:t>
      </w:r>
      <w:proofErr w:type="spellStart"/>
      <w:r w:rsidRPr="00C03740">
        <w:rPr>
          <w:rFonts w:eastAsia="MS Mincho"/>
          <w:szCs w:val="20"/>
        </w:rPr>
        <w:t>arts</w:t>
      </w:r>
      <w:proofErr w:type="spellEnd"/>
      <w:r w:rsidRPr="00C03740">
        <w:rPr>
          <w:rFonts w:eastAsia="MS Mincho"/>
          <w:szCs w:val="20"/>
        </w:rPr>
        <w:t xml:space="preserve">. 5º, 6º e 7º da Resolução </w:t>
      </w:r>
      <w:proofErr w:type="spellStart"/>
      <w:r w:rsidRPr="00C03740">
        <w:rPr>
          <w:rFonts w:eastAsia="MS Mincho"/>
          <w:szCs w:val="20"/>
        </w:rPr>
        <w:t>Confea</w:t>
      </w:r>
      <w:proofErr w:type="spellEnd"/>
      <w:r w:rsidRPr="00C03740">
        <w:rPr>
          <w:rFonts w:eastAsia="MS Mincho"/>
          <w:szCs w:val="20"/>
        </w:rPr>
        <w:t xml:space="preserve"> nº 1.121 de 13/12/2019.</w:t>
      </w:r>
    </w:p>
    <w:p w14:paraId="67879F08" w14:textId="77777777" w:rsidR="00EC69F1" w:rsidRPr="00C03740" w:rsidRDefault="00EC69F1" w:rsidP="00905560"/>
    <w:p w14:paraId="58ECDB49"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A CONTRATADA será responsável por quaisquer acidentes de trabalho referentes a seu pessoal que venham a ocorrer por conta do serviço contratado e/ou por ela causado a terceiros.</w:t>
      </w:r>
    </w:p>
    <w:p w14:paraId="11A55B9C" w14:textId="77777777" w:rsidR="00EC69F1" w:rsidRPr="00C03740" w:rsidRDefault="00EC69F1" w:rsidP="00905560"/>
    <w:p w14:paraId="0FB82C38"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Desfazer e corrigir os serviços rejeitados pela Fiscalização dentro do prazo estabelecido pela mesma, arcando com todas as despesas necessárias.</w:t>
      </w:r>
    </w:p>
    <w:p w14:paraId="27850AD4" w14:textId="77777777" w:rsidR="00EC69F1" w:rsidRPr="00C03740" w:rsidRDefault="00EC69F1" w:rsidP="00905560"/>
    <w:p w14:paraId="35FD407B"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 xml:space="preserve">Caberá à CONTRATADA obter e arcar com os gastos de todas as licenças e franquias, pagar encargos sociais e impostos municipais, estaduais e federais que incidirem sobre a execução dos serviços. </w:t>
      </w:r>
    </w:p>
    <w:p w14:paraId="4F9F83E0" w14:textId="77777777" w:rsidR="00EC69F1" w:rsidRPr="00C03740" w:rsidRDefault="00EC69F1" w:rsidP="00905560"/>
    <w:p w14:paraId="3593165F"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Assumir toda a responsabilidade pela execução dos serviços contratados perante a Codevasf e terceiros, na forma da legislação em vigor, bem como por danos resultantes do mau procedimento, dolo ou culpa de empregados ou prepostos seus, e ainda, pelo fiel cumprimento das leis e normas vigentes, mantendo a Codevasf isenta de quaisquer penalidades e responsabilidades de qualquer natureza pela infringência da legislação em vigor, por parte da CONTRATADA.</w:t>
      </w:r>
    </w:p>
    <w:p w14:paraId="66CE06DD" w14:textId="77777777" w:rsidR="00EC69F1" w:rsidRPr="00C03740" w:rsidRDefault="00EC69F1" w:rsidP="00905560"/>
    <w:p w14:paraId="08EA29A6"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A CONTRATADA será responsável, perante a Codevasf, pela qualidade do total dos serviços, bem como pela qualidade dos relatórios/documentos gerados, no que diz respeito à observância de normas técnicas e códigos profissionais.</w:t>
      </w:r>
    </w:p>
    <w:p w14:paraId="1A4C8539" w14:textId="77777777" w:rsidR="00EC69F1" w:rsidRPr="00C03740" w:rsidRDefault="00EC69F1" w:rsidP="00905560"/>
    <w:p w14:paraId="049F8CDD"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14:paraId="77EBB3C1" w14:textId="77777777" w:rsidR="00EC69F1" w:rsidRPr="00C03740" w:rsidRDefault="00EC69F1" w:rsidP="00905560"/>
    <w:p w14:paraId="66A70961" w14:textId="2AD76572" w:rsidR="00EC69F1" w:rsidRPr="00926FC7" w:rsidRDefault="00EC69F1" w:rsidP="00926FC7">
      <w:pPr>
        <w:pStyle w:val="Ttulo2"/>
        <w:numPr>
          <w:ilvl w:val="1"/>
          <w:numId w:val="116"/>
        </w:numPr>
        <w:ind w:left="851" w:hanging="851"/>
        <w:rPr>
          <w:rFonts w:eastAsia="MS Mincho"/>
          <w:szCs w:val="20"/>
        </w:rPr>
      </w:pPr>
      <w:r w:rsidRPr="00C03740">
        <w:rPr>
          <w:rFonts w:eastAsia="MS Mincho"/>
          <w:szCs w:val="20"/>
        </w:rPr>
        <w:t xml:space="preserve">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w:t>
      </w:r>
      <w:r w:rsidRPr="00C03740">
        <w:rPr>
          <w:rFonts w:eastAsia="MS Mincho"/>
          <w:szCs w:val="20"/>
        </w:rPr>
        <w:lastRenderedPageBreak/>
        <w:t>ainda, de cometer atos tendentes a lesar a Administração Pública, denunciando a prática de irregularidades que tiver conhecimento por meios dos canais de denúncias disponíveis.</w:t>
      </w:r>
    </w:p>
    <w:p w14:paraId="311FC85F" w14:textId="77777777" w:rsidR="00EC69F1" w:rsidRPr="00C03740" w:rsidRDefault="00EC69F1" w:rsidP="00905560"/>
    <w:p w14:paraId="2B56C133"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A CONTRATADA entende e aceita que é condicionante para na execução dos serviços de engenharia, objeto da presente licitação, atender ainda às seguintes normas complementares:</w:t>
      </w:r>
    </w:p>
    <w:p w14:paraId="3A3E8F74" w14:textId="77777777" w:rsidR="00EC69F1" w:rsidRPr="00C03740" w:rsidRDefault="00EC69F1" w:rsidP="00402987">
      <w:pPr>
        <w:pStyle w:val="PargrafodaLista"/>
        <w:numPr>
          <w:ilvl w:val="2"/>
          <w:numId w:val="106"/>
        </w:numPr>
        <w:tabs>
          <w:tab w:val="clear" w:pos="1015"/>
        </w:tabs>
        <w:suppressAutoHyphens/>
        <w:spacing w:line="300" w:lineRule="auto"/>
        <w:ind w:left="1418" w:hanging="425"/>
        <w:rPr>
          <w:rFonts w:eastAsia="MS Mincho"/>
          <w:szCs w:val="20"/>
          <w:lang w:eastAsia="pt-BR"/>
        </w:rPr>
      </w:pPr>
      <w:r w:rsidRPr="00C03740">
        <w:rPr>
          <w:rFonts w:eastAsia="MS Mincho"/>
          <w:szCs w:val="20"/>
          <w:lang w:eastAsia="pt-BR"/>
        </w:rPr>
        <w:t>Códigos, leis, decretos, portarias e normas federais, estaduais e municipais, inclusive normas de concessionárias de serviços públicos, e as normas técnicas da Codevasf.</w:t>
      </w:r>
    </w:p>
    <w:p w14:paraId="0D122B63" w14:textId="77777777" w:rsidR="00EC69F1" w:rsidRPr="00C03740" w:rsidRDefault="00EC69F1" w:rsidP="00402987">
      <w:pPr>
        <w:numPr>
          <w:ilvl w:val="2"/>
          <w:numId w:val="106"/>
        </w:numPr>
        <w:tabs>
          <w:tab w:val="clear" w:pos="1015"/>
        </w:tabs>
        <w:suppressAutoHyphens/>
        <w:spacing w:before="120" w:after="60"/>
        <w:ind w:left="1418" w:hanging="425"/>
        <w:outlineLvl w:val="2"/>
        <w:rPr>
          <w:rFonts w:eastAsia="MS Mincho"/>
          <w:szCs w:val="20"/>
          <w:lang w:eastAsia="pt-BR"/>
        </w:rPr>
      </w:pPr>
      <w:r w:rsidRPr="00C03740">
        <w:rPr>
          <w:rFonts w:eastAsia="MS Mincho"/>
          <w:szCs w:val="20"/>
          <w:lang w:eastAsia="pt-BR"/>
        </w:rPr>
        <w:t>Normas técnicas da ABNT, do INMETRO e do DNIT, principalmente no que diz respeito aos requisitos mínimos de qualidade, utilidade, resistência e segurança.</w:t>
      </w:r>
    </w:p>
    <w:p w14:paraId="0D172B11" w14:textId="77777777" w:rsidR="00EC69F1" w:rsidRPr="00C03740" w:rsidRDefault="00EC69F1" w:rsidP="00402987">
      <w:pPr>
        <w:numPr>
          <w:ilvl w:val="2"/>
          <w:numId w:val="106"/>
        </w:numPr>
        <w:tabs>
          <w:tab w:val="clear" w:pos="1015"/>
        </w:tabs>
        <w:suppressAutoHyphens/>
        <w:spacing w:before="120" w:after="60"/>
        <w:ind w:left="1418" w:hanging="425"/>
        <w:outlineLvl w:val="2"/>
        <w:rPr>
          <w:rFonts w:eastAsia="MS Mincho"/>
          <w:szCs w:val="20"/>
          <w:lang w:eastAsia="pt-BR"/>
        </w:rPr>
      </w:pPr>
      <w:r w:rsidRPr="00C03740">
        <w:rPr>
          <w:rFonts w:eastAsia="MS Mincho"/>
          <w:szCs w:val="20"/>
          <w:lang w:eastAsia="pt-BR"/>
        </w:rPr>
        <w:t>Atendimento a todas as condicionantes ambientais das licenças, quando couber.</w:t>
      </w:r>
    </w:p>
    <w:p w14:paraId="4CDBE432" w14:textId="77777777" w:rsidR="00EC69F1" w:rsidRPr="00C03740" w:rsidRDefault="00EC69F1" w:rsidP="00905560"/>
    <w:p w14:paraId="2ACE34C5"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Manter em local visível no canteiro de obras cópia da Anuência Ambiental, se houver, caso contrário, cópia da legislação de dispensa do referido documento.</w:t>
      </w:r>
    </w:p>
    <w:p w14:paraId="43CB44E7" w14:textId="77777777" w:rsidR="00EC69F1" w:rsidRPr="00C03740" w:rsidRDefault="00EC69F1" w:rsidP="00905560"/>
    <w:p w14:paraId="681F3BDD"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Atendimento às condicionantes ambientais necessárias à obtenção das Licenças do Empreendimento, emitidas pelo órgão competente, relativas à execução dos serviços, quando couber.</w:t>
      </w:r>
    </w:p>
    <w:p w14:paraId="11488759" w14:textId="77777777" w:rsidR="00EC69F1" w:rsidRPr="00C03740" w:rsidRDefault="00EC69F1" w:rsidP="00402987">
      <w:pPr>
        <w:pStyle w:val="Ttulo3"/>
        <w:numPr>
          <w:ilvl w:val="2"/>
          <w:numId w:val="116"/>
        </w:numPr>
        <w:spacing w:before="120" w:after="120"/>
        <w:ind w:left="851" w:hanging="851"/>
        <w:rPr>
          <w:rFonts w:eastAsia="MS Mincho"/>
        </w:rPr>
      </w:pPr>
      <w:r w:rsidRPr="00C03740">
        <w:rPr>
          <w:rFonts w:eastAsia="MS Mincho"/>
        </w:rPr>
        <w:t>Ao final dos serviços as instalações do canteiro de obra deverão ser demolidas e as áreas devidamente recuperadas, conforme as recomendações básicas para a proteção ambiental.</w:t>
      </w:r>
    </w:p>
    <w:p w14:paraId="267D10B0" w14:textId="77777777" w:rsidR="00EC69F1" w:rsidRPr="00C03740" w:rsidRDefault="00EC69F1" w:rsidP="00905560"/>
    <w:p w14:paraId="26F601FC" w14:textId="77777777" w:rsidR="00EC69F1" w:rsidRPr="00C03740" w:rsidRDefault="00EC69F1" w:rsidP="00402987">
      <w:pPr>
        <w:pStyle w:val="Ttulo3"/>
        <w:numPr>
          <w:ilvl w:val="2"/>
          <w:numId w:val="116"/>
        </w:numPr>
        <w:spacing w:before="120" w:after="120"/>
        <w:ind w:left="851" w:hanging="851"/>
        <w:rPr>
          <w:rFonts w:eastAsia="MS Mincho"/>
        </w:rPr>
      </w:pPr>
      <w:r w:rsidRPr="00C03740">
        <w:rPr>
          <w:rFonts w:eastAsia="MS Mincho"/>
        </w:rPr>
        <w:t>Realizar e executar o Plano de Recuperação Ambiental de Áreas Degradadas (PRAD) das áreas onde forem realizadas intervenções em função dos serviços, quando couber.</w:t>
      </w:r>
    </w:p>
    <w:p w14:paraId="46B6F66A" w14:textId="77777777" w:rsidR="00EC69F1" w:rsidRPr="00C03740" w:rsidRDefault="00EC69F1" w:rsidP="00905560"/>
    <w:p w14:paraId="7418207D" w14:textId="77777777" w:rsidR="00EC69F1" w:rsidRPr="00C03740" w:rsidRDefault="00EC69F1" w:rsidP="00402987">
      <w:pPr>
        <w:pStyle w:val="Ttulo3"/>
        <w:numPr>
          <w:ilvl w:val="2"/>
          <w:numId w:val="116"/>
        </w:numPr>
        <w:spacing w:before="120" w:after="120"/>
        <w:ind w:left="851" w:hanging="851"/>
        <w:rPr>
          <w:rFonts w:eastAsia="MS Mincho"/>
        </w:rPr>
      </w:pPr>
      <w:r w:rsidRPr="00C03740">
        <w:rPr>
          <w:rFonts w:eastAsia="MS Mincho"/>
        </w:rPr>
        <w:t>Os serviços/fornecimentos contratados deverão ser executados em total conformidade com a legislação ambiental vigente em todas as esferas e com o cumprimento dos atos administrativos ambientais inerentes ao empreendimento em questão, mediante observância dos termos e registros sistemáticos, como forma de comprovar a execução.</w:t>
      </w:r>
    </w:p>
    <w:p w14:paraId="5CA34F66" w14:textId="77777777" w:rsidR="00EC69F1" w:rsidRPr="00C03740" w:rsidRDefault="00EC69F1" w:rsidP="00905560"/>
    <w:p w14:paraId="0029DCCB" w14:textId="77777777" w:rsidR="00EC69F1" w:rsidRPr="00C03740" w:rsidRDefault="00EC69F1" w:rsidP="00402987">
      <w:pPr>
        <w:pStyle w:val="Ttulo3"/>
        <w:numPr>
          <w:ilvl w:val="2"/>
          <w:numId w:val="116"/>
        </w:numPr>
        <w:spacing w:before="120" w:after="120"/>
        <w:ind w:left="851" w:hanging="851"/>
        <w:rPr>
          <w:rFonts w:eastAsia="MS Mincho"/>
        </w:rPr>
      </w:pPr>
      <w:r w:rsidRPr="00C03740">
        <w:rPr>
          <w:rFonts w:eastAsia="MS Mincho"/>
        </w:rPr>
        <w:t>A contratada deverá emitir um relatório mensal específico acerca da regularidade ambiental do empreendimento, demonstrando a fiel observância das licenças e atos administrativos ambientais correlatos, bem como de toda a legislação ambiental vigente.</w:t>
      </w:r>
    </w:p>
    <w:p w14:paraId="6107F7F7" w14:textId="76C31346" w:rsidR="00EC69F1" w:rsidRPr="00926FC7" w:rsidRDefault="00EC69F1" w:rsidP="00402987">
      <w:pPr>
        <w:pStyle w:val="Ttulo2"/>
        <w:numPr>
          <w:ilvl w:val="1"/>
          <w:numId w:val="116"/>
        </w:numPr>
        <w:ind w:left="851" w:hanging="851"/>
        <w:rPr>
          <w:rFonts w:eastAsia="MS Mincho"/>
          <w:szCs w:val="20"/>
        </w:rPr>
      </w:pPr>
      <w:r w:rsidRPr="00926FC7">
        <w:rPr>
          <w:rFonts w:eastAsia="MS Mincho"/>
          <w:szCs w:val="20"/>
        </w:rPr>
        <w:t xml:space="preserve">Todas as despesas para a realização dos serviços de controle tecnológico e medições, tais como os equipamentos de topografia, dos laboratórios de controle tecnológico de geotecnia e concreto, inclusive manutenção e pessoal de apoio e execução, deverão estar contempladas na proposta no preço </w:t>
      </w:r>
      <w:r w:rsidR="007D303D" w:rsidRPr="00926FC7">
        <w:rPr>
          <w:rFonts w:eastAsia="MS Mincho"/>
          <w:szCs w:val="20"/>
        </w:rPr>
        <w:t>da administração local</w:t>
      </w:r>
      <w:r w:rsidRPr="00926FC7">
        <w:rPr>
          <w:rFonts w:eastAsia="MS Mincho"/>
          <w:szCs w:val="20"/>
        </w:rPr>
        <w:t>, sendo que ao final dos serviços todos os equipamentos serão devolvidos à CONTRATADA.</w:t>
      </w:r>
    </w:p>
    <w:p w14:paraId="09C09C9F" w14:textId="77777777" w:rsidR="00EC69F1" w:rsidRPr="00926FC7" w:rsidRDefault="00EC69F1" w:rsidP="00905560"/>
    <w:p w14:paraId="3D45321D" w14:textId="77777777" w:rsidR="00EC69F1" w:rsidRPr="00C03740" w:rsidRDefault="00EC69F1" w:rsidP="00402987">
      <w:pPr>
        <w:pStyle w:val="Ttulo2"/>
        <w:numPr>
          <w:ilvl w:val="1"/>
          <w:numId w:val="116"/>
        </w:numPr>
        <w:ind w:left="851" w:hanging="851"/>
        <w:rPr>
          <w:rFonts w:eastAsia="MS Mincho"/>
          <w:szCs w:val="20"/>
        </w:rPr>
      </w:pPr>
      <w:r w:rsidRPr="00926FC7">
        <w:rPr>
          <w:rFonts w:eastAsia="MS Mincho"/>
          <w:szCs w:val="20"/>
        </w:rPr>
        <w:t>Submeter à aprovação da fiscalização os protótipos ou amostras dos materiais e equipamentos a serem aplicados nos serviços</w:t>
      </w:r>
      <w:r w:rsidRPr="00C03740">
        <w:rPr>
          <w:rFonts w:eastAsia="MS Mincho"/>
          <w:szCs w:val="20"/>
        </w:rPr>
        <w:t xml:space="preserve"> de engenharia objeto do contrato, inclusive os traços dos concretos a serem utilizados.</w:t>
      </w:r>
    </w:p>
    <w:p w14:paraId="22A05EC6" w14:textId="77777777" w:rsidR="00EC69F1" w:rsidRPr="00C03740" w:rsidRDefault="00EC69F1" w:rsidP="00905560"/>
    <w:p w14:paraId="7D609C68"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Salvo disposições em contrário que constem do termo de contrato, os ensaios, testes, exames e provas exigidos por normas técnicas oficiais para a boa execução do objeto correrão por conta da CONTRATADA e, para garantir a qualidade dos serviços, deverão ser realizados em laboratórios aprovados pela fiscalização.</w:t>
      </w:r>
    </w:p>
    <w:p w14:paraId="7E5D30BF" w14:textId="77777777" w:rsidR="00EC69F1" w:rsidRPr="00C03740" w:rsidRDefault="00EC69F1" w:rsidP="00905560"/>
    <w:p w14:paraId="5824100A"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Responsabilizar-se por todos e quaisquer danos causados às estruturas, construções, instalações elétricas, cercas, equipamentos, etc., existentes no local ou decorrentes da execução do objeto desta licitação, bem como pelos danos que vier causar à Codevasf e a terceiros.</w:t>
      </w:r>
    </w:p>
    <w:p w14:paraId="7A8824D3" w14:textId="77777777" w:rsidR="00EC69F1" w:rsidRPr="00C03740" w:rsidRDefault="00EC69F1" w:rsidP="00905560"/>
    <w:p w14:paraId="53F9A0A5"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Exercer a vigilância e proteção de todos os materiais e equipamentos no local dos serviços, inclusive dos barracões e instalações.</w:t>
      </w:r>
    </w:p>
    <w:p w14:paraId="2A94CCA9" w14:textId="77777777" w:rsidR="00EC69F1" w:rsidRPr="00C03740" w:rsidRDefault="00EC69F1" w:rsidP="00905560"/>
    <w:p w14:paraId="297C2665"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Todos os acessos necessários para permitir à chegada dos equipamentos e materiais no local de execução dos serviços deverão ser previstos, avaliando-se todas as suas dificuldades, pois os custos decorrentes de qualquer serviço para melhoria destes acessos correrão por conta da CONTRATADA.</w:t>
      </w:r>
    </w:p>
    <w:p w14:paraId="1AD9B09C" w14:textId="77777777" w:rsidR="00EC69F1" w:rsidRPr="00C03740" w:rsidRDefault="00EC69F1" w:rsidP="00905560"/>
    <w:p w14:paraId="2C5901D4" w14:textId="28FFB2F6"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 xml:space="preserve">No momento da desmobilização, para a liberação da última parcela, faz-se necessário a apresentação da certidão de quitação de débitos, referente as despesas com </w:t>
      </w:r>
      <w:r w:rsidR="003D5E73" w:rsidRPr="00C03740">
        <w:rPr>
          <w:rFonts w:eastAsia="MS Mincho"/>
          <w:szCs w:val="20"/>
        </w:rPr>
        <w:t>água</w:t>
      </w:r>
      <w:r w:rsidRPr="00C03740">
        <w:rPr>
          <w:rFonts w:eastAsia="MS Mincho"/>
          <w:szCs w:val="20"/>
        </w:rPr>
        <w:t>, energia, telefone, taxas, impostos e quaisquer outros tributos que venham a ser cobrados.</w:t>
      </w:r>
    </w:p>
    <w:p w14:paraId="6DA7DB7C" w14:textId="77777777" w:rsidR="00EC69F1" w:rsidRPr="00C03740" w:rsidRDefault="00EC69F1" w:rsidP="00905560"/>
    <w:p w14:paraId="5B9C0A19"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A CONTRATADA deverá apresentar em até 5 (cinco) dias após a emissão da Ordem de Serviço um Preposto, aceito pela Codevasf, no local do serviço, para representá-la na execução do objeto contratado, sob pena de sanções administrativas.</w:t>
      </w:r>
    </w:p>
    <w:p w14:paraId="0C3C4A36" w14:textId="77777777" w:rsidR="00EC69F1" w:rsidRPr="00C03740" w:rsidRDefault="00EC69F1" w:rsidP="00905560"/>
    <w:p w14:paraId="7FF7A705"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A CONTRATADA deverá comunicar à Fiscalização toda a mobilização de pessoal e equipamentos, quando da chegada ao local dos serviços, a qual deverá ser devidamente anotada no Diário de Obras, para acompanhamento e controle da Codevasf.</w:t>
      </w:r>
    </w:p>
    <w:p w14:paraId="5ACF6DDD" w14:textId="77777777" w:rsidR="00EC69F1" w:rsidRPr="00C03740" w:rsidRDefault="00EC69F1" w:rsidP="00905560"/>
    <w:p w14:paraId="62B6ABA6"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O cronograma de implantação deverá ser atualizado antes do início efetivo dos serviços de engenharia, em função do planejamento previsto pela CONTRATADA e dos fornecimentos de responsabilidade da Codevasf, e atualizado/revisado periodicamente conforme solicitação da fiscalização.</w:t>
      </w:r>
    </w:p>
    <w:p w14:paraId="14E3DC85" w14:textId="77777777" w:rsidR="00EC69F1" w:rsidRPr="00C03740" w:rsidRDefault="00EC69F1" w:rsidP="00905560"/>
    <w:p w14:paraId="048F8C4C"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 xml:space="preserve">Durante a execução dos serviços, caberá à CONTRATADA instalar e manter no local dos serviços 1 (uma) placa de identificação dos serviços de engenharia conforme Lei nº 5.194/1966 e Resolução </w:t>
      </w:r>
      <w:proofErr w:type="spellStart"/>
      <w:r w:rsidRPr="00C03740">
        <w:rPr>
          <w:rFonts w:eastAsia="MS Mincho"/>
          <w:szCs w:val="20"/>
        </w:rPr>
        <w:t>Confea</w:t>
      </w:r>
      <w:proofErr w:type="spellEnd"/>
      <w:r w:rsidRPr="00C03740">
        <w:rPr>
          <w:rFonts w:eastAsia="MS Mincho"/>
          <w:szCs w:val="20"/>
        </w:rPr>
        <w:t xml:space="preserve"> nº 407 de 9/8/1996.</w:t>
      </w:r>
    </w:p>
    <w:p w14:paraId="1205F902" w14:textId="77777777" w:rsidR="00EC69F1" w:rsidRPr="00C03740" w:rsidRDefault="00EC69F1" w:rsidP="00905560"/>
    <w:p w14:paraId="0A2E7A73" w14:textId="22A61DFD" w:rsidR="00EC69F1" w:rsidRPr="005F47CE" w:rsidRDefault="00EC69F1" w:rsidP="00402987">
      <w:pPr>
        <w:pStyle w:val="Ttulo2"/>
        <w:numPr>
          <w:ilvl w:val="1"/>
          <w:numId w:val="116"/>
        </w:numPr>
        <w:ind w:left="851" w:hanging="851"/>
        <w:rPr>
          <w:rFonts w:eastAsia="MS Mincho"/>
          <w:szCs w:val="20"/>
        </w:rPr>
      </w:pPr>
      <w:r w:rsidRPr="00C03740">
        <w:rPr>
          <w:rFonts w:eastAsia="MS Mincho"/>
          <w:szCs w:val="20"/>
        </w:rPr>
        <w:t xml:space="preserve">A placa de identificação dos serviços deve ser no padrão definido pela Codevasf e em local por ela indicado, cujo modelo encontra-se na publicação Instruções para a Preparação de Placas de Obras Públicas, anexas aos TR, independente das exigidas pelos órgãos de fiscalização de classe – </w:t>
      </w:r>
      <w:r w:rsidR="00926FC7" w:rsidRPr="005F47CE">
        <w:rPr>
          <w:rFonts w:eastAsia="MS Mincho"/>
          <w:i/>
          <w:iCs/>
          <w:szCs w:val="20"/>
        </w:rPr>
        <w:t>ANEXO 7</w:t>
      </w:r>
      <w:r w:rsidRPr="005F47CE">
        <w:rPr>
          <w:rFonts w:eastAsia="MS Mincho"/>
          <w:szCs w:val="20"/>
        </w:rPr>
        <w:t>.</w:t>
      </w:r>
    </w:p>
    <w:p w14:paraId="341C5483" w14:textId="77777777" w:rsidR="00EC69F1" w:rsidRPr="00C03740" w:rsidRDefault="00EC69F1" w:rsidP="00905560"/>
    <w:p w14:paraId="3DE2EB0C"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Obter junto à Prefeitura Municipal correspondente o alvará de construção e, se necessário, o alvará de demolição, na forma das disposições em vigor.</w:t>
      </w:r>
    </w:p>
    <w:p w14:paraId="456013CF" w14:textId="77777777" w:rsidR="00EC69F1" w:rsidRPr="00C03740" w:rsidRDefault="00EC69F1" w:rsidP="00905560"/>
    <w:p w14:paraId="11E4CDFC"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Manter no local dos serviços de engenharia um Diário de Obras, no qual serão feitas anotações diárias contendo no mínimo as seguintes informações:</w:t>
      </w:r>
    </w:p>
    <w:p w14:paraId="11BEF199" w14:textId="77777777" w:rsidR="007D6F87" w:rsidRPr="00C03740" w:rsidRDefault="007D6F87" w:rsidP="007D6F87">
      <w:pPr>
        <w:rPr>
          <w:szCs w:val="20"/>
          <w:lang w:eastAsia="pt-BR"/>
        </w:rPr>
      </w:pPr>
    </w:p>
    <w:p w14:paraId="65474522" w14:textId="77777777" w:rsidR="007D6F87" w:rsidRPr="00C03740" w:rsidRDefault="007D6F87" w:rsidP="00926FC7">
      <w:pPr>
        <w:pStyle w:val="Ttulo2"/>
        <w:widowControl w:val="0"/>
        <w:numPr>
          <w:ilvl w:val="0"/>
          <w:numId w:val="107"/>
        </w:numPr>
        <w:suppressAutoHyphens/>
        <w:spacing w:before="40" w:after="96"/>
        <w:ind w:left="1276" w:hanging="425"/>
        <w:contextualSpacing w:val="0"/>
        <w:rPr>
          <w:szCs w:val="20"/>
        </w:rPr>
      </w:pPr>
      <w:r w:rsidRPr="00C03740">
        <w:rPr>
          <w:szCs w:val="20"/>
        </w:rPr>
        <w:t xml:space="preserve">Quantitativo de mão de obra e equipamentos discriminados por tipo e especialidade e materiais utilizados; </w:t>
      </w:r>
    </w:p>
    <w:p w14:paraId="7A341F49" w14:textId="77777777" w:rsidR="007D6F87" w:rsidRPr="00C03740" w:rsidRDefault="007D6F87" w:rsidP="00926FC7">
      <w:pPr>
        <w:pStyle w:val="Ttulo2"/>
        <w:widowControl w:val="0"/>
        <w:numPr>
          <w:ilvl w:val="0"/>
          <w:numId w:val="107"/>
        </w:numPr>
        <w:suppressAutoHyphens/>
        <w:spacing w:before="40" w:after="96"/>
        <w:ind w:left="1276" w:hanging="425"/>
        <w:contextualSpacing w:val="0"/>
        <w:rPr>
          <w:szCs w:val="20"/>
        </w:rPr>
      </w:pPr>
      <w:r w:rsidRPr="00C03740">
        <w:rPr>
          <w:szCs w:val="20"/>
        </w:rPr>
        <w:t>Registros da visita da fiscalização à obra e eventuais determinações realizadas pelos fiscais da Companhia durante as fiscalizações;</w:t>
      </w:r>
    </w:p>
    <w:p w14:paraId="3CA12FFA" w14:textId="65A1705D" w:rsidR="007D6F87" w:rsidRPr="00C03740" w:rsidRDefault="007D6F87" w:rsidP="00926FC7">
      <w:pPr>
        <w:pStyle w:val="Ttulo2"/>
        <w:widowControl w:val="0"/>
        <w:numPr>
          <w:ilvl w:val="0"/>
          <w:numId w:val="107"/>
        </w:numPr>
        <w:suppressAutoHyphens/>
        <w:spacing w:before="40" w:after="96"/>
        <w:ind w:left="1276" w:hanging="425"/>
        <w:contextualSpacing w:val="0"/>
        <w:rPr>
          <w:szCs w:val="20"/>
        </w:rPr>
      </w:pPr>
      <w:r w:rsidRPr="00C03740">
        <w:rPr>
          <w:szCs w:val="20"/>
        </w:rPr>
        <w:t>Dias de chuva ou outras ocorrências que impactam no andamento das obras</w:t>
      </w:r>
      <w:r w:rsidR="00A801D6">
        <w:rPr>
          <w:szCs w:val="20"/>
        </w:rPr>
        <w:t xml:space="preserve"> e serviços</w:t>
      </w:r>
      <w:r w:rsidRPr="00C03740">
        <w:rPr>
          <w:szCs w:val="20"/>
        </w:rPr>
        <w:t xml:space="preserve">; </w:t>
      </w:r>
    </w:p>
    <w:p w14:paraId="0EBA586C" w14:textId="77777777" w:rsidR="007D6F87" w:rsidRPr="00C03740" w:rsidRDefault="007D6F87" w:rsidP="00926FC7">
      <w:pPr>
        <w:pStyle w:val="Ttulo2"/>
        <w:widowControl w:val="0"/>
        <w:numPr>
          <w:ilvl w:val="0"/>
          <w:numId w:val="107"/>
        </w:numPr>
        <w:suppressAutoHyphens/>
        <w:spacing w:before="40" w:after="96"/>
        <w:ind w:left="1276" w:hanging="425"/>
        <w:contextualSpacing w:val="0"/>
        <w:rPr>
          <w:szCs w:val="20"/>
        </w:rPr>
      </w:pPr>
      <w:r w:rsidRPr="00C03740">
        <w:rPr>
          <w:szCs w:val="20"/>
        </w:rPr>
        <w:t xml:space="preserve">Indicações dos serviços em execução no dia, inclusive, com indicação do local (estaca, segmento ou coordenadas); </w:t>
      </w:r>
    </w:p>
    <w:p w14:paraId="1DDEEF78" w14:textId="77777777" w:rsidR="007D6F87" w:rsidRPr="00C03740" w:rsidRDefault="007D6F87" w:rsidP="00926FC7">
      <w:pPr>
        <w:pStyle w:val="Ttulo2"/>
        <w:widowControl w:val="0"/>
        <w:numPr>
          <w:ilvl w:val="0"/>
          <w:numId w:val="107"/>
        </w:numPr>
        <w:suppressAutoHyphens/>
        <w:spacing w:before="40" w:after="96"/>
        <w:ind w:left="1276" w:hanging="425"/>
        <w:contextualSpacing w:val="0"/>
        <w:rPr>
          <w:szCs w:val="20"/>
        </w:rPr>
      </w:pPr>
      <w:r w:rsidRPr="00C03740">
        <w:rPr>
          <w:szCs w:val="20"/>
        </w:rPr>
        <w:t xml:space="preserve">Reclamações, advertências e principalmente problemas de ordem técnica que requeiram solução por uma das partes. </w:t>
      </w:r>
    </w:p>
    <w:p w14:paraId="0C9585F8" w14:textId="77777777" w:rsidR="007D6F87" w:rsidRPr="00C03740" w:rsidRDefault="007D6F87" w:rsidP="00402987">
      <w:pPr>
        <w:pStyle w:val="Ttulo3"/>
        <w:numPr>
          <w:ilvl w:val="2"/>
          <w:numId w:val="116"/>
        </w:numPr>
        <w:spacing w:before="120" w:after="120"/>
        <w:ind w:left="851" w:hanging="851"/>
      </w:pPr>
      <w:r w:rsidRPr="00C03740">
        <w:rPr>
          <w:rFonts w:eastAsia="MS Mincho"/>
        </w:rPr>
        <w:t>Este</w:t>
      </w:r>
      <w:r w:rsidRPr="00C03740">
        <w:t xml:space="preserve"> diário, devidamente rubricado pela Fiscalização e pela CONTRATADA em todas as vias, ficará em poder da Codevasf após a conclusão dos serviços de engenharia.</w:t>
      </w:r>
    </w:p>
    <w:p w14:paraId="5F41377C" w14:textId="77777777" w:rsidR="007D6F87" w:rsidRPr="00C03740" w:rsidRDefault="007D6F87" w:rsidP="00402987">
      <w:pPr>
        <w:pStyle w:val="Ttulo2"/>
        <w:numPr>
          <w:ilvl w:val="1"/>
          <w:numId w:val="116"/>
        </w:numPr>
        <w:ind w:left="851" w:hanging="851"/>
        <w:rPr>
          <w:rFonts w:eastAsia="MS Mincho"/>
          <w:szCs w:val="20"/>
        </w:rPr>
      </w:pPr>
      <w:r w:rsidRPr="00C03740">
        <w:rPr>
          <w:rFonts w:eastAsia="MS Mincho"/>
          <w:szCs w:val="20"/>
        </w:rPr>
        <w:lastRenderedPageBreak/>
        <w:t>Obedecer às normas de higiene e prevenção de acidentes, a fim de garantia a salubridade e a segurança nos acampamentos e nos canteiros de serviços.</w:t>
      </w:r>
    </w:p>
    <w:p w14:paraId="63FA7952" w14:textId="77777777" w:rsidR="007D6F87" w:rsidRPr="00C03740" w:rsidRDefault="007D6F87" w:rsidP="00905560"/>
    <w:p w14:paraId="1B0D2080" w14:textId="77777777" w:rsidR="007D6F87" w:rsidRPr="00C03740" w:rsidRDefault="007D6F87" w:rsidP="00402987">
      <w:pPr>
        <w:pStyle w:val="Ttulo2"/>
        <w:numPr>
          <w:ilvl w:val="1"/>
          <w:numId w:val="116"/>
        </w:numPr>
        <w:ind w:left="851" w:hanging="851"/>
        <w:rPr>
          <w:rFonts w:eastAsia="MS Mincho"/>
          <w:szCs w:val="20"/>
        </w:rPr>
      </w:pPr>
      <w:r w:rsidRPr="00C03740">
        <w:rPr>
          <w:rFonts w:eastAsia="MS Mincho"/>
          <w:szCs w:val="20"/>
        </w:rPr>
        <w:t>Responder financeiramente, sem prejuízo de outras medidas que possam ser adotadas por quaisquer danos causados à União, Estado, município ou terceiros, em razão da execução dos serviços de engenharia.</w:t>
      </w:r>
    </w:p>
    <w:p w14:paraId="61A47C94" w14:textId="77777777" w:rsidR="007D6F87" w:rsidRPr="00C03740" w:rsidRDefault="007D6F87" w:rsidP="00905560"/>
    <w:p w14:paraId="7E4C2ECD" w14:textId="77777777" w:rsidR="007D6F87" w:rsidRPr="00C03740" w:rsidRDefault="007D6F87" w:rsidP="00402987">
      <w:pPr>
        <w:pStyle w:val="Ttulo2"/>
        <w:numPr>
          <w:ilvl w:val="1"/>
          <w:numId w:val="116"/>
        </w:numPr>
        <w:ind w:left="851" w:hanging="851"/>
        <w:rPr>
          <w:rFonts w:eastAsia="MS Mincho"/>
          <w:szCs w:val="20"/>
        </w:rPr>
      </w:pPr>
      <w:r w:rsidRPr="00C03740">
        <w:rPr>
          <w:rFonts w:eastAsia="MS Mincho"/>
          <w:szCs w:val="20"/>
        </w:rPr>
        <w:t>Fazer com que os componentes da equipe de mão de obra operacional (operários) exerçam as suas atividades, devidamente uniformizados, em padrão único (farda) e fazendo uso dos equipamentos de segurança requeridos para as atividades desenvolvidas, em observância à legislação pertinente.</w:t>
      </w:r>
    </w:p>
    <w:p w14:paraId="4BAC6409" w14:textId="77777777" w:rsidR="007D6F87" w:rsidRPr="00C03740" w:rsidRDefault="007D6F87" w:rsidP="00905560"/>
    <w:p w14:paraId="2F8686F6" w14:textId="77777777" w:rsidR="007D6F87" w:rsidRPr="00C03740" w:rsidRDefault="007D6F87" w:rsidP="00402987">
      <w:pPr>
        <w:pStyle w:val="Ttulo2"/>
        <w:numPr>
          <w:ilvl w:val="1"/>
          <w:numId w:val="116"/>
        </w:numPr>
        <w:ind w:left="851" w:hanging="851"/>
        <w:rPr>
          <w:rFonts w:eastAsia="MS Mincho"/>
          <w:szCs w:val="20"/>
        </w:rPr>
      </w:pPr>
      <w:r w:rsidRPr="00C03740">
        <w:rPr>
          <w:rFonts w:eastAsia="MS Mincho"/>
          <w:szCs w:val="20"/>
        </w:rPr>
        <w:t xml:space="preserve">Manter no local dos serviços de engenharia uma pasta com todos os documentos previstos e necessários para execução do objeto (ARTs, anuências ambientais, projeto executivo, alvarás, </w:t>
      </w:r>
      <w:proofErr w:type="spellStart"/>
      <w:r w:rsidRPr="00C03740">
        <w:rPr>
          <w:rFonts w:eastAsia="MS Mincho"/>
          <w:szCs w:val="20"/>
        </w:rPr>
        <w:t>etc</w:t>
      </w:r>
      <w:proofErr w:type="spellEnd"/>
      <w:r w:rsidRPr="00C03740">
        <w:rPr>
          <w:rFonts w:eastAsia="MS Mincho"/>
          <w:szCs w:val="20"/>
        </w:rPr>
        <w:t>).</w:t>
      </w:r>
    </w:p>
    <w:p w14:paraId="56F44F1A" w14:textId="77777777" w:rsidR="007D6F87" w:rsidRPr="00C03740" w:rsidRDefault="007D6F87" w:rsidP="00905560"/>
    <w:p w14:paraId="758B7A13" w14:textId="77777777" w:rsidR="007D6F87" w:rsidRPr="00C03740" w:rsidRDefault="007D6F87" w:rsidP="00402987">
      <w:pPr>
        <w:pStyle w:val="Ttulo2"/>
        <w:numPr>
          <w:ilvl w:val="1"/>
          <w:numId w:val="116"/>
        </w:numPr>
        <w:ind w:left="851" w:hanging="851"/>
        <w:rPr>
          <w:rFonts w:eastAsia="MS Mincho"/>
          <w:szCs w:val="20"/>
        </w:rPr>
      </w:pPr>
      <w:r w:rsidRPr="00C03740">
        <w:rPr>
          <w:rFonts w:eastAsia="MS Mincho"/>
          <w:szCs w:val="20"/>
        </w:rPr>
        <w:t>A contratada será responsável, na forma da Lei, por quaisquer danos ou prejuízos provenientes de vícios e/ou defeitos decorrentes do serviço contratado.</w:t>
      </w:r>
    </w:p>
    <w:p w14:paraId="0860D3DC" w14:textId="1E382F83" w:rsidR="009D45E3" w:rsidRDefault="007D6F87" w:rsidP="009D45E3">
      <w:pPr>
        <w:pStyle w:val="Ttulo3"/>
        <w:numPr>
          <w:ilvl w:val="2"/>
          <w:numId w:val="116"/>
        </w:numPr>
        <w:spacing w:before="120" w:after="120"/>
        <w:ind w:left="851" w:hanging="851"/>
      </w:pPr>
      <w:r w:rsidRPr="00C03740">
        <w:rPr>
          <w:rFonts w:eastAsia="MS Mincho"/>
        </w:rPr>
        <w:t xml:space="preserve">Correrão </w:t>
      </w:r>
      <w:r w:rsidRPr="00C03740">
        <w:t>por</w:t>
      </w:r>
      <w:r w:rsidRPr="00C03740">
        <w:rPr>
          <w:rFonts w:eastAsia="MS Mincho"/>
        </w:rPr>
        <w:t xml:space="preserve"> conta da contratada as despesas que tiverem de ser feitas</w:t>
      </w:r>
      <w:r w:rsidRPr="00C03740">
        <w:t>, por ela ou pela Codevasf, para reparação desses danos ou prejuízos.</w:t>
      </w:r>
    </w:p>
    <w:p w14:paraId="093BFA57" w14:textId="77777777" w:rsidR="00926FC7" w:rsidRPr="00926FC7" w:rsidRDefault="00926FC7" w:rsidP="00926FC7">
      <w:pPr>
        <w:rPr>
          <w:lang w:eastAsia="pt-BR"/>
        </w:rPr>
      </w:pPr>
    </w:p>
    <w:p w14:paraId="05AC6476" w14:textId="2280E760" w:rsidR="005B173E" w:rsidRPr="00FE113A" w:rsidRDefault="005B173E" w:rsidP="00402987">
      <w:pPr>
        <w:pStyle w:val="Ttulo2"/>
        <w:numPr>
          <w:ilvl w:val="1"/>
          <w:numId w:val="116"/>
        </w:numPr>
        <w:ind w:left="851" w:hanging="851"/>
        <w:rPr>
          <w:szCs w:val="20"/>
        </w:rPr>
      </w:pPr>
      <w:r w:rsidRPr="00FE113A">
        <w:rPr>
          <w:szCs w:val="20"/>
        </w:rPr>
        <w:t xml:space="preserve">Durante a execução dos serviços, caberá à </w:t>
      </w:r>
      <w:r w:rsidR="00E80740" w:rsidRPr="00FE113A">
        <w:rPr>
          <w:szCs w:val="20"/>
        </w:rPr>
        <w:t>CONTRATADA</w:t>
      </w:r>
      <w:r w:rsidRPr="00FE113A">
        <w:rPr>
          <w:szCs w:val="20"/>
        </w:rPr>
        <w:t xml:space="preserve"> as seguintes medidas:</w:t>
      </w:r>
    </w:p>
    <w:p w14:paraId="4196A58F" w14:textId="77777777" w:rsidR="005B173E" w:rsidRPr="00FE113A" w:rsidRDefault="005B173E" w:rsidP="00905560"/>
    <w:p w14:paraId="4B5A3C9C" w14:textId="0C2AD7B9" w:rsidR="005B173E" w:rsidRPr="00FE113A" w:rsidRDefault="005B173E" w:rsidP="00926FC7">
      <w:pPr>
        <w:pStyle w:val="Ttulo2"/>
        <w:numPr>
          <w:ilvl w:val="0"/>
          <w:numId w:val="9"/>
        </w:numPr>
        <w:ind w:left="1276" w:hanging="425"/>
        <w:rPr>
          <w:szCs w:val="20"/>
        </w:rPr>
      </w:pPr>
      <w:r w:rsidRPr="00FE113A">
        <w:rPr>
          <w:szCs w:val="20"/>
        </w:rPr>
        <w:t>Instalar e manter no canteiro de obras 01 (uma) placa de identificação da obra, com as seguintes informações: nome da empresa (contratada), RT pela obra com a respectiva ART, nº do Contrato e contratante (</w:t>
      </w:r>
      <w:r w:rsidR="00CF5060" w:rsidRPr="00FE113A">
        <w:rPr>
          <w:szCs w:val="20"/>
        </w:rPr>
        <w:t>Codevasf</w:t>
      </w:r>
      <w:r w:rsidRPr="00FE113A">
        <w:rPr>
          <w:szCs w:val="20"/>
        </w:rPr>
        <w:t>), conforme Lei nº 5.194/1966 e Resolução CONFEA nº 198/1971.</w:t>
      </w:r>
      <w:r w:rsidR="00140E3F" w:rsidRPr="00FE113A">
        <w:rPr>
          <w:szCs w:val="20"/>
        </w:rPr>
        <w:t xml:space="preserve"> </w:t>
      </w:r>
    </w:p>
    <w:p w14:paraId="5FD40875" w14:textId="77777777" w:rsidR="005B173E" w:rsidRPr="00FE113A" w:rsidRDefault="005B173E" w:rsidP="00926FC7">
      <w:pPr>
        <w:ind w:left="1276" w:hanging="425"/>
        <w:rPr>
          <w:szCs w:val="20"/>
        </w:rPr>
      </w:pPr>
    </w:p>
    <w:p w14:paraId="64555DE6" w14:textId="6692FBC1" w:rsidR="005B173E" w:rsidRPr="00FE113A" w:rsidRDefault="009317F5" w:rsidP="00926FC7">
      <w:pPr>
        <w:pStyle w:val="Ttulo2"/>
        <w:numPr>
          <w:ilvl w:val="0"/>
          <w:numId w:val="0"/>
        </w:numPr>
        <w:ind w:left="1701" w:hanging="425"/>
        <w:rPr>
          <w:szCs w:val="20"/>
        </w:rPr>
      </w:pPr>
      <w:r>
        <w:rPr>
          <w:szCs w:val="20"/>
        </w:rPr>
        <w:t xml:space="preserve">a1) </w:t>
      </w:r>
      <w:r w:rsidR="001C597E">
        <w:rPr>
          <w:szCs w:val="20"/>
        </w:rPr>
        <w:tab/>
      </w:r>
      <w:r w:rsidR="005B173E" w:rsidRPr="00FE113A">
        <w:rPr>
          <w:szCs w:val="20"/>
        </w:rPr>
        <w:t xml:space="preserve">A placa de identificação das obras e serviços deve ser no padrão definido pela </w:t>
      </w:r>
      <w:r w:rsidR="00CF5060" w:rsidRPr="00FE113A">
        <w:rPr>
          <w:szCs w:val="20"/>
        </w:rPr>
        <w:t>Codevasf</w:t>
      </w:r>
      <w:r w:rsidR="005B173E" w:rsidRPr="00FE113A">
        <w:rPr>
          <w:szCs w:val="20"/>
        </w:rPr>
        <w:t xml:space="preserve"> e em local por ela indicado, cujo modelo encontra-se na publicação </w:t>
      </w:r>
      <w:r w:rsidR="00BC2100" w:rsidRPr="00FE113A">
        <w:rPr>
          <w:szCs w:val="20"/>
        </w:rPr>
        <w:t>“</w:t>
      </w:r>
      <w:r w:rsidR="005B173E" w:rsidRPr="00FE113A">
        <w:rPr>
          <w:szCs w:val="20"/>
        </w:rPr>
        <w:t>Instruções para a Preparação de Placas de Obras Públicas</w:t>
      </w:r>
      <w:r w:rsidR="00BC2100" w:rsidRPr="00FE113A">
        <w:rPr>
          <w:szCs w:val="20"/>
        </w:rPr>
        <w:t>”</w:t>
      </w:r>
      <w:r w:rsidR="005B173E" w:rsidRPr="00FE113A">
        <w:rPr>
          <w:szCs w:val="20"/>
        </w:rPr>
        <w:t xml:space="preserve">, anexas aos TR, independente das exigidas pelos órgãos de fiscalização de classe </w:t>
      </w:r>
      <w:r w:rsidR="005F47CE">
        <w:rPr>
          <w:szCs w:val="20"/>
        </w:rPr>
        <w:t xml:space="preserve">– </w:t>
      </w:r>
      <w:r w:rsidR="005F47CE">
        <w:rPr>
          <w:i/>
          <w:iCs/>
          <w:szCs w:val="20"/>
        </w:rPr>
        <w:t>ANEXO 7</w:t>
      </w:r>
      <w:r w:rsidR="005B173E" w:rsidRPr="00FE113A">
        <w:rPr>
          <w:szCs w:val="20"/>
        </w:rPr>
        <w:t>.</w:t>
      </w:r>
      <w:r w:rsidR="00140E3F" w:rsidRPr="00FE113A">
        <w:rPr>
          <w:szCs w:val="20"/>
        </w:rPr>
        <w:t xml:space="preserve"> </w:t>
      </w:r>
    </w:p>
    <w:p w14:paraId="3A0021E3" w14:textId="77777777" w:rsidR="005B173E" w:rsidRPr="00FE113A" w:rsidRDefault="005B173E" w:rsidP="00905560"/>
    <w:p w14:paraId="3220D96F" w14:textId="113ECA9C" w:rsidR="005B173E" w:rsidRPr="00FE113A" w:rsidRDefault="005B173E" w:rsidP="00926FC7">
      <w:pPr>
        <w:pStyle w:val="Ttulo2"/>
        <w:numPr>
          <w:ilvl w:val="0"/>
          <w:numId w:val="9"/>
        </w:numPr>
        <w:ind w:left="1276" w:hanging="425"/>
        <w:rPr>
          <w:szCs w:val="20"/>
        </w:rPr>
      </w:pPr>
      <w:r w:rsidRPr="00FE113A">
        <w:rPr>
          <w:szCs w:val="20"/>
        </w:rPr>
        <w:t>Obter junto à Prefeitura Municipal correspondente o alvará de construção e, se necessário, o alvará de demolição, na forma das disposições em vigor.</w:t>
      </w:r>
    </w:p>
    <w:p w14:paraId="3142343E" w14:textId="15AD7795" w:rsidR="005B173E" w:rsidRPr="00FE113A" w:rsidRDefault="005B173E" w:rsidP="00926FC7">
      <w:pPr>
        <w:pStyle w:val="Ttulo2"/>
        <w:numPr>
          <w:ilvl w:val="0"/>
          <w:numId w:val="9"/>
        </w:numPr>
        <w:ind w:left="1276" w:hanging="425"/>
        <w:rPr>
          <w:szCs w:val="20"/>
        </w:rPr>
      </w:pPr>
      <w:r w:rsidRPr="00FE113A">
        <w:rPr>
          <w:szCs w:val="20"/>
        </w:rPr>
        <w:t>Manter no local das</w:t>
      </w:r>
      <w:r w:rsidR="003247AE" w:rsidRPr="00FE113A">
        <w:rPr>
          <w:szCs w:val="20"/>
        </w:rPr>
        <w:t xml:space="preserve"> </w:t>
      </w:r>
      <w:r w:rsidR="00BE0396" w:rsidRPr="00FE113A">
        <w:rPr>
          <w:szCs w:val="20"/>
        </w:rPr>
        <w:t>obras e serviços de engenharia</w:t>
      </w:r>
      <w:r w:rsidRPr="00FE113A">
        <w:rPr>
          <w:szCs w:val="20"/>
        </w:rPr>
        <w:t xml:space="preserve"> um Diário de Ocorrências, no qual serão feitas anotações diárias referentes ao andamento dos serviços, qualidade dos materiais, mão</w:t>
      </w:r>
      <w:r w:rsidR="003D5E73">
        <w:rPr>
          <w:szCs w:val="20"/>
        </w:rPr>
        <w:t xml:space="preserve"> </w:t>
      </w:r>
      <w:r w:rsidRPr="00FE113A">
        <w:rPr>
          <w:szCs w:val="20"/>
        </w:rPr>
        <w:t>de</w:t>
      </w:r>
      <w:r w:rsidR="003D5E73">
        <w:rPr>
          <w:szCs w:val="20"/>
        </w:rPr>
        <w:t xml:space="preserve"> </w:t>
      </w:r>
      <w:r w:rsidRPr="00FE113A">
        <w:rPr>
          <w:szCs w:val="20"/>
        </w:rPr>
        <w:t xml:space="preserve">obra, etc., como também, reclamações, advertências e principalmente problemas de ordem técnica que requeiram solução por uma das partes. Este diário, devidamente rubricado pela Fiscalização e pela </w:t>
      </w:r>
      <w:r w:rsidR="00E80740" w:rsidRPr="00FE113A">
        <w:rPr>
          <w:szCs w:val="20"/>
        </w:rPr>
        <w:t>CONTRATADA</w:t>
      </w:r>
      <w:r w:rsidRPr="00FE113A">
        <w:rPr>
          <w:szCs w:val="20"/>
        </w:rPr>
        <w:t xml:space="preserve"> em todas as vias, ficará em poder da Contratante após a conclusão das </w:t>
      </w:r>
      <w:r w:rsidR="00BE0396" w:rsidRPr="00FE113A">
        <w:rPr>
          <w:szCs w:val="20"/>
        </w:rPr>
        <w:t>obras e serviços de engenharia</w:t>
      </w:r>
      <w:r w:rsidRPr="00FE113A">
        <w:rPr>
          <w:szCs w:val="20"/>
        </w:rPr>
        <w:t>.</w:t>
      </w:r>
    </w:p>
    <w:p w14:paraId="53DAFBD9" w14:textId="6F6BCC44" w:rsidR="005B173E" w:rsidRPr="00FE113A" w:rsidRDefault="005B173E" w:rsidP="00926FC7">
      <w:pPr>
        <w:pStyle w:val="Ttulo2"/>
        <w:numPr>
          <w:ilvl w:val="0"/>
          <w:numId w:val="9"/>
        </w:numPr>
        <w:ind w:left="1276" w:hanging="425"/>
        <w:rPr>
          <w:szCs w:val="20"/>
        </w:rPr>
      </w:pPr>
      <w:r w:rsidRPr="00FE113A">
        <w:rPr>
          <w:szCs w:val="20"/>
        </w:rPr>
        <w:t>Obedecer às normas de higiene e prevenção de acidentes, a fim de garanti</w:t>
      </w:r>
      <w:r w:rsidR="008D4C21" w:rsidRPr="00FE113A">
        <w:rPr>
          <w:szCs w:val="20"/>
        </w:rPr>
        <w:t>r</w:t>
      </w:r>
      <w:r w:rsidRPr="00FE113A">
        <w:rPr>
          <w:szCs w:val="20"/>
        </w:rPr>
        <w:t xml:space="preserve"> a salubridade e a segurança nos acampamentos e nos canteiros de serviços.</w:t>
      </w:r>
    </w:p>
    <w:p w14:paraId="12FC9F0F" w14:textId="158834C8" w:rsidR="005B173E" w:rsidRPr="00FE113A" w:rsidRDefault="005B173E" w:rsidP="00926FC7">
      <w:pPr>
        <w:pStyle w:val="Ttulo2"/>
        <w:numPr>
          <w:ilvl w:val="0"/>
          <w:numId w:val="9"/>
        </w:numPr>
        <w:ind w:left="1276" w:hanging="425"/>
        <w:rPr>
          <w:szCs w:val="20"/>
        </w:rPr>
      </w:pPr>
      <w:r w:rsidRPr="00FE113A">
        <w:rPr>
          <w:szCs w:val="20"/>
        </w:rPr>
        <w:t xml:space="preserve">Responder financeiramente, sem prejuízo de medidas outras que possam ser adotadas por quaisquer danos causados à União, Estado, Município ou terceiros, em razão da execução das </w:t>
      </w:r>
      <w:r w:rsidR="00BE0396" w:rsidRPr="00FE113A">
        <w:rPr>
          <w:szCs w:val="20"/>
        </w:rPr>
        <w:t>obras e serviços de engenharia</w:t>
      </w:r>
      <w:r w:rsidRPr="00FE113A">
        <w:rPr>
          <w:szCs w:val="20"/>
        </w:rPr>
        <w:t>.</w:t>
      </w:r>
    </w:p>
    <w:p w14:paraId="006EB328" w14:textId="255D9BAC" w:rsidR="001C437D" w:rsidRPr="00FE113A" w:rsidRDefault="001C437D" w:rsidP="00926FC7">
      <w:pPr>
        <w:pStyle w:val="Ttulo2"/>
        <w:numPr>
          <w:ilvl w:val="0"/>
          <w:numId w:val="9"/>
        </w:numPr>
        <w:ind w:left="1276" w:hanging="425"/>
        <w:rPr>
          <w:szCs w:val="20"/>
        </w:rPr>
      </w:pPr>
      <w:r w:rsidRPr="00FE113A">
        <w:rPr>
          <w:szCs w:val="20"/>
        </w:rPr>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r w:rsidR="00140E3F" w:rsidRPr="00FE113A">
        <w:rPr>
          <w:szCs w:val="20"/>
        </w:rPr>
        <w:t xml:space="preserve"> </w:t>
      </w:r>
    </w:p>
    <w:p w14:paraId="55B70F00" w14:textId="7E3DE75E" w:rsidR="001C437D" w:rsidRDefault="001C437D" w:rsidP="00926FC7">
      <w:pPr>
        <w:pStyle w:val="Ttulo2"/>
        <w:numPr>
          <w:ilvl w:val="0"/>
          <w:numId w:val="9"/>
        </w:numPr>
        <w:ind w:left="1276" w:hanging="425"/>
        <w:rPr>
          <w:szCs w:val="20"/>
        </w:rPr>
      </w:pPr>
      <w:r w:rsidRPr="00FE113A">
        <w:rPr>
          <w:szCs w:val="20"/>
        </w:rPr>
        <w:t>Manter no local das obras e serviços de engenharia uma pasta com todos os documentos previstos e necessários para execução do objeto (</w:t>
      </w:r>
      <w:r w:rsidR="003D5E73" w:rsidRPr="00FE113A">
        <w:rPr>
          <w:szCs w:val="20"/>
        </w:rPr>
        <w:t>ARTs</w:t>
      </w:r>
      <w:r w:rsidRPr="00FE113A">
        <w:rPr>
          <w:szCs w:val="20"/>
        </w:rPr>
        <w:t xml:space="preserve">, licenças ambientais, projeto básico, alvarás, </w:t>
      </w:r>
      <w:r w:rsidR="00011CF1" w:rsidRPr="00FE113A">
        <w:rPr>
          <w:szCs w:val="20"/>
        </w:rPr>
        <w:t>etc.</w:t>
      </w:r>
      <w:r w:rsidRPr="00FE113A">
        <w:rPr>
          <w:szCs w:val="20"/>
        </w:rPr>
        <w:t>).</w:t>
      </w:r>
      <w:r w:rsidR="00140E3F" w:rsidRPr="00FE113A">
        <w:rPr>
          <w:szCs w:val="20"/>
        </w:rPr>
        <w:t xml:space="preserve"> </w:t>
      </w:r>
    </w:p>
    <w:p w14:paraId="16E8B477" w14:textId="77777777" w:rsidR="00926FC7" w:rsidRPr="00926FC7" w:rsidRDefault="00926FC7" w:rsidP="00926FC7">
      <w:pPr>
        <w:rPr>
          <w:lang w:eastAsia="pt-BR"/>
        </w:rPr>
      </w:pPr>
    </w:p>
    <w:p w14:paraId="6AC7653A" w14:textId="76EA1998" w:rsidR="00C20364" w:rsidRPr="00FE113A" w:rsidRDefault="00C20364" w:rsidP="00402987">
      <w:pPr>
        <w:pStyle w:val="Ttulo2"/>
        <w:numPr>
          <w:ilvl w:val="1"/>
          <w:numId w:val="116"/>
        </w:numPr>
        <w:ind w:left="851" w:hanging="851"/>
        <w:rPr>
          <w:szCs w:val="20"/>
        </w:rPr>
      </w:pPr>
      <w:r w:rsidRPr="00FE113A">
        <w:rPr>
          <w:szCs w:val="20"/>
        </w:rPr>
        <w:lastRenderedPageBreak/>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14:paraId="7E834BB7" w14:textId="77777777" w:rsidR="00C20364" w:rsidRPr="00FE113A" w:rsidRDefault="00C20364" w:rsidP="00D172A8">
      <w:pPr>
        <w:ind w:left="851" w:hanging="851"/>
        <w:rPr>
          <w:szCs w:val="20"/>
        </w:rPr>
      </w:pPr>
    </w:p>
    <w:p w14:paraId="0DFCB02F" w14:textId="3B7105AA" w:rsidR="00FF6338" w:rsidRPr="00FE113A" w:rsidRDefault="00FF6338" w:rsidP="00402987">
      <w:pPr>
        <w:pStyle w:val="Ttulo2"/>
        <w:numPr>
          <w:ilvl w:val="1"/>
          <w:numId w:val="116"/>
        </w:numPr>
        <w:ind w:left="851" w:hanging="851"/>
        <w:rPr>
          <w:szCs w:val="20"/>
        </w:rPr>
      </w:pPr>
      <w:r w:rsidRPr="00FE113A">
        <w:rPr>
          <w:szCs w:val="20"/>
        </w:rPr>
        <w:t xml:space="preserve">A </w:t>
      </w:r>
      <w:r w:rsidR="00E80740" w:rsidRPr="00FE113A">
        <w:rPr>
          <w:szCs w:val="20"/>
        </w:rPr>
        <w:t>CONTRATADA</w:t>
      </w:r>
      <w:r w:rsidRPr="00FE113A">
        <w:rPr>
          <w:szCs w:val="20"/>
        </w:rPr>
        <w:t xml:space="preserve"> entende e aceita que é condicionante para execução </w:t>
      </w:r>
      <w:r w:rsidR="004834FF">
        <w:rPr>
          <w:szCs w:val="20"/>
        </w:rPr>
        <w:t>dos</w:t>
      </w:r>
      <w:r w:rsidR="00BE0396" w:rsidRPr="00FE113A">
        <w:rPr>
          <w:szCs w:val="20"/>
        </w:rPr>
        <w:t xml:space="preserve"> serviços de engenharia</w:t>
      </w:r>
      <w:r w:rsidRPr="00FE113A">
        <w:rPr>
          <w:szCs w:val="20"/>
        </w:rPr>
        <w:t xml:space="preserve"> objeto </w:t>
      </w:r>
      <w:proofErr w:type="gramStart"/>
      <w:r w:rsidRPr="00FE113A">
        <w:rPr>
          <w:szCs w:val="20"/>
        </w:rPr>
        <w:t>da</w:t>
      </w:r>
      <w:proofErr w:type="gramEnd"/>
      <w:r w:rsidRPr="00FE113A">
        <w:rPr>
          <w:szCs w:val="20"/>
        </w:rPr>
        <w:t xml:space="preserve"> presente licitação atender </w:t>
      </w:r>
      <w:r w:rsidR="00AE1C18" w:rsidRPr="00FE113A">
        <w:rPr>
          <w:szCs w:val="20"/>
        </w:rPr>
        <w:t xml:space="preserve">ainda </w:t>
      </w:r>
      <w:r w:rsidRPr="00FE113A">
        <w:rPr>
          <w:szCs w:val="20"/>
        </w:rPr>
        <w:t>às seguintes normas complementares:</w:t>
      </w:r>
    </w:p>
    <w:p w14:paraId="31FFA290" w14:textId="77777777" w:rsidR="009D45E3" w:rsidRPr="00FE113A" w:rsidRDefault="009D45E3" w:rsidP="00D172A8">
      <w:pPr>
        <w:ind w:left="851" w:hanging="851"/>
        <w:rPr>
          <w:szCs w:val="20"/>
        </w:rPr>
      </w:pPr>
    </w:p>
    <w:p w14:paraId="78ABA37D" w14:textId="77777777" w:rsidR="004D4651" w:rsidRDefault="00FF6338" w:rsidP="00DB1AE7">
      <w:pPr>
        <w:pStyle w:val="PargrafodaLista"/>
        <w:numPr>
          <w:ilvl w:val="0"/>
          <w:numId w:val="10"/>
        </w:numPr>
        <w:ind w:left="1276" w:hanging="425"/>
        <w:rPr>
          <w:szCs w:val="20"/>
        </w:rPr>
      </w:pPr>
      <w:r w:rsidRPr="004D4651">
        <w:rPr>
          <w:szCs w:val="20"/>
        </w:rPr>
        <w:t>Códigos, leis, decretos, portarias e normas federais, estaduais e municipais, inclusive normas de concessionárias de serviços públicos, e</w:t>
      </w:r>
      <w:r w:rsidR="009D45E3" w:rsidRPr="004D4651">
        <w:rPr>
          <w:szCs w:val="20"/>
        </w:rPr>
        <w:t xml:space="preserve"> as normas técnicas da Codevasf</w:t>
      </w:r>
      <w:r w:rsidR="005B173E" w:rsidRPr="004D4651">
        <w:rPr>
          <w:szCs w:val="20"/>
        </w:rPr>
        <w:t>.</w:t>
      </w:r>
    </w:p>
    <w:p w14:paraId="6BA38413" w14:textId="2CBD63D5" w:rsidR="00FF6338" w:rsidRPr="004D4651" w:rsidRDefault="00FF6338" w:rsidP="00DB1AE7">
      <w:pPr>
        <w:pStyle w:val="PargrafodaLista"/>
        <w:numPr>
          <w:ilvl w:val="0"/>
          <w:numId w:val="10"/>
        </w:numPr>
        <w:ind w:left="1276" w:hanging="425"/>
        <w:rPr>
          <w:szCs w:val="20"/>
        </w:rPr>
      </w:pPr>
      <w:r w:rsidRPr="004D4651">
        <w:rPr>
          <w:szCs w:val="20"/>
        </w:rPr>
        <w:t>Normas técnicas da ABNT e do INMETRO, principalmente no que diz respeito aos requisitos mínimos de qualidade, utilidade, resistência e segurança.</w:t>
      </w:r>
      <w:r w:rsidR="00140E3F" w:rsidRPr="004D4651">
        <w:rPr>
          <w:szCs w:val="20"/>
        </w:rPr>
        <w:t xml:space="preserve"> </w:t>
      </w:r>
    </w:p>
    <w:p w14:paraId="7B0EABE8" w14:textId="77777777" w:rsidR="00AE1C18" w:rsidRPr="00C03740" w:rsidRDefault="00AE1C18" w:rsidP="00FF6338">
      <w:pPr>
        <w:rPr>
          <w:szCs w:val="20"/>
        </w:rPr>
      </w:pPr>
    </w:p>
    <w:p w14:paraId="7CE5EFC5" w14:textId="77777777" w:rsidR="00842CD6" w:rsidRPr="00C03740" w:rsidRDefault="00842CD6" w:rsidP="00FF6338">
      <w:pPr>
        <w:rPr>
          <w:szCs w:val="20"/>
        </w:rPr>
      </w:pPr>
    </w:p>
    <w:p w14:paraId="1C2C4896" w14:textId="77777777" w:rsidR="006F0AF7" w:rsidRPr="0021527E" w:rsidRDefault="006F0AF7" w:rsidP="00402987">
      <w:pPr>
        <w:pStyle w:val="Ttulo1"/>
        <w:numPr>
          <w:ilvl w:val="0"/>
          <w:numId w:val="116"/>
        </w:numPr>
        <w:tabs>
          <w:tab w:val="left" w:pos="851"/>
        </w:tabs>
        <w:ind w:left="851" w:hanging="851"/>
        <w:rPr>
          <w:szCs w:val="20"/>
        </w:rPr>
      </w:pPr>
      <w:bookmarkStart w:id="50" w:name="_Toc169780676"/>
      <w:r w:rsidRPr="0021527E">
        <w:rPr>
          <w:szCs w:val="20"/>
        </w:rPr>
        <w:t xml:space="preserve">OBRIGAÇÕES DA </w:t>
      </w:r>
      <w:r w:rsidR="00AE1C18" w:rsidRPr="0021527E">
        <w:rPr>
          <w:szCs w:val="20"/>
        </w:rPr>
        <w:t>CODEVASF</w:t>
      </w:r>
      <w:bookmarkEnd w:id="50"/>
    </w:p>
    <w:p w14:paraId="69E96B3F" w14:textId="77777777" w:rsidR="006F0AF7" w:rsidRPr="0021527E" w:rsidRDefault="006F0AF7" w:rsidP="00AA4E98">
      <w:pPr>
        <w:tabs>
          <w:tab w:val="left" w:pos="851"/>
        </w:tabs>
        <w:ind w:left="851" w:hanging="851"/>
        <w:rPr>
          <w:szCs w:val="20"/>
        </w:rPr>
      </w:pPr>
    </w:p>
    <w:p w14:paraId="7A55A746" w14:textId="31710554" w:rsidR="0086106E" w:rsidRPr="0021527E" w:rsidRDefault="0086106E" w:rsidP="00402987">
      <w:pPr>
        <w:pStyle w:val="Ttulo2"/>
        <w:numPr>
          <w:ilvl w:val="1"/>
          <w:numId w:val="116"/>
        </w:numPr>
        <w:tabs>
          <w:tab w:val="left" w:pos="851"/>
        </w:tabs>
        <w:ind w:left="851" w:hanging="851"/>
        <w:rPr>
          <w:szCs w:val="20"/>
        </w:rPr>
      </w:pPr>
      <w:r w:rsidRPr="0021527E">
        <w:rPr>
          <w:szCs w:val="20"/>
        </w:rPr>
        <w:t>A frequência do registro dos serviços no SAOP será mensal/quinzenal/diária, conforme acordado com a FISCALIZAÇÃO da Codevasf e do tipo de obra de forma a prestar as devidas informações do andamento da obra.</w:t>
      </w:r>
    </w:p>
    <w:p w14:paraId="1465A826" w14:textId="77777777" w:rsidR="0086106E" w:rsidRPr="0086106E" w:rsidRDefault="0086106E" w:rsidP="0086106E">
      <w:pPr>
        <w:rPr>
          <w:lang w:eastAsia="pt-BR"/>
        </w:rPr>
      </w:pPr>
    </w:p>
    <w:p w14:paraId="3AC4380A" w14:textId="332D425C" w:rsidR="006F0AF7" w:rsidRPr="00C03740" w:rsidRDefault="006F0AF7" w:rsidP="00402987">
      <w:pPr>
        <w:pStyle w:val="Ttulo2"/>
        <w:numPr>
          <w:ilvl w:val="1"/>
          <w:numId w:val="116"/>
        </w:numPr>
        <w:tabs>
          <w:tab w:val="left" w:pos="851"/>
        </w:tabs>
        <w:ind w:left="851" w:hanging="851"/>
        <w:rPr>
          <w:szCs w:val="20"/>
        </w:rPr>
      </w:pPr>
      <w:r w:rsidRPr="00C03740">
        <w:rPr>
          <w:szCs w:val="20"/>
        </w:rPr>
        <w:t>Exigir da CONTRATADA o cumprimento integral deste Contrato.</w:t>
      </w:r>
    </w:p>
    <w:p w14:paraId="14A69D8B" w14:textId="77777777" w:rsidR="006F0AF7" w:rsidRPr="00C03740" w:rsidRDefault="006F0AF7" w:rsidP="00905560"/>
    <w:p w14:paraId="56F6A307" w14:textId="77777777" w:rsidR="006F0AF7" w:rsidRPr="00C03740" w:rsidRDefault="006F0AF7" w:rsidP="00402987">
      <w:pPr>
        <w:pStyle w:val="Ttulo2"/>
        <w:numPr>
          <w:ilvl w:val="1"/>
          <w:numId w:val="116"/>
        </w:numPr>
        <w:tabs>
          <w:tab w:val="left" w:pos="851"/>
        </w:tabs>
        <w:ind w:left="851" w:hanging="851"/>
        <w:rPr>
          <w:szCs w:val="20"/>
        </w:rPr>
      </w:pPr>
      <w:r w:rsidRPr="00C03740">
        <w:rPr>
          <w:szCs w:val="20"/>
        </w:rPr>
        <w:t>Esclarecer as dúvidas que lhe sejam apresentadas pela CONTRATADA, através de correspondências protocoladas.</w:t>
      </w:r>
    </w:p>
    <w:p w14:paraId="4ED932F6" w14:textId="77777777" w:rsidR="006F0AF7" w:rsidRPr="00C03740" w:rsidRDefault="006F0AF7" w:rsidP="00905560"/>
    <w:p w14:paraId="7D84E506" w14:textId="77777777" w:rsidR="00A113DB" w:rsidRPr="00C03740" w:rsidRDefault="00A113DB" w:rsidP="00402987">
      <w:pPr>
        <w:pStyle w:val="Ttulo2"/>
        <w:numPr>
          <w:ilvl w:val="1"/>
          <w:numId w:val="116"/>
        </w:numPr>
        <w:tabs>
          <w:tab w:val="left" w:pos="851"/>
        </w:tabs>
        <w:ind w:left="851" w:hanging="851"/>
        <w:rPr>
          <w:szCs w:val="20"/>
        </w:rPr>
      </w:pPr>
      <w:r w:rsidRPr="00C03740">
        <w:rPr>
          <w:szCs w:val="20"/>
        </w:rPr>
        <w:t>Fiscalizar e acompanhar a execução do objeto do contrato.</w:t>
      </w:r>
    </w:p>
    <w:p w14:paraId="6E531954" w14:textId="77777777" w:rsidR="00A113DB" w:rsidRPr="00C03740" w:rsidRDefault="00A113DB" w:rsidP="00AA4E98">
      <w:pPr>
        <w:tabs>
          <w:tab w:val="left" w:pos="851"/>
        </w:tabs>
        <w:ind w:left="851" w:hanging="851"/>
        <w:rPr>
          <w:szCs w:val="20"/>
        </w:rPr>
      </w:pPr>
    </w:p>
    <w:p w14:paraId="04FF98FD" w14:textId="77777777" w:rsidR="006F0AF7" w:rsidRPr="00C03740" w:rsidRDefault="006F0AF7" w:rsidP="00402987">
      <w:pPr>
        <w:pStyle w:val="Ttulo2"/>
        <w:numPr>
          <w:ilvl w:val="1"/>
          <w:numId w:val="116"/>
        </w:numPr>
        <w:tabs>
          <w:tab w:val="left" w:pos="851"/>
        </w:tabs>
        <w:ind w:left="851" w:hanging="851"/>
        <w:rPr>
          <w:szCs w:val="20"/>
        </w:rPr>
      </w:pPr>
      <w:r w:rsidRPr="00C03740">
        <w:rPr>
          <w:szCs w:val="20"/>
        </w:rPr>
        <w:t>Expedir por escrito, as determinações e comunicações dirigidas a CONTRATADA, determinando as providências necessárias à correção das falhas observadas.</w:t>
      </w:r>
    </w:p>
    <w:p w14:paraId="5C9CE3EC" w14:textId="77777777" w:rsidR="001526C7" w:rsidRPr="00C03740" w:rsidRDefault="001526C7" w:rsidP="00AA4E98">
      <w:pPr>
        <w:tabs>
          <w:tab w:val="left" w:pos="851"/>
        </w:tabs>
        <w:ind w:left="851" w:hanging="851"/>
        <w:rPr>
          <w:szCs w:val="20"/>
        </w:rPr>
      </w:pPr>
    </w:p>
    <w:p w14:paraId="09E0AF8D" w14:textId="77777777" w:rsidR="001526C7" w:rsidRPr="00C03740" w:rsidRDefault="001526C7" w:rsidP="00402987">
      <w:pPr>
        <w:pStyle w:val="Ttulo2"/>
        <w:numPr>
          <w:ilvl w:val="1"/>
          <w:numId w:val="116"/>
        </w:numPr>
        <w:tabs>
          <w:tab w:val="left" w:pos="851"/>
        </w:tabs>
        <w:ind w:left="851" w:hanging="851"/>
        <w:rPr>
          <w:szCs w:val="20"/>
        </w:rPr>
      </w:pPr>
      <w:r w:rsidRPr="00C03740">
        <w:rPr>
          <w:szCs w:val="20"/>
        </w:rPr>
        <w:t>Rejeitar todo e qualquer serviço inadequado, incompleto ou não especificado e estipular prazo para sua retificação.</w:t>
      </w:r>
    </w:p>
    <w:p w14:paraId="0BBB6D65" w14:textId="77777777" w:rsidR="006F0AF7" w:rsidRPr="00C03740" w:rsidRDefault="006F0AF7" w:rsidP="00905560"/>
    <w:p w14:paraId="306085DF" w14:textId="7C323CE5" w:rsidR="001526C7" w:rsidRPr="00C03740" w:rsidRDefault="001526C7" w:rsidP="00402987">
      <w:pPr>
        <w:pStyle w:val="Ttulo2"/>
        <w:numPr>
          <w:ilvl w:val="1"/>
          <w:numId w:val="116"/>
        </w:numPr>
        <w:tabs>
          <w:tab w:val="left" w:pos="851"/>
        </w:tabs>
        <w:ind w:left="851" w:hanging="851"/>
        <w:rPr>
          <w:szCs w:val="20"/>
        </w:rPr>
      </w:pPr>
      <w:r w:rsidRPr="00C03740">
        <w:rPr>
          <w:szCs w:val="20"/>
        </w:rPr>
        <w:t xml:space="preserve">Emitir parecer para liberação das faturas, e receber </w:t>
      </w:r>
      <w:r w:rsidR="00070D0A">
        <w:rPr>
          <w:szCs w:val="20"/>
        </w:rPr>
        <w:t>os</w:t>
      </w:r>
      <w:r w:rsidRPr="00C03740">
        <w:rPr>
          <w:szCs w:val="20"/>
        </w:rPr>
        <w:t xml:space="preserve"> serviços contratados.</w:t>
      </w:r>
    </w:p>
    <w:p w14:paraId="01FC8F1C" w14:textId="77777777" w:rsidR="001526C7" w:rsidRPr="00C03740" w:rsidRDefault="001526C7" w:rsidP="00AA4E98">
      <w:pPr>
        <w:tabs>
          <w:tab w:val="left" w:pos="851"/>
        </w:tabs>
        <w:ind w:left="851" w:hanging="851"/>
        <w:rPr>
          <w:szCs w:val="20"/>
        </w:rPr>
      </w:pPr>
    </w:p>
    <w:p w14:paraId="510AE981" w14:textId="77777777" w:rsidR="001526C7" w:rsidRDefault="001526C7" w:rsidP="00402987">
      <w:pPr>
        <w:pStyle w:val="Ttulo2"/>
        <w:numPr>
          <w:ilvl w:val="1"/>
          <w:numId w:val="116"/>
        </w:numPr>
        <w:tabs>
          <w:tab w:val="left" w:pos="851"/>
        </w:tabs>
        <w:ind w:left="851" w:hanging="851"/>
        <w:rPr>
          <w:szCs w:val="20"/>
        </w:rPr>
      </w:pPr>
      <w:r w:rsidRPr="00C03740">
        <w:rPr>
          <w:szCs w:val="20"/>
        </w:rPr>
        <w:t>Efetuar o pagamento no prazo previsto no contrato.</w:t>
      </w:r>
    </w:p>
    <w:p w14:paraId="12A7D52C" w14:textId="77777777" w:rsidR="00510A4D" w:rsidRPr="00510A4D" w:rsidRDefault="00510A4D" w:rsidP="00510A4D">
      <w:pPr>
        <w:rPr>
          <w:lang w:eastAsia="pt-BR"/>
        </w:rPr>
      </w:pPr>
    </w:p>
    <w:p w14:paraId="763EFDA0" w14:textId="23076F9A" w:rsidR="00510A4D" w:rsidRPr="00510A4D" w:rsidRDefault="00510A4D" w:rsidP="00510A4D">
      <w:pPr>
        <w:pStyle w:val="PargrafodaLista"/>
        <w:numPr>
          <w:ilvl w:val="1"/>
          <w:numId w:val="116"/>
        </w:numPr>
        <w:ind w:left="851" w:hanging="851"/>
        <w:rPr>
          <w:lang w:eastAsia="pt-BR"/>
        </w:rPr>
      </w:pPr>
      <w:r>
        <w:t>Após a aprovação do Projeto Executivo, o fiscal ou gestor responsável pelo instrumento deverá solicitar à Gerência de Regularização Ambiental (AG/GAM), ou a unidade regional na Superintendências Regionais correspondente, que adotem as providências necessárias para a obtenção da licença ambiental</w:t>
      </w:r>
    </w:p>
    <w:p w14:paraId="2AACECE2" w14:textId="77777777" w:rsidR="008802D6" w:rsidRPr="00C03740" w:rsidRDefault="008802D6" w:rsidP="00AA4E98">
      <w:pPr>
        <w:tabs>
          <w:tab w:val="left" w:pos="851"/>
        </w:tabs>
        <w:ind w:left="851" w:hanging="851"/>
        <w:rPr>
          <w:szCs w:val="20"/>
        </w:rPr>
      </w:pPr>
    </w:p>
    <w:p w14:paraId="47085D9D" w14:textId="77777777" w:rsidR="001C437D" w:rsidRPr="00C03740" w:rsidRDefault="001C437D" w:rsidP="00AA4E98">
      <w:pPr>
        <w:tabs>
          <w:tab w:val="left" w:pos="851"/>
        </w:tabs>
        <w:ind w:left="851" w:hanging="851"/>
        <w:rPr>
          <w:szCs w:val="20"/>
        </w:rPr>
      </w:pPr>
    </w:p>
    <w:p w14:paraId="26FC1CC3" w14:textId="77777777" w:rsidR="00373738" w:rsidRPr="00C03740" w:rsidRDefault="00373738" w:rsidP="00402987">
      <w:pPr>
        <w:pStyle w:val="Ttulo1"/>
        <w:numPr>
          <w:ilvl w:val="0"/>
          <w:numId w:val="116"/>
        </w:numPr>
        <w:tabs>
          <w:tab w:val="left" w:pos="851"/>
        </w:tabs>
        <w:ind w:left="851" w:hanging="851"/>
        <w:rPr>
          <w:szCs w:val="20"/>
        </w:rPr>
      </w:pPr>
      <w:bookmarkStart w:id="51" w:name="_Toc169780677"/>
      <w:r w:rsidRPr="00C03740">
        <w:rPr>
          <w:szCs w:val="20"/>
        </w:rPr>
        <w:t>MATRIZ DE RISCO</w:t>
      </w:r>
      <w:r w:rsidR="00966467" w:rsidRPr="00C03740">
        <w:rPr>
          <w:szCs w:val="20"/>
        </w:rPr>
        <w:t>S</w:t>
      </w:r>
      <w:bookmarkEnd w:id="51"/>
    </w:p>
    <w:p w14:paraId="30E83EAE" w14:textId="77777777" w:rsidR="00373738" w:rsidRPr="00C03740" w:rsidRDefault="00373738" w:rsidP="00373738">
      <w:pPr>
        <w:tabs>
          <w:tab w:val="left" w:pos="851"/>
        </w:tabs>
        <w:ind w:left="851" w:hanging="851"/>
        <w:rPr>
          <w:szCs w:val="20"/>
          <w:highlight w:val="lightGray"/>
        </w:rPr>
      </w:pPr>
    </w:p>
    <w:p w14:paraId="58B96AE2" w14:textId="77777777" w:rsidR="007C33F0" w:rsidRPr="00C03740" w:rsidRDefault="007C33F0" w:rsidP="00402987">
      <w:pPr>
        <w:pStyle w:val="Ttulo2"/>
        <w:numPr>
          <w:ilvl w:val="1"/>
          <w:numId w:val="116"/>
        </w:numPr>
        <w:tabs>
          <w:tab w:val="left" w:pos="851"/>
        </w:tabs>
        <w:spacing w:before="120" w:after="120"/>
        <w:ind w:left="851" w:hanging="851"/>
        <w:contextualSpacing w:val="0"/>
        <w:rPr>
          <w:szCs w:val="20"/>
        </w:rPr>
      </w:pPr>
      <w:r w:rsidRPr="00C03740">
        <w:rPr>
          <w:szCs w:val="20"/>
        </w:rPr>
        <w:t>Matriz de Risco é o instrumento que define as responsabilidades do Contratante e do Contratado na execução do contrato. Com base na Matriz de Risco, são definidas as diretrizes das cláusulas contratuais.</w:t>
      </w:r>
    </w:p>
    <w:p w14:paraId="5C46397D" w14:textId="120BB8CF" w:rsidR="007C33F0" w:rsidRPr="00C03740" w:rsidRDefault="007C33F0" w:rsidP="00402987">
      <w:pPr>
        <w:pStyle w:val="Ttulo2"/>
        <w:numPr>
          <w:ilvl w:val="1"/>
          <w:numId w:val="116"/>
        </w:numPr>
        <w:tabs>
          <w:tab w:val="left" w:pos="851"/>
        </w:tabs>
        <w:spacing w:before="120" w:after="120"/>
        <w:ind w:left="851" w:hanging="851"/>
        <w:contextualSpacing w:val="0"/>
        <w:rPr>
          <w:szCs w:val="20"/>
        </w:rPr>
      </w:pPr>
      <w:r w:rsidRPr="00C03740">
        <w:rPr>
          <w:szCs w:val="20"/>
        </w:rPr>
        <w:t>A matriz de risco está aprese</w:t>
      </w:r>
      <w:r w:rsidRPr="005F47CE">
        <w:rPr>
          <w:szCs w:val="20"/>
        </w:rPr>
        <w:t xml:space="preserve">ntada no </w:t>
      </w:r>
      <w:r w:rsidR="00926FC7" w:rsidRPr="005F47CE">
        <w:rPr>
          <w:i/>
          <w:iCs/>
          <w:szCs w:val="20"/>
        </w:rPr>
        <w:t>ANEXO 10</w:t>
      </w:r>
      <w:r w:rsidR="00926FC7" w:rsidRPr="005F47CE">
        <w:rPr>
          <w:szCs w:val="20"/>
        </w:rPr>
        <w:t xml:space="preserve"> </w:t>
      </w:r>
      <w:r w:rsidRPr="005F47CE">
        <w:rPr>
          <w:szCs w:val="20"/>
        </w:rPr>
        <w:t>deste</w:t>
      </w:r>
      <w:r w:rsidRPr="00C03740">
        <w:rPr>
          <w:szCs w:val="20"/>
        </w:rPr>
        <w:t xml:space="preserve"> Termo de Referência com o objetivo de definir as áreas a que está exposta à execução do objeto, advindas de eventos supervenientes à </w:t>
      </w:r>
      <w:r w:rsidRPr="00C03740">
        <w:rPr>
          <w:szCs w:val="20"/>
        </w:rPr>
        <w:lastRenderedPageBreak/>
        <w:t>contratação, dado relevante para sua identificação, prevenção e respectivas responsabilidades pela eventual ocorrência, bem como para o dimensionamento das propostas pelas licitantes.</w:t>
      </w:r>
    </w:p>
    <w:p w14:paraId="0D186501" w14:textId="77777777" w:rsidR="007C33F0" w:rsidRPr="00C03740" w:rsidRDefault="007C33F0" w:rsidP="00402987">
      <w:pPr>
        <w:pStyle w:val="Ttulo2"/>
        <w:numPr>
          <w:ilvl w:val="1"/>
          <w:numId w:val="116"/>
        </w:numPr>
        <w:tabs>
          <w:tab w:val="left" w:pos="851"/>
        </w:tabs>
        <w:spacing w:before="120" w:after="120"/>
        <w:ind w:left="851" w:hanging="851"/>
        <w:contextualSpacing w:val="0"/>
        <w:rPr>
          <w:szCs w:val="20"/>
        </w:rPr>
      </w:pPr>
      <w:r w:rsidRPr="00C03740">
        <w:rPr>
          <w:szCs w:val="20"/>
        </w:rPr>
        <w:t>A contratada não é responsável pelos riscos relacionados ao objeto do ajuste cuja responsabilidade na Matriz de Risco é da Codevasf.</w:t>
      </w:r>
    </w:p>
    <w:p w14:paraId="7BE77CC0" w14:textId="77777777" w:rsidR="007C33F0" w:rsidRPr="00C03740" w:rsidRDefault="007C33F0" w:rsidP="00402987">
      <w:pPr>
        <w:pStyle w:val="Ttulo2"/>
        <w:numPr>
          <w:ilvl w:val="1"/>
          <w:numId w:val="116"/>
        </w:numPr>
        <w:tabs>
          <w:tab w:val="left" w:pos="851"/>
        </w:tabs>
        <w:spacing w:before="120" w:after="120"/>
        <w:ind w:left="851" w:hanging="851"/>
        <w:contextualSpacing w:val="0"/>
        <w:rPr>
          <w:szCs w:val="20"/>
        </w:rPr>
      </w:pPr>
      <w:r w:rsidRPr="00C03740">
        <w:rPr>
          <w:szCs w:val="20"/>
        </w:rPr>
        <w:t>A contratada é integral e exclusivamente responsável por todos os riscos relacionados ao objeto do ajuste, inclusive, sem limitação, daqueles alocados para a contratada.</w:t>
      </w:r>
    </w:p>
    <w:p w14:paraId="7AA9C416" w14:textId="77777777" w:rsidR="007C33F0" w:rsidRPr="00C03740" w:rsidRDefault="007C33F0" w:rsidP="00402987">
      <w:pPr>
        <w:pStyle w:val="Ttulo2"/>
        <w:numPr>
          <w:ilvl w:val="1"/>
          <w:numId w:val="116"/>
        </w:numPr>
        <w:tabs>
          <w:tab w:val="left" w:pos="851"/>
        </w:tabs>
        <w:spacing w:before="120" w:after="120"/>
        <w:ind w:left="851" w:hanging="851"/>
        <w:contextualSpacing w:val="0"/>
        <w:rPr>
          <w:szCs w:val="20"/>
        </w:rPr>
      </w:pPr>
      <w:r w:rsidRPr="00C03740">
        <w:rPr>
          <w:szCs w:val="20"/>
        </w:rPr>
        <w:t>Constitui peça integrante do contrato a matriz de riscos, independentemente de transcrição no instrumento.</w:t>
      </w:r>
    </w:p>
    <w:p w14:paraId="5DD48763" w14:textId="77777777" w:rsidR="007C33F0" w:rsidRPr="00C03740" w:rsidRDefault="007C33F0" w:rsidP="00402987">
      <w:pPr>
        <w:pStyle w:val="Ttulo2"/>
        <w:numPr>
          <w:ilvl w:val="1"/>
          <w:numId w:val="116"/>
        </w:numPr>
        <w:tabs>
          <w:tab w:val="left" w:pos="851"/>
        </w:tabs>
        <w:spacing w:before="120" w:after="120"/>
        <w:ind w:left="851" w:hanging="851"/>
        <w:contextualSpacing w:val="0"/>
        <w:rPr>
          <w:szCs w:val="20"/>
        </w:rPr>
      </w:pPr>
      <w:r w:rsidRPr="00C03740">
        <w:rPr>
          <w:szCs w:val="20"/>
        </w:rPr>
        <w:t>A contratada tem pleno conhecimento, quando da participação do processo licitatório, na natureza e extensão dos riscos por ela assumidos e ter levado tais riscos em consideração na formulação de sua proposta.</w:t>
      </w:r>
    </w:p>
    <w:p w14:paraId="3D5AC37F" w14:textId="77777777" w:rsidR="007C33F0" w:rsidRPr="00C03740" w:rsidRDefault="007C33F0" w:rsidP="00402987">
      <w:pPr>
        <w:pStyle w:val="Ttulo2"/>
        <w:numPr>
          <w:ilvl w:val="1"/>
          <w:numId w:val="116"/>
        </w:numPr>
        <w:tabs>
          <w:tab w:val="left" w:pos="851"/>
        </w:tabs>
        <w:spacing w:before="120" w:after="120"/>
        <w:ind w:left="851" w:hanging="851"/>
        <w:contextualSpacing w:val="0"/>
        <w:rPr>
          <w:szCs w:val="20"/>
        </w:rPr>
      </w:pPr>
      <w:r w:rsidRPr="00C03740">
        <w:rPr>
          <w:szCs w:val="20"/>
        </w:rPr>
        <w:t>O termo risco no contrato é designado como um evento ou uma condição incerta que, se ocorrer, tem um efeito em pelo menos um objetivo do objeto contratual. O risco é o resultado da combinação entre probabilidade de ocorrência de determinado evento futuro e o impacto resultante caso ele ocorra. Esse conceito pode ser ainda mais específico ao se classificar o risco como a probabilidade de ocorrência de um determinado evento que gere impactos econômicos positivos ou negativos, bem como no prazo de execução do contrato.</w:t>
      </w:r>
    </w:p>
    <w:p w14:paraId="5E0AB381" w14:textId="77777777" w:rsidR="007C33F0" w:rsidRPr="00C03740" w:rsidRDefault="007C33F0" w:rsidP="00402987">
      <w:pPr>
        <w:pStyle w:val="Ttulo2"/>
        <w:numPr>
          <w:ilvl w:val="1"/>
          <w:numId w:val="116"/>
        </w:numPr>
        <w:tabs>
          <w:tab w:val="left" w:pos="851"/>
        </w:tabs>
        <w:spacing w:before="120" w:after="120"/>
        <w:ind w:left="851" w:hanging="851"/>
        <w:contextualSpacing w:val="0"/>
        <w:rPr>
          <w:szCs w:val="20"/>
        </w:rPr>
      </w:pPr>
      <w:r w:rsidRPr="00C03740">
        <w:rPr>
          <w:szCs w:val="20"/>
        </w:rPr>
        <w:t>Sempre que atendidas as condições do contrato e mantidas as disposições do contrato e as disposições da matriz de risco, considera-se mantido seu equilíbrio econômico-financeiro.</w:t>
      </w:r>
    </w:p>
    <w:p w14:paraId="5B9549EE" w14:textId="77777777" w:rsidR="007C33F0" w:rsidRPr="00C03740" w:rsidRDefault="007C33F0" w:rsidP="00402987">
      <w:pPr>
        <w:pStyle w:val="Ttulo2"/>
        <w:numPr>
          <w:ilvl w:val="1"/>
          <w:numId w:val="116"/>
        </w:numPr>
        <w:tabs>
          <w:tab w:val="left" w:pos="851"/>
        </w:tabs>
        <w:spacing w:before="120" w:after="120"/>
        <w:ind w:left="851" w:hanging="851"/>
        <w:contextualSpacing w:val="0"/>
        <w:rPr>
          <w:szCs w:val="20"/>
        </w:rPr>
      </w:pPr>
      <w:r w:rsidRPr="00C03740">
        <w:rPr>
          <w:szCs w:val="20"/>
        </w:rPr>
        <w:t>A Contratada somente poderá solicitar a recomposição do equilíbrio econômico-financeiro ou aditivo de prazo nas hipóteses excluídas de sua responsabilidade na matriz de risco.</w:t>
      </w:r>
    </w:p>
    <w:p w14:paraId="09422926" w14:textId="1D8286F0" w:rsidR="007C33F0" w:rsidRPr="00C03740" w:rsidRDefault="007C33F0" w:rsidP="00402987">
      <w:pPr>
        <w:pStyle w:val="Ttulo2"/>
        <w:numPr>
          <w:ilvl w:val="1"/>
          <w:numId w:val="116"/>
        </w:numPr>
        <w:tabs>
          <w:tab w:val="left" w:pos="851"/>
        </w:tabs>
        <w:spacing w:before="120" w:after="120"/>
        <w:ind w:left="851" w:hanging="851"/>
        <w:contextualSpacing w:val="0"/>
        <w:rPr>
          <w:szCs w:val="20"/>
        </w:rPr>
      </w:pPr>
      <w:r w:rsidRPr="00C03740">
        <w:rPr>
          <w:szCs w:val="20"/>
        </w:rPr>
        <w:t xml:space="preserve">Os casos omissos na matriz de risco serão objeto de análise acurada e criteriosa, lastreada em elementos técnicos, por intermédio de processo </w:t>
      </w:r>
      <w:proofErr w:type="spellStart"/>
      <w:r w:rsidRPr="00C03740">
        <w:rPr>
          <w:szCs w:val="20"/>
        </w:rPr>
        <w:t>ad</w:t>
      </w:r>
      <w:r w:rsidR="004A716B">
        <w:rPr>
          <w:szCs w:val="20"/>
        </w:rPr>
        <w:t>a</w:t>
      </w:r>
      <w:r w:rsidRPr="00C03740">
        <w:rPr>
          <w:szCs w:val="20"/>
        </w:rPr>
        <w:t>ministrativo</w:t>
      </w:r>
      <w:proofErr w:type="spellEnd"/>
      <w:r w:rsidRPr="00C03740">
        <w:rPr>
          <w:szCs w:val="20"/>
        </w:rPr>
        <w:t xml:space="preserve"> para apurar o caso concreto.</w:t>
      </w:r>
    </w:p>
    <w:p w14:paraId="4A3149AE" w14:textId="77777777" w:rsidR="007C33F0" w:rsidRPr="00C03740" w:rsidRDefault="007C33F0" w:rsidP="00402987">
      <w:pPr>
        <w:pStyle w:val="Ttulo2"/>
        <w:numPr>
          <w:ilvl w:val="1"/>
          <w:numId w:val="116"/>
        </w:numPr>
        <w:tabs>
          <w:tab w:val="left" w:pos="851"/>
        </w:tabs>
        <w:spacing w:before="120" w:after="120"/>
        <w:ind w:left="851" w:hanging="851"/>
        <w:contextualSpacing w:val="0"/>
        <w:rPr>
          <w:szCs w:val="20"/>
        </w:rPr>
      </w:pPr>
      <w:r w:rsidRPr="00C03740">
        <w:rPr>
          <w:szCs w:val="20"/>
        </w:rPr>
        <w:t>A referida matriz de risco é parte integrante do contrato, pois tais obrigações são de resultado e devidamente delimitadas neste TR.</w:t>
      </w:r>
    </w:p>
    <w:p w14:paraId="5FE47EDC" w14:textId="77777777" w:rsidR="00373738" w:rsidRDefault="00373738" w:rsidP="00373738">
      <w:pPr>
        <w:tabs>
          <w:tab w:val="left" w:pos="851"/>
        </w:tabs>
        <w:ind w:left="851" w:hanging="851"/>
        <w:rPr>
          <w:szCs w:val="20"/>
          <w:highlight w:val="lightGray"/>
        </w:rPr>
      </w:pPr>
    </w:p>
    <w:p w14:paraId="13F37109" w14:textId="77777777" w:rsidR="00926FC7" w:rsidRPr="00C03740" w:rsidRDefault="00926FC7" w:rsidP="00373738">
      <w:pPr>
        <w:tabs>
          <w:tab w:val="left" w:pos="851"/>
        </w:tabs>
        <w:ind w:left="851" w:hanging="851"/>
        <w:rPr>
          <w:szCs w:val="20"/>
          <w:highlight w:val="lightGray"/>
        </w:rPr>
      </w:pPr>
    </w:p>
    <w:p w14:paraId="5BE3B847" w14:textId="77777777" w:rsidR="0003097F" w:rsidRPr="00C03740" w:rsidRDefault="0003097F" w:rsidP="00402987">
      <w:pPr>
        <w:pStyle w:val="Ttulo1"/>
        <w:numPr>
          <w:ilvl w:val="0"/>
          <w:numId w:val="116"/>
        </w:numPr>
        <w:tabs>
          <w:tab w:val="left" w:pos="851"/>
        </w:tabs>
        <w:ind w:left="851" w:hanging="851"/>
        <w:rPr>
          <w:szCs w:val="20"/>
        </w:rPr>
      </w:pPr>
      <w:bookmarkStart w:id="52" w:name="_Toc169780678"/>
      <w:r w:rsidRPr="00C03740">
        <w:rPr>
          <w:szCs w:val="20"/>
        </w:rPr>
        <w:t>CONDIÇÕES GERAIS</w:t>
      </w:r>
      <w:bookmarkEnd w:id="52"/>
    </w:p>
    <w:p w14:paraId="4A216D62" w14:textId="77777777" w:rsidR="00D119E4" w:rsidRPr="00C03740" w:rsidRDefault="00D119E4" w:rsidP="00AA4E98">
      <w:pPr>
        <w:tabs>
          <w:tab w:val="left" w:pos="851"/>
        </w:tabs>
        <w:ind w:left="851" w:hanging="851"/>
        <w:rPr>
          <w:szCs w:val="20"/>
        </w:rPr>
      </w:pPr>
    </w:p>
    <w:p w14:paraId="7F6E3086" w14:textId="77777777" w:rsidR="00D119E4" w:rsidRPr="00C03740" w:rsidRDefault="00D119E4" w:rsidP="00402987">
      <w:pPr>
        <w:pStyle w:val="Ttulo2"/>
        <w:numPr>
          <w:ilvl w:val="1"/>
          <w:numId w:val="116"/>
        </w:numPr>
        <w:tabs>
          <w:tab w:val="left" w:pos="851"/>
        </w:tabs>
        <w:ind w:left="851" w:hanging="851"/>
        <w:rPr>
          <w:szCs w:val="20"/>
        </w:rPr>
      </w:pPr>
      <w:r w:rsidRPr="00C03740">
        <w:rPr>
          <w:szCs w:val="20"/>
        </w:rPr>
        <w:t>O resultado do fornecimento e execução dos serviços objeto do certame licitatório, incluindo os desenhos originais, as memórias de cálculo, as informações obtidas e os métodos desenvolvidos no contexto das obras, serão de propriedade da Codevasf, e seu uso por terceiros só se realizará por expressa autorização desta.</w:t>
      </w:r>
    </w:p>
    <w:p w14:paraId="41488269" w14:textId="77777777" w:rsidR="00D119E4" w:rsidRPr="00C03740" w:rsidRDefault="00D119E4" w:rsidP="00AA4E98">
      <w:pPr>
        <w:tabs>
          <w:tab w:val="left" w:pos="851"/>
        </w:tabs>
        <w:ind w:left="851" w:hanging="851"/>
        <w:rPr>
          <w:szCs w:val="20"/>
        </w:rPr>
      </w:pPr>
    </w:p>
    <w:p w14:paraId="3EA2F9E5" w14:textId="0D1A6012" w:rsidR="004A2965" w:rsidRPr="00926FC7" w:rsidRDefault="0003097F" w:rsidP="00926FC7">
      <w:pPr>
        <w:pStyle w:val="Ttulo2"/>
        <w:numPr>
          <w:ilvl w:val="1"/>
          <w:numId w:val="116"/>
        </w:numPr>
        <w:tabs>
          <w:tab w:val="left" w:pos="851"/>
        </w:tabs>
        <w:ind w:left="851" w:hanging="851"/>
        <w:rPr>
          <w:szCs w:val="20"/>
        </w:rPr>
      </w:pPr>
      <w:r w:rsidRPr="00C03740">
        <w:rPr>
          <w:szCs w:val="20"/>
        </w:rPr>
        <w:t xml:space="preserve">Este Termo de Referência e seus anexos farão parte integrante do contrato a ser firmado com a </w:t>
      </w:r>
      <w:r w:rsidR="00E80740" w:rsidRPr="00C03740">
        <w:rPr>
          <w:szCs w:val="20"/>
        </w:rPr>
        <w:t>CONTRATADA</w:t>
      </w:r>
      <w:r w:rsidRPr="00C03740">
        <w:rPr>
          <w:szCs w:val="20"/>
        </w:rPr>
        <w:t>, independente de trans</w:t>
      </w:r>
      <w:r w:rsidR="00A52BC4" w:rsidRPr="00C03740">
        <w:rPr>
          <w:szCs w:val="20"/>
        </w:rPr>
        <w:t>cr</w:t>
      </w:r>
      <w:r w:rsidRPr="00C03740">
        <w:rPr>
          <w:szCs w:val="20"/>
        </w:rPr>
        <w:t>ições.</w:t>
      </w:r>
    </w:p>
    <w:p w14:paraId="41B0AC56" w14:textId="77777777" w:rsidR="004A2965" w:rsidRPr="00C03740" w:rsidRDefault="004A2965" w:rsidP="00AA4E98">
      <w:pPr>
        <w:tabs>
          <w:tab w:val="left" w:pos="851"/>
        </w:tabs>
        <w:ind w:left="851" w:hanging="851"/>
        <w:rPr>
          <w:szCs w:val="20"/>
        </w:rPr>
      </w:pPr>
    </w:p>
    <w:p w14:paraId="5264E11A" w14:textId="77777777" w:rsidR="0036583A" w:rsidRPr="00C03740" w:rsidRDefault="0036583A" w:rsidP="00AA4E98">
      <w:pPr>
        <w:tabs>
          <w:tab w:val="left" w:pos="851"/>
        </w:tabs>
        <w:ind w:left="851" w:hanging="851"/>
        <w:rPr>
          <w:szCs w:val="20"/>
        </w:rPr>
      </w:pPr>
    </w:p>
    <w:p w14:paraId="031C9683" w14:textId="77777777" w:rsidR="00BD2928" w:rsidRPr="00C03740" w:rsidRDefault="00BD2928" w:rsidP="00402987">
      <w:pPr>
        <w:pStyle w:val="Ttulo1"/>
        <w:numPr>
          <w:ilvl w:val="0"/>
          <w:numId w:val="116"/>
        </w:numPr>
        <w:tabs>
          <w:tab w:val="left" w:pos="851"/>
        </w:tabs>
        <w:ind w:left="851" w:hanging="851"/>
        <w:rPr>
          <w:szCs w:val="20"/>
        </w:rPr>
      </w:pPr>
      <w:bookmarkStart w:id="53" w:name="_Ref441139391"/>
      <w:bookmarkStart w:id="54" w:name="_Toc169780679"/>
      <w:r w:rsidRPr="00C03740">
        <w:rPr>
          <w:szCs w:val="20"/>
        </w:rPr>
        <w:t>ANEXOS</w:t>
      </w:r>
      <w:bookmarkEnd w:id="53"/>
      <w:bookmarkEnd w:id="54"/>
    </w:p>
    <w:p w14:paraId="3AAFCCED" w14:textId="77777777" w:rsidR="00BD2928" w:rsidRPr="00C03740" w:rsidRDefault="00BD2928" w:rsidP="00AA4E98">
      <w:pPr>
        <w:tabs>
          <w:tab w:val="left" w:pos="851"/>
        </w:tabs>
        <w:ind w:left="851" w:hanging="851"/>
        <w:rPr>
          <w:szCs w:val="20"/>
        </w:rPr>
      </w:pPr>
    </w:p>
    <w:p w14:paraId="05556F00" w14:textId="77777777" w:rsidR="00797B58" w:rsidRPr="00C03740" w:rsidRDefault="00797B58" w:rsidP="00402987">
      <w:pPr>
        <w:pStyle w:val="Ttulo2"/>
        <w:numPr>
          <w:ilvl w:val="1"/>
          <w:numId w:val="116"/>
        </w:numPr>
        <w:tabs>
          <w:tab w:val="left" w:pos="851"/>
        </w:tabs>
        <w:ind w:left="851" w:hanging="851"/>
        <w:rPr>
          <w:szCs w:val="20"/>
        </w:rPr>
      </w:pPr>
      <w:r w:rsidRPr="00C03740">
        <w:rPr>
          <w:szCs w:val="20"/>
        </w:rPr>
        <w:t>São ainda, documentos integrantes deste Termo de Referência</w:t>
      </w:r>
      <w:r w:rsidR="00C05DC5" w:rsidRPr="00C03740">
        <w:rPr>
          <w:szCs w:val="20"/>
        </w:rPr>
        <w:t>:</w:t>
      </w:r>
    </w:p>
    <w:p w14:paraId="399010BE" w14:textId="77777777" w:rsidR="003D0AA0" w:rsidRPr="00C03740" w:rsidRDefault="003D0AA0" w:rsidP="003D0AA0">
      <w:pPr>
        <w:rPr>
          <w:szCs w:val="20"/>
          <w:lang w:eastAsia="pt-BR"/>
        </w:rPr>
      </w:pPr>
    </w:p>
    <w:p w14:paraId="66DF1646" w14:textId="77777777" w:rsidR="007C33F0" w:rsidRPr="00C03740" w:rsidRDefault="007C33F0" w:rsidP="00926FC7">
      <w:pPr>
        <w:spacing w:before="40" w:after="96"/>
        <w:ind w:left="851"/>
        <w:rPr>
          <w:szCs w:val="20"/>
        </w:rPr>
      </w:pPr>
      <w:r w:rsidRPr="00C03740">
        <w:rPr>
          <w:szCs w:val="20"/>
        </w:rPr>
        <w:t>Anexo 1: Detalhamento das Justificativas;</w:t>
      </w:r>
    </w:p>
    <w:p w14:paraId="17665FB0" w14:textId="77777777" w:rsidR="007C33F0" w:rsidRPr="00C03740" w:rsidRDefault="007C33F0" w:rsidP="00926FC7">
      <w:pPr>
        <w:spacing w:before="40" w:after="96"/>
        <w:ind w:left="851"/>
        <w:rPr>
          <w:szCs w:val="20"/>
        </w:rPr>
      </w:pPr>
      <w:r w:rsidRPr="00C03740">
        <w:rPr>
          <w:szCs w:val="20"/>
        </w:rPr>
        <w:t>Anexo 2: Modelo de declaração de ciência da abrangência dos locais de execução dos serviços;</w:t>
      </w:r>
    </w:p>
    <w:p w14:paraId="4D7197C3" w14:textId="77777777" w:rsidR="007C33F0" w:rsidRPr="00C03740" w:rsidRDefault="007C33F0" w:rsidP="00926FC7">
      <w:pPr>
        <w:spacing w:before="40" w:after="96"/>
        <w:ind w:left="851"/>
        <w:rPr>
          <w:szCs w:val="20"/>
        </w:rPr>
      </w:pPr>
      <w:r w:rsidRPr="00C03740">
        <w:rPr>
          <w:szCs w:val="20"/>
        </w:rPr>
        <w:t>Anexo 3: Detalhamento dos Encargos Sociais – Horista e Mensalista e Detalhamento do BDI;</w:t>
      </w:r>
    </w:p>
    <w:p w14:paraId="19D7EFDB" w14:textId="77777777" w:rsidR="007C33F0" w:rsidRPr="00C03740" w:rsidRDefault="007C33F0" w:rsidP="00926FC7">
      <w:pPr>
        <w:spacing w:before="40" w:after="96"/>
        <w:ind w:left="851"/>
        <w:rPr>
          <w:szCs w:val="20"/>
        </w:rPr>
      </w:pPr>
      <w:r w:rsidRPr="00C03740">
        <w:rPr>
          <w:szCs w:val="20"/>
        </w:rPr>
        <w:t>Anexo 4: Planilha de custos do orçamento de referência;</w:t>
      </w:r>
    </w:p>
    <w:p w14:paraId="0C195A23" w14:textId="77777777" w:rsidR="007C33F0" w:rsidRPr="00C03740" w:rsidRDefault="007C33F0" w:rsidP="00926FC7">
      <w:pPr>
        <w:spacing w:before="40" w:after="96"/>
        <w:ind w:left="851"/>
        <w:rPr>
          <w:szCs w:val="20"/>
        </w:rPr>
      </w:pPr>
      <w:r w:rsidRPr="00C03740">
        <w:rPr>
          <w:szCs w:val="20"/>
        </w:rPr>
        <w:t>Anexo 5: Planilha de custo da proponente;</w:t>
      </w:r>
    </w:p>
    <w:p w14:paraId="43A39F52" w14:textId="2735A65C" w:rsidR="007C33F0" w:rsidRPr="00C03740" w:rsidRDefault="007C33F0" w:rsidP="00926FC7">
      <w:pPr>
        <w:spacing w:before="40" w:after="96"/>
        <w:ind w:left="851"/>
        <w:rPr>
          <w:szCs w:val="20"/>
        </w:rPr>
      </w:pPr>
      <w:r w:rsidRPr="00C03740">
        <w:rPr>
          <w:szCs w:val="20"/>
        </w:rPr>
        <w:t>Anexo 6: Projeto (seção tipo);</w:t>
      </w:r>
    </w:p>
    <w:p w14:paraId="7723E5E0" w14:textId="77777777" w:rsidR="007C33F0" w:rsidRPr="00C03740" w:rsidRDefault="007C33F0" w:rsidP="00926FC7">
      <w:pPr>
        <w:spacing w:before="40" w:after="96"/>
        <w:ind w:left="851"/>
        <w:rPr>
          <w:szCs w:val="20"/>
        </w:rPr>
      </w:pPr>
      <w:r w:rsidRPr="00C03740">
        <w:rPr>
          <w:szCs w:val="20"/>
        </w:rPr>
        <w:lastRenderedPageBreak/>
        <w:t>Anexo 7: Modelo de placa de obra, manual de uso da marca do governo federal e instruções para utilização da logomarca;</w:t>
      </w:r>
    </w:p>
    <w:p w14:paraId="3736C174" w14:textId="77777777" w:rsidR="007C33F0" w:rsidRPr="00C03740" w:rsidRDefault="007C33F0" w:rsidP="00926FC7">
      <w:pPr>
        <w:spacing w:before="40" w:after="96"/>
        <w:ind w:left="851"/>
        <w:rPr>
          <w:szCs w:val="20"/>
        </w:rPr>
      </w:pPr>
      <w:r w:rsidRPr="00C03740">
        <w:rPr>
          <w:szCs w:val="20"/>
        </w:rPr>
        <w:t xml:space="preserve">Anexo 8: Especificações técnicas; </w:t>
      </w:r>
    </w:p>
    <w:p w14:paraId="4AA85B61" w14:textId="657F1F3A" w:rsidR="007C33F0" w:rsidRPr="00C03740" w:rsidRDefault="007C33F0" w:rsidP="00926FC7">
      <w:pPr>
        <w:spacing w:before="40" w:after="96"/>
        <w:ind w:left="851"/>
        <w:rPr>
          <w:szCs w:val="20"/>
        </w:rPr>
      </w:pPr>
      <w:r w:rsidRPr="00C03740">
        <w:rPr>
          <w:szCs w:val="20"/>
        </w:rPr>
        <w:t xml:space="preserve">Anexo 9: </w:t>
      </w:r>
      <w:r w:rsidR="003E6A59">
        <w:t>Manual de Acompanhamento de Serviços de Pavimentação por SRP</w:t>
      </w:r>
      <w:r w:rsidRPr="00C03740">
        <w:rPr>
          <w:szCs w:val="20"/>
        </w:rPr>
        <w:t>;</w:t>
      </w:r>
    </w:p>
    <w:p w14:paraId="37C662B8" w14:textId="77777777" w:rsidR="007C33F0" w:rsidRPr="00C03740" w:rsidRDefault="007C33F0" w:rsidP="00926FC7">
      <w:pPr>
        <w:spacing w:before="40" w:after="96"/>
        <w:ind w:left="851"/>
        <w:rPr>
          <w:szCs w:val="20"/>
        </w:rPr>
      </w:pPr>
      <w:r w:rsidRPr="00C03740">
        <w:rPr>
          <w:szCs w:val="20"/>
        </w:rPr>
        <w:t>Anexo 10: Matriz de Risco;</w:t>
      </w:r>
    </w:p>
    <w:p w14:paraId="50C5F573" w14:textId="2AAE53EA" w:rsidR="007C33F0" w:rsidRPr="00C03740" w:rsidRDefault="007C33F0" w:rsidP="00926FC7">
      <w:pPr>
        <w:spacing w:before="40" w:after="96"/>
        <w:ind w:left="851"/>
        <w:rPr>
          <w:szCs w:val="20"/>
        </w:rPr>
      </w:pPr>
      <w:r w:rsidRPr="00C03740">
        <w:rPr>
          <w:szCs w:val="20"/>
        </w:rPr>
        <w:t xml:space="preserve">Anexo 11: Relação dos municípios na área de atuação da Codevasf no </w:t>
      </w:r>
      <w:r w:rsidR="00926FC7">
        <w:rPr>
          <w:szCs w:val="20"/>
        </w:rPr>
        <w:t>estado de Alagoas</w:t>
      </w:r>
      <w:r w:rsidRPr="00C03740">
        <w:rPr>
          <w:szCs w:val="20"/>
        </w:rPr>
        <w:t>;</w:t>
      </w:r>
    </w:p>
    <w:p w14:paraId="556616FD" w14:textId="2639A324" w:rsidR="007C33F0" w:rsidRPr="00C03740" w:rsidRDefault="007C33F0" w:rsidP="00926FC7">
      <w:pPr>
        <w:spacing w:before="40" w:after="96"/>
        <w:ind w:left="851"/>
        <w:rPr>
          <w:szCs w:val="20"/>
        </w:rPr>
      </w:pPr>
      <w:r w:rsidRPr="00C03740">
        <w:rPr>
          <w:szCs w:val="20"/>
        </w:rPr>
        <w:t>Anexo 12: Quadros Resumo de Quantitativo e de Distribuição;</w:t>
      </w:r>
    </w:p>
    <w:p w14:paraId="488CDC6C" w14:textId="77777777" w:rsidR="007C33F0" w:rsidRPr="00C03740" w:rsidRDefault="007C33F0" w:rsidP="00926FC7">
      <w:pPr>
        <w:spacing w:before="40" w:after="96"/>
        <w:ind w:left="851"/>
        <w:rPr>
          <w:szCs w:val="20"/>
        </w:rPr>
      </w:pPr>
      <w:r w:rsidRPr="00C03740">
        <w:rPr>
          <w:szCs w:val="20"/>
        </w:rPr>
        <w:t>Anexo 13: Modelo de Diário de Obras;</w:t>
      </w:r>
    </w:p>
    <w:p w14:paraId="5EF10661" w14:textId="728E5111" w:rsidR="007C33F0" w:rsidRPr="00C03740" w:rsidRDefault="007C33F0" w:rsidP="00926FC7">
      <w:pPr>
        <w:spacing w:before="40" w:after="96"/>
        <w:ind w:left="851"/>
        <w:rPr>
          <w:szCs w:val="20"/>
        </w:rPr>
      </w:pPr>
      <w:r w:rsidRPr="00C03740">
        <w:rPr>
          <w:szCs w:val="20"/>
        </w:rPr>
        <w:t>Anexo 14: Relação dos Ensaios.</w:t>
      </w:r>
    </w:p>
    <w:p w14:paraId="5F8EADB3" w14:textId="77777777" w:rsidR="00797B58" w:rsidRPr="00C03740" w:rsidRDefault="00797B58" w:rsidP="00BD2928">
      <w:pPr>
        <w:rPr>
          <w:szCs w:val="20"/>
        </w:rPr>
      </w:pPr>
    </w:p>
    <w:p w14:paraId="7FAA8C88" w14:textId="1E0C41FA" w:rsidR="007C33F0" w:rsidRPr="00C03740" w:rsidRDefault="007C33F0" w:rsidP="00BD2928">
      <w:pPr>
        <w:rPr>
          <w:szCs w:val="20"/>
        </w:rPr>
      </w:pPr>
    </w:p>
    <w:p w14:paraId="4CDE3BCF" w14:textId="255C8A7A" w:rsidR="007C33F0" w:rsidRDefault="007C33F0" w:rsidP="007C33F0">
      <w:pPr>
        <w:ind w:left="360"/>
        <w:rPr>
          <w:szCs w:val="20"/>
        </w:rPr>
      </w:pPr>
      <w:r w:rsidRPr="00C03740">
        <w:rPr>
          <w:szCs w:val="20"/>
        </w:rPr>
        <w:t>Responsável pelas informações:</w:t>
      </w:r>
    </w:p>
    <w:p w14:paraId="49FCBE2F" w14:textId="29538125" w:rsidR="00926FC7" w:rsidRDefault="00926FC7" w:rsidP="007C33F0">
      <w:pPr>
        <w:ind w:left="360"/>
        <w:rPr>
          <w:szCs w:val="20"/>
        </w:rPr>
      </w:pPr>
    </w:p>
    <w:p w14:paraId="01104D8C" w14:textId="038E3CBD" w:rsidR="00926FC7" w:rsidRPr="00C03740" w:rsidRDefault="00926FC7" w:rsidP="007C33F0">
      <w:pPr>
        <w:ind w:left="360"/>
        <w:rPr>
          <w:szCs w:val="20"/>
        </w:rPr>
      </w:pPr>
      <w:r>
        <w:rPr>
          <w:rFonts w:ascii="Times New Roman" w:hAnsi="Times New Roman" w:cs="Times New Roman"/>
          <w:noProof/>
          <w:sz w:val="24"/>
          <w:lang w:val="en-US"/>
        </w:rPr>
        <mc:AlternateContent>
          <mc:Choice Requires="wps">
            <w:drawing>
              <wp:anchor distT="45720" distB="45720" distL="114300" distR="114300" simplePos="0" relativeHeight="251659264" behindDoc="0" locked="0" layoutInCell="1" allowOverlap="1" wp14:anchorId="0989DFA2" wp14:editId="35A1D925">
                <wp:simplePos x="0" y="0"/>
                <wp:positionH relativeFrom="column">
                  <wp:posOffset>1547495</wp:posOffset>
                </wp:positionH>
                <wp:positionV relativeFrom="paragraph">
                  <wp:posOffset>86995</wp:posOffset>
                </wp:positionV>
                <wp:extent cx="2791460" cy="760095"/>
                <wp:effectExtent l="0" t="0" r="0" b="1905"/>
                <wp:wrapSquare wrapText="bothSides"/>
                <wp:docPr id="871911469"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1460" cy="760095"/>
                        </a:xfrm>
                        <a:prstGeom prst="rect">
                          <a:avLst/>
                        </a:prstGeom>
                        <a:noFill/>
                        <a:ln w="9525">
                          <a:noFill/>
                          <a:miter lim="800000"/>
                          <a:headEnd/>
                          <a:tailEnd/>
                        </a:ln>
                      </wps:spPr>
                      <wps:txbx>
                        <w:txbxContent>
                          <w:p w14:paraId="0954FD42" w14:textId="77777777" w:rsidR="00926FC7" w:rsidRDefault="00926FC7" w:rsidP="00926FC7">
                            <w:pPr>
                              <w:pStyle w:val="Corpodetexto"/>
                              <w:rPr>
                                <w:b w:val="0"/>
                                <w:i w:val="0"/>
                                <w:color w:val="FF0000"/>
                                <w:sz w:val="16"/>
                                <w:szCs w:val="16"/>
                                <w:lang w:eastAsia="x-none"/>
                              </w:rPr>
                            </w:pPr>
                            <w:r>
                              <w:rPr>
                                <w:b w:val="0"/>
                                <w:i w:val="0"/>
                                <w:color w:val="FF0000"/>
                                <w:sz w:val="16"/>
                                <w:szCs w:val="16"/>
                                <w:lang w:eastAsia="x-none"/>
                              </w:rPr>
                              <w:t>DOCUMENTO ASSINADO ELETRONICAMENTE</w:t>
                            </w:r>
                          </w:p>
                          <w:p w14:paraId="1C847152" w14:textId="77777777" w:rsidR="00926FC7" w:rsidRDefault="00926FC7" w:rsidP="00926FC7">
                            <w:pPr>
                              <w:pStyle w:val="Carimbo-funo"/>
                              <w:spacing w:line="276" w:lineRule="auto"/>
                              <w:ind w:firstLine="0"/>
                              <w:rPr>
                                <w:rFonts w:eastAsiaTheme="minorHAnsi" w:cs="Arial"/>
                                <w:spacing w:val="0"/>
                                <w:sz w:val="20"/>
                                <w:szCs w:val="24"/>
                                <w:lang w:val="pt-BR" w:eastAsia="en-US"/>
                              </w:rPr>
                            </w:pPr>
                            <w:r>
                              <w:rPr>
                                <w:rFonts w:eastAsiaTheme="minorHAnsi" w:cs="Arial"/>
                                <w:spacing w:val="0"/>
                                <w:sz w:val="20"/>
                                <w:szCs w:val="24"/>
                                <w:lang w:val="pt-BR" w:eastAsia="en-US"/>
                              </w:rPr>
                              <w:t>Isabela Beatriz Macedo dos Santos</w:t>
                            </w:r>
                          </w:p>
                          <w:p w14:paraId="1FFC0DF0" w14:textId="77777777" w:rsidR="00926FC7" w:rsidRDefault="00926FC7" w:rsidP="00926FC7">
                            <w:pPr>
                              <w:pStyle w:val="Carimbo-funo"/>
                              <w:spacing w:line="276" w:lineRule="auto"/>
                              <w:ind w:firstLine="0"/>
                              <w:rPr>
                                <w:rFonts w:ascii="Cambria" w:hAnsi="Cambria"/>
                                <w:sz w:val="14"/>
                                <w:szCs w:val="14"/>
                              </w:rPr>
                            </w:pPr>
                            <w:r>
                              <w:rPr>
                                <w:rFonts w:ascii="Cambria" w:hAnsi="Cambria"/>
                                <w:sz w:val="14"/>
                                <w:szCs w:val="14"/>
                              </w:rPr>
                              <w:t>Analista em Desenvolvimento Regional</w:t>
                            </w:r>
                          </w:p>
                          <w:p w14:paraId="23AF7E0A" w14:textId="77777777" w:rsidR="00926FC7" w:rsidRDefault="00926FC7" w:rsidP="00926FC7">
                            <w:pPr>
                              <w:pStyle w:val="Recuodecorpodetexto"/>
                              <w:spacing w:line="276" w:lineRule="auto"/>
                              <w:ind w:left="0" w:right="141"/>
                              <w:jc w:val="center"/>
                              <w:rPr>
                                <w:rFonts w:ascii="Cambria" w:hAnsi="Cambria"/>
                                <w:spacing w:val="4"/>
                                <w:sz w:val="14"/>
                                <w:szCs w:val="14"/>
                                <w:lang w:val="x-none"/>
                              </w:rPr>
                            </w:pPr>
                            <w:r>
                              <w:rPr>
                                <w:rFonts w:ascii="Cambria" w:hAnsi="Cambria"/>
                                <w:spacing w:val="4"/>
                                <w:sz w:val="14"/>
                                <w:szCs w:val="14"/>
                              </w:rPr>
                              <w:t xml:space="preserve">Chefe da </w:t>
                            </w:r>
                            <w:r>
                              <w:rPr>
                                <w:rFonts w:ascii="Cambria" w:hAnsi="Cambria"/>
                                <w:spacing w:val="4"/>
                                <w:sz w:val="14"/>
                                <w:szCs w:val="14"/>
                                <w:lang w:val="x-none"/>
                              </w:rPr>
                              <w:t>5ª/GRD/UEP – CODEVASF – 5ª/SR</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989DFA2" id="_x0000_t202" coordsize="21600,21600" o:spt="202" path="m,l,21600r21600,l21600,xe">
                <v:stroke joinstyle="miter"/>
                <v:path gradientshapeok="t" o:connecttype="rect"/>
              </v:shapetype>
              <v:shape id="Caixa de Texto 1" o:spid="_x0000_s1026" type="#_x0000_t202" style="position:absolute;left:0;text-align:left;margin-left:121.85pt;margin-top:6.85pt;width:219.8pt;height:59.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" filled="f" stroked="f">
                <v:textbox>
                  <w:txbxContent>
                    <w:p w14:paraId="0954FD42" w14:textId="77777777" w:rsidR="00926FC7" w:rsidRDefault="00926FC7" w:rsidP="00926FC7">
                      <w:pPr>
                        <w:pStyle w:val="Corpodetexto"/>
                        <w:rPr>
                          <w:b w:val="0"/>
                          <w:i w:val="0"/>
                          <w:color w:val="FF0000"/>
                          <w:sz w:val="16"/>
                          <w:szCs w:val="16"/>
                          <w:lang w:eastAsia="x-none"/>
                        </w:rPr>
                      </w:pPr>
                      <w:r>
                        <w:rPr>
                          <w:b w:val="0"/>
                          <w:i w:val="0"/>
                          <w:color w:val="FF0000"/>
                          <w:sz w:val="16"/>
                          <w:szCs w:val="16"/>
                          <w:lang w:eastAsia="x-none"/>
                        </w:rPr>
                        <w:t>DOCUMENTO ASSINADO ELETRONICAMENTE</w:t>
                      </w:r>
                    </w:p>
                    <w:p w14:paraId="1C847152" w14:textId="77777777" w:rsidR="00926FC7" w:rsidRDefault="00926FC7" w:rsidP="00926FC7">
                      <w:pPr>
                        <w:pStyle w:val="Carimbo-funo"/>
                        <w:spacing w:line="276" w:lineRule="auto"/>
                        <w:ind w:firstLine="0"/>
                        <w:rPr>
                          <w:rFonts w:eastAsiaTheme="minorHAnsi" w:cs="Arial"/>
                          <w:spacing w:val="0"/>
                          <w:sz w:val="20"/>
                          <w:szCs w:val="24"/>
                          <w:lang w:val="pt-BR" w:eastAsia="en-US"/>
                        </w:rPr>
                      </w:pPr>
                      <w:r>
                        <w:rPr>
                          <w:rFonts w:eastAsiaTheme="minorHAnsi" w:cs="Arial"/>
                          <w:spacing w:val="0"/>
                          <w:sz w:val="20"/>
                          <w:szCs w:val="24"/>
                          <w:lang w:val="pt-BR" w:eastAsia="en-US"/>
                        </w:rPr>
                        <w:t>Isabela Beatriz Macedo dos Santos</w:t>
                      </w:r>
                    </w:p>
                    <w:p w14:paraId="1FFC0DF0" w14:textId="77777777" w:rsidR="00926FC7" w:rsidRDefault="00926FC7" w:rsidP="00926FC7">
                      <w:pPr>
                        <w:pStyle w:val="Carimbo-funo"/>
                        <w:spacing w:line="276" w:lineRule="auto"/>
                        <w:ind w:firstLine="0"/>
                        <w:rPr>
                          <w:rFonts w:ascii="Cambria" w:hAnsi="Cambria"/>
                          <w:sz w:val="14"/>
                          <w:szCs w:val="14"/>
                        </w:rPr>
                      </w:pPr>
                      <w:r>
                        <w:rPr>
                          <w:rFonts w:ascii="Cambria" w:hAnsi="Cambria"/>
                          <w:sz w:val="14"/>
                          <w:szCs w:val="14"/>
                        </w:rPr>
                        <w:t>Analista em Desenvolvimento Regional</w:t>
                      </w:r>
                    </w:p>
                    <w:p w14:paraId="23AF7E0A" w14:textId="77777777" w:rsidR="00926FC7" w:rsidRDefault="00926FC7" w:rsidP="00926FC7">
                      <w:pPr>
                        <w:pStyle w:val="Recuodecorpodetexto"/>
                        <w:spacing w:line="276" w:lineRule="auto"/>
                        <w:ind w:left="0" w:right="141"/>
                        <w:jc w:val="center"/>
                        <w:rPr>
                          <w:rFonts w:ascii="Cambria" w:hAnsi="Cambria"/>
                          <w:spacing w:val="4"/>
                          <w:sz w:val="14"/>
                          <w:szCs w:val="14"/>
                          <w:lang w:val="x-none"/>
                        </w:rPr>
                      </w:pPr>
                      <w:r>
                        <w:rPr>
                          <w:rFonts w:ascii="Cambria" w:hAnsi="Cambria"/>
                          <w:spacing w:val="4"/>
                          <w:sz w:val="14"/>
                          <w:szCs w:val="14"/>
                        </w:rPr>
                        <w:t xml:space="preserve">Chefe da </w:t>
                      </w:r>
                      <w:r>
                        <w:rPr>
                          <w:rFonts w:ascii="Cambria" w:hAnsi="Cambria"/>
                          <w:spacing w:val="4"/>
                          <w:sz w:val="14"/>
                          <w:szCs w:val="14"/>
                          <w:lang w:val="x-none"/>
                        </w:rPr>
                        <w:t>5ª/GRD/UEP – CODEVASF – 5ª/SR</w:t>
                      </w:r>
                    </w:p>
                  </w:txbxContent>
                </v:textbox>
                <w10:wrap type="square"/>
              </v:shape>
            </w:pict>
          </mc:Fallback>
        </mc:AlternateContent>
      </w:r>
    </w:p>
    <w:p w14:paraId="04A95E87" w14:textId="77777777" w:rsidR="007C33F0" w:rsidRPr="00C03740" w:rsidRDefault="007C33F0" w:rsidP="007C33F0">
      <w:pPr>
        <w:ind w:left="360"/>
        <w:rPr>
          <w:szCs w:val="20"/>
        </w:rPr>
      </w:pPr>
    </w:p>
    <w:p w14:paraId="7C17397A" w14:textId="77777777" w:rsidR="007C33F0" w:rsidRPr="00C03740" w:rsidRDefault="007C33F0" w:rsidP="00BD2928">
      <w:pPr>
        <w:rPr>
          <w:szCs w:val="20"/>
        </w:rPr>
      </w:pPr>
    </w:p>
    <w:p w14:paraId="5C3B6DC9" w14:textId="77777777" w:rsidR="00926FC7" w:rsidRDefault="00926FC7" w:rsidP="0013463B">
      <w:pPr>
        <w:rPr>
          <w:szCs w:val="20"/>
        </w:rPr>
      </w:pPr>
    </w:p>
    <w:p w14:paraId="2204FC8D" w14:textId="59DD6C19" w:rsidR="00797B58" w:rsidRPr="00C03740" w:rsidRDefault="00926FC7" w:rsidP="006C5A92">
      <w:pPr>
        <w:ind w:left="360"/>
        <w:jc w:val="center"/>
        <w:rPr>
          <w:b/>
          <w:szCs w:val="20"/>
        </w:rPr>
      </w:pPr>
      <w:r>
        <w:rPr>
          <w:noProof/>
        </w:rPr>
        <mc:AlternateContent>
          <mc:Choice Requires="wps">
            <w:drawing>
              <wp:anchor distT="45720" distB="45720" distL="114300" distR="114300" simplePos="0" relativeHeight="251661312" behindDoc="0" locked="0" layoutInCell="1" allowOverlap="1" wp14:anchorId="30A68E61" wp14:editId="746B7DB4">
                <wp:simplePos x="0" y="0"/>
                <wp:positionH relativeFrom="margin">
                  <wp:posOffset>1779905</wp:posOffset>
                </wp:positionH>
                <wp:positionV relativeFrom="paragraph">
                  <wp:posOffset>340995</wp:posOffset>
                </wp:positionV>
                <wp:extent cx="2486025" cy="748030"/>
                <wp:effectExtent l="0" t="0" r="0" b="0"/>
                <wp:wrapSquare wrapText="bothSides"/>
                <wp:docPr id="1882759333"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6025" cy="748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B0F0B1" w14:textId="77777777" w:rsidR="00926FC7" w:rsidRDefault="00926FC7" w:rsidP="00926FC7">
                            <w:pPr>
                              <w:pStyle w:val="Corpodetexto"/>
                              <w:rPr>
                                <w:b w:val="0"/>
                                <w:i w:val="0"/>
                                <w:color w:val="FF0000"/>
                                <w:sz w:val="16"/>
                                <w:szCs w:val="16"/>
                                <w:lang w:eastAsia="x-none"/>
                              </w:rPr>
                            </w:pPr>
                            <w:r>
                              <w:rPr>
                                <w:b w:val="0"/>
                                <w:i w:val="0"/>
                                <w:color w:val="FF0000"/>
                                <w:sz w:val="16"/>
                                <w:szCs w:val="16"/>
                                <w:lang w:eastAsia="x-none"/>
                              </w:rPr>
                              <w:t>DOCUMENTO ASSINADO ELETRONICAMENTE</w:t>
                            </w:r>
                          </w:p>
                          <w:p w14:paraId="1F0E546D" w14:textId="77777777" w:rsidR="00926FC7" w:rsidRDefault="00926FC7" w:rsidP="00926FC7">
                            <w:pPr>
                              <w:autoSpaceDE w:val="0"/>
                              <w:autoSpaceDN w:val="0"/>
                              <w:adjustRightInd w:val="0"/>
                              <w:jc w:val="center"/>
                              <w:rPr>
                                <w:sz w:val="14"/>
                                <w:szCs w:val="14"/>
                              </w:rPr>
                            </w:pPr>
                            <w:r>
                              <w:t>João Paulo Tavares Pacheco</w:t>
                            </w:r>
                            <w:r>
                              <w:rPr>
                                <w:rFonts w:ascii="CommercialScript BT" w:hAnsi="CommercialScript BT"/>
                                <w:spacing w:val="4"/>
                                <w:sz w:val="28"/>
                                <w:szCs w:val="28"/>
                                <w:lang w:val="x-none"/>
                              </w:rPr>
                              <w:t xml:space="preserve"> </w:t>
                            </w:r>
                            <w:r>
                              <w:rPr>
                                <w:sz w:val="14"/>
                                <w:szCs w:val="14"/>
                              </w:rPr>
                              <w:t>Superintendente Regional Substituto</w:t>
                            </w:r>
                          </w:p>
                          <w:p w14:paraId="03C98DD4" w14:textId="77777777" w:rsidR="00926FC7" w:rsidRDefault="00926FC7" w:rsidP="00926FC7">
                            <w:pPr>
                              <w:autoSpaceDE w:val="0"/>
                              <w:autoSpaceDN w:val="0"/>
                              <w:adjustRightInd w:val="0"/>
                              <w:jc w:val="center"/>
                              <w:rPr>
                                <w:b/>
                                <w:sz w:val="14"/>
                                <w:szCs w:val="14"/>
                                <w:lang w:eastAsia="ar-SA"/>
                              </w:rPr>
                            </w:pPr>
                            <w:r>
                              <w:rPr>
                                <w:sz w:val="14"/>
                                <w:szCs w:val="14"/>
                              </w:rPr>
                              <w:t>5ª SR – CODEVASF - ALAGOAS</w:t>
                            </w:r>
                          </w:p>
                          <w:p w14:paraId="6652ADC8" w14:textId="77777777" w:rsidR="00926FC7" w:rsidRDefault="00926FC7" w:rsidP="00926FC7"/>
                        </w:txbxContent>
                      </wps:txbx>
                      <wps:bodyPr rot="0" vertOverflow="clip" horzOverflow="clip"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A68E61" id="Caixa de Texto 2" o:spid="_x0000_s1027" type="#_x0000_t202" style="position:absolute;left:0;text-align:left;margin-left:140.15pt;margin-top:26.85pt;width:195.75pt;height:58.9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" filled="f" stroked="f">
                <v:textbox>
                  <w:txbxContent>
                    <w:p w14:paraId="00B0F0B1" w14:textId="77777777" w:rsidR="00926FC7" w:rsidRDefault="00926FC7" w:rsidP="00926FC7">
                      <w:pPr>
                        <w:pStyle w:val="Corpodetexto"/>
                        <w:rPr>
                          <w:b w:val="0"/>
                          <w:i w:val="0"/>
                          <w:color w:val="FF0000"/>
                          <w:sz w:val="16"/>
                          <w:szCs w:val="16"/>
                          <w:lang w:eastAsia="x-none"/>
                        </w:rPr>
                      </w:pPr>
                      <w:r>
                        <w:rPr>
                          <w:b w:val="0"/>
                          <w:i w:val="0"/>
                          <w:color w:val="FF0000"/>
                          <w:sz w:val="16"/>
                          <w:szCs w:val="16"/>
                          <w:lang w:eastAsia="x-none"/>
                        </w:rPr>
                        <w:t>DOCUMENTO ASSINADO ELETRONICAMENTE</w:t>
                      </w:r>
                    </w:p>
                    <w:p w14:paraId="1F0E546D" w14:textId="77777777" w:rsidR="00926FC7" w:rsidRDefault="00926FC7" w:rsidP="00926FC7">
                      <w:pPr>
                        <w:autoSpaceDE w:val="0"/>
                        <w:autoSpaceDN w:val="0"/>
                        <w:adjustRightInd w:val="0"/>
                        <w:jc w:val="center"/>
                        <w:rPr>
                          <w:sz w:val="14"/>
                          <w:szCs w:val="14"/>
                        </w:rPr>
                      </w:pPr>
                      <w:r>
                        <w:t>João Paulo Tavares Pacheco</w:t>
                      </w:r>
                      <w:r>
                        <w:rPr>
                          <w:rFonts w:ascii="CommercialScript BT" w:hAnsi="CommercialScript BT"/>
                          <w:spacing w:val="4"/>
                          <w:sz w:val="28"/>
                          <w:szCs w:val="28"/>
                          <w:lang w:val="x-none"/>
                        </w:rPr>
                        <w:t xml:space="preserve"> </w:t>
                      </w:r>
                      <w:r>
                        <w:rPr>
                          <w:sz w:val="14"/>
                          <w:szCs w:val="14"/>
                        </w:rPr>
                        <w:t>Superintendente Regional Substituto</w:t>
                      </w:r>
                    </w:p>
                    <w:p w14:paraId="03C98DD4" w14:textId="77777777" w:rsidR="00926FC7" w:rsidRDefault="00926FC7" w:rsidP="00926FC7">
                      <w:pPr>
                        <w:autoSpaceDE w:val="0"/>
                        <w:autoSpaceDN w:val="0"/>
                        <w:adjustRightInd w:val="0"/>
                        <w:jc w:val="center"/>
                        <w:rPr>
                          <w:b/>
                          <w:sz w:val="14"/>
                          <w:szCs w:val="14"/>
                          <w:lang w:eastAsia="ar-SA"/>
                        </w:rPr>
                      </w:pPr>
                      <w:r>
                        <w:rPr>
                          <w:sz w:val="14"/>
                          <w:szCs w:val="14"/>
                        </w:rPr>
                        <w:t>5ª SR – CODEVASF - ALAGOAS</w:t>
                      </w:r>
                    </w:p>
                    <w:p w14:paraId="6652ADC8" w14:textId="77777777" w:rsidR="00926FC7" w:rsidRDefault="00926FC7" w:rsidP="00926FC7"/>
                  </w:txbxContent>
                </v:textbox>
                <w10:wrap type="square" anchorx="margin"/>
              </v:shape>
            </w:pict>
          </mc:Fallback>
        </mc:AlternateContent>
      </w:r>
      <w:r>
        <w:rPr>
          <w:szCs w:val="20"/>
        </w:rPr>
        <w:t>Aprovado por:</w:t>
      </w:r>
      <w:r w:rsidR="00BD2928" w:rsidRPr="00C03740">
        <w:rPr>
          <w:szCs w:val="20"/>
        </w:rPr>
        <w:br w:type="page"/>
      </w:r>
      <w:bookmarkStart w:id="55" w:name="_Ref450205714"/>
      <w:bookmarkStart w:id="56" w:name="_Toc352230692"/>
      <w:bookmarkStart w:id="57" w:name="_Toc392675799"/>
      <w:bookmarkStart w:id="58" w:name="_Ref394333211"/>
      <w:bookmarkStart w:id="59" w:name="_Ref440982424"/>
      <w:bookmarkStart w:id="60" w:name="_Toc440982774"/>
      <w:bookmarkStart w:id="61" w:name="_Ref441155482"/>
      <w:bookmarkStart w:id="62" w:name="_Ref450206143"/>
      <w:bookmarkStart w:id="63" w:name="_Ref462845863"/>
      <w:bookmarkStart w:id="64" w:name="_Ref462845883"/>
      <w:bookmarkStart w:id="65" w:name="_Ref462845891"/>
      <w:bookmarkStart w:id="66" w:name="_Ref78986510"/>
      <w:r w:rsidRPr="00C03740">
        <w:rPr>
          <w:b/>
          <w:szCs w:val="20"/>
        </w:rPr>
        <w:lastRenderedPageBreak/>
        <w:t xml:space="preserve">ANEXO </w:t>
      </w:r>
      <w:bookmarkEnd w:id="55"/>
      <w:r w:rsidR="00A725ED">
        <w:rPr>
          <w:b/>
          <w:szCs w:val="20"/>
        </w:rPr>
        <w:t>1</w:t>
      </w:r>
      <w:r w:rsidRPr="00C03740">
        <w:rPr>
          <w:b/>
          <w:szCs w:val="20"/>
        </w:rPr>
        <w:t>: JUSTIFICATIVAS</w:t>
      </w:r>
      <w:bookmarkEnd w:id="56"/>
      <w:bookmarkEnd w:id="57"/>
      <w:bookmarkEnd w:id="58"/>
      <w:bookmarkEnd w:id="59"/>
      <w:bookmarkEnd w:id="60"/>
      <w:bookmarkEnd w:id="61"/>
      <w:bookmarkEnd w:id="62"/>
      <w:bookmarkEnd w:id="63"/>
      <w:bookmarkEnd w:id="64"/>
      <w:bookmarkEnd w:id="65"/>
      <w:bookmarkEnd w:id="66"/>
    </w:p>
    <w:p w14:paraId="3459712F" w14:textId="77777777" w:rsidR="00797B58" w:rsidRPr="00C03740" w:rsidRDefault="00797B58" w:rsidP="00797B58">
      <w:pPr>
        <w:rPr>
          <w:szCs w:val="20"/>
        </w:rPr>
      </w:pPr>
    </w:p>
    <w:p w14:paraId="6657E83F" w14:textId="20A8583A" w:rsidR="000845A2" w:rsidRPr="00A725ED" w:rsidRDefault="000845A2" w:rsidP="000845A2">
      <w:pPr>
        <w:rPr>
          <w:szCs w:val="20"/>
        </w:rPr>
      </w:pPr>
      <w:r w:rsidRPr="00C03740">
        <w:rPr>
          <w:b/>
          <w:szCs w:val="20"/>
        </w:rPr>
        <w:t>Finalidade</w:t>
      </w:r>
      <w:r w:rsidR="00566938" w:rsidRPr="00C03740">
        <w:rPr>
          <w:szCs w:val="20"/>
        </w:rPr>
        <w:t>: E</w:t>
      </w:r>
      <w:r w:rsidRPr="00C03740">
        <w:rPr>
          <w:szCs w:val="20"/>
        </w:rPr>
        <w:t xml:space="preserve">ste anexo tem por finalidade incluir exigências e particularidades em função da especificidade </w:t>
      </w:r>
      <w:r w:rsidR="003D5E73">
        <w:rPr>
          <w:szCs w:val="20"/>
        </w:rPr>
        <w:t xml:space="preserve">do </w:t>
      </w:r>
      <w:r w:rsidRPr="00A725ED">
        <w:rPr>
          <w:szCs w:val="20"/>
        </w:rPr>
        <w:t>serviço de engenharia, previstas no Termo de Referência e que aqui após relacionadas passam a integrar o TR.</w:t>
      </w:r>
    </w:p>
    <w:p w14:paraId="7EE81884" w14:textId="77777777" w:rsidR="00530073" w:rsidRPr="00A725ED" w:rsidRDefault="00530073" w:rsidP="00530073">
      <w:pPr>
        <w:rPr>
          <w:szCs w:val="20"/>
        </w:rPr>
      </w:pPr>
    </w:p>
    <w:p w14:paraId="29018CAC" w14:textId="77777777" w:rsidR="00530073" w:rsidRPr="00A725ED" w:rsidRDefault="00530073" w:rsidP="00BA3BD8">
      <w:pPr>
        <w:rPr>
          <w:szCs w:val="20"/>
        </w:rPr>
      </w:pPr>
    </w:p>
    <w:p w14:paraId="3B7E5AC2" w14:textId="77777777" w:rsidR="00BA3BD8" w:rsidRPr="00A725ED" w:rsidRDefault="00BA3BD8" w:rsidP="00BA3BD8">
      <w:pPr>
        <w:jc w:val="center"/>
        <w:rPr>
          <w:szCs w:val="20"/>
          <w:u w:val="single"/>
        </w:rPr>
      </w:pPr>
      <w:r w:rsidRPr="00A725ED">
        <w:rPr>
          <w:b/>
          <w:szCs w:val="20"/>
          <w:u w:val="single"/>
        </w:rPr>
        <w:t>Justificativas:</w:t>
      </w:r>
    </w:p>
    <w:p w14:paraId="796C87C2" w14:textId="77777777" w:rsidR="00BA3BD8" w:rsidRPr="00A725ED" w:rsidRDefault="00BA3BD8" w:rsidP="00BA3BD8">
      <w:pPr>
        <w:rPr>
          <w:b/>
          <w:szCs w:val="20"/>
        </w:rPr>
      </w:pPr>
    </w:p>
    <w:p w14:paraId="53A12206" w14:textId="11303963" w:rsidR="00BA3BD8" w:rsidRPr="00A725ED" w:rsidRDefault="00BA3BD8" w:rsidP="00BA3BD8">
      <w:pPr>
        <w:rPr>
          <w:b/>
          <w:szCs w:val="20"/>
          <w:u w:val="single"/>
        </w:rPr>
      </w:pPr>
      <w:r w:rsidRPr="00A725ED">
        <w:rPr>
          <w:b/>
          <w:szCs w:val="20"/>
          <w:u w:val="single"/>
        </w:rPr>
        <w:t>Da escolha da solução mais adequada ao atendimento da necessidade:</w:t>
      </w:r>
    </w:p>
    <w:p w14:paraId="02165705" w14:textId="2E151C4E" w:rsidR="00037DDF" w:rsidRPr="00A725ED" w:rsidRDefault="00037DDF" w:rsidP="00BA3BD8">
      <w:pPr>
        <w:rPr>
          <w:b/>
          <w:szCs w:val="20"/>
          <w:u w:val="single"/>
        </w:rPr>
      </w:pPr>
    </w:p>
    <w:p w14:paraId="246308EA" w14:textId="1BE90C40" w:rsidR="00037DDF" w:rsidRPr="00A725ED" w:rsidRDefault="00037DDF" w:rsidP="00BA3BD8">
      <w:pPr>
        <w:rPr>
          <w:bCs/>
          <w:szCs w:val="20"/>
        </w:rPr>
      </w:pPr>
      <w:r w:rsidRPr="00A725ED">
        <w:rPr>
          <w:bCs/>
          <w:szCs w:val="20"/>
        </w:rPr>
        <w:t>A necessidade é demonstrada considerando que os serviços pavimentação de vias facilitará o trânsito de veículos e pessoas, com o escoamento adequado das águas pluviais, preservação do pavimento, conforto ao rolamento e segurança aos usuários, contribuindo para a melhoria da qualidade de vida dos moradores beneficiados pela ação, por consequência para o desenvolvimento do município.</w:t>
      </w:r>
    </w:p>
    <w:p w14:paraId="1A4BA76F" w14:textId="77777777" w:rsidR="00BA3BD8" w:rsidRPr="00A725ED" w:rsidRDefault="00BA3BD8" w:rsidP="00BA3BD8">
      <w:pPr>
        <w:rPr>
          <w:b/>
          <w:szCs w:val="20"/>
          <w:u w:val="single"/>
        </w:rPr>
      </w:pPr>
    </w:p>
    <w:p w14:paraId="4EE36A64" w14:textId="048FFB18" w:rsidR="00037DDF" w:rsidRPr="00A725ED" w:rsidRDefault="00BA3BD8" w:rsidP="00BA3BD8">
      <w:pPr>
        <w:rPr>
          <w:b/>
          <w:szCs w:val="20"/>
          <w:u w:val="single"/>
        </w:rPr>
      </w:pPr>
      <w:r w:rsidRPr="00A725ED">
        <w:rPr>
          <w:b/>
          <w:szCs w:val="20"/>
          <w:u w:val="single"/>
        </w:rPr>
        <w:t>Do procedimento de pesquisa de preços realizado e dos critérios adotados para a seleção dos orçamentos formadores do valor estimado:</w:t>
      </w:r>
    </w:p>
    <w:p w14:paraId="22A0846A" w14:textId="77777777" w:rsidR="00037DDF" w:rsidRPr="00A725ED" w:rsidRDefault="00037DDF" w:rsidP="00BA3BD8">
      <w:pPr>
        <w:rPr>
          <w:b/>
          <w:szCs w:val="20"/>
          <w:u w:val="single"/>
        </w:rPr>
      </w:pPr>
    </w:p>
    <w:p w14:paraId="74F29EE9" w14:textId="037C8B27" w:rsidR="00BA3BD8" w:rsidRPr="00A725ED" w:rsidRDefault="00037DDF" w:rsidP="00BA3BD8">
      <w:pPr>
        <w:rPr>
          <w:bCs/>
          <w:szCs w:val="20"/>
        </w:rPr>
      </w:pPr>
      <w:r w:rsidRPr="00A725ED">
        <w:rPr>
          <w:bCs/>
          <w:szCs w:val="20"/>
        </w:rPr>
        <w:t xml:space="preserve">A pesquisa de preço foi realizada no SICRO e SINAPI. Por tratar-se de sistema de referência para elaboração de orçamento de infraestrutura. </w:t>
      </w:r>
    </w:p>
    <w:p w14:paraId="51859E19" w14:textId="77777777" w:rsidR="00BA3BD8" w:rsidRPr="00A725ED" w:rsidRDefault="00BA3BD8" w:rsidP="00BA3BD8">
      <w:pPr>
        <w:rPr>
          <w:b/>
          <w:szCs w:val="20"/>
          <w:u w:val="single"/>
        </w:rPr>
      </w:pPr>
    </w:p>
    <w:p w14:paraId="75468001" w14:textId="01AA4E66" w:rsidR="00D77D82" w:rsidRPr="00A725ED" w:rsidRDefault="00BA3BD8" w:rsidP="00BA3BD8">
      <w:pPr>
        <w:rPr>
          <w:b/>
          <w:szCs w:val="20"/>
          <w:u w:val="single"/>
        </w:rPr>
      </w:pPr>
      <w:r w:rsidRPr="00A725ED">
        <w:rPr>
          <w:b/>
          <w:szCs w:val="20"/>
          <w:u w:val="single"/>
        </w:rPr>
        <w:t>Das exigências habilitatórias indispensáveis à garantia do cumprimento das obrigações:</w:t>
      </w:r>
    </w:p>
    <w:p w14:paraId="189B2EB5" w14:textId="77777777" w:rsidR="00926FC7" w:rsidRPr="00A725ED" w:rsidRDefault="00926FC7" w:rsidP="00BA3BD8">
      <w:pPr>
        <w:rPr>
          <w:szCs w:val="20"/>
        </w:rPr>
      </w:pPr>
    </w:p>
    <w:p w14:paraId="187B3949" w14:textId="1D67A3F4" w:rsidR="00926FC7" w:rsidRPr="00A725ED" w:rsidRDefault="00926FC7" w:rsidP="00BA3BD8">
      <w:pPr>
        <w:rPr>
          <w:bCs/>
          <w:szCs w:val="20"/>
        </w:rPr>
      </w:pPr>
      <w:r w:rsidRPr="00A725ED">
        <w:rPr>
          <w:bCs/>
          <w:szCs w:val="20"/>
        </w:rPr>
        <w:t xml:space="preserve">Os itens, que compõe a Qualificação Técnica (Habilitação) do presente TR, são a execução de </w:t>
      </w:r>
      <w:r w:rsidR="00770D66" w:rsidRPr="00A725ED">
        <w:rPr>
          <w:bCs/>
          <w:szCs w:val="20"/>
        </w:rPr>
        <w:t>pavimento</w:t>
      </w:r>
      <w:r w:rsidRPr="00A725ED">
        <w:rPr>
          <w:bCs/>
          <w:szCs w:val="20"/>
        </w:rPr>
        <w:t xml:space="preserve"> asfáltico ou rígido, base ou sub-base e meio-fio e selecionados conforme a complexidade de execução e qualificação técnica exigida para sua realização.</w:t>
      </w:r>
    </w:p>
    <w:p w14:paraId="02FE7CFD" w14:textId="77777777" w:rsidR="00770D66" w:rsidRPr="00A725ED" w:rsidRDefault="00770D66" w:rsidP="00BA3BD8">
      <w:pPr>
        <w:rPr>
          <w:bCs/>
          <w:szCs w:val="20"/>
        </w:rPr>
      </w:pPr>
    </w:p>
    <w:p w14:paraId="3E3C573F" w14:textId="7F0BC3AD" w:rsidR="00770D66" w:rsidRPr="00A725ED" w:rsidRDefault="00770D66" w:rsidP="00BA3BD8">
      <w:pPr>
        <w:rPr>
          <w:szCs w:val="20"/>
        </w:rPr>
      </w:pPr>
      <w:r w:rsidRPr="00A725ED">
        <w:rPr>
          <w:bCs/>
          <w:szCs w:val="20"/>
        </w:rPr>
        <w:t>A exigência de atestado de capacidade técnica é obrigatória para a comprovação da qualificação técnica operacional das empresas concorrentes. Para reforçar a segurança e a transparência nesse processo, foram estabelecidos requisitos adicionais, como a apresentação de certidões de acervo técnico (CAT) ou certidão de acervo técnico-operacional (CAO). Ao permitir a apresentação da CAO, além da CAT, ampliamos a participação de mais licitantes no certame, assegurando a presença de empresas capacitadas e idôneas, o que contribui para a integridade nesta etapa de seleção de empresas.</w:t>
      </w:r>
    </w:p>
    <w:p w14:paraId="2E289DBE" w14:textId="77777777" w:rsidR="000845A2" w:rsidRPr="00A725ED" w:rsidRDefault="000845A2" w:rsidP="000845A2">
      <w:pPr>
        <w:rPr>
          <w:szCs w:val="20"/>
        </w:rPr>
      </w:pPr>
    </w:p>
    <w:p w14:paraId="673850A9" w14:textId="77777777" w:rsidR="000845A2" w:rsidRPr="00A725ED" w:rsidRDefault="000845A2" w:rsidP="000845A2">
      <w:pPr>
        <w:rPr>
          <w:b/>
          <w:szCs w:val="20"/>
          <w:u w:val="single"/>
        </w:rPr>
      </w:pPr>
      <w:r w:rsidRPr="00A725ED">
        <w:rPr>
          <w:b/>
          <w:szCs w:val="20"/>
          <w:u w:val="single"/>
        </w:rPr>
        <w:t>Da necessidade da contratação</w:t>
      </w:r>
      <w:r w:rsidR="000B5F30" w:rsidRPr="00A725ED">
        <w:rPr>
          <w:b/>
          <w:szCs w:val="20"/>
          <w:u w:val="single"/>
        </w:rPr>
        <w:t>:</w:t>
      </w:r>
    </w:p>
    <w:p w14:paraId="767B424A" w14:textId="77777777" w:rsidR="00380A49" w:rsidRPr="00A725ED" w:rsidRDefault="00380A49" w:rsidP="000845A2">
      <w:pPr>
        <w:rPr>
          <w:b/>
          <w:szCs w:val="20"/>
          <w:u w:val="single"/>
        </w:rPr>
      </w:pPr>
    </w:p>
    <w:p w14:paraId="71AAFFC6" w14:textId="152BE433" w:rsidR="00380A49" w:rsidRPr="00A725ED" w:rsidRDefault="00380A49" w:rsidP="00380A49">
      <w:pPr>
        <w:spacing w:before="40" w:after="96"/>
        <w:rPr>
          <w:szCs w:val="20"/>
        </w:rPr>
      </w:pPr>
      <w:r w:rsidRPr="00A725ED">
        <w:rPr>
          <w:szCs w:val="20"/>
        </w:rPr>
        <w:t>A necessidade é demonstrada considerando que a pavimentação de vias facilitará o trânsito de veículos e pessoas, com o escoamento adequado das águas pluviais, contribuindo para a melhoria da qualidade de</w:t>
      </w:r>
      <w:r w:rsidR="00D77D82" w:rsidRPr="00A725ED">
        <w:rPr>
          <w:szCs w:val="20"/>
        </w:rPr>
        <w:t xml:space="preserve"> </w:t>
      </w:r>
      <w:r w:rsidRPr="00A725ED">
        <w:rPr>
          <w:szCs w:val="20"/>
        </w:rPr>
        <w:t>vida dos moradores beneficiados pela ação, por consequência para o desenvolvimento do município.</w:t>
      </w:r>
    </w:p>
    <w:p w14:paraId="22BF0716" w14:textId="77777777" w:rsidR="00CC1EBD" w:rsidRPr="00A725ED" w:rsidRDefault="00CC1EBD" w:rsidP="00CC1EBD">
      <w:pPr>
        <w:rPr>
          <w:szCs w:val="20"/>
        </w:rPr>
      </w:pPr>
    </w:p>
    <w:p w14:paraId="157F97E2" w14:textId="77777777" w:rsidR="00CC1EBD" w:rsidRPr="00A725ED" w:rsidRDefault="00CC1EBD" w:rsidP="00CC1EBD">
      <w:pPr>
        <w:rPr>
          <w:b/>
          <w:szCs w:val="20"/>
          <w:u w:val="single"/>
        </w:rPr>
      </w:pPr>
      <w:r w:rsidRPr="00A725ED">
        <w:rPr>
          <w:b/>
          <w:szCs w:val="20"/>
          <w:u w:val="single"/>
        </w:rPr>
        <w:t>Da adoção do SRP (SISTEMA DE REGISTRO DE PREÇOS):</w:t>
      </w:r>
    </w:p>
    <w:p w14:paraId="5AF2781D" w14:textId="77777777" w:rsidR="00CC1EBD" w:rsidRDefault="00CC1EBD" w:rsidP="00CC1EBD">
      <w:pPr>
        <w:pStyle w:val="Ttulo3"/>
        <w:numPr>
          <w:ilvl w:val="0"/>
          <w:numId w:val="0"/>
        </w:numPr>
        <w:suppressAutoHyphens/>
        <w:spacing w:before="120" w:after="60"/>
        <w:contextualSpacing w:val="0"/>
      </w:pPr>
      <w:r w:rsidRPr="00A725ED">
        <w:t>Justifica-se o procedimento licitatório devido à conveniência administrativa e às características do serviço, que será realizado por demanda justificada do estado ou município, com execução parcial por produtos previamente especificados e quantificados por unidade de medida padrão, havendo necessidade de contratações frequentes.</w:t>
      </w:r>
    </w:p>
    <w:p w14:paraId="4F259B45" w14:textId="77777777" w:rsidR="00F91B29" w:rsidRDefault="00F91B29" w:rsidP="00F91B29">
      <w:pPr>
        <w:rPr>
          <w:lang w:eastAsia="pt-BR"/>
        </w:rPr>
      </w:pPr>
    </w:p>
    <w:p w14:paraId="700540B6" w14:textId="70724C9D" w:rsidR="00F91B29" w:rsidRPr="00F91B29" w:rsidRDefault="00F91B29" w:rsidP="00F91B29">
      <w:pPr>
        <w:rPr>
          <w:u w:val="single"/>
          <w:lang w:eastAsia="pt-BR"/>
        </w:rPr>
      </w:pPr>
      <w:bookmarkStart w:id="67" w:name="_Hlk207874411"/>
      <w:r w:rsidRPr="00F91B29">
        <w:rPr>
          <w:b/>
          <w:bCs/>
          <w:szCs w:val="20"/>
          <w:u w:val="single"/>
        </w:rPr>
        <w:t>Da prorrogação da vigência da Ata de Registro de Preços:</w:t>
      </w:r>
    </w:p>
    <w:p w14:paraId="775EAB0E" w14:textId="77777777" w:rsidR="00CC1EBD" w:rsidRDefault="00CC1EBD" w:rsidP="00B93A80">
      <w:pPr>
        <w:rPr>
          <w:szCs w:val="20"/>
        </w:rPr>
      </w:pPr>
    </w:p>
    <w:p w14:paraId="37E0FF7E" w14:textId="27E7A75E" w:rsidR="00F91B29" w:rsidRDefault="00F91B29" w:rsidP="00F91B29">
      <w:r>
        <w:rPr>
          <w:szCs w:val="20"/>
        </w:rPr>
        <w:t xml:space="preserve">Sim. </w:t>
      </w:r>
      <w:r>
        <w:t>A prorrogação possibilita evitar a deflagração de novo procedimento licitatório em curto prazo, assegurando maior celeridade e racionalização dos recursos públicos. Considerando a continuidade da demanda pelos itens/serviços nela registrados, os quais permanecem essenciais para o atendimento das necessidades da Administração.</w:t>
      </w:r>
    </w:p>
    <w:bookmarkEnd w:id="67"/>
    <w:p w14:paraId="46E417EE" w14:textId="77777777" w:rsidR="00F91B29" w:rsidRPr="00A725ED" w:rsidRDefault="00F91B29" w:rsidP="00B93A80">
      <w:pPr>
        <w:rPr>
          <w:szCs w:val="20"/>
        </w:rPr>
      </w:pPr>
    </w:p>
    <w:p w14:paraId="05D5403C" w14:textId="77777777" w:rsidR="00F91A7C" w:rsidRPr="00A725ED" w:rsidRDefault="00F91A7C" w:rsidP="00F91A7C">
      <w:pPr>
        <w:rPr>
          <w:b/>
          <w:szCs w:val="20"/>
          <w:u w:val="single"/>
        </w:rPr>
      </w:pPr>
      <w:r w:rsidRPr="00A725ED">
        <w:rPr>
          <w:b/>
          <w:szCs w:val="20"/>
          <w:u w:val="single"/>
        </w:rPr>
        <w:lastRenderedPageBreak/>
        <w:t>Da não instauração de procedimento de Intenção de Registro de Preços (dispensa de divulgação) e não permissão de participantes na licitação:</w:t>
      </w:r>
    </w:p>
    <w:p w14:paraId="38BA6985" w14:textId="7D0C80AF" w:rsidR="00CC1EBD" w:rsidRPr="00A725ED" w:rsidRDefault="00F91A7C" w:rsidP="00F91B29">
      <w:pPr>
        <w:pStyle w:val="Ttulo3"/>
        <w:numPr>
          <w:ilvl w:val="0"/>
          <w:numId w:val="0"/>
        </w:numPr>
        <w:suppressAutoHyphens/>
        <w:spacing w:before="120" w:after="60"/>
        <w:contextualSpacing w:val="0"/>
      </w:pPr>
      <w:r w:rsidRPr="00A725ED">
        <w:t>A divulgação da Intenção de Registro de Preços (IRP) não será admitida, tendo em vista que o presente objeto é de especificidade da Codevasf.</w:t>
      </w:r>
    </w:p>
    <w:p w14:paraId="626EE416" w14:textId="77777777" w:rsidR="00D550DA" w:rsidRPr="00A725ED" w:rsidRDefault="00D550DA" w:rsidP="00B93A80">
      <w:pPr>
        <w:rPr>
          <w:szCs w:val="20"/>
        </w:rPr>
      </w:pPr>
    </w:p>
    <w:p w14:paraId="0D4DAC2F" w14:textId="144FF645" w:rsidR="00D77D82" w:rsidRPr="00A725ED" w:rsidRDefault="00D550DA" w:rsidP="00D550DA">
      <w:pPr>
        <w:rPr>
          <w:b/>
          <w:bCs/>
          <w:szCs w:val="20"/>
          <w:u w:val="single"/>
          <w:shd w:val="clear" w:color="auto" w:fill="FDFDFD"/>
        </w:rPr>
      </w:pPr>
      <w:r w:rsidRPr="00A725ED">
        <w:rPr>
          <w:b/>
          <w:bCs/>
          <w:szCs w:val="20"/>
          <w:u w:val="single"/>
          <w:shd w:val="clear" w:color="auto" w:fill="FDFDFD"/>
        </w:rPr>
        <w:t xml:space="preserve">Da admissão de adesão dos órgãos não participantes: </w:t>
      </w:r>
    </w:p>
    <w:p w14:paraId="7C4F1257" w14:textId="77777777" w:rsidR="00D77D82" w:rsidRPr="00A725ED" w:rsidRDefault="00D77D82" w:rsidP="00D550DA">
      <w:pPr>
        <w:rPr>
          <w:b/>
          <w:bCs/>
          <w:szCs w:val="20"/>
          <w:u w:val="single"/>
          <w:shd w:val="clear" w:color="auto" w:fill="FDFDFD"/>
        </w:rPr>
      </w:pPr>
    </w:p>
    <w:p w14:paraId="533118DA" w14:textId="10E71CEF" w:rsidR="00D550DA" w:rsidRPr="00A725ED" w:rsidRDefault="00D550DA" w:rsidP="00D550DA">
      <w:pPr>
        <w:rPr>
          <w:szCs w:val="20"/>
          <w:shd w:val="clear" w:color="auto" w:fill="FDFDFD"/>
        </w:rPr>
      </w:pPr>
      <w:r w:rsidRPr="00A725ED">
        <w:rPr>
          <w:b/>
          <w:bCs/>
          <w:szCs w:val="20"/>
          <w:shd w:val="clear" w:color="auto" w:fill="FDFDFD"/>
        </w:rPr>
        <w:t xml:space="preserve">Sim – </w:t>
      </w:r>
      <w:r w:rsidRPr="00A725ED">
        <w:rPr>
          <w:szCs w:val="20"/>
        </w:rPr>
        <w:t>Será admitida a adesão apenas das Superintendências Regionais e da Sede da Codevasf</w:t>
      </w:r>
      <w:r w:rsidR="008A00F0" w:rsidRPr="00A725ED">
        <w:rPr>
          <w:szCs w:val="20"/>
        </w:rPr>
        <w:t>, considerando que o objeto em questão é específico da Codevasf.</w:t>
      </w:r>
    </w:p>
    <w:p w14:paraId="3038A697" w14:textId="77777777" w:rsidR="00D550DA" w:rsidRPr="00A725ED" w:rsidRDefault="00D550DA" w:rsidP="00B93A80">
      <w:pPr>
        <w:rPr>
          <w:szCs w:val="20"/>
        </w:rPr>
      </w:pPr>
    </w:p>
    <w:p w14:paraId="430FB345" w14:textId="55C99264" w:rsidR="00D550DA" w:rsidRPr="00A725ED" w:rsidRDefault="00D550DA" w:rsidP="00D550DA">
      <w:pPr>
        <w:rPr>
          <w:szCs w:val="20"/>
        </w:rPr>
      </w:pPr>
      <w:r w:rsidRPr="00A725ED">
        <w:rPr>
          <w:b/>
          <w:u w:val="single"/>
        </w:rPr>
        <w:t>Divulgação d</w:t>
      </w:r>
      <w:r w:rsidRPr="00A725ED">
        <w:rPr>
          <w:b/>
          <w:bCs/>
          <w:szCs w:val="20"/>
          <w:u w:val="single"/>
        </w:rPr>
        <w:t>o valor orçado</w:t>
      </w:r>
      <w:r w:rsidRPr="00A725ED">
        <w:rPr>
          <w:szCs w:val="20"/>
        </w:rPr>
        <w:t xml:space="preserve">: </w:t>
      </w:r>
    </w:p>
    <w:p w14:paraId="3101EB68" w14:textId="77777777" w:rsidR="00D77D82" w:rsidRPr="00A725ED" w:rsidRDefault="00D77D82" w:rsidP="00D550DA">
      <w:pPr>
        <w:rPr>
          <w:szCs w:val="20"/>
        </w:rPr>
      </w:pPr>
    </w:p>
    <w:p w14:paraId="4C5D2D91" w14:textId="77777777" w:rsidR="00D550DA" w:rsidRPr="00A725ED" w:rsidRDefault="00D550DA" w:rsidP="00D550DA">
      <w:pPr>
        <w:rPr>
          <w:szCs w:val="20"/>
        </w:rPr>
      </w:pPr>
      <w:r w:rsidRPr="00A725ED">
        <w:rPr>
          <w:szCs w:val="20"/>
        </w:rPr>
        <w:t>Público: Conforme Acórdão nº 1502/2018 – Plenário TCU – Nas licitações realizadas pelas empresas estatais, sempre que o orçamento de referência for utilizado como critério de aceitabilidade das propostas, sua divulgação no edital é obrigatória, e não facultativa, em observância ao princípio constitucional da publicidade e, ainda, por não haver no art. 34 da Lei nº 13.303/2016 (Lei das Estatais) proibição absoluta à revelação do orçamento.</w:t>
      </w:r>
    </w:p>
    <w:p w14:paraId="2DA9E2CD" w14:textId="77777777" w:rsidR="00CC1EBD" w:rsidRPr="00A725ED" w:rsidRDefault="00CC1EBD" w:rsidP="00B93A80">
      <w:pPr>
        <w:rPr>
          <w:szCs w:val="20"/>
        </w:rPr>
      </w:pPr>
    </w:p>
    <w:p w14:paraId="696EA51E" w14:textId="485592AD" w:rsidR="00D550DA" w:rsidRPr="00A725ED" w:rsidRDefault="00D550DA" w:rsidP="00D550DA">
      <w:pPr>
        <w:rPr>
          <w:szCs w:val="20"/>
        </w:rPr>
      </w:pPr>
      <w:r w:rsidRPr="00A725ED">
        <w:rPr>
          <w:b/>
          <w:szCs w:val="20"/>
          <w:u w:val="single"/>
        </w:rPr>
        <w:t>Critério de Julgamento</w:t>
      </w:r>
      <w:r w:rsidRPr="00A725ED">
        <w:rPr>
          <w:szCs w:val="20"/>
        </w:rPr>
        <w:t xml:space="preserve">: </w:t>
      </w:r>
    </w:p>
    <w:p w14:paraId="54C15726" w14:textId="77777777" w:rsidR="00D550DA" w:rsidRPr="00A725ED" w:rsidRDefault="00D550DA" w:rsidP="00B93A80">
      <w:pPr>
        <w:rPr>
          <w:szCs w:val="20"/>
        </w:rPr>
      </w:pPr>
    </w:p>
    <w:p w14:paraId="1839322F" w14:textId="77777777" w:rsidR="00D550DA" w:rsidRPr="00A725ED" w:rsidRDefault="00D550DA" w:rsidP="00D550DA">
      <w:pPr>
        <w:rPr>
          <w:szCs w:val="20"/>
        </w:rPr>
      </w:pPr>
      <w:r w:rsidRPr="00A725ED">
        <w:rPr>
          <w:szCs w:val="20"/>
        </w:rPr>
        <w:t>Maior Desconto: Justifica-se o critério de julgamento com base no princípio da economicidade. A qualidade do serviço/obra não possui risco de ser afetada por se tratar de prestação de serviço comum de engenharia, com padrões de desempenho e qualidade mínimos definidos objetivamente neste TR, para efeito de julgamento das propostas, execução do objeto e fiscalização do contrato.</w:t>
      </w:r>
    </w:p>
    <w:p w14:paraId="0763240D" w14:textId="77777777" w:rsidR="00B93A80" w:rsidRPr="00A725ED" w:rsidRDefault="00B93A80" w:rsidP="000845A2">
      <w:pPr>
        <w:rPr>
          <w:szCs w:val="20"/>
        </w:rPr>
      </w:pPr>
    </w:p>
    <w:p w14:paraId="016ACD62" w14:textId="15E8D543" w:rsidR="000B307E" w:rsidRPr="00A725ED" w:rsidRDefault="000B307E" w:rsidP="000B307E">
      <w:pPr>
        <w:rPr>
          <w:b/>
          <w:szCs w:val="20"/>
          <w:u w:val="single"/>
        </w:rPr>
      </w:pPr>
      <w:r w:rsidRPr="00A725ED">
        <w:rPr>
          <w:b/>
          <w:szCs w:val="20"/>
          <w:u w:val="single"/>
        </w:rPr>
        <w:t>Regime de execução:</w:t>
      </w:r>
    </w:p>
    <w:p w14:paraId="4202D34D" w14:textId="77777777" w:rsidR="000B307E" w:rsidRPr="00A725ED" w:rsidRDefault="000B307E" w:rsidP="000B307E">
      <w:pPr>
        <w:rPr>
          <w:b/>
          <w:szCs w:val="20"/>
          <w:u w:val="single"/>
        </w:rPr>
      </w:pPr>
    </w:p>
    <w:p w14:paraId="68FD9C21" w14:textId="49BA0165" w:rsidR="000B5F30" w:rsidRPr="00A725ED" w:rsidRDefault="000845A2" w:rsidP="000B5F30">
      <w:pPr>
        <w:rPr>
          <w:szCs w:val="20"/>
        </w:rPr>
      </w:pPr>
      <w:r w:rsidRPr="00A725ED">
        <w:rPr>
          <w:bCs/>
          <w:szCs w:val="20"/>
        </w:rPr>
        <w:t>Empreitada por Preços Unitários:</w:t>
      </w:r>
      <w:r w:rsidR="004F3199" w:rsidRPr="00A725ED">
        <w:rPr>
          <w:bCs/>
          <w:szCs w:val="20"/>
        </w:rPr>
        <w:t xml:space="preserve"> </w:t>
      </w:r>
      <w:r w:rsidR="000B5F30" w:rsidRPr="00A725ED">
        <w:rPr>
          <w:bCs/>
          <w:szCs w:val="20"/>
        </w:rPr>
        <w:t>Preço</w:t>
      </w:r>
      <w:r w:rsidR="000B5F30" w:rsidRPr="00A725ED">
        <w:rPr>
          <w:szCs w:val="20"/>
        </w:rPr>
        <w:t xml:space="preserve"> certo de unidades determinadas</w:t>
      </w:r>
      <w:r w:rsidR="004B7837" w:rsidRPr="00A725ED">
        <w:rPr>
          <w:szCs w:val="20"/>
        </w:rPr>
        <w:t>. O</w:t>
      </w:r>
      <w:r w:rsidR="000B5F30" w:rsidRPr="00A725ED">
        <w:rPr>
          <w:szCs w:val="20"/>
        </w:rPr>
        <w:t xml:space="preserve"> pagamento será feito com base nas medições das unidades efetivamente executadas</w:t>
      </w:r>
      <w:r w:rsidR="00D550DA" w:rsidRPr="00A725ED">
        <w:rPr>
          <w:szCs w:val="20"/>
        </w:rPr>
        <w:t>, conforme demanda justificada</w:t>
      </w:r>
      <w:r w:rsidR="000B5F30" w:rsidRPr="00A725ED">
        <w:rPr>
          <w:szCs w:val="20"/>
        </w:rPr>
        <w:t>.</w:t>
      </w:r>
    </w:p>
    <w:p w14:paraId="0944094B" w14:textId="77777777" w:rsidR="000B5F30" w:rsidRPr="00A725ED" w:rsidRDefault="000B5F30" w:rsidP="000B5F30">
      <w:pPr>
        <w:rPr>
          <w:szCs w:val="20"/>
        </w:rPr>
      </w:pPr>
    </w:p>
    <w:p w14:paraId="12252E15" w14:textId="77777777" w:rsidR="000B5F30" w:rsidRPr="00A725ED" w:rsidRDefault="000B5F30" w:rsidP="000B5F30">
      <w:pPr>
        <w:rPr>
          <w:szCs w:val="20"/>
        </w:rPr>
      </w:pPr>
      <w:r w:rsidRPr="00A725ED">
        <w:rPr>
          <w:szCs w:val="20"/>
        </w:rPr>
        <w:t>Este regime de execução é o mais apropriado para o objeto da licitação, pois serão pagos somente os serviços efetivamente executados, mediante medições mensais, dos preços unitários propostos pela contratada.</w:t>
      </w:r>
    </w:p>
    <w:p w14:paraId="02D44BE0" w14:textId="77777777" w:rsidR="000845A2" w:rsidRPr="00A725ED" w:rsidRDefault="000845A2" w:rsidP="000845A2">
      <w:pPr>
        <w:rPr>
          <w:szCs w:val="20"/>
        </w:rPr>
      </w:pPr>
    </w:p>
    <w:p w14:paraId="256F7C23" w14:textId="77777777" w:rsidR="004B7837" w:rsidRPr="00A725ED" w:rsidRDefault="000845A2" w:rsidP="000845A2">
      <w:pPr>
        <w:rPr>
          <w:szCs w:val="20"/>
        </w:rPr>
      </w:pPr>
      <w:r w:rsidRPr="00A725ED">
        <w:rPr>
          <w:b/>
          <w:szCs w:val="20"/>
          <w:u w:val="single"/>
        </w:rPr>
        <w:t>Participação de Consórcios</w:t>
      </w:r>
      <w:r w:rsidRPr="00A725ED">
        <w:rPr>
          <w:szCs w:val="20"/>
        </w:rPr>
        <w:t>:</w:t>
      </w:r>
    </w:p>
    <w:p w14:paraId="35F860B6" w14:textId="77777777" w:rsidR="0082765A" w:rsidRPr="00A725ED" w:rsidRDefault="0082765A" w:rsidP="000845A2">
      <w:pPr>
        <w:rPr>
          <w:szCs w:val="20"/>
        </w:rPr>
      </w:pPr>
    </w:p>
    <w:p w14:paraId="3EA4626C" w14:textId="05F7F67C" w:rsidR="004F3199" w:rsidRDefault="00380A49" w:rsidP="004F3199">
      <w:pPr>
        <w:spacing w:before="40" w:after="96"/>
        <w:rPr>
          <w:szCs w:val="20"/>
        </w:rPr>
      </w:pPr>
      <w:r w:rsidRPr="00A725ED">
        <w:rPr>
          <w:szCs w:val="20"/>
          <w:u w:val="single"/>
        </w:rPr>
        <w:t>Não permitida.</w:t>
      </w:r>
      <w:r w:rsidRPr="00A725ED">
        <w:rPr>
          <w:szCs w:val="20"/>
        </w:rPr>
        <w:t xml:space="preserve"> Não será permitida a participação de pessoas jurídicas organizadas sob a forma de Consórcio de licitantes, considerando que o objeto não envolve diversas especialidades que exigem licitantes de ramos distintos, como também não se trata de metodologia de execução de alta complexidade.</w:t>
      </w:r>
    </w:p>
    <w:p w14:paraId="063C8DE6" w14:textId="77777777" w:rsidR="00215594" w:rsidRPr="00A725ED" w:rsidRDefault="00215594" w:rsidP="004F3199">
      <w:pPr>
        <w:spacing w:before="40" w:after="96"/>
        <w:rPr>
          <w:szCs w:val="20"/>
        </w:rPr>
      </w:pPr>
    </w:p>
    <w:p w14:paraId="6A96E184" w14:textId="14B79E6F" w:rsidR="004F3199" w:rsidRDefault="0007212F" w:rsidP="00380A49">
      <w:pPr>
        <w:spacing w:before="40" w:after="96"/>
        <w:rPr>
          <w:szCs w:val="20"/>
        </w:rPr>
      </w:pPr>
      <w:r w:rsidRPr="00A725ED">
        <w:rPr>
          <w:b/>
          <w:szCs w:val="20"/>
          <w:u w:val="single"/>
        </w:rPr>
        <w:t>Participação de Cooperativa</w:t>
      </w:r>
      <w:r w:rsidRPr="00A725ED">
        <w:rPr>
          <w:szCs w:val="20"/>
        </w:rPr>
        <w:t xml:space="preserve">: </w:t>
      </w:r>
    </w:p>
    <w:p w14:paraId="4628503F" w14:textId="77777777" w:rsidR="00215594" w:rsidRPr="00A725ED" w:rsidRDefault="00215594" w:rsidP="00380A49">
      <w:pPr>
        <w:spacing w:before="40" w:after="96"/>
        <w:rPr>
          <w:szCs w:val="20"/>
        </w:rPr>
      </w:pPr>
    </w:p>
    <w:p w14:paraId="76456E8C" w14:textId="43609091" w:rsidR="0007212F" w:rsidRPr="00A725ED" w:rsidRDefault="00380A49" w:rsidP="00380A49">
      <w:pPr>
        <w:spacing w:before="40" w:after="96"/>
        <w:rPr>
          <w:szCs w:val="20"/>
        </w:rPr>
      </w:pPr>
      <w:r w:rsidRPr="00A725ED">
        <w:rPr>
          <w:szCs w:val="20"/>
        </w:rPr>
        <w:t>Não será permitida também a participação de Cooperativas, uma vez que não se enquadra o objeto da licitação de contrato de mão de obra para execução sob a forma de cooperados, não havendo a necessidade de permissão de participação de licitantes na forma de cooperativa, conforme estabelece a IN 5/2017</w:t>
      </w:r>
      <w:r w:rsidR="002D3AC8" w:rsidRPr="00A725ED">
        <w:rPr>
          <w:szCs w:val="20"/>
        </w:rPr>
        <w:t>.</w:t>
      </w:r>
    </w:p>
    <w:p w14:paraId="60AEE0F3" w14:textId="77777777" w:rsidR="00E32F94" w:rsidRPr="00A725ED" w:rsidRDefault="00E32F94" w:rsidP="000845A2">
      <w:pPr>
        <w:rPr>
          <w:szCs w:val="20"/>
        </w:rPr>
      </w:pPr>
    </w:p>
    <w:p w14:paraId="2FF8C04A" w14:textId="5404A051" w:rsidR="00E32F94" w:rsidRPr="00A725ED" w:rsidRDefault="00E32F94" w:rsidP="00E32F94">
      <w:pPr>
        <w:rPr>
          <w:szCs w:val="20"/>
        </w:rPr>
      </w:pPr>
      <w:r w:rsidRPr="00A725ED">
        <w:rPr>
          <w:b/>
          <w:szCs w:val="20"/>
          <w:u w:val="single"/>
        </w:rPr>
        <w:t>Visita:</w:t>
      </w:r>
    </w:p>
    <w:p w14:paraId="508721C3" w14:textId="6B27039D" w:rsidR="002D3AC8" w:rsidRPr="00A725ED" w:rsidRDefault="002D3AC8" w:rsidP="00E32F94">
      <w:pPr>
        <w:rPr>
          <w:szCs w:val="20"/>
        </w:rPr>
      </w:pPr>
    </w:p>
    <w:p w14:paraId="52C28CB4" w14:textId="4C1340F9" w:rsidR="002D3AC8" w:rsidRPr="004D4651" w:rsidRDefault="002D3AC8" w:rsidP="00E32F94">
      <w:pPr>
        <w:rPr>
          <w:bCs/>
          <w:szCs w:val="20"/>
        </w:rPr>
      </w:pPr>
      <w:r w:rsidRPr="00A725ED">
        <w:rPr>
          <w:bCs/>
          <w:szCs w:val="20"/>
        </w:rPr>
        <w:t xml:space="preserve">Não obrigatória. Recomenda-se às LICITANTES que seja realizada a visita aos locais onde serão executados os serviços e suas circunvizinhanças, para tomar pleno conhecimento das condições e peculiaridades inerentes à natureza dos trabalhos a serem executados, avaliando os problemas futuros de modo que os custos propostos cubram quaisquer dificuldades decorrentes de sua execução, e obter, sob sua exclusiva </w:t>
      </w:r>
      <w:r w:rsidRPr="00A725ED">
        <w:rPr>
          <w:bCs/>
          <w:szCs w:val="20"/>
        </w:rPr>
        <w:lastRenderedPageBreak/>
        <w:t>responsabilidade, todas as informações que possam ser necessárias para a elaboração da proposta e execução do contrato. Faz-se necessária simples declaração do licitante de que tem pleno conhecimento das condições de prestação dos serviços.</w:t>
      </w:r>
    </w:p>
    <w:p w14:paraId="74F5B3F1" w14:textId="77777777" w:rsidR="00E32F94" w:rsidRPr="00A725ED" w:rsidRDefault="00E32F94" w:rsidP="000845A2">
      <w:pPr>
        <w:rPr>
          <w:szCs w:val="20"/>
        </w:rPr>
      </w:pPr>
    </w:p>
    <w:p w14:paraId="11051552" w14:textId="28CB9144" w:rsidR="0032579F" w:rsidRPr="00A725ED" w:rsidRDefault="0032579F" w:rsidP="0032579F">
      <w:pPr>
        <w:rPr>
          <w:szCs w:val="20"/>
        </w:rPr>
      </w:pPr>
      <w:r w:rsidRPr="00A725ED">
        <w:rPr>
          <w:b/>
          <w:szCs w:val="20"/>
          <w:u w:val="single"/>
        </w:rPr>
        <w:t>Permissão para Subcontratação</w:t>
      </w:r>
      <w:r w:rsidRPr="00A725ED">
        <w:rPr>
          <w:szCs w:val="20"/>
        </w:rPr>
        <w:t xml:space="preserve">: </w:t>
      </w:r>
    </w:p>
    <w:p w14:paraId="4DEE9B7D" w14:textId="77777777" w:rsidR="0032579F" w:rsidRPr="00A725ED" w:rsidRDefault="0032579F" w:rsidP="0032579F">
      <w:pPr>
        <w:rPr>
          <w:szCs w:val="20"/>
        </w:rPr>
      </w:pPr>
    </w:p>
    <w:p w14:paraId="2F637DAF" w14:textId="256F5004" w:rsidR="0032579F" w:rsidRPr="00A725ED" w:rsidRDefault="0032579F" w:rsidP="000845A2">
      <w:pPr>
        <w:rPr>
          <w:rFonts w:eastAsia="Times New Roman"/>
          <w:szCs w:val="20"/>
          <w:lang w:eastAsia="pt-BR"/>
        </w:rPr>
      </w:pPr>
      <w:r w:rsidRPr="00A725ED">
        <w:rPr>
          <w:b/>
          <w:szCs w:val="20"/>
        </w:rPr>
        <w:t>Sim</w:t>
      </w:r>
      <w:r w:rsidRPr="00A725ED">
        <w:rPr>
          <w:szCs w:val="20"/>
        </w:rPr>
        <w:t xml:space="preserve">: </w:t>
      </w:r>
      <w:r w:rsidRPr="00A725ED">
        <w:rPr>
          <w:rFonts w:eastAsia="Times New Roman"/>
          <w:szCs w:val="20"/>
          <w:lang w:eastAsia="pt-BR"/>
        </w:rPr>
        <w:t>Não poderão ser objeto de subcontratação as parcelas de maior relevância e consideradas principais do objeto, mas tão-somente, aquelas que possam ser entendidas como atividades auxiliares e que não dizem respeito às atividades fim da contratada, tendo em vista não ser possível fracionamento dos encargos/obrigações constantes neste termo de referência</w:t>
      </w:r>
      <w:r w:rsidR="002D3AC8" w:rsidRPr="00A725ED">
        <w:rPr>
          <w:rFonts w:eastAsia="Times New Roman"/>
          <w:szCs w:val="20"/>
          <w:lang w:eastAsia="pt-BR"/>
        </w:rPr>
        <w:t>.</w:t>
      </w:r>
    </w:p>
    <w:p w14:paraId="16D97E5D" w14:textId="77777777" w:rsidR="0032579F" w:rsidRPr="00A725ED" w:rsidRDefault="0032579F" w:rsidP="000845A2">
      <w:pPr>
        <w:rPr>
          <w:szCs w:val="20"/>
        </w:rPr>
      </w:pPr>
    </w:p>
    <w:p w14:paraId="30D17CD2" w14:textId="62DDEF9C" w:rsidR="000845A2" w:rsidRPr="00A725ED" w:rsidRDefault="000845A2" w:rsidP="002D3AC8">
      <w:pPr>
        <w:rPr>
          <w:szCs w:val="20"/>
        </w:rPr>
      </w:pPr>
      <w:r w:rsidRPr="00A725ED">
        <w:rPr>
          <w:b/>
          <w:szCs w:val="20"/>
          <w:u w:val="single"/>
        </w:rPr>
        <w:t>Declaração de compatibilidade com o Plano Plurianual</w:t>
      </w:r>
      <w:r w:rsidR="002D3AC8" w:rsidRPr="00A725ED">
        <w:rPr>
          <w:szCs w:val="20"/>
        </w:rPr>
        <w:t>:</w:t>
      </w:r>
    </w:p>
    <w:p w14:paraId="773E17EC" w14:textId="77777777" w:rsidR="002D3AC8" w:rsidRPr="00A725ED" w:rsidRDefault="002D3AC8" w:rsidP="002D3AC8">
      <w:pPr>
        <w:rPr>
          <w:szCs w:val="20"/>
        </w:rPr>
      </w:pPr>
    </w:p>
    <w:p w14:paraId="599F3478" w14:textId="613A2761" w:rsidR="002D3AC8" w:rsidRPr="00A725ED" w:rsidRDefault="002D3AC8" w:rsidP="002D3AC8">
      <w:pPr>
        <w:rPr>
          <w:szCs w:val="20"/>
        </w:rPr>
      </w:pPr>
      <w:r w:rsidRPr="00A725ED">
        <w:rPr>
          <w:bCs/>
          <w:szCs w:val="20"/>
        </w:rPr>
        <w:t>Os serviços a serem contratados serão executados no prazo NÃO superior a um ano, conforme consta do Termo de Referência e a previsão de recursos orçamentários é compatível, conforme previsto no Plano Plurianual.</w:t>
      </w:r>
      <w:r w:rsidRPr="00A725ED">
        <w:rPr>
          <w:bCs/>
          <w:szCs w:val="20"/>
        </w:rPr>
        <w:cr/>
        <w:t>Registra-se ainda que para o caso do Sistema de Registro de Preços não é necessário indicar a dotação orçamentária que somente será exigida para a formalização do Contrato ou Instrumento Equivalente</w:t>
      </w:r>
    </w:p>
    <w:p w14:paraId="6FAE3F41" w14:textId="77777777" w:rsidR="000845A2" w:rsidRPr="00A725ED" w:rsidRDefault="000845A2" w:rsidP="000845A2">
      <w:pPr>
        <w:rPr>
          <w:szCs w:val="20"/>
        </w:rPr>
      </w:pPr>
    </w:p>
    <w:p w14:paraId="0ABD9EF2" w14:textId="77777777" w:rsidR="004013B7" w:rsidRPr="00A725ED" w:rsidRDefault="000845A2" w:rsidP="000845A2">
      <w:pPr>
        <w:rPr>
          <w:szCs w:val="20"/>
        </w:rPr>
      </w:pPr>
      <w:r w:rsidRPr="00A725ED">
        <w:rPr>
          <w:b/>
          <w:szCs w:val="20"/>
          <w:u w:val="single"/>
        </w:rPr>
        <w:t>Desapropriação</w:t>
      </w:r>
      <w:r w:rsidR="006C010E" w:rsidRPr="00A725ED">
        <w:rPr>
          <w:szCs w:val="20"/>
        </w:rPr>
        <w:t>:</w:t>
      </w:r>
    </w:p>
    <w:p w14:paraId="447EE0E3" w14:textId="77777777" w:rsidR="004F3199" w:rsidRPr="00A725ED" w:rsidRDefault="004F3199" w:rsidP="000845A2">
      <w:pPr>
        <w:rPr>
          <w:szCs w:val="20"/>
        </w:rPr>
      </w:pPr>
    </w:p>
    <w:p w14:paraId="2C5C4882" w14:textId="0CFCC8F9" w:rsidR="00E32F94" w:rsidRPr="00A725ED" w:rsidRDefault="000845A2" w:rsidP="000845A2">
      <w:pPr>
        <w:rPr>
          <w:bCs/>
          <w:szCs w:val="20"/>
        </w:rPr>
      </w:pPr>
      <w:r w:rsidRPr="00A725ED">
        <w:rPr>
          <w:szCs w:val="20"/>
        </w:rPr>
        <w:t>Não aplicável</w:t>
      </w:r>
      <w:r w:rsidR="00805677" w:rsidRPr="00A725ED">
        <w:rPr>
          <w:szCs w:val="20"/>
        </w:rPr>
        <w:t>.</w:t>
      </w:r>
      <w:r w:rsidR="00F844FC" w:rsidRPr="00A725ED">
        <w:rPr>
          <w:szCs w:val="20"/>
        </w:rPr>
        <w:t xml:space="preserve"> </w:t>
      </w:r>
      <w:r w:rsidR="00BB7C2B" w:rsidRPr="00A725ED">
        <w:rPr>
          <w:bCs/>
          <w:szCs w:val="20"/>
        </w:rPr>
        <w:t>Os serviços</w:t>
      </w:r>
      <w:r w:rsidR="002D3AC8" w:rsidRPr="00A725ED">
        <w:rPr>
          <w:bCs/>
          <w:szCs w:val="20"/>
        </w:rPr>
        <w:t xml:space="preserve"> serão executad</w:t>
      </w:r>
      <w:r w:rsidR="00BB7C2B" w:rsidRPr="00A725ED">
        <w:rPr>
          <w:bCs/>
          <w:szCs w:val="20"/>
        </w:rPr>
        <w:t>o</w:t>
      </w:r>
      <w:r w:rsidR="002D3AC8" w:rsidRPr="00A725ED">
        <w:rPr>
          <w:bCs/>
          <w:szCs w:val="20"/>
        </w:rPr>
        <w:t>s em vias públicas estaduais e municipais, desta forma não será necessária a desapropriação de imóveis particulares, assim sendo desnecessária a elaboração do Projeto de Desapropriação.</w:t>
      </w:r>
    </w:p>
    <w:p w14:paraId="6F5C4E9B" w14:textId="77777777" w:rsidR="004013B7" w:rsidRPr="00A725ED" w:rsidRDefault="004013B7" w:rsidP="004013B7">
      <w:pPr>
        <w:rPr>
          <w:szCs w:val="20"/>
        </w:rPr>
      </w:pPr>
    </w:p>
    <w:p w14:paraId="1FBF7A17" w14:textId="77777777" w:rsidR="000845A2" w:rsidRPr="00A725ED" w:rsidRDefault="000845A2" w:rsidP="000845A2">
      <w:pPr>
        <w:rPr>
          <w:szCs w:val="20"/>
        </w:rPr>
      </w:pPr>
      <w:r w:rsidRPr="00A51E47">
        <w:rPr>
          <w:b/>
          <w:bCs/>
          <w:szCs w:val="20"/>
          <w:u w:val="single"/>
        </w:rPr>
        <w:t>Justificativa vantajosidade da divisão do objeto da licitação em</w:t>
      </w:r>
      <w:r w:rsidR="00E32F94" w:rsidRPr="00A51E47">
        <w:rPr>
          <w:b/>
          <w:bCs/>
          <w:szCs w:val="20"/>
          <w:u w:val="single"/>
        </w:rPr>
        <w:t xml:space="preserve"> itens(lotes)</w:t>
      </w:r>
      <w:r w:rsidRPr="00A725ED">
        <w:rPr>
          <w:szCs w:val="20"/>
        </w:rPr>
        <w:t xml:space="preserve"> ou parcelas para aproveitar as peculiaridades do mercado e ampliar a competitividade, desde que a medida seja viável técnica e economicamente e não haja perda de economia de escala:</w:t>
      </w:r>
    </w:p>
    <w:p w14:paraId="0FBB95A8" w14:textId="77777777" w:rsidR="006176FB" w:rsidRDefault="006176FB" w:rsidP="000845A2">
      <w:pPr>
        <w:rPr>
          <w:szCs w:val="20"/>
        </w:rPr>
      </w:pPr>
    </w:p>
    <w:p w14:paraId="69C405D0" w14:textId="426B0F21" w:rsidR="00A51E47" w:rsidRPr="00A725ED" w:rsidRDefault="00A51E47" w:rsidP="000845A2">
      <w:pPr>
        <w:rPr>
          <w:szCs w:val="20"/>
        </w:rPr>
      </w:pPr>
      <w:r>
        <w:t>O objeto a ser licitado foi divido em 2(dois) itens com o intuito de diferenciar os tipos de pavimentação e visando atender às diversas demandas locais.</w:t>
      </w:r>
    </w:p>
    <w:p w14:paraId="582C085E" w14:textId="35D0AC2C" w:rsidR="004F3199" w:rsidRPr="00A725ED" w:rsidRDefault="004F3199" w:rsidP="004F3199">
      <w:pPr>
        <w:rPr>
          <w:szCs w:val="20"/>
        </w:rPr>
      </w:pPr>
      <w:r w:rsidRPr="00A725ED">
        <w:rPr>
          <w:szCs w:val="20"/>
        </w:rPr>
        <w:t>Em conformidade com as diretrizes e soluções adotadas de Engenharia, e ainda em razão da especificidade do objeto que abrange 102 (cento e dois) municípios distintos e visando ampliar o caráter competitivo da licitação considerando que a divisibilidade do objeto da licitação é viável tecnicamente e economicamente sem perda de escala e, considerando, ainda, o cumprimento dos prazos estabelecidos para conclusão dos serviços em cada Município, o objeto da licitação foi dividido em 2 (dois) itens conforme consta do TR.</w:t>
      </w:r>
    </w:p>
    <w:p w14:paraId="19E18499" w14:textId="77777777" w:rsidR="000845A2" w:rsidRPr="00A725ED" w:rsidRDefault="000845A2" w:rsidP="000845A2">
      <w:pPr>
        <w:rPr>
          <w:szCs w:val="20"/>
        </w:rPr>
      </w:pPr>
    </w:p>
    <w:p w14:paraId="09104598" w14:textId="77777777" w:rsidR="00245669" w:rsidRPr="00A725ED" w:rsidRDefault="00623317" w:rsidP="00623317">
      <w:pPr>
        <w:rPr>
          <w:szCs w:val="20"/>
        </w:rPr>
      </w:pPr>
      <w:r w:rsidRPr="00A725ED">
        <w:rPr>
          <w:b/>
          <w:szCs w:val="20"/>
          <w:u w:val="single"/>
        </w:rPr>
        <w:t>Garantia do Objeto</w:t>
      </w:r>
      <w:r w:rsidRPr="00A725ED">
        <w:rPr>
          <w:szCs w:val="20"/>
        </w:rPr>
        <w:t xml:space="preserve">: </w:t>
      </w:r>
    </w:p>
    <w:p w14:paraId="7BA8AB75" w14:textId="4039EB9A" w:rsidR="00623317" w:rsidRPr="00A725ED" w:rsidRDefault="00623317" w:rsidP="00623317">
      <w:pPr>
        <w:rPr>
          <w:szCs w:val="20"/>
        </w:rPr>
      </w:pPr>
      <w:r w:rsidRPr="00A725ED">
        <w:rPr>
          <w:szCs w:val="20"/>
        </w:rPr>
        <w:t>A garantia do objeto deverá obedecer ao prazo definido no Art. 618 do Código Civil, Lei nº 10.406 de 10 de janeiro de 2002.</w:t>
      </w:r>
      <w:r w:rsidR="00394879" w:rsidRPr="00A725ED">
        <w:rPr>
          <w:szCs w:val="20"/>
        </w:rPr>
        <w:t xml:space="preserve"> </w:t>
      </w:r>
      <w:r w:rsidRPr="00A725ED">
        <w:rPr>
          <w:szCs w:val="20"/>
        </w:rPr>
        <w:t>O empreiteiro responderá durante cinco anos, pela solidez e segurança do trabalho.</w:t>
      </w:r>
    </w:p>
    <w:p w14:paraId="10C6AB75" w14:textId="77777777" w:rsidR="00623317" w:rsidRPr="00A725ED" w:rsidRDefault="00623317" w:rsidP="00623317">
      <w:pPr>
        <w:rPr>
          <w:szCs w:val="20"/>
        </w:rPr>
      </w:pPr>
    </w:p>
    <w:p w14:paraId="1D07BF49" w14:textId="77777777" w:rsidR="00245669" w:rsidRPr="00A725ED" w:rsidRDefault="000845A2" w:rsidP="000845A2">
      <w:pPr>
        <w:rPr>
          <w:szCs w:val="20"/>
        </w:rPr>
      </w:pPr>
      <w:r w:rsidRPr="00A725ED">
        <w:rPr>
          <w:b/>
          <w:szCs w:val="20"/>
          <w:u w:val="single"/>
        </w:rPr>
        <w:t>Garantia de Execução (caução)</w:t>
      </w:r>
      <w:r w:rsidR="00623317" w:rsidRPr="00A725ED">
        <w:rPr>
          <w:szCs w:val="20"/>
        </w:rPr>
        <w:t>:</w:t>
      </w:r>
    </w:p>
    <w:p w14:paraId="7C774F40" w14:textId="77777777" w:rsidR="00245669" w:rsidRPr="00A725ED" w:rsidRDefault="00245669" w:rsidP="000845A2">
      <w:pPr>
        <w:rPr>
          <w:szCs w:val="20"/>
        </w:rPr>
      </w:pPr>
    </w:p>
    <w:p w14:paraId="30AC5609" w14:textId="4D421DA0" w:rsidR="000845A2" w:rsidRPr="00A725ED" w:rsidRDefault="00623317" w:rsidP="000845A2">
      <w:pPr>
        <w:rPr>
          <w:szCs w:val="20"/>
        </w:rPr>
      </w:pPr>
      <w:r w:rsidRPr="00A725ED">
        <w:rPr>
          <w:szCs w:val="20"/>
        </w:rPr>
        <w:t xml:space="preserve"> </w:t>
      </w:r>
      <w:r w:rsidR="000845A2" w:rsidRPr="00A725ED">
        <w:rPr>
          <w:szCs w:val="20"/>
        </w:rPr>
        <w:t>É necessário para fins de emissão da Ordem de Serviço que a empresa contratad</w:t>
      </w:r>
      <w:r w:rsidR="00356CBC" w:rsidRPr="00A725ED">
        <w:rPr>
          <w:szCs w:val="20"/>
        </w:rPr>
        <w:t>a</w:t>
      </w:r>
      <w:r w:rsidR="000845A2" w:rsidRPr="00A725ED">
        <w:rPr>
          <w:szCs w:val="20"/>
        </w:rPr>
        <w:t xml:space="preserve"> tenha apresentado a Garantia de Execução do Contrato</w:t>
      </w:r>
      <w:r w:rsidR="00394879" w:rsidRPr="00A725ED">
        <w:rPr>
          <w:szCs w:val="20"/>
        </w:rPr>
        <w:t>.</w:t>
      </w:r>
    </w:p>
    <w:p w14:paraId="5E6D6964" w14:textId="77777777" w:rsidR="000845A2" w:rsidRPr="00A725ED" w:rsidRDefault="000845A2" w:rsidP="000845A2">
      <w:pPr>
        <w:rPr>
          <w:szCs w:val="20"/>
        </w:rPr>
      </w:pPr>
    </w:p>
    <w:p w14:paraId="57D36D1E" w14:textId="3888B010" w:rsidR="00E32F94" w:rsidRPr="00A725ED" w:rsidRDefault="002D7781" w:rsidP="00E32F94">
      <w:pPr>
        <w:rPr>
          <w:szCs w:val="20"/>
        </w:rPr>
      </w:pPr>
      <w:r w:rsidRPr="00A725ED">
        <w:rPr>
          <w:b/>
          <w:bCs/>
          <w:szCs w:val="20"/>
          <w:u w:val="single"/>
        </w:rPr>
        <w:t>Licença Ambiental</w:t>
      </w:r>
      <w:r w:rsidRPr="00A725ED">
        <w:rPr>
          <w:szCs w:val="20"/>
        </w:rPr>
        <w:t xml:space="preserve">: </w:t>
      </w:r>
    </w:p>
    <w:p w14:paraId="6ED71A5F" w14:textId="77777777" w:rsidR="00245669" w:rsidRPr="00A725ED" w:rsidRDefault="00245669" w:rsidP="00E32F94">
      <w:pPr>
        <w:rPr>
          <w:szCs w:val="20"/>
        </w:rPr>
      </w:pPr>
    </w:p>
    <w:p w14:paraId="650E0C43" w14:textId="34BACD72" w:rsidR="0046116E" w:rsidRPr="00A725ED" w:rsidRDefault="00245669" w:rsidP="002D7781">
      <w:pPr>
        <w:rPr>
          <w:bCs/>
          <w:szCs w:val="20"/>
        </w:rPr>
      </w:pPr>
      <w:r w:rsidRPr="00A725ED">
        <w:rPr>
          <w:bCs/>
          <w:szCs w:val="20"/>
        </w:rPr>
        <w:t>Por tratar-se de SRP onde o local de execução é desconhecido no momento licitatório, o licenciamento ou a dispensa somente é obtido quando da elaboração do projeto executivo na fase contratual, quando se saberá com exatidão o local de execução e se é possível dar entrada no processo de licenciamento ambiental ou dispensa. A contratada deverá auxiliar a Codevasf na obtenção do licenciamento ambiental (Licença Ambiental ou Dispensa de Licenciamento) junto ao órgão competente. O início d</w:t>
      </w:r>
      <w:r w:rsidR="005507A4" w:rsidRPr="00A725ED">
        <w:rPr>
          <w:bCs/>
          <w:szCs w:val="20"/>
        </w:rPr>
        <w:t>a execução dos serviços de pavimentação</w:t>
      </w:r>
      <w:r w:rsidRPr="00A725ED">
        <w:rPr>
          <w:bCs/>
          <w:szCs w:val="20"/>
        </w:rPr>
        <w:t xml:space="preserve"> será condicionado à obtenção da anuência ambiental, conforme legislação do órgão ambiental competente.</w:t>
      </w:r>
    </w:p>
    <w:p w14:paraId="69CD78FE" w14:textId="77777777" w:rsidR="007E767A" w:rsidRPr="00A725ED" w:rsidRDefault="007E767A" w:rsidP="007E767A">
      <w:pPr>
        <w:autoSpaceDE w:val="0"/>
        <w:autoSpaceDN w:val="0"/>
        <w:adjustRightInd w:val="0"/>
        <w:rPr>
          <w:szCs w:val="20"/>
        </w:rPr>
      </w:pPr>
    </w:p>
    <w:p w14:paraId="17CD4111" w14:textId="77777777" w:rsidR="00D5106C" w:rsidRPr="00A725ED" w:rsidRDefault="00D5106C" w:rsidP="00D5106C">
      <w:pPr>
        <w:rPr>
          <w:b/>
          <w:bCs/>
          <w:szCs w:val="20"/>
          <w:u w:val="single"/>
        </w:rPr>
      </w:pPr>
      <w:r w:rsidRPr="00A725ED">
        <w:rPr>
          <w:b/>
          <w:bCs/>
          <w:szCs w:val="20"/>
          <w:u w:val="single"/>
        </w:rPr>
        <w:t xml:space="preserve">Participação de Microempresa e Empresa de Pequeno Porte: </w:t>
      </w:r>
    </w:p>
    <w:p w14:paraId="4A6270AF" w14:textId="77777777" w:rsidR="00D5106C" w:rsidRPr="00A725ED" w:rsidRDefault="00D5106C" w:rsidP="007E767A">
      <w:pPr>
        <w:autoSpaceDE w:val="0"/>
        <w:autoSpaceDN w:val="0"/>
        <w:adjustRightInd w:val="0"/>
      </w:pPr>
    </w:p>
    <w:p w14:paraId="385B767F" w14:textId="165EB56A" w:rsidR="00D5106C" w:rsidRPr="00A725ED" w:rsidRDefault="00D5106C" w:rsidP="007E767A">
      <w:pPr>
        <w:autoSpaceDE w:val="0"/>
        <w:autoSpaceDN w:val="0"/>
        <w:adjustRightInd w:val="0"/>
      </w:pPr>
      <w:r w:rsidRPr="00A725ED">
        <w:t>As microempresas e empresas de pequeno porte não poderão participar desta licitação em condições diferenciadas, uma vez que os itens têm valores estimados superiores à receita bruta máxima permitida para o enquadramento como empresa de pequeno porte, que é de R$ 4.800.000,00 (quatro milhões e oitocentos mil reais). Portanto, não se aplicará o tratamento diferenciado e favorecido previsto na Lei Complementar 123/2006, conforme disposto no Parecer Jurídico nº 753/2024.</w:t>
      </w:r>
    </w:p>
    <w:p w14:paraId="699EC53A" w14:textId="77777777" w:rsidR="00D5106C" w:rsidRPr="00A725ED" w:rsidRDefault="00D5106C" w:rsidP="007E767A">
      <w:pPr>
        <w:autoSpaceDE w:val="0"/>
        <w:autoSpaceDN w:val="0"/>
        <w:adjustRightInd w:val="0"/>
        <w:rPr>
          <w:szCs w:val="20"/>
        </w:rPr>
      </w:pPr>
    </w:p>
    <w:p w14:paraId="0AA78E1B" w14:textId="77777777" w:rsidR="007E767A" w:rsidRPr="00A725ED" w:rsidRDefault="007E767A" w:rsidP="007E767A">
      <w:pPr>
        <w:autoSpaceDE w:val="0"/>
        <w:autoSpaceDN w:val="0"/>
        <w:adjustRightInd w:val="0"/>
        <w:rPr>
          <w:b/>
          <w:bCs/>
          <w:szCs w:val="20"/>
        </w:rPr>
      </w:pPr>
      <w:r w:rsidRPr="00A725ED">
        <w:rPr>
          <w:b/>
          <w:bCs/>
          <w:szCs w:val="20"/>
          <w:u w:val="single"/>
        </w:rPr>
        <w:t xml:space="preserve">Adoção do Regime de Contratação </w:t>
      </w:r>
      <w:proofErr w:type="spellStart"/>
      <w:r w:rsidRPr="00A725ED">
        <w:rPr>
          <w:b/>
          <w:bCs/>
          <w:szCs w:val="20"/>
          <w:u w:val="single"/>
        </w:rPr>
        <w:t>Semi-Integrada</w:t>
      </w:r>
      <w:proofErr w:type="spellEnd"/>
      <w:r w:rsidRPr="00A725ED">
        <w:rPr>
          <w:b/>
          <w:bCs/>
          <w:szCs w:val="20"/>
        </w:rPr>
        <w:t>:</w:t>
      </w:r>
    </w:p>
    <w:p w14:paraId="59034F83" w14:textId="77777777" w:rsidR="007E767A" w:rsidRPr="00A725ED" w:rsidRDefault="007E767A" w:rsidP="007E767A">
      <w:pPr>
        <w:autoSpaceDE w:val="0"/>
        <w:autoSpaceDN w:val="0"/>
        <w:adjustRightInd w:val="0"/>
        <w:rPr>
          <w:b/>
          <w:bCs/>
          <w:szCs w:val="20"/>
        </w:rPr>
      </w:pPr>
    </w:p>
    <w:p w14:paraId="6F0E4D26" w14:textId="77777777" w:rsidR="007E767A" w:rsidRPr="00A725ED" w:rsidRDefault="007E767A" w:rsidP="007E767A">
      <w:pPr>
        <w:autoSpaceDE w:val="0"/>
        <w:autoSpaceDN w:val="0"/>
        <w:adjustRightInd w:val="0"/>
        <w:rPr>
          <w:szCs w:val="20"/>
        </w:rPr>
      </w:pPr>
      <w:r w:rsidRPr="00A725ED">
        <w:rPr>
          <w:szCs w:val="20"/>
        </w:rPr>
        <w:t xml:space="preserve">A não adoção do regime de contratação </w:t>
      </w:r>
      <w:proofErr w:type="spellStart"/>
      <w:r w:rsidRPr="00A725ED">
        <w:rPr>
          <w:szCs w:val="20"/>
        </w:rPr>
        <w:t>semi-integrada</w:t>
      </w:r>
      <w:proofErr w:type="spellEnd"/>
      <w:r w:rsidRPr="00A725ED">
        <w:rPr>
          <w:szCs w:val="20"/>
        </w:rPr>
        <w:t xml:space="preserve"> justifica-se pela natureza da licitação, que será realizada na modalidade Sistema de Registro de Preços (SRP).</w:t>
      </w:r>
    </w:p>
    <w:p w14:paraId="12B28E9D" w14:textId="77777777" w:rsidR="007E767A" w:rsidRPr="00A725ED" w:rsidRDefault="007E767A" w:rsidP="007E767A">
      <w:pPr>
        <w:autoSpaceDE w:val="0"/>
        <w:autoSpaceDN w:val="0"/>
        <w:adjustRightInd w:val="0"/>
        <w:rPr>
          <w:szCs w:val="20"/>
        </w:rPr>
      </w:pPr>
    </w:p>
    <w:p w14:paraId="6715CE69" w14:textId="77777777" w:rsidR="007E767A" w:rsidRPr="00A725ED" w:rsidRDefault="007E767A" w:rsidP="007E767A">
      <w:pPr>
        <w:autoSpaceDE w:val="0"/>
        <w:autoSpaceDN w:val="0"/>
        <w:adjustRightInd w:val="0"/>
        <w:rPr>
          <w:szCs w:val="20"/>
        </w:rPr>
      </w:pPr>
      <w:r w:rsidRPr="00A725ED">
        <w:rPr>
          <w:szCs w:val="20"/>
        </w:rPr>
        <w:t xml:space="preserve">A contratação </w:t>
      </w:r>
      <w:proofErr w:type="spellStart"/>
      <w:r w:rsidRPr="00A725ED">
        <w:rPr>
          <w:szCs w:val="20"/>
        </w:rPr>
        <w:t>semi-integrada</w:t>
      </w:r>
      <w:proofErr w:type="spellEnd"/>
      <w:r w:rsidRPr="00A725ED">
        <w:rPr>
          <w:szCs w:val="20"/>
        </w:rPr>
        <w:t xml:space="preserve"> contempla somente a elaboração do projeto executivo pelo contratado, devendo o projeto básico constar do edital, com definição precisa das frações do empreendimento em</w:t>
      </w:r>
    </w:p>
    <w:p w14:paraId="4A9C86E2" w14:textId="77777777" w:rsidR="007E767A" w:rsidRPr="00A725ED" w:rsidRDefault="007E767A" w:rsidP="007E767A">
      <w:pPr>
        <w:autoSpaceDE w:val="0"/>
        <w:autoSpaceDN w:val="0"/>
        <w:adjustRightInd w:val="0"/>
        <w:rPr>
          <w:szCs w:val="20"/>
        </w:rPr>
      </w:pPr>
      <w:r w:rsidRPr="00A725ED">
        <w:rPr>
          <w:szCs w:val="20"/>
        </w:rPr>
        <w:t>que haverá liberdade de as contratadas inovarem em soluções metodológicas ou tecnológicas.</w:t>
      </w:r>
    </w:p>
    <w:p w14:paraId="71EF65CA" w14:textId="77777777" w:rsidR="007E767A" w:rsidRPr="00A725ED" w:rsidRDefault="007E767A" w:rsidP="007E767A">
      <w:pPr>
        <w:autoSpaceDE w:val="0"/>
        <w:autoSpaceDN w:val="0"/>
        <w:adjustRightInd w:val="0"/>
        <w:rPr>
          <w:szCs w:val="20"/>
        </w:rPr>
      </w:pPr>
    </w:p>
    <w:p w14:paraId="0820E07C" w14:textId="77777777" w:rsidR="007E767A" w:rsidRPr="00A725ED" w:rsidRDefault="007E767A" w:rsidP="007E767A">
      <w:pPr>
        <w:autoSpaceDE w:val="0"/>
        <w:autoSpaceDN w:val="0"/>
        <w:adjustRightInd w:val="0"/>
        <w:rPr>
          <w:szCs w:val="20"/>
        </w:rPr>
      </w:pPr>
      <w:r w:rsidRPr="00A725ED">
        <w:rPr>
          <w:szCs w:val="20"/>
        </w:rPr>
        <w:t>A presente contratação não haverá liberdade de as contratadas inovarem em soluções metodológicas ou tecnológicas, devendo elaborar o projeto executivo conforme especificações técnicas contidas no Termo de Referência, com base na demanda/local do município.</w:t>
      </w:r>
    </w:p>
    <w:p w14:paraId="7050B050" w14:textId="77777777" w:rsidR="007E767A" w:rsidRPr="00A725ED" w:rsidRDefault="007E767A" w:rsidP="007E767A">
      <w:pPr>
        <w:autoSpaceDE w:val="0"/>
        <w:autoSpaceDN w:val="0"/>
        <w:adjustRightInd w:val="0"/>
        <w:rPr>
          <w:szCs w:val="20"/>
        </w:rPr>
      </w:pPr>
    </w:p>
    <w:p w14:paraId="6288E0E6" w14:textId="77777777" w:rsidR="007E767A" w:rsidRPr="00A725ED" w:rsidRDefault="007E767A" w:rsidP="007E767A">
      <w:pPr>
        <w:autoSpaceDE w:val="0"/>
        <w:autoSpaceDN w:val="0"/>
        <w:adjustRightInd w:val="0"/>
        <w:rPr>
          <w:szCs w:val="20"/>
        </w:rPr>
      </w:pPr>
      <w:r w:rsidRPr="00A725ED">
        <w:rPr>
          <w:szCs w:val="20"/>
        </w:rPr>
        <w:t xml:space="preserve">A contratação </w:t>
      </w:r>
      <w:proofErr w:type="spellStart"/>
      <w:r w:rsidRPr="00A725ED">
        <w:rPr>
          <w:szCs w:val="20"/>
        </w:rPr>
        <w:t>semi-integrada</w:t>
      </w:r>
      <w:proofErr w:type="spellEnd"/>
      <w:r w:rsidRPr="00A725ED">
        <w:rPr>
          <w:szCs w:val="20"/>
        </w:rPr>
        <w:t xml:space="preserve"> versa sobre objeto de natureza complexa, sendo esta contratação para serviço comum de engenharia, ou seja, de baixa complexidade.</w:t>
      </w:r>
    </w:p>
    <w:p w14:paraId="3828D0DD" w14:textId="77777777" w:rsidR="007E767A" w:rsidRPr="00A725ED" w:rsidRDefault="007E767A" w:rsidP="007E767A">
      <w:pPr>
        <w:autoSpaceDE w:val="0"/>
        <w:autoSpaceDN w:val="0"/>
        <w:adjustRightInd w:val="0"/>
        <w:rPr>
          <w:szCs w:val="20"/>
        </w:rPr>
      </w:pPr>
    </w:p>
    <w:p w14:paraId="10E18B0D" w14:textId="77777777" w:rsidR="007E767A" w:rsidRPr="00A725ED" w:rsidRDefault="007E767A" w:rsidP="007E767A">
      <w:pPr>
        <w:autoSpaceDE w:val="0"/>
        <w:autoSpaceDN w:val="0"/>
        <w:adjustRightInd w:val="0"/>
        <w:rPr>
          <w:szCs w:val="20"/>
        </w:rPr>
      </w:pPr>
      <w:r w:rsidRPr="00A725ED">
        <w:rPr>
          <w:szCs w:val="20"/>
        </w:rPr>
        <w:t>O serviço será executado de forma parcial e contínua, com produtos previamente especificados e quantificados por unidade de medida padrão.</w:t>
      </w:r>
    </w:p>
    <w:p w14:paraId="37A02041" w14:textId="77777777" w:rsidR="007E767A" w:rsidRPr="00A725ED" w:rsidRDefault="007E767A" w:rsidP="007E767A">
      <w:pPr>
        <w:autoSpaceDE w:val="0"/>
        <w:autoSpaceDN w:val="0"/>
        <w:adjustRightInd w:val="0"/>
        <w:rPr>
          <w:szCs w:val="20"/>
        </w:rPr>
      </w:pPr>
    </w:p>
    <w:p w14:paraId="15022FBD" w14:textId="77777777" w:rsidR="007E767A" w:rsidRPr="00A725ED" w:rsidRDefault="007E767A" w:rsidP="007E767A">
      <w:pPr>
        <w:autoSpaceDE w:val="0"/>
        <w:autoSpaceDN w:val="0"/>
        <w:adjustRightInd w:val="0"/>
        <w:rPr>
          <w:szCs w:val="20"/>
        </w:rPr>
      </w:pPr>
      <w:r w:rsidRPr="00A725ED">
        <w:rPr>
          <w:szCs w:val="20"/>
        </w:rPr>
        <w:t xml:space="preserve">O modelo de SRP permite contratações frequentes, conforme a necessidade do contratante, sem a imposição de um escopo integral, o que é característico do regime </w:t>
      </w:r>
      <w:proofErr w:type="spellStart"/>
      <w:r w:rsidRPr="00A725ED">
        <w:rPr>
          <w:szCs w:val="20"/>
        </w:rPr>
        <w:t>semi-integrada</w:t>
      </w:r>
      <w:proofErr w:type="spellEnd"/>
      <w:r w:rsidRPr="00A725ED">
        <w:rPr>
          <w:szCs w:val="20"/>
        </w:rPr>
        <w:t>.</w:t>
      </w:r>
    </w:p>
    <w:p w14:paraId="0FEE1C23" w14:textId="77777777" w:rsidR="007E767A" w:rsidRPr="00A725ED" w:rsidRDefault="007E767A" w:rsidP="007E767A">
      <w:pPr>
        <w:autoSpaceDE w:val="0"/>
        <w:autoSpaceDN w:val="0"/>
        <w:adjustRightInd w:val="0"/>
        <w:rPr>
          <w:szCs w:val="20"/>
        </w:rPr>
      </w:pPr>
    </w:p>
    <w:p w14:paraId="3CBA2037" w14:textId="77777777" w:rsidR="007E767A" w:rsidRDefault="007E767A" w:rsidP="007E767A">
      <w:pPr>
        <w:autoSpaceDE w:val="0"/>
        <w:autoSpaceDN w:val="0"/>
        <w:adjustRightInd w:val="0"/>
        <w:rPr>
          <w:szCs w:val="20"/>
        </w:rPr>
      </w:pPr>
      <w:r w:rsidRPr="00A725ED">
        <w:rPr>
          <w:szCs w:val="20"/>
        </w:rPr>
        <w:t>Dessa forma, o SRP oferece maior flexibilidade e eficiência para atender às demandas variáveis, sendo mais adequado às características do serviço, que exige execução escalonada e adaptação contínua à demanda do ente federativo, alinhando-se à conveniê</w:t>
      </w:r>
      <w:r>
        <w:rPr>
          <w:szCs w:val="20"/>
        </w:rPr>
        <w:t>ncia administrativa e à necessidade de contratações regulares e por unidades de medida preestabelecidas.</w:t>
      </w:r>
    </w:p>
    <w:p w14:paraId="7FB60C04" w14:textId="77777777" w:rsidR="00215594" w:rsidRDefault="00215594" w:rsidP="007E767A">
      <w:pPr>
        <w:autoSpaceDE w:val="0"/>
        <w:autoSpaceDN w:val="0"/>
        <w:adjustRightInd w:val="0"/>
        <w:rPr>
          <w:szCs w:val="20"/>
        </w:rPr>
      </w:pPr>
    </w:p>
    <w:p w14:paraId="01F792F4" w14:textId="77777777" w:rsidR="00215594" w:rsidRDefault="00215594" w:rsidP="00215594">
      <w:pPr>
        <w:rPr>
          <w:b/>
          <w:bCs/>
          <w:u w:val="single"/>
        </w:rPr>
      </w:pPr>
      <w:r w:rsidRPr="001C14EA">
        <w:rPr>
          <w:b/>
          <w:bCs/>
          <w:u w:val="single"/>
        </w:rPr>
        <w:t xml:space="preserve">Serviço Comum de Engenharia: </w:t>
      </w:r>
    </w:p>
    <w:p w14:paraId="11CD40EF" w14:textId="77777777" w:rsidR="00215594" w:rsidRPr="001C14EA" w:rsidRDefault="00215594" w:rsidP="00215594">
      <w:pPr>
        <w:rPr>
          <w:b/>
          <w:bCs/>
          <w:u w:val="single"/>
        </w:rPr>
      </w:pPr>
    </w:p>
    <w:p w14:paraId="0A40BD56" w14:textId="77777777" w:rsidR="00215594" w:rsidRDefault="00215594" w:rsidP="00215594">
      <w:r>
        <w:t xml:space="preserve">Os serviços objeto deste Termo de Referência são serviços cujos padrões de desempenho e qualidade são definidos objetivamente e as especificações são usuais e de domínio amplo do mercado, uma vez que seguem normas técnicas consolidadas e amplamente padronizadas (a exemplo das normas do DNIT e da ABNT), sendo possível descrever com precisão os métodos, materiais, condições de execução e critérios de medição e pagamento, conforme disposto no Termo de Referência. </w:t>
      </w:r>
    </w:p>
    <w:p w14:paraId="70AC52AC" w14:textId="77777777" w:rsidR="00215594" w:rsidRDefault="00215594" w:rsidP="00215594"/>
    <w:p w14:paraId="1DEC86CC" w14:textId="77777777" w:rsidR="00215594" w:rsidRDefault="00215594" w:rsidP="00215594">
      <w:r>
        <w:t xml:space="preserve">Portanto, considerando o que dispõe o inciso VIII do art. 2 do RILC, bem como as definições da Lei 14.133/2021, os serviços </w:t>
      </w:r>
      <w:proofErr w:type="gramStart"/>
      <w:r>
        <w:t>objeto deste Termo de Referência podem</w:t>
      </w:r>
      <w:proofErr w:type="gramEnd"/>
      <w:r>
        <w:t xml:space="preserve"> ser considerados como serviços comuns de engenharia.</w:t>
      </w:r>
    </w:p>
    <w:p w14:paraId="15FC12C2" w14:textId="77777777" w:rsidR="00215594" w:rsidRDefault="00215594" w:rsidP="00215594">
      <w:pPr>
        <w:autoSpaceDE w:val="0"/>
        <w:autoSpaceDN w:val="0"/>
        <w:adjustRightInd w:val="0"/>
        <w:rPr>
          <w:szCs w:val="20"/>
        </w:rPr>
      </w:pPr>
    </w:p>
    <w:p w14:paraId="02685D5E" w14:textId="77777777" w:rsidR="00215594" w:rsidRDefault="00215594" w:rsidP="00215594">
      <w:pPr>
        <w:rPr>
          <w:b/>
          <w:bCs/>
          <w:u w:val="single"/>
        </w:rPr>
      </w:pPr>
      <w:r w:rsidRPr="001C14EA">
        <w:rPr>
          <w:b/>
          <w:bCs/>
          <w:u w:val="single"/>
        </w:rPr>
        <w:t>Critérios</w:t>
      </w:r>
      <w:r>
        <w:rPr>
          <w:b/>
          <w:bCs/>
          <w:u w:val="single"/>
        </w:rPr>
        <w:t>/Índice</w:t>
      </w:r>
      <w:r w:rsidRPr="001C14EA">
        <w:rPr>
          <w:b/>
          <w:bCs/>
          <w:u w:val="single"/>
        </w:rPr>
        <w:t xml:space="preserve"> de Reajustamento:</w:t>
      </w:r>
    </w:p>
    <w:p w14:paraId="78D29E29" w14:textId="77777777" w:rsidR="00215594" w:rsidRDefault="00215594" w:rsidP="00215594"/>
    <w:p w14:paraId="430A81E2" w14:textId="471BCE8B" w:rsidR="00215594" w:rsidRDefault="00510A4D" w:rsidP="00215594">
      <w:r>
        <w:t>Segue modelo padrão aprovado pela DEX</w:t>
      </w:r>
      <w:r w:rsidR="00215594">
        <w:t>.</w:t>
      </w:r>
      <w:r w:rsidR="00215594" w:rsidRPr="001C14EA">
        <w:t xml:space="preserve"> </w:t>
      </w:r>
    </w:p>
    <w:p w14:paraId="052596BE" w14:textId="77777777" w:rsidR="00215594" w:rsidRDefault="00215594" w:rsidP="00215594"/>
    <w:p w14:paraId="0E14B01F" w14:textId="77777777" w:rsidR="00215594" w:rsidRDefault="00215594" w:rsidP="00215594">
      <w:r>
        <w:t xml:space="preserve">Considerando a necessidade de garantir a continuidade e a qualidade das obras de pavimentação sob a responsabilidade da Codevasf, é essencial incluir mecanismos de reajustamento nos termos de referência dos contratos de Sistema de Registro de Preços (SRP). Esta medida visa assegurar que os contratos </w:t>
      </w:r>
      <w:r>
        <w:lastRenderedPageBreak/>
        <w:t xml:space="preserve">mantenham seu equilíbrio econômico-financeiro ao longo do período de execução das obras, evitando prejuízos para ambas as partes envolvidas. </w:t>
      </w:r>
    </w:p>
    <w:p w14:paraId="6BBE6362" w14:textId="77777777" w:rsidR="00215594" w:rsidRDefault="00215594" w:rsidP="007E767A">
      <w:pPr>
        <w:autoSpaceDE w:val="0"/>
        <w:autoSpaceDN w:val="0"/>
        <w:adjustRightInd w:val="0"/>
        <w:rPr>
          <w:szCs w:val="20"/>
        </w:rPr>
      </w:pPr>
    </w:p>
    <w:p w14:paraId="66F9438C" w14:textId="77777777" w:rsidR="00356CBC" w:rsidRPr="00C03740" w:rsidRDefault="00356CBC" w:rsidP="00356CBC">
      <w:pPr>
        <w:rPr>
          <w:szCs w:val="20"/>
        </w:rPr>
      </w:pPr>
    </w:p>
    <w:p w14:paraId="03A15091" w14:textId="77777777" w:rsidR="0040590C" w:rsidRPr="00C03740" w:rsidRDefault="0040590C">
      <w:pPr>
        <w:spacing w:after="200" w:line="276" w:lineRule="auto"/>
        <w:jc w:val="left"/>
        <w:rPr>
          <w:bCs/>
          <w:szCs w:val="20"/>
        </w:rPr>
      </w:pPr>
      <w:r w:rsidRPr="00C03740">
        <w:rPr>
          <w:bCs/>
          <w:szCs w:val="20"/>
        </w:rPr>
        <w:br w:type="page"/>
      </w:r>
    </w:p>
    <w:p w14:paraId="5E9C8412" w14:textId="04B31883" w:rsidR="0040590C" w:rsidRPr="00C03740" w:rsidRDefault="006821DF" w:rsidP="00123C9F">
      <w:pPr>
        <w:pStyle w:val="Legenda"/>
        <w:rPr>
          <w:rFonts w:ascii="Arial" w:hAnsi="Arial"/>
          <w:szCs w:val="20"/>
        </w:rPr>
      </w:pPr>
      <w:bookmarkStart w:id="68" w:name="_Ref450205804"/>
      <w:bookmarkStart w:id="69" w:name="_Ref450206147"/>
      <w:r w:rsidRPr="00C03740">
        <w:rPr>
          <w:rFonts w:ascii="Arial" w:hAnsi="Arial"/>
          <w:szCs w:val="20"/>
        </w:rPr>
        <w:lastRenderedPageBreak/>
        <w:t xml:space="preserve">ANEXO </w:t>
      </w:r>
      <w:bookmarkEnd w:id="68"/>
      <w:r w:rsidR="00A725ED">
        <w:rPr>
          <w:rFonts w:ascii="Arial" w:hAnsi="Arial"/>
          <w:szCs w:val="20"/>
        </w:rPr>
        <w:t>2</w:t>
      </w:r>
      <w:r w:rsidRPr="00C03740">
        <w:rPr>
          <w:rFonts w:ascii="Arial" w:hAnsi="Arial"/>
          <w:szCs w:val="20"/>
        </w:rPr>
        <w:t>: MODELO DE DECLARAÇÃO DE CONHECIMENTO DO LOCAL DE EXECUÇÃO DOS SERVIÇOS</w:t>
      </w:r>
      <w:bookmarkEnd w:id="69"/>
    </w:p>
    <w:p w14:paraId="358385A0" w14:textId="77777777" w:rsidR="0040590C" w:rsidRDefault="0040590C" w:rsidP="0040590C">
      <w:pPr>
        <w:rPr>
          <w:szCs w:val="20"/>
        </w:rPr>
      </w:pPr>
    </w:p>
    <w:p w14:paraId="11B6EE63" w14:textId="77777777" w:rsidR="00A725ED" w:rsidRPr="00C03740" w:rsidRDefault="00A725ED" w:rsidP="0040590C">
      <w:pPr>
        <w:rPr>
          <w:szCs w:val="20"/>
        </w:rPr>
      </w:pPr>
    </w:p>
    <w:p w14:paraId="11AA11DC" w14:textId="77777777" w:rsidR="0040590C" w:rsidRDefault="0040590C" w:rsidP="0040590C">
      <w:pPr>
        <w:rPr>
          <w:szCs w:val="20"/>
        </w:rPr>
      </w:pPr>
    </w:p>
    <w:p w14:paraId="3A01B6E4" w14:textId="77777777" w:rsidR="006821DF" w:rsidRPr="00C03740" w:rsidRDefault="006821DF" w:rsidP="0040590C">
      <w:pPr>
        <w:rPr>
          <w:szCs w:val="20"/>
        </w:rPr>
      </w:pPr>
    </w:p>
    <w:p w14:paraId="447BEA61" w14:textId="77777777" w:rsidR="00797B58" w:rsidRPr="00C03740" w:rsidRDefault="00797B58" w:rsidP="0040590C">
      <w:pPr>
        <w:jc w:val="center"/>
        <w:rPr>
          <w:b/>
          <w:szCs w:val="20"/>
        </w:rPr>
      </w:pPr>
      <w:r w:rsidRPr="00C03740">
        <w:rPr>
          <w:b/>
          <w:szCs w:val="20"/>
        </w:rPr>
        <w:t xml:space="preserve">MODELO DE DECLARAÇÃO DE </w:t>
      </w:r>
      <w:r w:rsidR="00883498" w:rsidRPr="00C03740">
        <w:rPr>
          <w:b/>
          <w:szCs w:val="20"/>
        </w:rPr>
        <w:t>CONHECIMENTO DO LOCAL DE EXECUÇÃO DOS SERVIÇOS</w:t>
      </w:r>
    </w:p>
    <w:p w14:paraId="60DB73B0" w14:textId="77777777" w:rsidR="00797B58" w:rsidRPr="00C03740" w:rsidRDefault="00797B58" w:rsidP="00797B58">
      <w:pPr>
        <w:rPr>
          <w:szCs w:val="20"/>
        </w:rPr>
      </w:pPr>
    </w:p>
    <w:p w14:paraId="5DF208B8" w14:textId="77777777" w:rsidR="00797B58" w:rsidRPr="00C03740" w:rsidRDefault="00797B58" w:rsidP="00797B58">
      <w:pPr>
        <w:rPr>
          <w:szCs w:val="20"/>
        </w:rPr>
      </w:pPr>
    </w:p>
    <w:p w14:paraId="29455642" w14:textId="26781BC8" w:rsidR="00797B58" w:rsidRPr="00C03740" w:rsidRDefault="00797B58" w:rsidP="00797B58">
      <w:pPr>
        <w:rPr>
          <w:szCs w:val="20"/>
        </w:rPr>
      </w:pPr>
      <w:r w:rsidRPr="00C03740">
        <w:rPr>
          <w:szCs w:val="20"/>
        </w:rPr>
        <w:t xml:space="preserve">A Licitante </w:t>
      </w:r>
      <w:r w:rsidRPr="00C03740">
        <w:rPr>
          <w:szCs w:val="20"/>
          <w:u w:val="single"/>
        </w:rPr>
        <w:t>(NOME DA EMPRESA)</w:t>
      </w:r>
      <w:r w:rsidRPr="00C03740">
        <w:rPr>
          <w:szCs w:val="20"/>
        </w:rPr>
        <w:t xml:space="preserve">, inscrita no CNPJ/MF nº </w:t>
      </w:r>
      <w:r w:rsidRPr="00C03740">
        <w:rPr>
          <w:szCs w:val="20"/>
          <w:u w:val="single"/>
        </w:rPr>
        <w:t>(CNPJ DA EMPRESA)</w:t>
      </w:r>
      <w:r w:rsidRPr="00C03740">
        <w:rPr>
          <w:szCs w:val="20"/>
        </w:rPr>
        <w:t xml:space="preserve">, por seu representante legal (ou responsável técnico) abaixo assinado, declara, sob as penalidades da lei, de que </w:t>
      </w:r>
      <w:r w:rsidR="00883498" w:rsidRPr="00C03740">
        <w:rPr>
          <w:szCs w:val="20"/>
        </w:rPr>
        <w:t xml:space="preserve">conhece </w:t>
      </w:r>
      <w:r w:rsidRPr="00C03740">
        <w:rPr>
          <w:szCs w:val="20"/>
        </w:rPr>
        <w:t>o local onde serão executa</w:t>
      </w:r>
      <w:r w:rsidR="005507A4">
        <w:rPr>
          <w:szCs w:val="20"/>
        </w:rPr>
        <w:t>dos os serviços</w:t>
      </w:r>
      <w:r w:rsidRPr="00C03740">
        <w:rPr>
          <w:szCs w:val="20"/>
        </w:rPr>
        <w:t xml:space="preserve">, </w:t>
      </w:r>
      <w:r w:rsidR="005507A4">
        <w:rPr>
          <w:szCs w:val="20"/>
        </w:rPr>
        <w:t>inteirou-se</w:t>
      </w:r>
      <w:r w:rsidRPr="00C03740">
        <w:rPr>
          <w:szCs w:val="20"/>
        </w:rPr>
        <w:t xml:space="preserve"> dos dados indispensáveis à apresentação da proposta, e que os preços a serem propostos cobrirão quaisquer despesas que incidam ou venham a incidir sobre a execução </w:t>
      </w:r>
      <w:r w:rsidR="005507A4">
        <w:rPr>
          <w:szCs w:val="20"/>
        </w:rPr>
        <w:t>dos serviços</w:t>
      </w:r>
      <w:r w:rsidRPr="00C03740">
        <w:rPr>
          <w:szCs w:val="20"/>
        </w:rPr>
        <w:t>, tendo obtido todas as informações necessárias para a elaboração da proposta e execução do contrato</w:t>
      </w:r>
      <w:r w:rsidR="00883498" w:rsidRPr="00C03740">
        <w:rPr>
          <w:szCs w:val="20"/>
        </w:rPr>
        <w:t>.</w:t>
      </w:r>
    </w:p>
    <w:p w14:paraId="640AEC87" w14:textId="77777777" w:rsidR="00797B58" w:rsidRPr="00C03740" w:rsidRDefault="00797B58" w:rsidP="00797B58">
      <w:pPr>
        <w:rPr>
          <w:szCs w:val="20"/>
        </w:rPr>
      </w:pPr>
    </w:p>
    <w:p w14:paraId="1220ECFC" w14:textId="77777777" w:rsidR="00797B58" w:rsidRPr="00C03740" w:rsidRDefault="00797B58" w:rsidP="00797B58">
      <w:pPr>
        <w:rPr>
          <w:szCs w:val="20"/>
        </w:rPr>
      </w:pPr>
    </w:p>
    <w:p w14:paraId="14302F47" w14:textId="77777777" w:rsidR="00797B58" w:rsidRPr="00C03740" w:rsidRDefault="00C73BD1" w:rsidP="00797B58">
      <w:pPr>
        <w:rPr>
          <w:rFonts w:eastAsia="Arial Unicode MS"/>
          <w:szCs w:val="20"/>
        </w:rPr>
      </w:pPr>
      <w:r w:rsidRPr="00C03740">
        <w:rPr>
          <w:szCs w:val="20"/>
        </w:rPr>
        <w:t>Cidade, ___/___/_____</w:t>
      </w:r>
    </w:p>
    <w:p w14:paraId="17928552" w14:textId="77777777" w:rsidR="00797B58" w:rsidRPr="00C03740" w:rsidRDefault="00797B58" w:rsidP="00797B58">
      <w:pPr>
        <w:rPr>
          <w:szCs w:val="20"/>
        </w:rPr>
      </w:pPr>
    </w:p>
    <w:p w14:paraId="6B115C0D" w14:textId="77777777" w:rsidR="00797B58" w:rsidRPr="00C03740" w:rsidRDefault="00797B58" w:rsidP="00797B58">
      <w:pPr>
        <w:rPr>
          <w:szCs w:val="20"/>
        </w:rPr>
      </w:pPr>
      <w:r w:rsidRPr="00C03740">
        <w:rPr>
          <w:szCs w:val="20"/>
        </w:rPr>
        <w:t>____________________________________</w:t>
      </w:r>
    </w:p>
    <w:p w14:paraId="14054095" w14:textId="77777777" w:rsidR="00797B58" w:rsidRPr="00C03740" w:rsidRDefault="00797B58" w:rsidP="00797B58">
      <w:pPr>
        <w:rPr>
          <w:szCs w:val="20"/>
        </w:rPr>
      </w:pPr>
      <w:r w:rsidRPr="00C03740">
        <w:rPr>
          <w:szCs w:val="20"/>
        </w:rPr>
        <w:t>Assinatura do representante legal</w:t>
      </w:r>
    </w:p>
    <w:p w14:paraId="288B504C" w14:textId="77777777" w:rsidR="00797B58" w:rsidRPr="00C03740" w:rsidRDefault="00797B58" w:rsidP="00797B58">
      <w:pPr>
        <w:rPr>
          <w:szCs w:val="20"/>
        </w:rPr>
      </w:pPr>
    </w:p>
    <w:p w14:paraId="039447FC" w14:textId="77777777" w:rsidR="00797B58" w:rsidRPr="00C03740" w:rsidRDefault="00797B58" w:rsidP="00797B58">
      <w:pPr>
        <w:rPr>
          <w:rFonts w:eastAsia="Arial Unicode MS"/>
          <w:szCs w:val="20"/>
        </w:rPr>
      </w:pPr>
      <w:r w:rsidRPr="00C03740">
        <w:rPr>
          <w:szCs w:val="20"/>
        </w:rPr>
        <w:t>Nome: _____________________________</w:t>
      </w:r>
    </w:p>
    <w:p w14:paraId="6A9A2FE3" w14:textId="77777777" w:rsidR="00797B58" w:rsidRPr="00C03740" w:rsidRDefault="00797B58" w:rsidP="00797B58">
      <w:pPr>
        <w:rPr>
          <w:szCs w:val="20"/>
        </w:rPr>
      </w:pPr>
    </w:p>
    <w:p w14:paraId="382C1126" w14:textId="77777777" w:rsidR="00797B58" w:rsidRPr="00C03740" w:rsidRDefault="00797B58" w:rsidP="00797B58">
      <w:pPr>
        <w:rPr>
          <w:szCs w:val="20"/>
        </w:rPr>
      </w:pPr>
      <w:r w:rsidRPr="00C03740">
        <w:rPr>
          <w:szCs w:val="20"/>
        </w:rPr>
        <w:t>Função: ____________________________</w:t>
      </w:r>
    </w:p>
    <w:p w14:paraId="0D9AB80C" w14:textId="77777777" w:rsidR="00797B58" w:rsidRPr="00C03740" w:rsidRDefault="00797B58" w:rsidP="00797B58">
      <w:pPr>
        <w:rPr>
          <w:szCs w:val="20"/>
        </w:rPr>
      </w:pPr>
    </w:p>
    <w:p w14:paraId="12C488BD" w14:textId="70F58190" w:rsidR="005A006B" w:rsidRPr="00C03740" w:rsidRDefault="00797B58" w:rsidP="00A725ED">
      <w:pPr>
        <w:pStyle w:val="Legenda"/>
        <w:rPr>
          <w:b w:val="0"/>
          <w:szCs w:val="20"/>
        </w:rPr>
      </w:pPr>
      <w:r w:rsidRPr="00C03740">
        <w:rPr>
          <w:rFonts w:ascii="Arial" w:hAnsi="Arial"/>
          <w:szCs w:val="20"/>
        </w:rPr>
        <w:br w:type="page"/>
      </w:r>
      <w:bookmarkStart w:id="70" w:name="_Toc392675805"/>
      <w:bookmarkStart w:id="71" w:name="_Ref394332982"/>
      <w:bookmarkStart w:id="72" w:name="_Ref394333135"/>
      <w:bookmarkStart w:id="73" w:name="_Ref394333278"/>
      <w:bookmarkStart w:id="74" w:name="_Ref394393227"/>
      <w:bookmarkStart w:id="75" w:name="_Ref450206017"/>
      <w:bookmarkStart w:id="76" w:name="_Ref450206149"/>
    </w:p>
    <w:p w14:paraId="7436D9C9" w14:textId="0C958871" w:rsidR="00797B58" w:rsidRPr="00C03740" w:rsidRDefault="006821DF" w:rsidP="003D0AA0">
      <w:pPr>
        <w:pStyle w:val="Legenda"/>
        <w:rPr>
          <w:rFonts w:ascii="Arial" w:hAnsi="Arial"/>
          <w:szCs w:val="20"/>
        </w:rPr>
      </w:pPr>
      <w:bookmarkStart w:id="77" w:name="_Ref78986735"/>
      <w:bookmarkEnd w:id="70"/>
      <w:bookmarkEnd w:id="71"/>
      <w:bookmarkEnd w:id="72"/>
      <w:bookmarkEnd w:id="73"/>
      <w:bookmarkEnd w:id="74"/>
      <w:r w:rsidRPr="00C03740">
        <w:rPr>
          <w:rFonts w:ascii="Arial" w:hAnsi="Arial"/>
          <w:szCs w:val="20"/>
        </w:rPr>
        <w:lastRenderedPageBreak/>
        <w:t xml:space="preserve">ANEXO </w:t>
      </w:r>
      <w:bookmarkEnd w:id="75"/>
      <w:r w:rsidR="00A725ED">
        <w:rPr>
          <w:rFonts w:ascii="Arial" w:hAnsi="Arial"/>
          <w:szCs w:val="20"/>
        </w:rPr>
        <w:t>3</w:t>
      </w:r>
      <w:r w:rsidRPr="00C03740">
        <w:rPr>
          <w:rFonts w:ascii="Arial" w:hAnsi="Arial"/>
          <w:szCs w:val="20"/>
        </w:rPr>
        <w:t>: DETALHAMENTO DOS ENCARGOS SOCIAIS E DO BDI</w:t>
      </w:r>
      <w:bookmarkEnd w:id="76"/>
      <w:bookmarkEnd w:id="77"/>
    </w:p>
    <w:p w14:paraId="774DE888" w14:textId="77777777" w:rsidR="00797B58" w:rsidRPr="00C03740" w:rsidRDefault="00797B58" w:rsidP="00797B58">
      <w:pPr>
        <w:rPr>
          <w:szCs w:val="20"/>
        </w:rPr>
      </w:pPr>
    </w:p>
    <w:p w14:paraId="02DE94A2" w14:textId="77777777" w:rsidR="00797B58" w:rsidRPr="00C03740" w:rsidRDefault="00797B58" w:rsidP="00797B58">
      <w:pPr>
        <w:rPr>
          <w:szCs w:val="20"/>
        </w:rPr>
      </w:pPr>
    </w:p>
    <w:p w14:paraId="2FF8BBA2" w14:textId="77777777" w:rsidR="00797B58" w:rsidRPr="00C03740" w:rsidRDefault="00797B58" w:rsidP="00797B58">
      <w:pPr>
        <w:rPr>
          <w:szCs w:val="20"/>
        </w:rPr>
      </w:pPr>
    </w:p>
    <w:p w14:paraId="7442F2D8" w14:textId="77777777" w:rsidR="00797B58" w:rsidRPr="00C03740" w:rsidRDefault="00797B58" w:rsidP="00797B58">
      <w:pPr>
        <w:rPr>
          <w:szCs w:val="20"/>
        </w:rPr>
      </w:pPr>
    </w:p>
    <w:p w14:paraId="476B33C4" w14:textId="77777777" w:rsidR="00797B58" w:rsidRPr="00C03740" w:rsidRDefault="00797B58" w:rsidP="00797B58">
      <w:pPr>
        <w:rPr>
          <w:szCs w:val="20"/>
        </w:rPr>
      </w:pPr>
    </w:p>
    <w:p w14:paraId="76ADC43C" w14:textId="77777777" w:rsidR="00797B58" w:rsidRPr="00C03740" w:rsidRDefault="00797B58" w:rsidP="00797B58">
      <w:pPr>
        <w:rPr>
          <w:szCs w:val="20"/>
        </w:rPr>
      </w:pPr>
    </w:p>
    <w:p w14:paraId="034E306E" w14:textId="77777777" w:rsidR="00797B58" w:rsidRPr="00C03740" w:rsidRDefault="00797B58" w:rsidP="00797B58">
      <w:pPr>
        <w:rPr>
          <w:szCs w:val="20"/>
        </w:rPr>
      </w:pPr>
    </w:p>
    <w:p w14:paraId="69A49E89" w14:textId="77777777" w:rsidR="00797B58" w:rsidRPr="00C03740" w:rsidRDefault="00797B58" w:rsidP="00797B58">
      <w:pPr>
        <w:rPr>
          <w:szCs w:val="20"/>
        </w:rPr>
      </w:pPr>
    </w:p>
    <w:p w14:paraId="6B62DEE9" w14:textId="77777777" w:rsidR="00797B58" w:rsidRPr="00C03740" w:rsidRDefault="00797B58" w:rsidP="00797B58">
      <w:pPr>
        <w:rPr>
          <w:szCs w:val="20"/>
        </w:rPr>
      </w:pPr>
    </w:p>
    <w:p w14:paraId="4B0E8C20" w14:textId="77777777" w:rsidR="00797B58" w:rsidRPr="00C03740" w:rsidRDefault="00797B58" w:rsidP="00797B58">
      <w:pPr>
        <w:rPr>
          <w:szCs w:val="20"/>
        </w:rPr>
      </w:pPr>
    </w:p>
    <w:p w14:paraId="08228EA8" w14:textId="77777777" w:rsidR="00161C4A" w:rsidRPr="00C03740" w:rsidRDefault="00161C4A" w:rsidP="00797B58">
      <w:pPr>
        <w:rPr>
          <w:szCs w:val="20"/>
        </w:rPr>
      </w:pPr>
    </w:p>
    <w:p w14:paraId="30C76D24" w14:textId="77777777" w:rsidR="00161C4A" w:rsidRPr="00C03740" w:rsidRDefault="00161C4A" w:rsidP="00797B58">
      <w:pPr>
        <w:rPr>
          <w:szCs w:val="20"/>
        </w:rPr>
      </w:pPr>
    </w:p>
    <w:p w14:paraId="6DB2DB10" w14:textId="77777777" w:rsidR="00797B58" w:rsidRPr="00C03740" w:rsidRDefault="00797B58" w:rsidP="00797B58">
      <w:pPr>
        <w:rPr>
          <w:szCs w:val="20"/>
        </w:rPr>
      </w:pPr>
    </w:p>
    <w:p w14:paraId="018ADE9E" w14:textId="77777777" w:rsidR="00797B58" w:rsidRPr="00C03740" w:rsidRDefault="00797B58" w:rsidP="00797B58">
      <w:pPr>
        <w:rPr>
          <w:szCs w:val="20"/>
        </w:rPr>
      </w:pPr>
    </w:p>
    <w:p w14:paraId="478AF2CB" w14:textId="77777777" w:rsidR="00797B58" w:rsidRPr="00C03740" w:rsidRDefault="00797B58" w:rsidP="00797B58">
      <w:pPr>
        <w:rPr>
          <w:szCs w:val="20"/>
        </w:rPr>
      </w:pPr>
    </w:p>
    <w:p w14:paraId="389133B5" w14:textId="77777777" w:rsidR="00797B58" w:rsidRPr="00C03740" w:rsidRDefault="00797B58" w:rsidP="00797B58">
      <w:pPr>
        <w:rPr>
          <w:szCs w:val="20"/>
        </w:rPr>
      </w:pPr>
    </w:p>
    <w:p w14:paraId="35798384" w14:textId="77777777" w:rsidR="00797B58" w:rsidRPr="00C03740" w:rsidRDefault="00797B58" w:rsidP="00797B58">
      <w:pPr>
        <w:rPr>
          <w:szCs w:val="20"/>
        </w:rPr>
      </w:pPr>
    </w:p>
    <w:p w14:paraId="11B733DA" w14:textId="77777777" w:rsidR="00797B58" w:rsidRPr="00C03740" w:rsidRDefault="00797B58" w:rsidP="00797B58">
      <w:pPr>
        <w:rPr>
          <w:szCs w:val="20"/>
        </w:rPr>
      </w:pPr>
    </w:p>
    <w:p w14:paraId="3C4CDDF4" w14:textId="77777777" w:rsidR="00797B58" w:rsidRPr="00C03740" w:rsidRDefault="00797B58" w:rsidP="00797B58">
      <w:pPr>
        <w:rPr>
          <w:szCs w:val="20"/>
        </w:rPr>
      </w:pPr>
    </w:p>
    <w:p w14:paraId="6BEBB679" w14:textId="77777777" w:rsidR="00797B58" w:rsidRPr="00C03740" w:rsidRDefault="00797B58" w:rsidP="00797B58">
      <w:pPr>
        <w:jc w:val="center"/>
        <w:rPr>
          <w:b/>
          <w:szCs w:val="20"/>
        </w:rPr>
      </w:pPr>
      <w:r w:rsidRPr="00C03740">
        <w:rPr>
          <w:b/>
          <w:szCs w:val="20"/>
        </w:rPr>
        <w:t>Detalhamento</w:t>
      </w:r>
      <w:r w:rsidRPr="00C03740">
        <w:rPr>
          <w:b/>
          <w:szCs w:val="20"/>
          <w:lang w:eastAsia="pt-BR"/>
        </w:rPr>
        <w:t xml:space="preserve"> dos Encargos Sociais – Horista e Mensalista (preenchido)</w:t>
      </w:r>
    </w:p>
    <w:p w14:paraId="4CC4422F" w14:textId="77777777" w:rsidR="00797B58" w:rsidRPr="00C03740" w:rsidRDefault="00797B58" w:rsidP="00797B58">
      <w:pPr>
        <w:jc w:val="center"/>
        <w:rPr>
          <w:b/>
          <w:szCs w:val="20"/>
          <w:lang w:eastAsia="pt-BR"/>
        </w:rPr>
      </w:pPr>
      <w:r w:rsidRPr="00C03740">
        <w:rPr>
          <w:b/>
          <w:szCs w:val="20"/>
        </w:rPr>
        <w:t>Detalhamento</w:t>
      </w:r>
      <w:r w:rsidRPr="00C03740">
        <w:rPr>
          <w:b/>
          <w:szCs w:val="20"/>
          <w:lang w:eastAsia="pt-BR"/>
        </w:rPr>
        <w:t xml:space="preserve"> dos Encargos Sociais – Horista e Mensalista (em branco)</w:t>
      </w:r>
    </w:p>
    <w:p w14:paraId="202BD33A" w14:textId="77777777" w:rsidR="00797B58" w:rsidRPr="00C03740" w:rsidRDefault="00797B58" w:rsidP="00797B58">
      <w:pPr>
        <w:jc w:val="center"/>
        <w:rPr>
          <w:b/>
          <w:szCs w:val="20"/>
          <w:lang w:eastAsia="pt-BR"/>
        </w:rPr>
      </w:pPr>
      <w:r w:rsidRPr="00C03740">
        <w:rPr>
          <w:b/>
          <w:szCs w:val="20"/>
        </w:rPr>
        <w:t>Detalhamento</w:t>
      </w:r>
      <w:r w:rsidRPr="00C03740">
        <w:rPr>
          <w:b/>
          <w:szCs w:val="20"/>
          <w:lang w:eastAsia="pt-BR"/>
        </w:rPr>
        <w:t xml:space="preserve"> do BDI - Serviços</w:t>
      </w:r>
    </w:p>
    <w:p w14:paraId="4C531CDB" w14:textId="77777777" w:rsidR="00797B58" w:rsidRPr="00C03740" w:rsidRDefault="00797B58" w:rsidP="00797B58">
      <w:pPr>
        <w:jc w:val="center"/>
        <w:rPr>
          <w:b/>
          <w:szCs w:val="20"/>
          <w:lang w:eastAsia="pt-BR"/>
        </w:rPr>
      </w:pPr>
      <w:r w:rsidRPr="00C03740">
        <w:rPr>
          <w:b/>
          <w:szCs w:val="20"/>
        </w:rPr>
        <w:t>Detalhamento</w:t>
      </w:r>
      <w:r w:rsidR="00CA4420" w:rsidRPr="00C03740">
        <w:rPr>
          <w:b/>
          <w:szCs w:val="20"/>
          <w:lang w:eastAsia="pt-BR"/>
        </w:rPr>
        <w:t xml:space="preserve"> do BDI – Fornecimento</w:t>
      </w:r>
    </w:p>
    <w:p w14:paraId="2B86CDA9" w14:textId="77777777" w:rsidR="00797B58" w:rsidRPr="00C03740" w:rsidRDefault="00797B58" w:rsidP="00797B58">
      <w:pPr>
        <w:rPr>
          <w:szCs w:val="20"/>
        </w:rPr>
      </w:pPr>
    </w:p>
    <w:p w14:paraId="6D8C8689" w14:textId="77777777" w:rsidR="00FD7DED" w:rsidRPr="00C03740" w:rsidRDefault="00797B58" w:rsidP="00797B58">
      <w:pPr>
        <w:jc w:val="center"/>
        <w:rPr>
          <w:szCs w:val="20"/>
        </w:rPr>
      </w:pPr>
      <w:r w:rsidRPr="00C03740">
        <w:rPr>
          <w:szCs w:val="20"/>
        </w:rPr>
        <w:br w:type="page"/>
      </w:r>
    </w:p>
    <w:p w14:paraId="4312342C" w14:textId="4BD1FFC2" w:rsidR="00797B58" w:rsidRPr="00C03740" w:rsidRDefault="006821DF" w:rsidP="00797B58">
      <w:pPr>
        <w:jc w:val="center"/>
        <w:rPr>
          <w:b/>
          <w:szCs w:val="20"/>
          <w:lang w:eastAsia="pt-BR"/>
        </w:rPr>
      </w:pPr>
      <w:r w:rsidRPr="00C03740">
        <w:rPr>
          <w:b/>
          <w:szCs w:val="20"/>
        </w:rPr>
        <w:lastRenderedPageBreak/>
        <w:t>DETALHAMENTO</w:t>
      </w:r>
      <w:r w:rsidRPr="00C03740">
        <w:rPr>
          <w:b/>
          <w:szCs w:val="20"/>
          <w:lang w:eastAsia="pt-BR"/>
        </w:rPr>
        <w:t xml:space="preserve"> DOS ENCARGOS SOCIAIS – HORISTA E MENSALISTA – </w:t>
      </w:r>
      <w:r w:rsidRPr="006821DF">
        <w:rPr>
          <w:b/>
          <w:color w:val="0070C0"/>
          <w:szCs w:val="20"/>
          <w:lang w:eastAsia="pt-BR"/>
        </w:rPr>
        <w:t xml:space="preserve">SEM DESONERAÇÃO </w:t>
      </w:r>
      <w:r w:rsidRPr="00C03740">
        <w:rPr>
          <w:b/>
          <w:szCs w:val="20"/>
          <w:lang w:eastAsia="pt-BR"/>
        </w:rPr>
        <w:t>(PREENCHIDO)</w:t>
      </w:r>
    </w:p>
    <w:p w14:paraId="2C68664F" w14:textId="77777777" w:rsidR="00DE44AF" w:rsidRPr="00C03740" w:rsidRDefault="00DE44AF" w:rsidP="00797B58">
      <w:pPr>
        <w:jc w:val="center"/>
        <w:rPr>
          <w:szCs w:val="20"/>
          <w:lang w:eastAsia="pt-BR"/>
        </w:rPr>
      </w:pPr>
    </w:p>
    <w:p w14:paraId="3C29B4E0" w14:textId="15A1E1C0" w:rsidR="00DE44AF" w:rsidRPr="00C03740" w:rsidRDefault="00DE44AF" w:rsidP="00797B58">
      <w:pPr>
        <w:jc w:val="center"/>
        <w:rPr>
          <w:b/>
          <w:szCs w:val="20"/>
        </w:rPr>
      </w:pPr>
      <w:r w:rsidRPr="00C03740">
        <w:rPr>
          <w:b/>
          <w:szCs w:val="20"/>
          <w:lang w:eastAsia="pt-BR"/>
        </w:rPr>
        <w:t xml:space="preserve">QUADRO DES </w:t>
      </w:r>
      <w:r w:rsidR="006821DF">
        <w:rPr>
          <w:b/>
          <w:szCs w:val="20"/>
          <w:lang w:eastAsia="pt-BR"/>
        </w:rPr>
        <w:t xml:space="preserve">– </w:t>
      </w:r>
      <w:r w:rsidR="006821DF" w:rsidRPr="006821DF">
        <w:rPr>
          <w:b/>
          <w:color w:val="0070C0"/>
          <w:szCs w:val="20"/>
          <w:lang w:eastAsia="pt-BR"/>
        </w:rPr>
        <w:t>ITEM 1</w:t>
      </w:r>
      <w:r w:rsidR="006821DF">
        <w:rPr>
          <w:b/>
          <w:szCs w:val="20"/>
          <w:lang w:eastAsia="pt-BR"/>
        </w:rPr>
        <w:t xml:space="preserve"> </w:t>
      </w:r>
      <w:r w:rsidRPr="00C03740">
        <w:rPr>
          <w:b/>
          <w:szCs w:val="20"/>
          <w:lang w:eastAsia="pt-BR"/>
        </w:rPr>
        <w:t>(preenchido)</w:t>
      </w:r>
    </w:p>
    <w:p w14:paraId="270CB67D" w14:textId="77777777" w:rsidR="00797B58" w:rsidRPr="00C03740"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C03740" w14:paraId="4832FBFB" w14:textId="77777777" w:rsidTr="00614A18">
        <w:trPr>
          <w:trHeight w:val="113"/>
          <w:jc w:val="center"/>
        </w:trPr>
        <w:tc>
          <w:tcPr>
            <w:tcW w:w="5993" w:type="dxa"/>
            <w:gridSpan w:val="2"/>
            <w:vMerge w:val="restart"/>
            <w:shd w:val="clear" w:color="auto" w:fill="auto"/>
            <w:vAlign w:val="center"/>
          </w:tcPr>
          <w:p w14:paraId="2DC1AD55" w14:textId="77777777" w:rsidR="00797B58" w:rsidRPr="00C03740" w:rsidRDefault="00797B58" w:rsidP="00614A18">
            <w:pPr>
              <w:jc w:val="center"/>
              <w:rPr>
                <w:b/>
                <w:szCs w:val="20"/>
              </w:rPr>
            </w:pPr>
            <w:r w:rsidRPr="00C03740">
              <w:rPr>
                <w:b/>
                <w:szCs w:val="20"/>
              </w:rPr>
              <w:t>DISCRIMINAÇÃO</w:t>
            </w:r>
          </w:p>
        </w:tc>
        <w:tc>
          <w:tcPr>
            <w:tcW w:w="1416" w:type="dxa"/>
            <w:shd w:val="clear" w:color="auto" w:fill="auto"/>
            <w:vAlign w:val="center"/>
          </w:tcPr>
          <w:p w14:paraId="7A235A23" w14:textId="77777777" w:rsidR="00797B58" w:rsidRPr="00C03740" w:rsidRDefault="00797B58" w:rsidP="00614A18">
            <w:pPr>
              <w:jc w:val="center"/>
              <w:rPr>
                <w:b/>
                <w:szCs w:val="20"/>
              </w:rPr>
            </w:pPr>
            <w:r w:rsidRPr="00C03740">
              <w:rPr>
                <w:b/>
                <w:szCs w:val="20"/>
              </w:rPr>
              <w:t>HORISTA</w:t>
            </w:r>
          </w:p>
        </w:tc>
        <w:tc>
          <w:tcPr>
            <w:tcW w:w="1776" w:type="dxa"/>
            <w:shd w:val="clear" w:color="auto" w:fill="auto"/>
            <w:vAlign w:val="center"/>
          </w:tcPr>
          <w:p w14:paraId="3945DCC3" w14:textId="77777777" w:rsidR="00797B58" w:rsidRPr="00C03740" w:rsidRDefault="00797B58" w:rsidP="00614A18">
            <w:pPr>
              <w:jc w:val="center"/>
              <w:rPr>
                <w:b/>
                <w:szCs w:val="20"/>
              </w:rPr>
            </w:pPr>
            <w:r w:rsidRPr="00C03740">
              <w:rPr>
                <w:b/>
                <w:szCs w:val="20"/>
              </w:rPr>
              <w:t>MENSALISTA</w:t>
            </w:r>
          </w:p>
        </w:tc>
      </w:tr>
      <w:tr w:rsidR="00797B58" w:rsidRPr="00C03740" w14:paraId="248FF378" w14:textId="77777777" w:rsidTr="00614A18">
        <w:trPr>
          <w:trHeight w:val="113"/>
          <w:jc w:val="center"/>
        </w:trPr>
        <w:tc>
          <w:tcPr>
            <w:tcW w:w="5993" w:type="dxa"/>
            <w:gridSpan w:val="2"/>
            <w:vMerge/>
            <w:shd w:val="clear" w:color="auto" w:fill="auto"/>
            <w:vAlign w:val="center"/>
          </w:tcPr>
          <w:p w14:paraId="66F9AF89" w14:textId="77777777" w:rsidR="00797B58" w:rsidRPr="00C03740" w:rsidRDefault="00797B58" w:rsidP="00614A18">
            <w:pPr>
              <w:rPr>
                <w:szCs w:val="20"/>
              </w:rPr>
            </w:pPr>
          </w:p>
        </w:tc>
        <w:tc>
          <w:tcPr>
            <w:tcW w:w="1416" w:type="dxa"/>
            <w:shd w:val="clear" w:color="auto" w:fill="auto"/>
            <w:vAlign w:val="center"/>
          </w:tcPr>
          <w:p w14:paraId="13D0156E" w14:textId="77777777" w:rsidR="00797B58" w:rsidRPr="00C03740" w:rsidRDefault="00797B58" w:rsidP="00614A18">
            <w:pPr>
              <w:jc w:val="center"/>
              <w:rPr>
                <w:b/>
                <w:szCs w:val="20"/>
              </w:rPr>
            </w:pPr>
            <w:r w:rsidRPr="00C03740">
              <w:rPr>
                <w:b/>
                <w:szCs w:val="20"/>
              </w:rPr>
              <w:t>%</w:t>
            </w:r>
          </w:p>
        </w:tc>
        <w:tc>
          <w:tcPr>
            <w:tcW w:w="1776" w:type="dxa"/>
            <w:shd w:val="clear" w:color="auto" w:fill="auto"/>
            <w:vAlign w:val="center"/>
          </w:tcPr>
          <w:p w14:paraId="30D2DDB3" w14:textId="77777777" w:rsidR="00797B58" w:rsidRPr="00C03740" w:rsidRDefault="00797B58" w:rsidP="00614A18">
            <w:pPr>
              <w:jc w:val="center"/>
              <w:rPr>
                <w:b/>
                <w:szCs w:val="20"/>
              </w:rPr>
            </w:pPr>
            <w:r w:rsidRPr="00C03740">
              <w:rPr>
                <w:b/>
                <w:szCs w:val="20"/>
              </w:rPr>
              <w:t>%</w:t>
            </w:r>
          </w:p>
        </w:tc>
      </w:tr>
      <w:tr w:rsidR="00797B58" w:rsidRPr="00C03740" w14:paraId="29827273" w14:textId="77777777" w:rsidTr="00614A18">
        <w:trPr>
          <w:trHeight w:val="113"/>
          <w:jc w:val="center"/>
        </w:trPr>
        <w:tc>
          <w:tcPr>
            <w:tcW w:w="644" w:type="dxa"/>
            <w:shd w:val="clear" w:color="auto" w:fill="auto"/>
            <w:vAlign w:val="center"/>
          </w:tcPr>
          <w:p w14:paraId="417C1B75" w14:textId="77777777" w:rsidR="00797B58" w:rsidRPr="00C03740" w:rsidRDefault="00797B58" w:rsidP="00614A18">
            <w:pPr>
              <w:jc w:val="center"/>
              <w:rPr>
                <w:b/>
                <w:szCs w:val="20"/>
              </w:rPr>
            </w:pPr>
            <w:r w:rsidRPr="00C03740">
              <w:rPr>
                <w:b/>
                <w:szCs w:val="20"/>
              </w:rPr>
              <w:t>A</w:t>
            </w:r>
          </w:p>
        </w:tc>
        <w:tc>
          <w:tcPr>
            <w:tcW w:w="8541" w:type="dxa"/>
            <w:gridSpan w:val="3"/>
            <w:shd w:val="clear" w:color="auto" w:fill="auto"/>
            <w:vAlign w:val="center"/>
          </w:tcPr>
          <w:p w14:paraId="513641AD" w14:textId="77777777" w:rsidR="00797B58" w:rsidRPr="00C03740" w:rsidRDefault="00797B58" w:rsidP="00614A18">
            <w:pPr>
              <w:rPr>
                <w:b/>
                <w:szCs w:val="20"/>
              </w:rPr>
            </w:pPr>
            <w:r w:rsidRPr="00C03740">
              <w:rPr>
                <w:b/>
                <w:szCs w:val="20"/>
              </w:rPr>
              <w:t>ENCARGOS SOCIAIS BÁSICOS</w:t>
            </w:r>
          </w:p>
        </w:tc>
      </w:tr>
      <w:tr w:rsidR="003060FB" w:rsidRPr="00C03740" w14:paraId="3498FB83" w14:textId="77777777" w:rsidTr="006E0F48">
        <w:trPr>
          <w:trHeight w:val="113"/>
          <w:jc w:val="center"/>
        </w:trPr>
        <w:tc>
          <w:tcPr>
            <w:tcW w:w="644" w:type="dxa"/>
            <w:shd w:val="clear" w:color="auto" w:fill="auto"/>
            <w:vAlign w:val="center"/>
          </w:tcPr>
          <w:p w14:paraId="0C6D6F23" w14:textId="77777777" w:rsidR="003060FB" w:rsidRPr="00C03740" w:rsidRDefault="003060FB" w:rsidP="003060FB">
            <w:pPr>
              <w:jc w:val="center"/>
              <w:rPr>
                <w:szCs w:val="20"/>
              </w:rPr>
            </w:pPr>
            <w:r w:rsidRPr="00C03740">
              <w:rPr>
                <w:szCs w:val="20"/>
              </w:rPr>
              <w:t>A1</w:t>
            </w:r>
          </w:p>
        </w:tc>
        <w:tc>
          <w:tcPr>
            <w:tcW w:w="5349" w:type="dxa"/>
            <w:shd w:val="clear" w:color="auto" w:fill="auto"/>
            <w:vAlign w:val="center"/>
          </w:tcPr>
          <w:p w14:paraId="5D4D3E85" w14:textId="77777777" w:rsidR="003060FB" w:rsidRPr="00C03740" w:rsidRDefault="003060FB" w:rsidP="003060FB">
            <w:pPr>
              <w:rPr>
                <w:szCs w:val="20"/>
              </w:rPr>
            </w:pPr>
            <w:r w:rsidRPr="00C03740">
              <w:rPr>
                <w:szCs w:val="20"/>
              </w:rPr>
              <w:t>INSS</w:t>
            </w:r>
          </w:p>
        </w:tc>
        <w:tc>
          <w:tcPr>
            <w:tcW w:w="1416" w:type="dxa"/>
            <w:shd w:val="clear" w:color="auto" w:fill="auto"/>
          </w:tcPr>
          <w:p w14:paraId="776465FB" w14:textId="602459C6" w:rsidR="003060FB" w:rsidRPr="00C03740" w:rsidRDefault="003060FB" w:rsidP="003060FB">
            <w:pPr>
              <w:jc w:val="center"/>
              <w:rPr>
                <w:szCs w:val="20"/>
              </w:rPr>
            </w:pPr>
            <w:r w:rsidRPr="00387441">
              <w:t>20,00%</w:t>
            </w:r>
          </w:p>
        </w:tc>
        <w:tc>
          <w:tcPr>
            <w:tcW w:w="1776" w:type="dxa"/>
            <w:shd w:val="clear" w:color="auto" w:fill="auto"/>
          </w:tcPr>
          <w:p w14:paraId="61A93D13" w14:textId="47DD5D8B" w:rsidR="003060FB" w:rsidRPr="00C03740" w:rsidRDefault="003060FB" w:rsidP="003060FB">
            <w:pPr>
              <w:jc w:val="center"/>
              <w:rPr>
                <w:szCs w:val="20"/>
              </w:rPr>
            </w:pPr>
            <w:r w:rsidRPr="00C6325B">
              <w:t>20,00%</w:t>
            </w:r>
          </w:p>
        </w:tc>
      </w:tr>
      <w:tr w:rsidR="003060FB" w:rsidRPr="00C03740" w14:paraId="41082620" w14:textId="77777777" w:rsidTr="006E0F48">
        <w:trPr>
          <w:trHeight w:val="113"/>
          <w:jc w:val="center"/>
        </w:trPr>
        <w:tc>
          <w:tcPr>
            <w:tcW w:w="644" w:type="dxa"/>
            <w:shd w:val="clear" w:color="auto" w:fill="auto"/>
            <w:vAlign w:val="center"/>
          </w:tcPr>
          <w:p w14:paraId="6BF5A2DC" w14:textId="77777777" w:rsidR="003060FB" w:rsidRPr="00C03740" w:rsidRDefault="003060FB" w:rsidP="003060FB">
            <w:pPr>
              <w:jc w:val="center"/>
              <w:rPr>
                <w:szCs w:val="20"/>
              </w:rPr>
            </w:pPr>
            <w:r w:rsidRPr="00C03740">
              <w:rPr>
                <w:szCs w:val="20"/>
              </w:rPr>
              <w:t>A2</w:t>
            </w:r>
          </w:p>
        </w:tc>
        <w:tc>
          <w:tcPr>
            <w:tcW w:w="5349" w:type="dxa"/>
            <w:shd w:val="clear" w:color="auto" w:fill="auto"/>
            <w:vAlign w:val="center"/>
          </w:tcPr>
          <w:p w14:paraId="4975BCB2" w14:textId="77777777" w:rsidR="003060FB" w:rsidRPr="00C03740" w:rsidRDefault="003060FB" w:rsidP="003060FB">
            <w:pPr>
              <w:rPr>
                <w:szCs w:val="20"/>
              </w:rPr>
            </w:pPr>
            <w:r w:rsidRPr="00C03740">
              <w:rPr>
                <w:szCs w:val="20"/>
              </w:rPr>
              <w:t>SESI</w:t>
            </w:r>
          </w:p>
        </w:tc>
        <w:tc>
          <w:tcPr>
            <w:tcW w:w="1416" w:type="dxa"/>
            <w:shd w:val="clear" w:color="auto" w:fill="auto"/>
          </w:tcPr>
          <w:p w14:paraId="44D4CC5C" w14:textId="06AA1A6D" w:rsidR="003060FB" w:rsidRPr="00C03740" w:rsidRDefault="003060FB" w:rsidP="003060FB">
            <w:pPr>
              <w:jc w:val="center"/>
              <w:rPr>
                <w:szCs w:val="20"/>
              </w:rPr>
            </w:pPr>
            <w:r w:rsidRPr="00387441">
              <w:t>1,50%</w:t>
            </w:r>
          </w:p>
        </w:tc>
        <w:tc>
          <w:tcPr>
            <w:tcW w:w="1776" w:type="dxa"/>
            <w:shd w:val="clear" w:color="auto" w:fill="auto"/>
          </w:tcPr>
          <w:p w14:paraId="32B0BB24" w14:textId="3395706F" w:rsidR="003060FB" w:rsidRPr="00C03740" w:rsidRDefault="003060FB" w:rsidP="003060FB">
            <w:pPr>
              <w:jc w:val="center"/>
              <w:rPr>
                <w:szCs w:val="20"/>
              </w:rPr>
            </w:pPr>
            <w:r w:rsidRPr="00C6325B">
              <w:t>1,50%</w:t>
            </w:r>
          </w:p>
        </w:tc>
      </w:tr>
      <w:tr w:rsidR="003060FB" w:rsidRPr="00C03740" w14:paraId="791F270D" w14:textId="77777777" w:rsidTr="006E0F48">
        <w:trPr>
          <w:trHeight w:val="113"/>
          <w:jc w:val="center"/>
        </w:trPr>
        <w:tc>
          <w:tcPr>
            <w:tcW w:w="644" w:type="dxa"/>
            <w:shd w:val="clear" w:color="auto" w:fill="auto"/>
            <w:vAlign w:val="center"/>
          </w:tcPr>
          <w:p w14:paraId="70AB6F7D" w14:textId="77777777" w:rsidR="003060FB" w:rsidRPr="00C03740" w:rsidRDefault="003060FB" w:rsidP="003060FB">
            <w:pPr>
              <w:jc w:val="center"/>
              <w:rPr>
                <w:szCs w:val="20"/>
              </w:rPr>
            </w:pPr>
            <w:r w:rsidRPr="00C03740">
              <w:rPr>
                <w:szCs w:val="20"/>
              </w:rPr>
              <w:t>A3</w:t>
            </w:r>
          </w:p>
        </w:tc>
        <w:tc>
          <w:tcPr>
            <w:tcW w:w="5349" w:type="dxa"/>
            <w:shd w:val="clear" w:color="auto" w:fill="auto"/>
            <w:vAlign w:val="center"/>
          </w:tcPr>
          <w:p w14:paraId="7BE114C1" w14:textId="77777777" w:rsidR="003060FB" w:rsidRPr="00C03740" w:rsidRDefault="003060FB" w:rsidP="003060FB">
            <w:pPr>
              <w:rPr>
                <w:szCs w:val="20"/>
              </w:rPr>
            </w:pPr>
            <w:r w:rsidRPr="00C03740">
              <w:rPr>
                <w:szCs w:val="20"/>
              </w:rPr>
              <w:t>SENAI</w:t>
            </w:r>
          </w:p>
        </w:tc>
        <w:tc>
          <w:tcPr>
            <w:tcW w:w="1416" w:type="dxa"/>
            <w:shd w:val="clear" w:color="auto" w:fill="auto"/>
          </w:tcPr>
          <w:p w14:paraId="04E6242E" w14:textId="7B47D2D9" w:rsidR="003060FB" w:rsidRPr="00C03740" w:rsidRDefault="003060FB" w:rsidP="003060FB">
            <w:pPr>
              <w:jc w:val="center"/>
              <w:rPr>
                <w:szCs w:val="20"/>
              </w:rPr>
            </w:pPr>
            <w:r w:rsidRPr="00387441">
              <w:t>1,00%</w:t>
            </w:r>
          </w:p>
        </w:tc>
        <w:tc>
          <w:tcPr>
            <w:tcW w:w="1776" w:type="dxa"/>
            <w:shd w:val="clear" w:color="auto" w:fill="auto"/>
          </w:tcPr>
          <w:p w14:paraId="0C06BA20" w14:textId="35DD7F78" w:rsidR="003060FB" w:rsidRPr="00C03740" w:rsidRDefault="003060FB" w:rsidP="003060FB">
            <w:pPr>
              <w:jc w:val="center"/>
              <w:rPr>
                <w:szCs w:val="20"/>
              </w:rPr>
            </w:pPr>
            <w:r w:rsidRPr="00C6325B">
              <w:t>1,00%</w:t>
            </w:r>
          </w:p>
        </w:tc>
      </w:tr>
      <w:tr w:rsidR="003060FB" w:rsidRPr="00C03740" w14:paraId="69B0C5DD" w14:textId="77777777" w:rsidTr="006E0F48">
        <w:trPr>
          <w:trHeight w:val="113"/>
          <w:jc w:val="center"/>
        </w:trPr>
        <w:tc>
          <w:tcPr>
            <w:tcW w:w="644" w:type="dxa"/>
            <w:shd w:val="clear" w:color="auto" w:fill="auto"/>
            <w:vAlign w:val="center"/>
          </w:tcPr>
          <w:p w14:paraId="3B2A1E3A" w14:textId="77777777" w:rsidR="003060FB" w:rsidRPr="00C03740" w:rsidRDefault="003060FB" w:rsidP="003060FB">
            <w:pPr>
              <w:jc w:val="center"/>
              <w:rPr>
                <w:szCs w:val="20"/>
              </w:rPr>
            </w:pPr>
            <w:r w:rsidRPr="00C03740">
              <w:rPr>
                <w:szCs w:val="20"/>
              </w:rPr>
              <w:t>A4</w:t>
            </w:r>
          </w:p>
        </w:tc>
        <w:tc>
          <w:tcPr>
            <w:tcW w:w="5349" w:type="dxa"/>
            <w:shd w:val="clear" w:color="auto" w:fill="auto"/>
            <w:vAlign w:val="center"/>
          </w:tcPr>
          <w:p w14:paraId="59D65E53" w14:textId="77777777" w:rsidR="003060FB" w:rsidRPr="00C03740" w:rsidRDefault="003060FB" w:rsidP="003060FB">
            <w:pPr>
              <w:rPr>
                <w:szCs w:val="20"/>
              </w:rPr>
            </w:pPr>
            <w:r w:rsidRPr="00C03740">
              <w:rPr>
                <w:szCs w:val="20"/>
              </w:rPr>
              <w:t>INCRA</w:t>
            </w:r>
          </w:p>
        </w:tc>
        <w:tc>
          <w:tcPr>
            <w:tcW w:w="1416" w:type="dxa"/>
            <w:shd w:val="clear" w:color="auto" w:fill="auto"/>
          </w:tcPr>
          <w:p w14:paraId="0FED8C64" w14:textId="3853C597" w:rsidR="003060FB" w:rsidRPr="00C03740" w:rsidRDefault="003060FB" w:rsidP="003060FB">
            <w:pPr>
              <w:jc w:val="center"/>
              <w:rPr>
                <w:szCs w:val="20"/>
              </w:rPr>
            </w:pPr>
            <w:r w:rsidRPr="00387441">
              <w:t>0,20%</w:t>
            </w:r>
          </w:p>
        </w:tc>
        <w:tc>
          <w:tcPr>
            <w:tcW w:w="1776" w:type="dxa"/>
            <w:shd w:val="clear" w:color="auto" w:fill="auto"/>
          </w:tcPr>
          <w:p w14:paraId="272FA3EF" w14:textId="1B9A8C00" w:rsidR="003060FB" w:rsidRPr="00C03740" w:rsidRDefault="003060FB" w:rsidP="003060FB">
            <w:pPr>
              <w:jc w:val="center"/>
              <w:rPr>
                <w:szCs w:val="20"/>
              </w:rPr>
            </w:pPr>
            <w:r w:rsidRPr="00C6325B">
              <w:t>0,20%</w:t>
            </w:r>
          </w:p>
        </w:tc>
      </w:tr>
      <w:tr w:rsidR="003060FB" w:rsidRPr="00C03740" w14:paraId="3B2EC119" w14:textId="77777777" w:rsidTr="006E0F48">
        <w:trPr>
          <w:trHeight w:val="113"/>
          <w:jc w:val="center"/>
        </w:trPr>
        <w:tc>
          <w:tcPr>
            <w:tcW w:w="644" w:type="dxa"/>
            <w:shd w:val="clear" w:color="auto" w:fill="auto"/>
            <w:vAlign w:val="center"/>
          </w:tcPr>
          <w:p w14:paraId="3DA39869" w14:textId="77777777" w:rsidR="003060FB" w:rsidRPr="00C03740" w:rsidRDefault="003060FB" w:rsidP="003060FB">
            <w:pPr>
              <w:jc w:val="center"/>
              <w:rPr>
                <w:szCs w:val="20"/>
              </w:rPr>
            </w:pPr>
            <w:r w:rsidRPr="00C03740">
              <w:rPr>
                <w:szCs w:val="20"/>
              </w:rPr>
              <w:t>A5</w:t>
            </w:r>
          </w:p>
        </w:tc>
        <w:tc>
          <w:tcPr>
            <w:tcW w:w="5349" w:type="dxa"/>
            <w:shd w:val="clear" w:color="auto" w:fill="auto"/>
            <w:vAlign w:val="center"/>
          </w:tcPr>
          <w:p w14:paraId="481AC7EA" w14:textId="77777777" w:rsidR="003060FB" w:rsidRPr="00C03740" w:rsidRDefault="003060FB" w:rsidP="003060FB">
            <w:pPr>
              <w:rPr>
                <w:szCs w:val="20"/>
              </w:rPr>
            </w:pPr>
            <w:r w:rsidRPr="00C03740">
              <w:rPr>
                <w:szCs w:val="20"/>
              </w:rPr>
              <w:t>SEBRAE</w:t>
            </w:r>
          </w:p>
        </w:tc>
        <w:tc>
          <w:tcPr>
            <w:tcW w:w="1416" w:type="dxa"/>
            <w:shd w:val="clear" w:color="auto" w:fill="auto"/>
          </w:tcPr>
          <w:p w14:paraId="467438B2" w14:textId="4899DA9F" w:rsidR="003060FB" w:rsidRPr="00C03740" w:rsidRDefault="003060FB" w:rsidP="003060FB">
            <w:pPr>
              <w:jc w:val="center"/>
              <w:rPr>
                <w:szCs w:val="20"/>
              </w:rPr>
            </w:pPr>
            <w:r w:rsidRPr="00387441">
              <w:t>0,60%</w:t>
            </w:r>
          </w:p>
        </w:tc>
        <w:tc>
          <w:tcPr>
            <w:tcW w:w="1776" w:type="dxa"/>
            <w:shd w:val="clear" w:color="auto" w:fill="auto"/>
          </w:tcPr>
          <w:p w14:paraId="73AFD296" w14:textId="0AF0CDC6" w:rsidR="003060FB" w:rsidRPr="00C03740" w:rsidRDefault="003060FB" w:rsidP="003060FB">
            <w:pPr>
              <w:jc w:val="center"/>
              <w:rPr>
                <w:szCs w:val="20"/>
              </w:rPr>
            </w:pPr>
            <w:r w:rsidRPr="00C6325B">
              <w:t>0,60%</w:t>
            </w:r>
          </w:p>
        </w:tc>
      </w:tr>
      <w:tr w:rsidR="003060FB" w:rsidRPr="00C03740" w14:paraId="568B11A7" w14:textId="77777777" w:rsidTr="006E0F48">
        <w:trPr>
          <w:trHeight w:val="113"/>
          <w:jc w:val="center"/>
        </w:trPr>
        <w:tc>
          <w:tcPr>
            <w:tcW w:w="644" w:type="dxa"/>
            <w:shd w:val="clear" w:color="auto" w:fill="auto"/>
            <w:vAlign w:val="center"/>
          </w:tcPr>
          <w:p w14:paraId="0BB2B89F" w14:textId="77777777" w:rsidR="003060FB" w:rsidRPr="00C03740" w:rsidRDefault="003060FB" w:rsidP="003060FB">
            <w:pPr>
              <w:jc w:val="center"/>
              <w:rPr>
                <w:szCs w:val="20"/>
              </w:rPr>
            </w:pPr>
            <w:r w:rsidRPr="00C03740">
              <w:rPr>
                <w:szCs w:val="20"/>
              </w:rPr>
              <w:t>A6</w:t>
            </w:r>
          </w:p>
        </w:tc>
        <w:tc>
          <w:tcPr>
            <w:tcW w:w="5349" w:type="dxa"/>
            <w:shd w:val="clear" w:color="auto" w:fill="auto"/>
            <w:vAlign w:val="center"/>
          </w:tcPr>
          <w:p w14:paraId="62616BC0" w14:textId="77777777" w:rsidR="003060FB" w:rsidRPr="00C03740" w:rsidRDefault="003060FB" w:rsidP="003060FB">
            <w:pPr>
              <w:rPr>
                <w:szCs w:val="20"/>
              </w:rPr>
            </w:pPr>
            <w:r w:rsidRPr="00C03740">
              <w:rPr>
                <w:szCs w:val="20"/>
              </w:rPr>
              <w:t>Salário Educação</w:t>
            </w:r>
          </w:p>
        </w:tc>
        <w:tc>
          <w:tcPr>
            <w:tcW w:w="1416" w:type="dxa"/>
            <w:shd w:val="clear" w:color="auto" w:fill="auto"/>
          </w:tcPr>
          <w:p w14:paraId="4E6F833C" w14:textId="245925CD" w:rsidR="003060FB" w:rsidRPr="00C03740" w:rsidRDefault="003060FB" w:rsidP="003060FB">
            <w:pPr>
              <w:jc w:val="center"/>
              <w:rPr>
                <w:szCs w:val="20"/>
              </w:rPr>
            </w:pPr>
            <w:r w:rsidRPr="00387441">
              <w:t>2,50%</w:t>
            </w:r>
          </w:p>
        </w:tc>
        <w:tc>
          <w:tcPr>
            <w:tcW w:w="1776" w:type="dxa"/>
            <w:shd w:val="clear" w:color="auto" w:fill="auto"/>
          </w:tcPr>
          <w:p w14:paraId="270A7083" w14:textId="12E877C5" w:rsidR="003060FB" w:rsidRPr="00C03740" w:rsidRDefault="003060FB" w:rsidP="003060FB">
            <w:pPr>
              <w:jc w:val="center"/>
              <w:rPr>
                <w:szCs w:val="20"/>
              </w:rPr>
            </w:pPr>
            <w:r w:rsidRPr="00C6325B">
              <w:t>2,50%</w:t>
            </w:r>
          </w:p>
        </w:tc>
      </w:tr>
      <w:tr w:rsidR="003060FB" w:rsidRPr="00C03740" w14:paraId="59720A06" w14:textId="77777777" w:rsidTr="006E0F48">
        <w:trPr>
          <w:trHeight w:val="113"/>
          <w:jc w:val="center"/>
        </w:trPr>
        <w:tc>
          <w:tcPr>
            <w:tcW w:w="644" w:type="dxa"/>
            <w:shd w:val="clear" w:color="auto" w:fill="auto"/>
            <w:vAlign w:val="center"/>
          </w:tcPr>
          <w:p w14:paraId="3031191F" w14:textId="77777777" w:rsidR="003060FB" w:rsidRPr="00C03740" w:rsidRDefault="003060FB" w:rsidP="003060FB">
            <w:pPr>
              <w:jc w:val="center"/>
              <w:rPr>
                <w:szCs w:val="20"/>
              </w:rPr>
            </w:pPr>
            <w:r w:rsidRPr="00C03740">
              <w:rPr>
                <w:szCs w:val="20"/>
              </w:rPr>
              <w:t>A7</w:t>
            </w:r>
          </w:p>
        </w:tc>
        <w:tc>
          <w:tcPr>
            <w:tcW w:w="5349" w:type="dxa"/>
            <w:shd w:val="clear" w:color="auto" w:fill="auto"/>
            <w:vAlign w:val="center"/>
          </w:tcPr>
          <w:p w14:paraId="669D91DA" w14:textId="77777777" w:rsidR="003060FB" w:rsidRPr="00C03740" w:rsidRDefault="003060FB" w:rsidP="003060FB">
            <w:pPr>
              <w:rPr>
                <w:szCs w:val="20"/>
              </w:rPr>
            </w:pPr>
            <w:r w:rsidRPr="00C03740">
              <w:rPr>
                <w:szCs w:val="20"/>
              </w:rPr>
              <w:t>Seguro Contra Acidente de Trabalho</w:t>
            </w:r>
          </w:p>
        </w:tc>
        <w:tc>
          <w:tcPr>
            <w:tcW w:w="1416" w:type="dxa"/>
            <w:shd w:val="clear" w:color="auto" w:fill="auto"/>
          </w:tcPr>
          <w:p w14:paraId="45F13EFF" w14:textId="64024719" w:rsidR="003060FB" w:rsidRPr="00C03740" w:rsidRDefault="003060FB" w:rsidP="003060FB">
            <w:pPr>
              <w:jc w:val="center"/>
              <w:rPr>
                <w:szCs w:val="20"/>
              </w:rPr>
            </w:pPr>
            <w:r w:rsidRPr="00387441">
              <w:t>3,00%</w:t>
            </w:r>
          </w:p>
        </w:tc>
        <w:tc>
          <w:tcPr>
            <w:tcW w:w="1776" w:type="dxa"/>
            <w:shd w:val="clear" w:color="auto" w:fill="auto"/>
          </w:tcPr>
          <w:p w14:paraId="530A9E91" w14:textId="0049CF84" w:rsidR="003060FB" w:rsidRPr="00C03740" w:rsidRDefault="003060FB" w:rsidP="003060FB">
            <w:pPr>
              <w:jc w:val="center"/>
              <w:rPr>
                <w:szCs w:val="20"/>
              </w:rPr>
            </w:pPr>
            <w:r w:rsidRPr="00C6325B">
              <w:t>3,00%</w:t>
            </w:r>
          </w:p>
        </w:tc>
      </w:tr>
      <w:tr w:rsidR="003060FB" w:rsidRPr="00C03740" w14:paraId="3441EAFE" w14:textId="77777777" w:rsidTr="006E0F48">
        <w:trPr>
          <w:trHeight w:val="113"/>
          <w:jc w:val="center"/>
        </w:trPr>
        <w:tc>
          <w:tcPr>
            <w:tcW w:w="644" w:type="dxa"/>
            <w:shd w:val="clear" w:color="auto" w:fill="auto"/>
            <w:vAlign w:val="center"/>
          </w:tcPr>
          <w:p w14:paraId="06F770DC" w14:textId="77777777" w:rsidR="003060FB" w:rsidRPr="00C03740" w:rsidRDefault="003060FB" w:rsidP="003060FB">
            <w:pPr>
              <w:jc w:val="center"/>
              <w:rPr>
                <w:szCs w:val="20"/>
              </w:rPr>
            </w:pPr>
            <w:r w:rsidRPr="00C03740">
              <w:rPr>
                <w:szCs w:val="20"/>
              </w:rPr>
              <w:t>A8</w:t>
            </w:r>
          </w:p>
        </w:tc>
        <w:tc>
          <w:tcPr>
            <w:tcW w:w="5349" w:type="dxa"/>
            <w:shd w:val="clear" w:color="auto" w:fill="auto"/>
            <w:vAlign w:val="center"/>
          </w:tcPr>
          <w:p w14:paraId="5DB151E1" w14:textId="77777777" w:rsidR="003060FB" w:rsidRPr="00C03740" w:rsidRDefault="003060FB" w:rsidP="003060FB">
            <w:pPr>
              <w:rPr>
                <w:szCs w:val="20"/>
              </w:rPr>
            </w:pPr>
            <w:r w:rsidRPr="00C03740">
              <w:rPr>
                <w:szCs w:val="20"/>
              </w:rPr>
              <w:t>FGTS</w:t>
            </w:r>
          </w:p>
        </w:tc>
        <w:tc>
          <w:tcPr>
            <w:tcW w:w="1416" w:type="dxa"/>
            <w:shd w:val="clear" w:color="auto" w:fill="auto"/>
          </w:tcPr>
          <w:p w14:paraId="769F1A26" w14:textId="1806F7DA" w:rsidR="003060FB" w:rsidRPr="00C03740" w:rsidRDefault="003060FB" w:rsidP="003060FB">
            <w:pPr>
              <w:jc w:val="center"/>
              <w:rPr>
                <w:szCs w:val="20"/>
              </w:rPr>
            </w:pPr>
            <w:r w:rsidRPr="00387441">
              <w:t>8,00%</w:t>
            </w:r>
          </w:p>
        </w:tc>
        <w:tc>
          <w:tcPr>
            <w:tcW w:w="1776" w:type="dxa"/>
            <w:shd w:val="clear" w:color="auto" w:fill="auto"/>
          </w:tcPr>
          <w:p w14:paraId="50BB15D8" w14:textId="70518AE0" w:rsidR="003060FB" w:rsidRPr="00C03740" w:rsidRDefault="003060FB" w:rsidP="003060FB">
            <w:pPr>
              <w:jc w:val="center"/>
              <w:rPr>
                <w:szCs w:val="20"/>
              </w:rPr>
            </w:pPr>
            <w:r w:rsidRPr="00C6325B">
              <w:t>8,00%</w:t>
            </w:r>
          </w:p>
        </w:tc>
      </w:tr>
      <w:tr w:rsidR="003060FB" w:rsidRPr="00C03740" w14:paraId="1ADFD510" w14:textId="77777777" w:rsidTr="006E0F48">
        <w:trPr>
          <w:trHeight w:val="113"/>
          <w:jc w:val="center"/>
        </w:trPr>
        <w:tc>
          <w:tcPr>
            <w:tcW w:w="644" w:type="dxa"/>
            <w:shd w:val="clear" w:color="auto" w:fill="auto"/>
            <w:vAlign w:val="center"/>
          </w:tcPr>
          <w:p w14:paraId="5FE0DED9" w14:textId="77777777" w:rsidR="003060FB" w:rsidRPr="00C03740" w:rsidRDefault="003060FB" w:rsidP="003060FB">
            <w:pPr>
              <w:jc w:val="center"/>
              <w:rPr>
                <w:szCs w:val="20"/>
              </w:rPr>
            </w:pPr>
            <w:r w:rsidRPr="00C03740">
              <w:rPr>
                <w:szCs w:val="20"/>
              </w:rPr>
              <w:t>A9</w:t>
            </w:r>
          </w:p>
        </w:tc>
        <w:tc>
          <w:tcPr>
            <w:tcW w:w="5349" w:type="dxa"/>
            <w:shd w:val="clear" w:color="auto" w:fill="auto"/>
            <w:vAlign w:val="center"/>
          </w:tcPr>
          <w:p w14:paraId="50D21D19" w14:textId="77777777" w:rsidR="003060FB" w:rsidRPr="00C03740" w:rsidRDefault="003060FB" w:rsidP="003060FB">
            <w:pPr>
              <w:rPr>
                <w:szCs w:val="20"/>
              </w:rPr>
            </w:pPr>
            <w:r w:rsidRPr="00C03740">
              <w:rPr>
                <w:szCs w:val="20"/>
              </w:rPr>
              <w:t>SECONCI</w:t>
            </w:r>
          </w:p>
        </w:tc>
        <w:tc>
          <w:tcPr>
            <w:tcW w:w="1416" w:type="dxa"/>
            <w:shd w:val="clear" w:color="auto" w:fill="auto"/>
          </w:tcPr>
          <w:p w14:paraId="27B321FF" w14:textId="033A5836" w:rsidR="003060FB" w:rsidRPr="00C03740" w:rsidRDefault="003060FB" w:rsidP="003060FB">
            <w:pPr>
              <w:jc w:val="center"/>
              <w:rPr>
                <w:szCs w:val="20"/>
              </w:rPr>
            </w:pPr>
            <w:r w:rsidRPr="00387441">
              <w:t>0,00%</w:t>
            </w:r>
          </w:p>
        </w:tc>
        <w:tc>
          <w:tcPr>
            <w:tcW w:w="1776" w:type="dxa"/>
            <w:shd w:val="clear" w:color="auto" w:fill="auto"/>
          </w:tcPr>
          <w:p w14:paraId="1E2C0C47" w14:textId="39E8EFA4" w:rsidR="003060FB" w:rsidRPr="00C03740" w:rsidRDefault="003060FB" w:rsidP="003060FB">
            <w:pPr>
              <w:jc w:val="center"/>
              <w:rPr>
                <w:szCs w:val="20"/>
              </w:rPr>
            </w:pPr>
            <w:r w:rsidRPr="00C6325B">
              <w:t>0,00%</w:t>
            </w:r>
          </w:p>
        </w:tc>
      </w:tr>
      <w:tr w:rsidR="003060FB" w:rsidRPr="00C03740" w14:paraId="4291D886" w14:textId="77777777" w:rsidTr="00762ECF">
        <w:trPr>
          <w:trHeight w:val="113"/>
          <w:jc w:val="center"/>
        </w:trPr>
        <w:tc>
          <w:tcPr>
            <w:tcW w:w="5993" w:type="dxa"/>
            <w:gridSpan w:val="2"/>
            <w:shd w:val="clear" w:color="auto" w:fill="auto"/>
            <w:vAlign w:val="center"/>
          </w:tcPr>
          <w:p w14:paraId="17FD956A" w14:textId="77777777" w:rsidR="003060FB" w:rsidRPr="00C03740" w:rsidRDefault="003060FB" w:rsidP="003060FB">
            <w:pPr>
              <w:jc w:val="right"/>
              <w:rPr>
                <w:b/>
                <w:szCs w:val="20"/>
              </w:rPr>
            </w:pPr>
            <w:r w:rsidRPr="00C03740">
              <w:rPr>
                <w:b/>
                <w:szCs w:val="20"/>
              </w:rPr>
              <w:t>SUBTOTAL DE “A”:</w:t>
            </w:r>
          </w:p>
        </w:tc>
        <w:tc>
          <w:tcPr>
            <w:tcW w:w="1416" w:type="dxa"/>
            <w:shd w:val="clear" w:color="auto" w:fill="auto"/>
          </w:tcPr>
          <w:p w14:paraId="7659CBBC" w14:textId="15C24CA0" w:rsidR="003060FB" w:rsidRPr="00C03740" w:rsidRDefault="003060FB" w:rsidP="003060FB">
            <w:pPr>
              <w:jc w:val="center"/>
              <w:rPr>
                <w:b/>
                <w:szCs w:val="20"/>
              </w:rPr>
            </w:pPr>
            <w:r w:rsidRPr="002A3351">
              <w:t>36,80%</w:t>
            </w:r>
          </w:p>
        </w:tc>
        <w:tc>
          <w:tcPr>
            <w:tcW w:w="1776" w:type="dxa"/>
            <w:shd w:val="clear" w:color="auto" w:fill="auto"/>
          </w:tcPr>
          <w:p w14:paraId="6DE9EF65" w14:textId="4925DCCF" w:rsidR="003060FB" w:rsidRPr="00C03740" w:rsidRDefault="003060FB" w:rsidP="003060FB">
            <w:pPr>
              <w:jc w:val="center"/>
              <w:rPr>
                <w:b/>
                <w:szCs w:val="20"/>
              </w:rPr>
            </w:pPr>
            <w:r w:rsidRPr="00387441">
              <w:t>36,80%</w:t>
            </w:r>
          </w:p>
        </w:tc>
      </w:tr>
      <w:tr w:rsidR="00F64ABE" w:rsidRPr="00C03740" w14:paraId="744C8BA0" w14:textId="77777777" w:rsidTr="00614A18">
        <w:trPr>
          <w:trHeight w:val="113"/>
          <w:jc w:val="center"/>
        </w:trPr>
        <w:tc>
          <w:tcPr>
            <w:tcW w:w="644" w:type="dxa"/>
            <w:shd w:val="clear" w:color="auto" w:fill="auto"/>
            <w:vAlign w:val="center"/>
          </w:tcPr>
          <w:p w14:paraId="702C56A2" w14:textId="77777777" w:rsidR="00F64ABE" w:rsidRPr="00C03740" w:rsidRDefault="00F64ABE" w:rsidP="00F64ABE">
            <w:pPr>
              <w:jc w:val="center"/>
              <w:rPr>
                <w:b/>
                <w:szCs w:val="20"/>
              </w:rPr>
            </w:pPr>
            <w:r w:rsidRPr="00C03740">
              <w:rPr>
                <w:b/>
                <w:szCs w:val="20"/>
              </w:rPr>
              <w:t>B</w:t>
            </w:r>
          </w:p>
        </w:tc>
        <w:tc>
          <w:tcPr>
            <w:tcW w:w="8541" w:type="dxa"/>
            <w:gridSpan w:val="3"/>
            <w:shd w:val="clear" w:color="auto" w:fill="auto"/>
            <w:vAlign w:val="center"/>
          </w:tcPr>
          <w:p w14:paraId="70046967" w14:textId="77777777" w:rsidR="00F64ABE" w:rsidRPr="00C03740" w:rsidRDefault="00F64ABE" w:rsidP="00F64ABE">
            <w:pPr>
              <w:rPr>
                <w:b/>
                <w:szCs w:val="20"/>
              </w:rPr>
            </w:pPr>
            <w:r w:rsidRPr="00C03740">
              <w:rPr>
                <w:b/>
                <w:szCs w:val="20"/>
              </w:rPr>
              <w:t>ENCARGOS SOCIAIS QUE RECEBEM INCIDÊNCIA DE “A”</w:t>
            </w:r>
          </w:p>
        </w:tc>
      </w:tr>
      <w:tr w:rsidR="003060FB" w:rsidRPr="00C03740" w14:paraId="427BDABF" w14:textId="77777777" w:rsidTr="0083229B">
        <w:trPr>
          <w:trHeight w:val="113"/>
          <w:jc w:val="center"/>
        </w:trPr>
        <w:tc>
          <w:tcPr>
            <w:tcW w:w="644" w:type="dxa"/>
            <w:shd w:val="clear" w:color="auto" w:fill="auto"/>
            <w:vAlign w:val="center"/>
          </w:tcPr>
          <w:p w14:paraId="37957907" w14:textId="77777777" w:rsidR="003060FB" w:rsidRPr="00C03740" w:rsidRDefault="003060FB" w:rsidP="003060FB">
            <w:pPr>
              <w:jc w:val="center"/>
              <w:rPr>
                <w:szCs w:val="20"/>
              </w:rPr>
            </w:pPr>
            <w:r w:rsidRPr="00C03740">
              <w:rPr>
                <w:szCs w:val="20"/>
              </w:rPr>
              <w:t>B1</w:t>
            </w:r>
          </w:p>
        </w:tc>
        <w:tc>
          <w:tcPr>
            <w:tcW w:w="5349" w:type="dxa"/>
            <w:shd w:val="clear" w:color="auto" w:fill="auto"/>
            <w:vAlign w:val="center"/>
          </w:tcPr>
          <w:p w14:paraId="7C50DDC7" w14:textId="77777777" w:rsidR="003060FB" w:rsidRPr="00C03740" w:rsidRDefault="003060FB" w:rsidP="003060FB">
            <w:pPr>
              <w:rPr>
                <w:szCs w:val="20"/>
              </w:rPr>
            </w:pPr>
            <w:r w:rsidRPr="00C03740">
              <w:rPr>
                <w:szCs w:val="20"/>
              </w:rPr>
              <w:t>Repouso Semanal Remunerado</w:t>
            </w:r>
          </w:p>
        </w:tc>
        <w:tc>
          <w:tcPr>
            <w:tcW w:w="1416" w:type="dxa"/>
            <w:shd w:val="clear" w:color="auto" w:fill="auto"/>
          </w:tcPr>
          <w:p w14:paraId="45590C23" w14:textId="6BA435EC" w:rsidR="003060FB" w:rsidRPr="00C03740" w:rsidRDefault="003060FB" w:rsidP="003060FB">
            <w:pPr>
              <w:jc w:val="center"/>
              <w:rPr>
                <w:szCs w:val="20"/>
              </w:rPr>
            </w:pPr>
            <w:r w:rsidRPr="007E02AC">
              <w:t>18,05%</w:t>
            </w:r>
          </w:p>
        </w:tc>
        <w:tc>
          <w:tcPr>
            <w:tcW w:w="1776" w:type="dxa"/>
            <w:shd w:val="clear" w:color="auto" w:fill="auto"/>
          </w:tcPr>
          <w:p w14:paraId="04336379" w14:textId="29127B4F" w:rsidR="003060FB" w:rsidRPr="00C03740" w:rsidRDefault="003060FB" w:rsidP="003060FB">
            <w:pPr>
              <w:jc w:val="center"/>
              <w:rPr>
                <w:szCs w:val="20"/>
              </w:rPr>
            </w:pPr>
            <w:r w:rsidRPr="002903A2">
              <w:t>Não incide</w:t>
            </w:r>
          </w:p>
        </w:tc>
      </w:tr>
      <w:tr w:rsidR="003060FB" w:rsidRPr="00C03740" w14:paraId="7AD7A6E5" w14:textId="77777777" w:rsidTr="0083229B">
        <w:trPr>
          <w:trHeight w:val="113"/>
          <w:jc w:val="center"/>
        </w:trPr>
        <w:tc>
          <w:tcPr>
            <w:tcW w:w="644" w:type="dxa"/>
            <w:shd w:val="clear" w:color="auto" w:fill="auto"/>
            <w:vAlign w:val="center"/>
          </w:tcPr>
          <w:p w14:paraId="2483974C" w14:textId="77777777" w:rsidR="003060FB" w:rsidRPr="00C03740" w:rsidRDefault="003060FB" w:rsidP="003060FB">
            <w:pPr>
              <w:jc w:val="center"/>
              <w:rPr>
                <w:szCs w:val="20"/>
              </w:rPr>
            </w:pPr>
            <w:r w:rsidRPr="00C03740">
              <w:rPr>
                <w:szCs w:val="20"/>
              </w:rPr>
              <w:t>B2</w:t>
            </w:r>
          </w:p>
        </w:tc>
        <w:tc>
          <w:tcPr>
            <w:tcW w:w="5349" w:type="dxa"/>
            <w:shd w:val="clear" w:color="auto" w:fill="auto"/>
            <w:vAlign w:val="center"/>
          </w:tcPr>
          <w:p w14:paraId="67500424" w14:textId="77777777" w:rsidR="003060FB" w:rsidRPr="00C03740" w:rsidRDefault="003060FB" w:rsidP="003060FB">
            <w:pPr>
              <w:rPr>
                <w:szCs w:val="20"/>
              </w:rPr>
            </w:pPr>
            <w:r w:rsidRPr="00C03740">
              <w:rPr>
                <w:szCs w:val="20"/>
              </w:rPr>
              <w:t>Feriados</w:t>
            </w:r>
          </w:p>
        </w:tc>
        <w:tc>
          <w:tcPr>
            <w:tcW w:w="1416" w:type="dxa"/>
            <w:shd w:val="clear" w:color="auto" w:fill="auto"/>
          </w:tcPr>
          <w:p w14:paraId="03BBC880" w14:textId="718E46BA" w:rsidR="003060FB" w:rsidRPr="00C03740" w:rsidRDefault="003060FB" w:rsidP="003060FB">
            <w:pPr>
              <w:jc w:val="center"/>
              <w:rPr>
                <w:szCs w:val="20"/>
              </w:rPr>
            </w:pPr>
            <w:r w:rsidRPr="007E02AC">
              <w:t>4,67%</w:t>
            </w:r>
          </w:p>
        </w:tc>
        <w:tc>
          <w:tcPr>
            <w:tcW w:w="1776" w:type="dxa"/>
            <w:shd w:val="clear" w:color="auto" w:fill="auto"/>
          </w:tcPr>
          <w:p w14:paraId="56078DCC" w14:textId="46A4E1A4" w:rsidR="003060FB" w:rsidRPr="00C03740" w:rsidRDefault="003060FB" w:rsidP="003060FB">
            <w:pPr>
              <w:jc w:val="center"/>
              <w:rPr>
                <w:szCs w:val="20"/>
              </w:rPr>
            </w:pPr>
            <w:r w:rsidRPr="002903A2">
              <w:t>Não incide</w:t>
            </w:r>
          </w:p>
        </w:tc>
      </w:tr>
      <w:tr w:rsidR="003060FB" w:rsidRPr="00C03740" w14:paraId="1EAEF501" w14:textId="77777777" w:rsidTr="0083229B">
        <w:trPr>
          <w:trHeight w:val="113"/>
          <w:jc w:val="center"/>
        </w:trPr>
        <w:tc>
          <w:tcPr>
            <w:tcW w:w="644" w:type="dxa"/>
            <w:shd w:val="clear" w:color="auto" w:fill="auto"/>
            <w:vAlign w:val="center"/>
          </w:tcPr>
          <w:p w14:paraId="3E2A8C96" w14:textId="77777777" w:rsidR="003060FB" w:rsidRPr="00C03740" w:rsidRDefault="003060FB" w:rsidP="003060FB">
            <w:pPr>
              <w:jc w:val="center"/>
              <w:rPr>
                <w:szCs w:val="20"/>
              </w:rPr>
            </w:pPr>
            <w:r w:rsidRPr="00C03740">
              <w:rPr>
                <w:szCs w:val="20"/>
              </w:rPr>
              <w:t>B3</w:t>
            </w:r>
          </w:p>
        </w:tc>
        <w:tc>
          <w:tcPr>
            <w:tcW w:w="5349" w:type="dxa"/>
            <w:shd w:val="clear" w:color="auto" w:fill="auto"/>
            <w:vAlign w:val="center"/>
          </w:tcPr>
          <w:p w14:paraId="016037D4" w14:textId="77777777" w:rsidR="003060FB" w:rsidRPr="00C03740" w:rsidRDefault="003060FB" w:rsidP="003060FB">
            <w:pPr>
              <w:rPr>
                <w:szCs w:val="20"/>
              </w:rPr>
            </w:pPr>
            <w:r w:rsidRPr="00C03740">
              <w:rPr>
                <w:szCs w:val="20"/>
              </w:rPr>
              <w:t>Auxílio-Enfermidade</w:t>
            </w:r>
          </w:p>
        </w:tc>
        <w:tc>
          <w:tcPr>
            <w:tcW w:w="1416" w:type="dxa"/>
            <w:shd w:val="clear" w:color="auto" w:fill="auto"/>
          </w:tcPr>
          <w:p w14:paraId="634A719E" w14:textId="76219B04" w:rsidR="003060FB" w:rsidRPr="00C03740" w:rsidRDefault="003060FB" w:rsidP="003060FB">
            <w:pPr>
              <w:jc w:val="center"/>
              <w:rPr>
                <w:szCs w:val="20"/>
              </w:rPr>
            </w:pPr>
            <w:r w:rsidRPr="007E02AC">
              <w:t>0,86%</w:t>
            </w:r>
          </w:p>
        </w:tc>
        <w:tc>
          <w:tcPr>
            <w:tcW w:w="1776" w:type="dxa"/>
            <w:shd w:val="clear" w:color="auto" w:fill="auto"/>
          </w:tcPr>
          <w:p w14:paraId="39F59DAE" w14:textId="1694BB20" w:rsidR="003060FB" w:rsidRPr="00C03740" w:rsidRDefault="003060FB" w:rsidP="003060FB">
            <w:pPr>
              <w:jc w:val="center"/>
              <w:rPr>
                <w:szCs w:val="20"/>
              </w:rPr>
            </w:pPr>
            <w:r w:rsidRPr="002903A2">
              <w:t>0,65%</w:t>
            </w:r>
          </w:p>
        </w:tc>
      </w:tr>
      <w:tr w:rsidR="003060FB" w:rsidRPr="00C03740" w14:paraId="5645A259" w14:textId="77777777" w:rsidTr="0083229B">
        <w:trPr>
          <w:trHeight w:val="113"/>
          <w:jc w:val="center"/>
        </w:trPr>
        <w:tc>
          <w:tcPr>
            <w:tcW w:w="644" w:type="dxa"/>
            <w:shd w:val="clear" w:color="auto" w:fill="auto"/>
            <w:vAlign w:val="center"/>
          </w:tcPr>
          <w:p w14:paraId="38F9E435" w14:textId="77777777" w:rsidR="003060FB" w:rsidRPr="00C03740" w:rsidRDefault="003060FB" w:rsidP="003060FB">
            <w:pPr>
              <w:jc w:val="center"/>
              <w:rPr>
                <w:szCs w:val="20"/>
              </w:rPr>
            </w:pPr>
            <w:r w:rsidRPr="00C03740">
              <w:rPr>
                <w:szCs w:val="20"/>
              </w:rPr>
              <w:t>B4</w:t>
            </w:r>
          </w:p>
        </w:tc>
        <w:tc>
          <w:tcPr>
            <w:tcW w:w="5349" w:type="dxa"/>
            <w:shd w:val="clear" w:color="auto" w:fill="auto"/>
            <w:vAlign w:val="center"/>
          </w:tcPr>
          <w:p w14:paraId="65B48B9C" w14:textId="77777777" w:rsidR="003060FB" w:rsidRPr="00C03740" w:rsidRDefault="003060FB" w:rsidP="003060FB">
            <w:pPr>
              <w:rPr>
                <w:szCs w:val="20"/>
              </w:rPr>
            </w:pPr>
            <w:r w:rsidRPr="00C03740">
              <w:rPr>
                <w:szCs w:val="20"/>
              </w:rPr>
              <w:t>13º Salário</w:t>
            </w:r>
          </w:p>
        </w:tc>
        <w:tc>
          <w:tcPr>
            <w:tcW w:w="1416" w:type="dxa"/>
            <w:shd w:val="clear" w:color="auto" w:fill="auto"/>
          </w:tcPr>
          <w:p w14:paraId="5A5CCF04" w14:textId="2808CD81" w:rsidR="003060FB" w:rsidRPr="00C03740" w:rsidRDefault="003060FB" w:rsidP="003060FB">
            <w:pPr>
              <w:jc w:val="center"/>
              <w:rPr>
                <w:szCs w:val="20"/>
              </w:rPr>
            </w:pPr>
            <w:r w:rsidRPr="007E02AC">
              <w:t>11,02%</w:t>
            </w:r>
          </w:p>
        </w:tc>
        <w:tc>
          <w:tcPr>
            <w:tcW w:w="1776" w:type="dxa"/>
            <w:shd w:val="clear" w:color="auto" w:fill="auto"/>
          </w:tcPr>
          <w:p w14:paraId="357EA325" w14:textId="15FF19EC" w:rsidR="003060FB" w:rsidRPr="00C03740" w:rsidRDefault="003060FB" w:rsidP="003060FB">
            <w:pPr>
              <w:jc w:val="center"/>
              <w:rPr>
                <w:szCs w:val="20"/>
              </w:rPr>
            </w:pPr>
            <w:r w:rsidRPr="002903A2">
              <w:t>8,33%</w:t>
            </w:r>
          </w:p>
        </w:tc>
      </w:tr>
      <w:tr w:rsidR="003060FB" w:rsidRPr="00C03740" w14:paraId="43DDAF15" w14:textId="77777777" w:rsidTr="0083229B">
        <w:trPr>
          <w:trHeight w:val="113"/>
          <w:jc w:val="center"/>
        </w:trPr>
        <w:tc>
          <w:tcPr>
            <w:tcW w:w="644" w:type="dxa"/>
            <w:shd w:val="clear" w:color="auto" w:fill="auto"/>
            <w:vAlign w:val="center"/>
          </w:tcPr>
          <w:p w14:paraId="48721D5A" w14:textId="77777777" w:rsidR="003060FB" w:rsidRPr="00C03740" w:rsidRDefault="003060FB" w:rsidP="003060FB">
            <w:pPr>
              <w:jc w:val="center"/>
              <w:rPr>
                <w:szCs w:val="20"/>
              </w:rPr>
            </w:pPr>
            <w:r w:rsidRPr="00C03740">
              <w:rPr>
                <w:szCs w:val="20"/>
              </w:rPr>
              <w:t>B5</w:t>
            </w:r>
          </w:p>
        </w:tc>
        <w:tc>
          <w:tcPr>
            <w:tcW w:w="5349" w:type="dxa"/>
            <w:shd w:val="clear" w:color="auto" w:fill="auto"/>
            <w:vAlign w:val="center"/>
          </w:tcPr>
          <w:p w14:paraId="5CDCEA8C" w14:textId="77777777" w:rsidR="003060FB" w:rsidRPr="00C03740" w:rsidRDefault="003060FB" w:rsidP="003060FB">
            <w:pPr>
              <w:rPr>
                <w:szCs w:val="20"/>
              </w:rPr>
            </w:pPr>
            <w:r w:rsidRPr="00C03740">
              <w:rPr>
                <w:szCs w:val="20"/>
              </w:rPr>
              <w:t>Licença Paternidade</w:t>
            </w:r>
          </w:p>
        </w:tc>
        <w:tc>
          <w:tcPr>
            <w:tcW w:w="1416" w:type="dxa"/>
            <w:shd w:val="clear" w:color="auto" w:fill="auto"/>
          </w:tcPr>
          <w:p w14:paraId="221EE96F" w14:textId="1C873D3C" w:rsidR="003060FB" w:rsidRPr="00C03740" w:rsidRDefault="003060FB" w:rsidP="003060FB">
            <w:pPr>
              <w:jc w:val="center"/>
              <w:rPr>
                <w:szCs w:val="20"/>
              </w:rPr>
            </w:pPr>
            <w:r w:rsidRPr="007E02AC">
              <w:t>0,07%</w:t>
            </w:r>
          </w:p>
        </w:tc>
        <w:tc>
          <w:tcPr>
            <w:tcW w:w="1776" w:type="dxa"/>
            <w:shd w:val="clear" w:color="auto" w:fill="auto"/>
          </w:tcPr>
          <w:p w14:paraId="16EE025F" w14:textId="6365AE08" w:rsidR="003060FB" w:rsidRPr="00C03740" w:rsidRDefault="003060FB" w:rsidP="003060FB">
            <w:pPr>
              <w:jc w:val="center"/>
              <w:rPr>
                <w:szCs w:val="20"/>
              </w:rPr>
            </w:pPr>
            <w:r w:rsidRPr="002903A2">
              <w:t>0,05%</w:t>
            </w:r>
          </w:p>
        </w:tc>
      </w:tr>
      <w:tr w:rsidR="003060FB" w:rsidRPr="00C03740" w14:paraId="7C87E5DD" w14:textId="77777777" w:rsidTr="0083229B">
        <w:trPr>
          <w:trHeight w:val="113"/>
          <w:jc w:val="center"/>
        </w:trPr>
        <w:tc>
          <w:tcPr>
            <w:tcW w:w="644" w:type="dxa"/>
            <w:shd w:val="clear" w:color="auto" w:fill="auto"/>
            <w:vAlign w:val="center"/>
          </w:tcPr>
          <w:p w14:paraId="2A9297CA" w14:textId="77777777" w:rsidR="003060FB" w:rsidRPr="00C03740" w:rsidRDefault="003060FB" w:rsidP="003060FB">
            <w:pPr>
              <w:jc w:val="center"/>
              <w:rPr>
                <w:szCs w:val="20"/>
              </w:rPr>
            </w:pPr>
            <w:r w:rsidRPr="00C03740">
              <w:rPr>
                <w:szCs w:val="20"/>
              </w:rPr>
              <w:t>B6</w:t>
            </w:r>
          </w:p>
        </w:tc>
        <w:tc>
          <w:tcPr>
            <w:tcW w:w="5349" w:type="dxa"/>
            <w:shd w:val="clear" w:color="auto" w:fill="auto"/>
            <w:vAlign w:val="center"/>
          </w:tcPr>
          <w:p w14:paraId="54D5EE15" w14:textId="77777777" w:rsidR="003060FB" w:rsidRPr="00C03740" w:rsidRDefault="003060FB" w:rsidP="003060FB">
            <w:pPr>
              <w:rPr>
                <w:szCs w:val="20"/>
              </w:rPr>
            </w:pPr>
            <w:r w:rsidRPr="00C03740">
              <w:rPr>
                <w:szCs w:val="20"/>
              </w:rPr>
              <w:t>Faltas Justificadas</w:t>
            </w:r>
          </w:p>
        </w:tc>
        <w:tc>
          <w:tcPr>
            <w:tcW w:w="1416" w:type="dxa"/>
            <w:shd w:val="clear" w:color="auto" w:fill="auto"/>
          </w:tcPr>
          <w:p w14:paraId="2E1B8355" w14:textId="6C7EF533" w:rsidR="003060FB" w:rsidRPr="00C03740" w:rsidRDefault="003060FB" w:rsidP="003060FB">
            <w:pPr>
              <w:jc w:val="center"/>
              <w:rPr>
                <w:szCs w:val="20"/>
              </w:rPr>
            </w:pPr>
            <w:r w:rsidRPr="007E02AC">
              <w:t>0,73%</w:t>
            </w:r>
          </w:p>
        </w:tc>
        <w:tc>
          <w:tcPr>
            <w:tcW w:w="1776" w:type="dxa"/>
            <w:shd w:val="clear" w:color="auto" w:fill="auto"/>
          </w:tcPr>
          <w:p w14:paraId="708A1656" w14:textId="777EFB34" w:rsidR="003060FB" w:rsidRPr="00C03740" w:rsidRDefault="003060FB" w:rsidP="003060FB">
            <w:pPr>
              <w:jc w:val="center"/>
              <w:rPr>
                <w:szCs w:val="20"/>
              </w:rPr>
            </w:pPr>
            <w:r w:rsidRPr="002903A2">
              <w:t>0,56%</w:t>
            </w:r>
          </w:p>
        </w:tc>
      </w:tr>
      <w:tr w:rsidR="003060FB" w:rsidRPr="00C03740" w14:paraId="5E52CDF7" w14:textId="77777777" w:rsidTr="0083229B">
        <w:trPr>
          <w:trHeight w:val="113"/>
          <w:jc w:val="center"/>
        </w:trPr>
        <w:tc>
          <w:tcPr>
            <w:tcW w:w="644" w:type="dxa"/>
            <w:shd w:val="clear" w:color="auto" w:fill="auto"/>
            <w:vAlign w:val="center"/>
          </w:tcPr>
          <w:p w14:paraId="048A3C9C" w14:textId="77777777" w:rsidR="003060FB" w:rsidRPr="00C03740" w:rsidRDefault="003060FB" w:rsidP="003060FB">
            <w:pPr>
              <w:jc w:val="center"/>
              <w:rPr>
                <w:szCs w:val="20"/>
              </w:rPr>
            </w:pPr>
            <w:r w:rsidRPr="00C03740">
              <w:rPr>
                <w:szCs w:val="20"/>
              </w:rPr>
              <w:t>B7</w:t>
            </w:r>
          </w:p>
        </w:tc>
        <w:tc>
          <w:tcPr>
            <w:tcW w:w="5349" w:type="dxa"/>
            <w:shd w:val="clear" w:color="auto" w:fill="auto"/>
            <w:vAlign w:val="center"/>
          </w:tcPr>
          <w:p w14:paraId="4643E0BF" w14:textId="77777777" w:rsidR="003060FB" w:rsidRPr="00C03740" w:rsidRDefault="003060FB" w:rsidP="003060FB">
            <w:pPr>
              <w:rPr>
                <w:szCs w:val="20"/>
              </w:rPr>
            </w:pPr>
            <w:r w:rsidRPr="00C03740">
              <w:rPr>
                <w:szCs w:val="20"/>
              </w:rPr>
              <w:t>Dias de Chuva</w:t>
            </w:r>
          </w:p>
        </w:tc>
        <w:tc>
          <w:tcPr>
            <w:tcW w:w="1416" w:type="dxa"/>
            <w:shd w:val="clear" w:color="auto" w:fill="auto"/>
          </w:tcPr>
          <w:p w14:paraId="3511E271" w14:textId="382B01B3" w:rsidR="003060FB" w:rsidRPr="00C03740" w:rsidRDefault="003060FB" w:rsidP="003060FB">
            <w:pPr>
              <w:jc w:val="center"/>
              <w:rPr>
                <w:szCs w:val="20"/>
              </w:rPr>
            </w:pPr>
            <w:r w:rsidRPr="007E02AC">
              <w:t>1,81%</w:t>
            </w:r>
          </w:p>
        </w:tc>
        <w:tc>
          <w:tcPr>
            <w:tcW w:w="1776" w:type="dxa"/>
            <w:shd w:val="clear" w:color="auto" w:fill="auto"/>
          </w:tcPr>
          <w:p w14:paraId="0A28E7D7" w14:textId="6026AC6D" w:rsidR="003060FB" w:rsidRPr="00C03740" w:rsidRDefault="003060FB" w:rsidP="003060FB">
            <w:pPr>
              <w:jc w:val="center"/>
              <w:rPr>
                <w:szCs w:val="20"/>
              </w:rPr>
            </w:pPr>
            <w:r w:rsidRPr="002903A2">
              <w:t>Não incide</w:t>
            </w:r>
          </w:p>
        </w:tc>
      </w:tr>
      <w:tr w:rsidR="003060FB" w:rsidRPr="00C03740" w14:paraId="2DF7FAB5" w14:textId="77777777" w:rsidTr="0083229B">
        <w:trPr>
          <w:trHeight w:val="113"/>
          <w:jc w:val="center"/>
        </w:trPr>
        <w:tc>
          <w:tcPr>
            <w:tcW w:w="644" w:type="dxa"/>
            <w:shd w:val="clear" w:color="auto" w:fill="auto"/>
            <w:vAlign w:val="center"/>
          </w:tcPr>
          <w:p w14:paraId="29B452AD" w14:textId="77777777" w:rsidR="003060FB" w:rsidRPr="00C03740" w:rsidRDefault="003060FB" w:rsidP="003060FB">
            <w:pPr>
              <w:jc w:val="center"/>
              <w:rPr>
                <w:szCs w:val="20"/>
              </w:rPr>
            </w:pPr>
            <w:r w:rsidRPr="00C03740">
              <w:rPr>
                <w:szCs w:val="20"/>
              </w:rPr>
              <w:t>B8</w:t>
            </w:r>
          </w:p>
        </w:tc>
        <w:tc>
          <w:tcPr>
            <w:tcW w:w="5349" w:type="dxa"/>
            <w:shd w:val="clear" w:color="auto" w:fill="auto"/>
            <w:vAlign w:val="center"/>
          </w:tcPr>
          <w:p w14:paraId="05D47771" w14:textId="77777777" w:rsidR="003060FB" w:rsidRPr="00C03740" w:rsidRDefault="003060FB" w:rsidP="003060FB">
            <w:pPr>
              <w:rPr>
                <w:szCs w:val="20"/>
              </w:rPr>
            </w:pPr>
            <w:r w:rsidRPr="00C03740">
              <w:rPr>
                <w:szCs w:val="20"/>
              </w:rPr>
              <w:t>Auxílio Acidente de Trabalho</w:t>
            </w:r>
          </w:p>
        </w:tc>
        <w:tc>
          <w:tcPr>
            <w:tcW w:w="1416" w:type="dxa"/>
            <w:shd w:val="clear" w:color="auto" w:fill="auto"/>
          </w:tcPr>
          <w:p w14:paraId="42F6CD31" w14:textId="70FFE517" w:rsidR="003060FB" w:rsidRPr="00C03740" w:rsidRDefault="003060FB" w:rsidP="003060FB">
            <w:pPr>
              <w:jc w:val="center"/>
              <w:rPr>
                <w:szCs w:val="20"/>
              </w:rPr>
            </w:pPr>
            <w:r w:rsidRPr="007E02AC">
              <w:t>0,10%</w:t>
            </w:r>
          </w:p>
        </w:tc>
        <w:tc>
          <w:tcPr>
            <w:tcW w:w="1776" w:type="dxa"/>
            <w:shd w:val="clear" w:color="auto" w:fill="auto"/>
          </w:tcPr>
          <w:p w14:paraId="112AB1E9" w14:textId="2DED211B" w:rsidR="003060FB" w:rsidRPr="00C03740" w:rsidRDefault="003060FB" w:rsidP="003060FB">
            <w:pPr>
              <w:jc w:val="center"/>
              <w:rPr>
                <w:szCs w:val="20"/>
              </w:rPr>
            </w:pPr>
            <w:r w:rsidRPr="002903A2">
              <w:t>0,07%</w:t>
            </w:r>
          </w:p>
        </w:tc>
      </w:tr>
      <w:tr w:rsidR="003060FB" w:rsidRPr="00C03740" w14:paraId="7DB3C13D" w14:textId="77777777" w:rsidTr="0083229B">
        <w:trPr>
          <w:trHeight w:val="113"/>
          <w:jc w:val="center"/>
        </w:trPr>
        <w:tc>
          <w:tcPr>
            <w:tcW w:w="644" w:type="dxa"/>
            <w:shd w:val="clear" w:color="auto" w:fill="auto"/>
            <w:vAlign w:val="center"/>
          </w:tcPr>
          <w:p w14:paraId="1D59BB09" w14:textId="77777777" w:rsidR="003060FB" w:rsidRPr="00C03740" w:rsidRDefault="003060FB" w:rsidP="003060FB">
            <w:pPr>
              <w:jc w:val="center"/>
              <w:rPr>
                <w:szCs w:val="20"/>
              </w:rPr>
            </w:pPr>
            <w:r w:rsidRPr="00C03740">
              <w:rPr>
                <w:szCs w:val="20"/>
              </w:rPr>
              <w:t>B9</w:t>
            </w:r>
          </w:p>
        </w:tc>
        <w:tc>
          <w:tcPr>
            <w:tcW w:w="5349" w:type="dxa"/>
            <w:shd w:val="clear" w:color="auto" w:fill="auto"/>
            <w:vAlign w:val="center"/>
          </w:tcPr>
          <w:p w14:paraId="16691479" w14:textId="77777777" w:rsidR="003060FB" w:rsidRPr="00C03740" w:rsidRDefault="003060FB" w:rsidP="003060FB">
            <w:pPr>
              <w:rPr>
                <w:szCs w:val="20"/>
              </w:rPr>
            </w:pPr>
            <w:r w:rsidRPr="00C03740">
              <w:rPr>
                <w:szCs w:val="20"/>
              </w:rPr>
              <w:t>Férias Gozadas</w:t>
            </w:r>
          </w:p>
        </w:tc>
        <w:tc>
          <w:tcPr>
            <w:tcW w:w="1416" w:type="dxa"/>
            <w:shd w:val="clear" w:color="auto" w:fill="auto"/>
          </w:tcPr>
          <w:p w14:paraId="58433561" w14:textId="5F34AB97" w:rsidR="003060FB" w:rsidRPr="00C03740" w:rsidRDefault="003060FB" w:rsidP="003060FB">
            <w:pPr>
              <w:jc w:val="center"/>
              <w:rPr>
                <w:szCs w:val="20"/>
              </w:rPr>
            </w:pPr>
            <w:r w:rsidRPr="007E02AC">
              <w:t>10,51%</w:t>
            </w:r>
          </w:p>
        </w:tc>
        <w:tc>
          <w:tcPr>
            <w:tcW w:w="1776" w:type="dxa"/>
            <w:shd w:val="clear" w:color="auto" w:fill="auto"/>
          </w:tcPr>
          <w:p w14:paraId="2563B8C2" w14:textId="2D915CFE" w:rsidR="003060FB" w:rsidRPr="00C03740" w:rsidRDefault="003060FB" w:rsidP="003060FB">
            <w:pPr>
              <w:jc w:val="center"/>
              <w:rPr>
                <w:szCs w:val="20"/>
              </w:rPr>
            </w:pPr>
            <w:r w:rsidRPr="002903A2">
              <w:t>7,95%</w:t>
            </w:r>
          </w:p>
        </w:tc>
      </w:tr>
      <w:tr w:rsidR="003060FB" w:rsidRPr="00C03740" w14:paraId="1A3432ED" w14:textId="77777777" w:rsidTr="0083229B">
        <w:trPr>
          <w:trHeight w:val="113"/>
          <w:jc w:val="center"/>
        </w:trPr>
        <w:tc>
          <w:tcPr>
            <w:tcW w:w="644" w:type="dxa"/>
            <w:shd w:val="clear" w:color="auto" w:fill="auto"/>
            <w:vAlign w:val="center"/>
          </w:tcPr>
          <w:p w14:paraId="74094E66" w14:textId="77777777" w:rsidR="003060FB" w:rsidRPr="00C03740" w:rsidRDefault="003060FB" w:rsidP="003060FB">
            <w:pPr>
              <w:jc w:val="center"/>
              <w:rPr>
                <w:szCs w:val="20"/>
              </w:rPr>
            </w:pPr>
            <w:r w:rsidRPr="00C03740">
              <w:rPr>
                <w:szCs w:val="20"/>
              </w:rPr>
              <w:t>B10</w:t>
            </w:r>
          </w:p>
        </w:tc>
        <w:tc>
          <w:tcPr>
            <w:tcW w:w="5349" w:type="dxa"/>
            <w:shd w:val="clear" w:color="auto" w:fill="auto"/>
            <w:vAlign w:val="center"/>
          </w:tcPr>
          <w:p w14:paraId="24118808" w14:textId="77777777" w:rsidR="003060FB" w:rsidRPr="00C03740" w:rsidRDefault="003060FB" w:rsidP="003060FB">
            <w:pPr>
              <w:rPr>
                <w:szCs w:val="20"/>
              </w:rPr>
            </w:pPr>
            <w:r w:rsidRPr="00C03740">
              <w:rPr>
                <w:szCs w:val="20"/>
              </w:rPr>
              <w:t>Salário Maternidade</w:t>
            </w:r>
          </w:p>
        </w:tc>
        <w:tc>
          <w:tcPr>
            <w:tcW w:w="1416" w:type="dxa"/>
            <w:shd w:val="clear" w:color="auto" w:fill="auto"/>
          </w:tcPr>
          <w:p w14:paraId="4F9C60D0" w14:textId="76778887" w:rsidR="003060FB" w:rsidRPr="00C03740" w:rsidRDefault="003060FB" w:rsidP="003060FB">
            <w:pPr>
              <w:jc w:val="center"/>
              <w:rPr>
                <w:szCs w:val="20"/>
              </w:rPr>
            </w:pPr>
            <w:r w:rsidRPr="007E02AC">
              <w:t>0,03%</w:t>
            </w:r>
          </w:p>
        </w:tc>
        <w:tc>
          <w:tcPr>
            <w:tcW w:w="1776" w:type="dxa"/>
            <w:shd w:val="clear" w:color="auto" w:fill="auto"/>
          </w:tcPr>
          <w:p w14:paraId="3D3AF776" w14:textId="45A47BDD" w:rsidR="003060FB" w:rsidRPr="00C03740" w:rsidRDefault="003060FB" w:rsidP="003060FB">
            <w:pPr>
              <w:jc w:val="center"/>
              <w:rPr>
                <w:szCs w:val="20"/>
              </w:rPr>
            </w:pPr>
            <w:r w:rsidRPr="002903A2">
              <w:t>0,03%</w:t>
            </w:r>
          </w:p>
        </w:tc>
      </w:tr>
      <w:tr w:rsidR="003060FB" w:rsidRPr="00C03740" w14:paraId="08A0F5D1" w14:textId="77777777" w:rsidTr="001D68A2">
        <w:trPr>
          <w:trHeight w:val="113"/>
          <w:jc w:val="center"/>
        </w:trPr>
        <w:tc>
          <w:tcPr>
            <w:tcW w:w="5993" w:type="dxa"/>
            <w:gridSpan w:val="2"/>
            <w:shd w:val="clear" w:color="auto" w:fill="auto"/>
            <w:vAlign w:val="center"/>
          </w:tcPr>
          <w:p w14:paraId="5F926565" w14:textId="77777777" w:rsidR="003060FB" w:rsidRPr="00C03740" w:rsidRDefault="003060FB" w:rsidP="003060FB">
            <w:pPr>
              <w:jc w:val="right"/>
              <w:rPr>
                <w:b/>
                <w:szCs w:val="20"/>
              </w:rPr>
            </w:pPr>
            <w:r w:rsidRPr="00C03740">
              <w:rPr>
                <w:b/>
                <w:szCs w:val="20"/>
              </w:rPr>
              <w:t>SUBTOTAL DE “B”:</w:t>
            </w:r>
          </w:p>
        </w:tc>
        <w:tc>
          <w:tcPr>
            <w:tcW w:w="1416" w:type="dxa"/>
            <w:shd w:val="clear" w:color="auto" w:fill="auto"/>
          </w:tcPr>
          <w:p w14:paraId="0E48AF7B" w14:textId="3AED1644" w:rsidR="003060FB" w:rsidRPr="00C03740" w:rsidRDefault="003060FB" w:rsidP="003060FB">
            <w:pPr>
              <w:jc w:val="center"/>
              <w:rPr>
                <w:b/>
                <w:szCs w:val="20"/>
              </w:rPr>
            </w:pPr>
            <w:r w:rsidRPr="0056678E">
              <w:t>47,85%</w:t>
            </w:r>
          </w:p>
        </w:tc>
        <w:tc>
          <w:tcPr>
            <w:tcW w:w="1776" w:type="dxa"/>
            <w:shd w:val="clear" w:color="auto" w:fill="auto"/>
          </w:tcPr>
          <w:p w14:paraId="1580C8B8" w14:textId="1CE81646" w:rsidR="003060FB" w:rsidRPr="00C03740" w:rsidRDefault="003060FB" w:rsidP="003060FB">
            <w:pPr>
              <w:jc w:val="center"/>
              <w:rPr>
                <w:b/>
                <w:szCs w:val="20"/>
              </w:rPr>
            </w:pPr>
            <w:r w:rsidRPr="007E02AC">
              <w:t>47,85%</w:t>
            </w:r>
          </w:p>
        </w:tc>
      </w:tr>
      <w:tr w:rsidR="00F64ABE" w:rsidRPr="00C03740" w14:paraId="4AE7477A" w14:textId="77777777" w:rsidTr="00614A18">
        <w:trPr>
          <w:trHeight w:val="113"/>
          <w:jc w:val="center"/>
        </w:trPr>
        <w:tc>
          <w:tcPr>
            <w:tcW w:w="644" w:type="dxa"/>
            <w:shd w:val="clear" w:color="auto" w:fill="auto"/>
            <w:vAlign w:val="center"/>
          </w:tcPr>
          <w:p w14:paraId="22030488" w14:textId="77777777" w:rsidR="00F64ABE" w:rsidRPr="00C03740" w:rsidRDefault="00F64ABE" w:rsidP="00F64ABE">
            <w:pPr>
              <w:jc w:val="center"/>
              <w:rPr>
                <w:b/>
                <w:szCs w:val="20"/>
              </w:rPr>
            </w:pPr>
            <w:r w:rsidRPr="00C03740">
              <w:rPr>
                <w:b/>
                <w:szCs w:val="20"/>
              </w:rPr>
              <w:t>C</w:t>
            </w:r>
          </w:p>
        </w:tc>
        <w:tc>
          <w:tcPr>
            <w:tcW w:w="8541" w:type="dxa"/>
            <w:gridSpan w:val="3"/>
            <w:shd w:val="clear" w:color="auto" w:fill="auto"/>
            <w:vAlign w:val="center"/>
          </w:tcPr>
          <w:p w14:paraId="68D19252" w14:textId="77777777" w:rsidR="00F64ABE" w:rsidRPr="00C03740" w:rsidRDefault="00F64ABE" w:rsidP="00F64ABE">
            <w:pPr>
              <w:rPr>
                <w:b/>
                <w:szCs w:val="20"/>
              </w:rPr>
            </w:pPr>
            <w:r w:rsidRPr="00C03740">
              <w:rPr>
                <w:b/>
                <w:szCs w:val="20"/>
              </w:rPr>
              <w:t>ENCARGOS SOCIAIS QUE NÃO RECEBEM INCIDÊNCIA DE “A”</w:t>
            </w:r>
          </w:p>
        </w:tc>
      </w:tr>
      <w:tr w:rsidR="003060FB" w:rsidRPr="00C03740" w14:paraId="712199C7" w14:textId="77777777" w:rsidTr="00EE5D36">
        <w:trPr>
          <w:trHeight w:val="113"/>
          <w:jc w:val="center"/>
        </w:trPr>
        <w:tc>
          <w:tcPr>
            <w:tcW w:w="644" w:type="dxa"/>
            <w:shd w:val="clear" w:color="auto" w:fill="auto"/>
            <w:vAlign w:val="center"/>
          </w:tcPr>
          <w:p w14:paraId="25ADFE8B" w14:textId="77777777" w:rsidR="003060FB" w:rsidRPr="00C03740" w:rsidRDefault="003060FB" w:rsidP="003060FB">
            <w:pPr>
              <w:jc w:val="center"/>
              <w:rPr>
                <w:szCs w:val="20"/>
              </w:rPr>
            </w:pPr>
            <w:r w:rsidRPr="00C03740">
              <w:rPr>
                <w:szCs w:val="20"/>
              </w:rPr>
              <w:t>C1</w:t>
            </w:r>
          </w:p>
        </w:tc>
        <w:tc>
          <w:tcPr>
            <w:tcW w:w="5349" w:type="dxa"/>
            <w:shd w:val="clear" w:color="auto" w:fill="auto"/>
            <w:vAlign w:val="center"/>
          </w:tcPr>
          <w:p w14:paraId="1F0AF191" w14:textId="77777777" w:rsidR="003060FB" w:rsidRPr="00C03740" w:rsidRDefault="003060FB" w:rsidP="003060FB">
            <w:pPr>
              <w:rPr>
                <w:szCs w:val="20"/>
              </w:rPr>
            </w:pPr>
            <w:r w:rsidRPr="00C03740">
              <w:rPr>
                <w:szCs w:val="20"/>
              </w:rPr>
              <w:t>Aviso Prévio Indenizado</w:t>
            </w:r>
          </w:p>
        </w:tc>
        <w:tc>
          <w:tcPr>
            <w:tcW w:w="1416" w:type="dxa"/>
            <w:shd w:val="clear" w:color="auto" w:fill="auto"/>
          </w:tcPr>
          <w:p w14:paraId="01E1FDB4" w14:textId="37AD8E3E" w:rsidR="003060FB" w:rsidRPr="00C03740" w:rsidRDefault="003060FB" w:rsidP="003060FB">
            <w:pPr>
              <w:jc w:val="center"/>
              <w:rPr>
                <w:szCs w:val="20"/>
              </w:rPr>
            </w:pPr>
            <w:r w:rsidRPr="00553607">
              <w:t>4,79%</w:t>
            </w:r>
          </w:p>
        </w:tc>
        <w:tc>
          <w:tcPr>
            <w:tcW w:w="1776" w:type="dxa"/>
            <w:shd w:val="clear" w:color="auto" w:fill="auto"/>
          </w:tcPr>
          <w:p w14:paraId="55CE9471" w14:textId="74A3819C" w:rsidR="003060FB" w:rsidRPr="00C03740" w:rsidRDefault="003060FB" w:rsidP="003060FB">
            <w:pPr>
              <w:jc w:val="center"/>
              <w:rPr>
                <w:szCs w:val="20"/>
              </w:rPr>
            </w:pPr>
            <w:r w:rsidRPr="00F10F89">
              <w:t>3,62%</w:t>
            </w:r>
          </w:p>
        </w:tc>
      </w:tr>
      <w:tr w:rsidR="003060FB" w:rsidRPr="00C03740" w14:paraId="7EBE5E79" w14:textId="77777777" w:rsidTr="00EE5D36">
        <w:trPr>
          <w:trHeight w:val="113"/>
          <w:jc w:val="center"/>
        </w:trPr>
        <w:tc>
          <w:tcPr>
            <w:tcW w:w="644" w:type="dxa"/>
            <w:shd w:val="clear" w:color="auto" w:fill="auto"/>
            <w:vAlign w:val="center"/>
          </w:tcPr>
          <w:p w14:paraId="31155943" w14:textId="77777777" w:rsidR="003060FB" w:rsidRPr="00C03740" w:rsidRDefault="003060FB" w:rsidP="003060FB">
            <w:pPr>
              <w:jc w:val="center"/>
              <w:rPr>
                <w:szCs w:val="20"/>
              </w:rPr>
            </w:pPr>
            <w:r w:rsidRPr="00C03740">
              <w:rPr>
                <w:szCs w:val="20"/>
              </w:rPr>
              <w:t>C2</w:t>
            </w:r>
          </w:p>
        </w:tc>
        <w:tc>
          <w:tcPr>
            <w:tcW w:w="5349" w:type="dxa"/>
            <w:shd w:val="clear" w:color="auto" w:fill="auto"/>
            <w:vAlign w:val="center"/>
          </w:tcPr>
          <w:p w14:paraId="1B0E1D75" w14:textId="77777777" w:rsidR="003060FB" w:rsidRPr="00C03740" w:rsidRDefault="003060FB" w:rsidP="003060FB">
            <w:pPr>
              <w:rPr>
                <w:szCs w:val="20"/>
              </w:rPr>
            </w:pPr>
            <w:r w:rsidRPr="00C03740">
              <w:rPr>
                <w:szCs w:val="20"/>
              </w:rPr>
              <w:t>Aviso Prévio Trabalhado</w:t>
            </w:r>
          </w:p>
        </w:tc>
        <w:tc>
          <w:tcPr>
            <w:tcW w:w="1416" w:type="dxa"/>
            <w:shd w:val="clear" w:color="auto" w:fill="auto"/>
          </w:tcPr>
          <w:p w14:paraId="078CDB3D" w14:textId="031A5BAE" w:rsidR="003060FB" w:rsidRPr="00C03740" w:rsidRDefault="003060FB" w:rsidP="003060FB">
            <w:pPr>
              <w:jc w:val="center"/>
              <w:rPr>
                <w:szCs w:val="20"/>
              </w:rPr>
            </w:pPr>
            <w:r w:rsidRPr="00553607">
              <w:t>0,11%</w:t>
            </w:r>
          </w:p>
        </w:tc>
        <w:tc>
          <w:tcPr>
            <w:tcW w:w="1776" w:type="dxa"/>
            <w:shd w:val="clear" w:color="auto" w:fill="auto"/>
          </w:tcPr>
          <w:p w14:paraId="41C35C72" w14:textId="65B01E3A" w:rsidR="003060FB" w:rsidRPr="00C03740" w:rsidRDefault="003060FB" w:rsidP="003060FB">
            <w:pPr>
              <w:jc w:val="center"/>
              <w:rPr>
                <w:szCs w:val="20"/>
              </w:rPr>
            </w:pPr>
            <w:r w:rsidRPr="00F10F89">
              <w:t>0,09%</w:t>
            </w:r>
          </w:p>
        </w:tc>
      </w:tr>
      <w:tr w:rsidR="003060FB" w:rsidRPr="00C03740" w14:paraId="3241B95C" w14:textId="77777777" w:rsidTr="00EE5D36">
        <w:trPr>
          <w:trHeight w:val="113"/>
          <w:jc w:val="center"/>
        </w:trPr>
        <w:tc>
          <w:tcPr>
            <w:tcW w:w="644" w:type="dxa"/>
            <w:shd w:val="clear" w:color="auto" w:fill="auto"/>
            <w:vAlign w:val="center"/>
          </w:tcPr>
          <w:p w14:paraId="683B38B9" w14:textId="77777777" w:rsidR="003060FB" w:rsidRPr="00C03740" w:rsidRDefault="003060FB" w:rsidP="003060FB">
            <w:pPr>
              <w:jc w:val="center"/>
              <w:rPr>
                <w:szCs w:val="20"/>
              </w:rPr>
            </w:pPr>
            <w:r w:rsidRPr="00C03740">
              <w:rPr>
                <w:szCs w:val="20"/>
              </w:rPr>
              <w:t>C3</w:t>
            </w:r>
          </w:p>
        </w:tc>
        <w:tc>
          <w:tcPr>
            <w:tcW w:w="5349" w:type="dxa"/>
            <w:shd w:val="clear" w:color="auto" w:fill="auto"/>
            <w:vAlign w:val="center"/>
          </w:tcPr>
          <w:p w14:paraId="42FBF948" w14:textId="77777777" w:rsidR="003060FB" w:rsidRPr="00C03740" w:rsidRDefault="003060FB" w:rsidP="003060FB">
            <w:pPr>
              <w:rPr>
                <w:szCs w:val="20"/>
              </w:rPr>
            </w:pPr>
            <w:r w:rsidRPr="00C03740">
              <w:rPr>
                <w:szCs w:val="20"/>
              </w:rPr>
              <w:t>Férias Indenizadas</w:t>
            </w:r>
          </w:p>
        </w:tc>
        <w:tc>
          <w:tcPr>
            <w:tcW w:w="1416" w:type="dxa"/>
            <w:shd w:val="clear" w:color="auto" w:fill="auto"/>
          </w:tcPr>
          <w:p w14:paraId="57972475" w14:textId="05C9185D" w:rsidR="003060FB" w:rsidRPr="00C03740" w:rsidRDefault="003060FB" w:rsidP="003060FB">
            <w:pPr>
              <w:jc w:val="center"/>
              <w:rPr>
                <w:szCs w:val="20"/>
              </w:rPr>
            </w:pPr>
            <w:r w:rsidRPr="00553607">
              <w:t>3,51%</w:t>
            </w:r>
          </w:p>
        </w:tc>
        <w:tc>
          <w:tcPr>
            <w:tcW w:w="1776" w:type="dxa"/>
            <w:shd w:val="clear" w:color="auto" w:fill="auto"/>
          </w:tcPr>
          <w:p w14:paraId="5C5E8C85" w14:textId="651FFE7A" w:rsidR="003060FB" w:rsidRPr="00C03740" w:rsidRDefault="003060FB" w:rsidP="003060FB">
            <w:pPr>
              <w:jc w:val="center"/>
              <w:rPr>
                <w:szCs w:val="20"/>
              </w:rPr>
            </w:pPr>
            <w:r w:rsidRPr="00F10F89">
              <w:t>2,65%</w:t>
            </w:r>
          </w:p>
        </w:tc>
      </w:tr>
      <w:tr w:rsidR="003060FB" w:rsidRPr="00C03740" w14:paraId="5CED2481" w14:textId="77777777" w:rsidTr="00EE5D36">
        <w:trPr>
          <w:trHeight w:val="113"/>
          <w:jc w:val="center"/>
        </w:trPr>
        <w:tc>
          <w:tcPr>
            <w:tcW w:w="644" w:type="dxa"/>
            <w:shd w:val="clear" w:color="auto" w:fill="auto"/>
            <w:vAlign w:val="center"/>
          </w:tcPr>
          <w:p w14:paraId="1E70DF9B" w14:textId="77777777" w:rsidR="003060FB" w:rsidRPr="00C03740" w:rsidRDefault="003060FB" w:rsidP="003060FB">
            <w:pPr>
              <w:jc w:val="center"/>
              <w:rPr>
                <w:szCs w:val="20"/>
              </w:rPr>
            </w:pPr>
            <w:r w:rsidRPr="00C03740">
              <w:rPr>
                <w:szCs w:val="20"/>
              </w:rPr>
              <w:t>C4</w:t>
            </w:r>
          </w:p>
        </w:tc>
        <w:tc>
          <w:tcPr>
            <w:tcW w:w="5349" w:type="dxa"/>
            <w:shd w:val="clear" w:color="auto" w:fill="auto"/>
            <w:vAlign w:val="center"/>
          </w:tcPr>
          <w:p w14:paraId="6B3F0756" w14:textId="77777777" w:rsidR="003060FB" w:rsidRPr="00C03740" w:rsidRDefault="003060FB" w:rsidP="003060FB">
            <w:pPr>
              <w:rPr>
                <w:szCs w:val="20"/>
              </w:rPr>
            </w:pPr>
            <w:r w:rsidRPr="00C03740">
              <w:rPr>
                <w:szCs w:val="20"/>
              </w:rPr>
              <w:t>Depósito Rescisão Sem Justa Causa</w:t>
            </w:r>
          </w:p>
        </w:tc>
        <w:tc>
          <w:tcPr>
            <w:tcW w:w="1416" w:type="dxa"/>
            <w:shd w:val="clear" w:color="auto" w:fill="auto"/>
          </w:tcPr>
          <w:p w14:paraId="6C0959C3" w14:textId="504FF97F" w:rsidR="003060FB" w:rsidRPr="00C03740" w:rsidRDefault="003060FB" w:rsidP="003060FB">
            <w:pPr>
              <w:jc w:val="center"/>
              <w:rPr>
                <w:szCs w:val="20"/>
              </w:rPr>
            </w:pPr>
            <w:r w:rsidRPr="00553607">
              <w:t>2,92%</w:t>
            </w:r>
          </w:p>
        </w:tc>
        <w:tc>
          <w:tcPr>
            <w:tcW w:w="1776" w:type="dxa"/>
            <w:shd w:val="clear" w:color="auto" w:fill="auto"/>
          </w:tcPr>
          <w:p w14:paraId="3DC580DB" w14:textId="1DE9FDD9" w:rsidR="003060FB" w:rsidRPr="00C03740" w:rsidRDefault="003060FB" w:rsidP="003060FB">
            <w:pPr>
              <w:jc w:val="center"/>
              <w:rPr>
                <w:szCs w:val="20"/>
              </w:rPr>
            </w:pPr>
            <w:r w:rsidRPr="00F10F89">
              <w:t>2,21%</w:t>
            </w:r>
          </w:p>
        </w:tc>
      </w:tr>
      <w:tr w:rsidR="003060FB" w:rsidRPr="00C03740" w14:paraId="715FFF0A" w14:textId="77777777" w:rsidTr="00EE5D36">
        <w:trPr>
          <w:trHeight w:val="113"/>
          <w:jc w:val="center"/>
        </w:trPr>
        <w:tc>
          <w:tcPr>
            <w:tcW w:w="644" w:type="dxa"/>
            <w:shd w:val="clear" w:color="auto" w:fill="auto"/>
            <w:vAlign w:val="center"/>
          </w:tcPr>
          <w:p w14:paraId="109E45A1" w14:textId="77777777" w:rsidR="003060FB" w:rsidRPr="00C03740" w:rsidRDefault="003060FB" w:rsidP="003060FB">
            <w:pPr>
              <w:jc w:val="center"/>
              <w:rPr>
                <w:szCs w:val="20"/>
              </w:rPr>
            </w:pPr>
            <w:r w:rsidRPr="00C03740">
              <w:rPr>
                <w:szCs w:val="20"/>
              </w:rPr>
              <w:t>C5</w:t>
            </w:r>
          </w:p>
        </w:tc>
        <w:tc>
          <w:tcPr>
            <w:tcW w:w="5349" w:type="dxa"/>
            <w:shd w:val="clear" w:color="auto" w:fill="auto"/>
            <w:vAlign w:val="center"/>
          </w:tcPr>
          <w:p w14:paraId="22E1E005" w14:textId="77777777" w:rsidR="003060FB" w:rsidRPr="00C03740" w:rsidRDefault="003060FB" w:rsidP="003060FB">
            <w:pPr>
              <w:rPr>
                <w:szCs w:val="20"/>
              </w:rPr>
            </w:pPr>
            <w:r w:rsidRPr="00C03740">
              <w:rPr>
                <w:szCs w:val="20"/>
              </w:rPr>
              <w:t>Indenização Adicional</w:t>
            </w:r>
          </w:p>
        </w:tc>
        <w:tc>
          <w:tcPr>
            <w:tcW w:w="1416" w:type="dxa"/>
            <w:shd w:val="clear" w:color="auto" w:fill="auto"/>
          </w:tcPr>
          <w:p w14:paraId="4E5BF1F0" w14:textId="11E94534" w:rsidR="003060FB" w:rsidRPr="00C03740" w:rsidRDefault="003060FB" w:rsidP="003060FB">
            <w:pPr>
              <w:jc w:val="center"/>
              <w:rPr>
                <w:szCs w:val="20"/>
              </w:rPr>
            </w:pPr>
            <w:r w:rsidRPr="00553607">
              <w:t>0,40%</w:t>
            </w:r>
          </w:p>
        </w:tc>
        <w:tc>
          <w:tcPr>
            <w:tcW w:w="1776" w:type="dxa"/>
            <w:shd w:val="clear" w:color="auto" w:fill="auto"/>
          </w:tcPr>
          <w:p w14:paraId="385D6106" w14:textId="34FF8FB4" w:rsidR="003060FB" w:rsidRPr="00C03740" w:rsidRDefault="003060FB" w:rsidP="003060FB">
            <w:pPr>
              <w:jc w:val="center"/>
              <w:rPr>
                <w:szCs w:val="20"/>
              </w:rPr>
            </w:pPr>
            <w:r w:rsidRPr="00F10F89">
              <w:t>0,30%</w:t>
            </w:r>
          </w:p>
        </w:tc>
      </w:tr>
      <w:tr w:rsidR="003060FB" w:rsidRPr="00C03740" w14:paraId="0ADC03A3" w14:textId="77777777" w:rsidTr="00C532B4">
        <w:trPr>
          <w:trHeight w:val="113"/>
          <w:jc w:val="center"/>
        </w:trPr>
        <w:tc>
          <w:tcPr>
            <w:tcW w:w="5993" w:type="dxa"/>
            <w:gridSpan w:val="2"/>
            <w:shd w:val="clear" w:color="auto" w:fill="auto"/>
            <w:vAlign w:val="center"/>
          </w:tcPr>
          <w:p w14:paraId="0AC81700" w14:textId="77777777" w:rsidR="003060FB" w:rsidRPr="00C03740" w:rsidRDefault="003060FB" w:rsidP="003060FB">
            <w:pPr>
              <w:jc w:val="right"/>
              <w:rPr>
                <w:b/>
                <w:szCs w:val="20"/>
              </w:rPr>
            </w:pPr>
            <w:r w:rsidRPr="00C03740">
              <w:rPr>
                <w:b/>
                <w:szCs w:val="20"/>
              </w:rPr>
              <w:t>SUBTOTAL DE “C”:</w:t>
            </w:r>
          </w:p>
        </w:tc>
        <w:tc>
          <w:tcPr>
            <w:tcW w:w="1416" w:type="dxa"/>
            <w:shd w:val="clear" w:color="auto" w:fill="auto"/>
          </w:tcPr>
          <w:p w14:paraId="392711EC" w14:textId="74EC84B1" w:rsidR="003060FB" w:rsidRPr="00C03740" w:rsidRDefault="003060FB" w:rsidP="003060FB">
            <w:pPr>
              <w:jc w:val="center"/>
              <w:rPr>
                <w:b/>
                <w:szCs w:val="20"/>
              </w:rPr>
            </w:pPr>
            <w:r w:rsidRPr="000E3648">
              <w:t>11,73%</w:t>
            </w:r>
          </w:p>
        </w:tc>
        <w:tc>
          <w:tcPr>
            <w:tcW w:w="1776" w:type="dxa"/>
            <w:shd w:val="clear" w:color="auto" w:fill="auto"/>
          </w:tcPr>
          <w:p w14:paraId="2AE76A0B" w14:textId="3EDA6083" w:rsidR="003060FB" w:rsidRPr="00C03740" w:rsidRDefault="003060FB" w:rsidP="003060FB">
            <w:pPr>
              <w:jc w:val="center"/>
              <w:rPr>
                <w:b/>
                <w:szCs w:val="20"/>
              </w:rPr>
            </w:pPr>
            <w:r w:rsidRPr="00553607">
              <w:t>11,73%</w:t>
            </w:r>
          </w:p>
        </w:tc>
      </w:tr>
      <w:tr w:rsidR="00F64ABE" w:rsidRPr="00C03740" w14:paraId="4871F9A5" w14:textId="77777777" w:rsidTr="00614A18">
        <w:trPr>
          <w:trHeight w:val="113"/>
          <w:jc w:val="center"/>
        </w:trPr>
        <w:tc>
          <w:tcPr>
            <w:tcW w:w="644" w:type="dxa"/>
            <w:shd w:val="clear" w:color="auto" w:fill="auto"/>
            <w:vAlign w:val="center"/>
          </w:tcPr>
          <w:p w14:paraId="35843D50" w14:textId="77777777" w:rsidR="00F64ABE" w:rsidRPr="00C03740" w:rsidRDefault="00F64ABE" w:rsidP="00F64ABE">
            <w:pPr>
              <w:jc w:val="center"/>
              <w:rPr>
                <w:b/>
                <w:szCs w:val="20"/>
              </w:rPr>
            </w:pPr>
            <w:r w:rsidRPr="00C03740">
              <w:rPr>
                <w:b/>
                <w:szCs w:val="20"/>
              </w:rPr>
              <w:t>D</w:t>
            </w:r>
          </w:p>
        </w:tc>
        <w:tc>
          <w:tcPr>
            <w:tcW w:w="8541" w:type="dxa"/>
            <w:gridSpan w:val="3"/>
            <w:shd w:val="clear" w:color="auto" w:fill="auto"/>
            <w:vAlign w:val="center"/>
          </w:tcPr>
          <w:p w14:paraId="2D30E946" w14:textId="77777777" w:rsidR="00F64ABE" w:rsidRPr="00C03740" w:rsidRDefault="00F64ABE" w:rsidP="00F64ABE">
            <w:pPr>
              <w:rPr>
                <w:b/>
                <w:szCs w:val="20"/>
              </w:rPr>
            </w:pPr>
            <w:r w:rsidRPr="00C03740">
              <w:rPr>
                <w:b/>
                <w:szCs w:val="20"/>
              </w:rPr>
              <w:t>REINCIDÊNCIAS DE UM GRUPO SOBRE O OUTRO</w:t>
            </w:r>
          </w:p>
        </w:tc>
      </w:tr>
      <w:tr w:rsidR="003060FB" w:rsidRPr="00C03740" w14:paraId="3A100729" w14:textId="77777777" w:rsidTr="00F01068">
        <w:trPr>
          <w:trHeight w:val="113"/>
          <w:jc w:val="center"/>
        </w:trPr>
        <w:tc>
          <w:tcPr>
            <w:tcW w:w="644" w:type="dxa"/>
            <w:shd w:val="clear" w:color="auto" w:fill="auto"/>
            <w:vAlign w:val="center"/>
          </w:tcPr>
          <w:p w14:paraId="57831943" w14:textId="77777777" w:rsidR="003060FB" w:rsidRPr="00C03740" w:rsidRDefault="003060FB" w:rsidP="003060FB">
            <w:pPr>
              <w:jc w:val="center"/>
              <w:rPr>
                <w:szCs w:val="20"/>
              </w:rPr>
            </w:pPr>
            <w:r w:rsidRPr="00C03740">
              <w:rPr>
                <w:szCs w:val="20"/>
              </w:rPr>
              <w:t>D1</w:t>
            </w:r>
          </w:p>
        </w:tc>
        <w:tc>
          <w:tcPr>
            <w:tcW w:w="5349" w:type="dxa"/>
            <w:shd w:val="clear" w:color="auto" w:fill="auto"/>
            <w:vAlign w:val="center"/>
          </w:tcPr>
          <w:p w14:paraId="5B6D15E0" w14:textId="77777777" w:rsidR="003060FB" w:rsidRPr="00C03740" w:rsidRDefault="003060FB" w:rsidP="003060FB">
            <w:pPr>
              <w:rPr>
                <w:szCs w:val="20"/>
              </w:rPr>
            </w:pPr>
            <w:r w:rsidRPr="00C03740">
              <w:rPr>
                <w:szCs w:val="20"/>
              </w:rPr>
              <w:t>Reincidência de “A” sobre “B”</w:t>
            </w:r>
          </w:p>
        </w:tc>
        <w:tc>
          <w:tcPr>
            <w:tcW w:w="1416" w:type="dxa"/>
            <w:shd w:val="clear" w:color="auto" w:fill="auto"/>
          </w:tcPr>
          <w:p w14:paraId="02ED19DB" w14:textId="358A8B0F" w:rsidR="003060FB" w:rsidRPr="00C03740" w:rsidRDefault="003060FB" w:rsidP="003060FB">
            <w:pPr>
              <w:jc w:val="center"/>
              <w:rPr>
                <w:szCs w:val="20"/>
              </w:rPr>
            </w:pPr>
            <w:r w:rsidRPr="00156C5D">
              <w:t>17,61%</w:t>
            </w:r>
          </w:p>
        </w:tc>
        <w:tc>
          <w:tcPr>
            <w:tcW w:w="1776" w:type="dxa"/>
            <w:shd w:val="clear" w:color="auto" w:fill="auto"/>
          </w:tcPr>
          <w:p w14:paraId="5D05941D" w14:textId="4617B9DE" w:rsidR="003060FB" w:rsidRPr="00C03740" w:rsidRDefault="003060FB" w:rsidP="003060FB">
            <w:pPr>
              <w:jc w:val="center"/>
              <w:rPr>
                <w:szCs w:val="20"/>
              </w:rPr>
            </w:pPr>
            <w:r w:rsidRPr="00A71185">
              <w:t>6,49%</w:t>
            </w:r>
          </w:p>
        </w:tc>
      </w:tr>
      <w:tr w:rsidR="003060FB" w:rsidRPr="00C03740" w14:paraId="78AE5D33" w14:textId="77777777" w:rsidTr="000077D6">
        <w:trPr>
          <w:trHeight w:val="113"/>
          <w:jc w:val="center"/>
        </w:trPr>
        <w:tc>
          <w:tcPr>
            <w:tcW w:w="644" w:type="dxa"/>
            <w:shd w:val="clear" w:color="auto" w:fill="auto"/>
            <w:vAlign w:val="center"/>
          </w:tcPr>
          <w:p w14:paraId="13EF8C95" w14:textId="77777777" w:rsidR="003060FB" w:rsidRPr="00C03740" w:rsidRDefault="003060FB" w:rsidP="003060FB">
            <w:pPr>
              <w:jc w:val="center"/>
              <w:rPr>
                <w:szCs w:val="20"/>
              </w:rPr>
            </w:pPr>
            <w:r w:rsidRPr="00C03740">
              <w:rPr>
                <w:szCs w:val="20"/>
              </w:rPr>
              <w:t>D2</w:t>
            </w:r>
          </w:p>
        </w:tc>
        <w:tc>
          <w:tcPr>
            <w:tcW w:w="5349" w:type="dxa"/>
            <w:shd w:val="clear" w:color="auto" w:fill="auto"/>
            <w:vAlign w:val="center"/>
          </w:tcPr>
          <w:p w14:paraId="67F0FE0D" w14:textId="77777777" w:rsidR="003060FB" w:rsidRPr="00C03740" w:rsidRDefault="003060FB" w:rsidP="003060FB">
            <w:pPr>
              <w:rPr>
                <w:szCs w:val="20"/>
              </w:rPr>
            </w:pPr>
            <w:r w:rsidRPr="00C03740">
              <w:rPr>
                <w:szCs w:val="20"/>
              </w:rPr>
              <w:t>Reincidência de Grupo A sobre Aviso Prévio Trabalhado e Reincidência do FGTS sobre Aviso Prévio Indenizado</w:t>
            </w:r>
          </w:p>
        </w:tc>
        <w:tc>
          <w:tcPr>
            <w:tcW w:w="1416" w:type="dxa"/>
            <w:shd w:val="clear" w:color="auto" w:fill="auto"/>
          </w:tcPr>
          <w:p w14:paraId="234F3555" w14:textId="608AAEFE" w:rsidR="003060FB" w:rsidRPr="00C03740" w:rsidRDefault="003060FB" w:rsidP="003060FB">
            <w:pPr>
              <w:jc w:val="center"/>
              <w:rPr>
                <w:szCs w:val="20"/>
              </w:rPr>
            </w:pPr>
            <w:r w:rsidRPr="00156C5D">
              <w:t>0,42%</w:t>
            </w:r>
          </w:p>
        </w:tc>
        <w:tc>
          <w:tcPr>
            <w:tcW w:w="1776" w:type="dxa"/>
            <w:shd w:val="clear" w:color="auto" w:fill="auto"/>
          </w:tcPr>
          <w:p w14:paraId="30BDB3FA" w14:textId="59F53425" w:rsidR="003060FB" w:rsidRPr="00C03740" w:rsidRDefault="003060FB" w:rsidP="003060FB">
            <w:pPr>
              <w:jc w:val="center"/>
              <w:rPr>
                <w:szCs w:val="20"/>
              </w:rPr>
            </w:pPr>
            <w:r w:rsidRPr="003060FB">
              <w:rPr>
                <w:szCs w:val="20"/>
              </w:rPr>
              <w:t>0,32%</w:t>
            </w:r>
          </w:p>
        </w:tc>
      </w:tr>
      <w:tr w:rsidR="003060FB" w:rsidRPr="00C03740" w14:paraId="580D1FFA" w14:textId="77777777" w:rsidTr="00FB7C94">
        <w:trPr>
          <w:trHeight w:val="113"/>
          <w:jc w:val="center"/>
        </w:trPr>
        <w:tc>
          <w:tcPr>
            <w:tcW w:w="5993" w:type="dxa"/>
            <w:gridSpan w:val="2"/>
            <w:shd w:val="clear" w:color="auto" w:fill="auto"/>
            <w:vAlign w:val="center"/>
          </w:tcPr>
          <w:p w14:paraId="543A767F" w14:textId="77777777" w:rsidR="003060FB" w:rsidRPr="00C03740" w:rsidRDefault="003060FB" w:rsidP="003060FB">
            <w:pPr>
              <w:jc w:val="right"/>
              <w:rPr>
                <w:b/>
                <w:szCs w:val="20"/>
              </w:rPr>
            </w:pPr>
            <w:r w:rsidRPr="00C03740">
              <w:rPr>
                <w:b/>
                <w:szCs w:val="20"/>
              </w:rPr>
              <w:t>SUBTOTAL DE “D”:</w:t>
            </w:r>
          </w:p>
        </w:tc>
        <w:tc>
          <w:tcPr>
            <w:tcW w:w="1416" w:type="dxa"/>
            <w:shd w:val="clear" w:color="auto" w:fill="auto"/>
          </w:tcPr>
          <w:p w14:paraId="61E0C179" w14:textId="039FE73E" w:rsidR="003060FB" w:rsidRPr="00C03740" w:rsidRDefault="003060FB" w:rsidP="003060FB">
            <w:pPr>
              <w:jc w:val="center"/>
              <w:rPr>
                <w:b/>
                <w:szCs w:val="20"/>
              </w:rPr>
            </w:pPr>
            <w:r w:rsidRPr="00FE56AE">
              <w:t>18,03%</w:t>
            </w:r>
          </w:p>
        </w:tc>
        <w:tc>
          <w:tcPr>
            <w:tcW w:w="1776" w:type="dxa"/>
            <w:shd w:val="clear" w:color="auto" w:fill="auto"/>
          </w:tcPr>
          <w:p w14:paraId="066B28E9" w14:textId="7212567C" w:rsidR="003060FB" w:rsidRPr="00C03740" w:rsidRDefault="003060FB" w:rsidP="003060FB">
            <w:pPr>
              <w:jc w:val="center"/>
              <w:rPr>
                <w:b/>
                <w:szCs w:val="20"/>
              </w:rPr>
            </w:pPr>
            <w:r w:rsidRPr="00FE56AE">
              <w:t>6,81%</w:t>
            </w:r>
          </w:p>
        </w:tc>
      </w:tr>
      <w:tr w:rsidR="003060FB" w:rsidRPr="00C03740" w14:paraId="6941EABF" w14:textId="77777777" w:rsidTr="00755246">
        <w:trPr>
          <w:trHeight w:val="113"/>
          <w:jc w:val="center"/>
        </w:trPr>
        <w:tc>
          <w:tcPr>
            <w:tcW w:w="5993" w:type="dxa"/>
            <w:gridSpan w:val="2"/>
            <w:shd w:val="clear" w:color="auto" w:fill="auto"/>
            <w:vAlign w:val="center"/>
          </w:tcPr>
          <w:p w14:paraId="0A908F8B" w14:textId="77777777" w:rsidR="003060FB" w:rsidRPr="00C03740" w:rsidRDefault="003060FB" w:rsidP="003060FB">
            <w:pPr>
              <w:jc w:val="right"/>
              <w:rPr>
                <w:b/>
                <w:szCs w:val="20"/>
              </w:rPr>
            </w:pPr>
            <w:r w:rsidRPr="00C03740">
              <w:rPr>
                <w:b/>
                <w:szCs w:val="20"/>
              </w:rPr>
              <w:t>TOTAIS DE ENCARGOS SOCIAIS:</w:t>
            </w:r>
          </w:p>
        </w:tc>
        <w:tc>
          <w:tcPr>
            <w:tcW w:w="1416" w:type="dxa"/>
            <w:shd w:val="clear" w:color="auto" w:fill="auto"/>
          </w:tcPr>
          <w:p w14:paraId="66DF732D" w14:textId="570DE80E" w:rsidR="003060FB" w:rsidRPr="00C03740" w:rsidRDefault="003060FB" w:rsidP="003060FB">
            <w:pPr>
              <w:jc w:val="center"/>
              <w:rPr>
                <w:b/>
                <w:szCs w:val="20"/>
              </w:rPr>
            </w:pPr>
            <w:r w:rsidRPr="00C12087">
              <w:t>114,41%</w:t>
            </w:r>
          </w:p>
        </w:tc>
        <w:tc>
          <w:tcPr>
            <w:tcW w:w="1776" w:type="dxa"/>
            <w:shd w:val="clear" w:color="auto" w:fill="auto"/>
          </w:tcPr>
          <w:p w14:paraId="25528195" w14:textId="5FFC4DE7" w:rsidR="003060FB" w:rsidRPr="00C03740" w:rsidRDefault="003060FB" w:rsidP="003060FB">
            <w:pPr>
              <w:jc w:val="center"/>
              <w:rPr>
                <w:b/>
                <w:szCs w:val="20"/>
              </w:rPr>
            </w:pPr>
            <w:r w:rsidRPr="00C12087">
              <w:t>70,12%</w:t>
            </w:r>
          </w:p>
        </w:tc>
      </w:tr>
    </w:tbl>
    <w:p w14:paraId="20D79561" w14:textId="77777777" w:rsidR="00797B58" w:rsidRPr="00C03740" w:rsidRDefault="00797B58" w:rsidP="00797B58">
      <w:pPr>
        <w:rPr>
          <w:szCs w:val="20"/>
        </w:rPr>
      </w:pPr>
    </w:p>
    <w:p w14:paraId="41803312" w14:textId="77777777" w:rsidR="006821DF" w:rsidRDefault="006821DF" w:rsidP="00797B58">
      <w:pPr>
        <w:rPr>
          <w:b/>
          <w:color w:val="FF0000"/>
          <w:szCs w:val="20"/>
          <w:u w:val="single"/>
        </w:rPr>
      </w:pPr>
    </w:p>
    <w:p w14:paraId="0F7EFF81" w14:textId="77777777" w:rsidR="006821DF" w:rsidRDefault="006821DF">
      <w:pPr>
        <w:spacing w:after="200" w:line="276" w:lineRule="auto"/>
        <w:jc w:val="left"/>
        <w:rPr>
          <w:b/>
          <w:szCs w:val="20"/>
        </w:rPr>
      </w:pPr>
      <w:r>
        <w:rPr>
          <w:b/>
          <w:szCs w:val="20"/>
        </w:rPr>
        <w:br w:type="page"/>
      </w:r>
    </w:p>
    <w:p w14:paraId="19F00650" w14:textId="6489A4AA" w:rsidR="006821DF" w:rsidRPr="00C03740" w:rsidRDefault="006821DF" w:rsidP="006821DF">
      <w:pPr>
        <w:jc w:val="center"/>
        <w:rPr>
          <w:b/>
          <w:szCs w:val="20"/>
          <w:lang w:eastAsia="pt-BR"/>
        </w:rPr>
      </w:pPr>
      <w:r w:rsidRPr="00C03740">
        <w:rPr>
          <w:b/>
          <w:szCs w:val="20"/>
        </w:rPr>
        <w:lastRenderedPageBreak/>
        <w:t>DETALHAMENTO</w:t>
      </w:r>
      <w:r w:rsidRPr="00C03740">
        <w:rPr>
          <w:b/>
          <w:szCs w:val="20"/>
          <w:lang w:eastAsia="pt-BR"/>
        </w:rPr>
        <w:t xml:space="preserve"> DOS ENCARGOS SOCIAIS – HORISTA E MENSALISTA – </w:t>
      </w:r>
      <w:r w:rsidRPr="006821DF">
        <w:rPr>
          <w:b/>
          <w:color w:val="0070C0"/>
          <w:szCs w:val="20"/>
          <w:lang w:eastAsia="pt-BR"/>
        </w:rPr>
        <w:t xml:space="preserve">SEM DESONERAÇÃO </w:t>
      </w:r>
      <w:r w:rsidRPr="00C03740">
        <w:rPr>
          <w:b/>
          <w:szCs w:val="20"/>
          <w:lang w:eastAsia="pt-BR"/>
        </w:rPr>
        <w:t>(PREENCHIDO)</w:t>
      </w:r>
    </w:p>
    <w:p w14:paraId="282EE476" w14:textId="77777777" w:rsidR="006821DF" w:rsidRPr="00C03740" w:rsidRDefault="006821DF" w:rsidP="006821DF">
      <w:pPr>
        <w:jc w:val="center"/>
        <w:rPr>
          <w:szCs w:val="20"/>
          <w:lang w:eastAsia="pt-BR"/>
        </w:rPr>
      </w:pPr>
    </w:p>
    <w:p w14:paraId="29FF3B97" w14:textId="63594C1F" w:rsidR="006821DF" w:rsidRPr="00C03740" w:rsidRDefault="006821DF" w:rsidP="006821DF">
      <w:pPr>
        <w:jc w:val="center"/>
        <w:rPr>
          <w:b/>
          <w:szCs w:val="20"/>
        </w:rPr>
      </w:pPr>
      <w:r w:rsidRPr="00C03740">
        <w:rPr>
          <w:b/>
          <w:szCs w:val="20"/>
          <w:lang w:eastAsia="pt-BR"/>
        </w:rPr>
        <w:t xml:space="preserve">QUADRO DES </w:t>
      </w:r>
      <w:r>
        <w:rPr>
          <w:b/>
          <w:szCs w:val="20"/>
          <w:lang w:eastAsia="pt-BR"/>
        </w:rPr>
        <w:t xml:space="preserve">– </w:t>
      </w:r>
      <w:r w:rsidRPr="006821DF">
        <w:rPr>
          <w:b/>
          <w:color w:val="0070C0"/>
          <w:szCs w:val="20"/>
          <w:lang w:eastAsia="pt-BR"/>
        </w:rPr>
        <w:t>ITEM 2</w:t>
      </w:r>
      <w:r>
        <w:rPr>
          <w:b/>
          <w:szCs w:val="20"/>
          <w:lang w:eastAsia="pt-BR"/>
        </w:rPr>
        <w:t xml:space="preserve"> </w:t>
      </w:r>
      <w:r w:rsidRPr="00C03740">
        <w:rPr>
          <w:b/>
          <w:szCs w:val="20"/>
          <w:lang w:eastAsia="pt-BR"/>
        </w:rPr>
        <w:t>(preenchido)</w:t>
      </w: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3060FB" w:rsidRPr="00C03740" w14:paraId="464E94AF" w14:textId="77777777" w:rsidTr="00002F12">
        <w:trPr>
          <w:trHeight w:val="113"/>
          <w:jc w:val="center"/>
        </w:trPr>
        <w:tc>
          <w:tcPr>
            <w:tcW w:w="5993" w:type="dxa"/>
            <w:gridSpan w:val="2"/>
            <w:vMerge w:val="restart"/>
            <w:shd w:val="clear" w:color="auto" w:fill="auto"/>
            <w:vAlign w:val="center"/>
          </w:tcPr>
          <w:p w14:paraId="206D3AC9" w14:textId="77777777" w:rsidR="003060FB" w:rsidRPr="00C03740" w:rsidRDefault="003060FB" w:rsidP="00002F12">
            <w:pPr>
              <w:jc w:val="center"/>
              <w:rPr>
                <w:b/>
                <w:szCs w:val="20"/>
              </w:rPr>
            </w:pPr>
            <w:r w:rsidRPr="00C03740">
              <w:rPr>
                <w:b/>
                <w:szCs w:val="20"/>
              </w:rPr>
              <w:t>DISCRIMINAÇÃO</w:t>
            </w:r>
          </w:p>
        </w:tc>
        <w:tc>
          <w:tcPr>
            <w:tcW w:w="1416" w:type="dxa"/>
            <w:shd w:val="clear" w:color="auto" w:fill="auto"/>
            <w:vAlign w:val="center"/>
          </w:tcPr>
          <w:p w14:paraId="1974E3C0" w14:textId="77777777" w:rsidR="003060FB" w:rsidRPr="00C03740" w:rsidRDefault="003060FB" w:rsidP="00002F12">
            <w:pPr>
              <w:jc w:val="center"/>
              <w:rPr>
                <w:b/>
                <w:szCs w:val="20"/>
              </w:rPr>
            </w:pPr>
            <w:r w:rsidRPr="00C03740">
              <w:rPr>
                <w:b/>
                <w:szCs w:val="20"/>
              </w:rPr>
              <w:t>HORISTA</w:t>
            </w:r>
          </w:p>
        </w:tc>
        <w:tc>
          <w:tcPr>
            <w:tcW w:w="1776" w:type="dxa"/>
            <w:shd w:val="clear" w:color="auto" w:fill="auto"/>
            <w:vAlign w:val="center"/>
          </w:tcPr>
          <w:p w14:paraId="3451EF1A" w14:textId="77777777" w:rsidR="003060FB" w:rsidRPr="00C03740" w:rsidRDefault="003060FB" w:rsidP="00002F12">
            <w:pPr>
              <w:jc w:val="center"/>
              <w:rPr>
                <w:b/>
                <w:szCs w:val="20"/>
              </w:rPr>
            </w:pPr>
            <w:r w:rsidRPr="00C03740">
              <w:rPr>
                <w:b/>
                <w:szCs w:val="20"/>
              </w:rPr>
              <w:t>MENSALISTA</w:t>
            </w:r>
          </w:p>
        </w:tc>
      </w:tr>
      <w:tr w:rsidR="003060FB" w:rsidRPr="00C03740" w14:paraId="3D10071B" w14:textId="77777777" w:rsidTr="00002F12">
        <w:trPr>
          <w:trHeight w:val="113"/>
          <w:jc w:val="center"/>
        </w:trPr>
        <w:tc>
          <w:tcPr>
            <w:tcW w:w="5993" w:type="dxa"/>
            <w:gridSpan w:val="2"/>
            <w:vMerge/>
            <w:shd w:val="clear" w:color="auto" w:fill="auto"/>
            <w:vAlign w:val="center"/>
          </w:tcPr>
          <w:p w14:paraId="4FAAC80D" w14:textId="77777777" w:rsidR="003060FB" w:rsidRPr="00C03740" w:rsidRDefault="003060FB" w:rsidP="00002F12">
            <w:pPr>
              <w:rPr>
                <w:szCs w:val="20"/>
              </w:rPr>
            </w:pPr>
          </w:p>
        </w:tc>
        <w:tc>
          <w:tcPr>
            <w:tcW w:w="1416" w:type="dxa"/>
            <w:shd w:val="clear" w:color="auto" w:fill="auto"/>
            <w:vAlign w:val="center"/>
          </w:tcPr>
          <w:p w14:paraId="65C989B1" w14:textId="77777777" w:rsidR="003060FB" w:rsidRPr="00C03740" w:rsidRDefault="003060FB" w:rsidP="00002F12">
            <w:pPr>
              <w:jc w:val="center"/>
              <w:rPr>
                <w:b/>
                <w:szCs w:val="20"/>
              </w:rPr>
            </w:pPr>
            <w:r w:rsidRPr="00C03740">
              <w:rPr>
                <w:b/>
                <w:szCs w:val="20"/>
              </w:rPr>
              <w:t>%</w:t>
            </w:r>
          </w:p>
        </w:tc>
        <w:tc>
          <w:tcPr>
            <w:tcW w:w="1776" w:type="dxa"/>
            <w:shd w:val="clear" w:color="auto" w:fill="auto"/>
            <w:vAlign w:val="center"/>
          </w:tcPr>
          <w:p w14:paraId="7FB42583" w14:textId="77777777" w:rsidR="003060FB" w:rsidRPr="00C03740" w:rsidRDefault="003060FB" w:rsidP="00002F12">
            <w:pPr>
              <w:jc w:val="center"/>
              <w:rPr>
                <w:b/>
                <w:szCs w:val="20"/>
              </w:rPr>
            </w:pPr>
            <w:r w:rsidRPr="00C03740">
              <w:rPr>
                <w:b/>
                <w:szCs w:val="20"/>
              </w:rPr>
              <w:t>%</w:t>
            </w:r>
          </w:p>
        </w:tc>
      </w:tr>
      <w:tr w:rsidR="003060FB" w:rsidRPr="00C03740" w14:paraId="0342BBD4" w14:textId="77777777" w:rsidTr="00002F12">
        <w:trPr>
          <w:trHeight w:val="113"/>
          <w:jc w:val="center"/>
        </w:trPr>
        <w:tc>
          <w:tcPr>
            <w:tcW w:w="644" w:type="dxa"/>
            <w:shd w:val="clear" w:color="auto" w:fill="auto"/>
            <w:vAlign w:val="center"/>
          </w:tcPr>
          <w:p w14:paraId="2AED5BAB" w14:textId="77777777" w:rsidR="003060FB" w:rsidRPr="00C03740" w:rsidRDefault="003060FB" w:rsidP="00002F12">
            <w:pPr>
              <w:jc w:val="center"/>
              <w:rPr>
                <w:b/>
                <w:szCs w:val="20"/>
              </w:rPr>
            </w:pPr>
            <w:r w:rsidRPr="00C03740">
              <w:rPr>
                <w:b/>
                <w:szCs w:val="20"/>
              </w:rPr>
              <w:t>A</w:t>
            </w:r>
          </w:p>
        </w:tc>
        <w:tc>
          <w:tcPr>
            <w:tcW w:w="8541" w:type="dxa"/>
            <w:gridSpan w:val="3"/>
            <w:shd w:val="clear" w:color="auto" w:fill="auto"/>
            <w:vAlign w:val="center"/>
          </w:tcPr>
          <w:p w14:paraId="6EE2862F" w14:textId="77777777" w:rsidR="003060FB" w:rsidRPr="00C03740" w:rsidRDefault="003060FB" w:rsidP="00002F12">
            <w:pPr>
              <w:rPr>
                <w:b/>
                <w:szCs w:val="20"/>
              </w:rPr>
            </w:pPr>
            <w:r w:rsidRPr="00C03740">
              <w:rPr>
                <w:b/>
                <w:szCs w:val="20"/>
              </w:rPr>
              <w:t>ENCARGOS SOCIAIS BÁSICOS</w:t>
            </w:r>
          </w:p>
        </w:tc>
      </w:tr>
      <w:tr w:rsidR="003060FB" w:rsidRPr="00C03740" w14:paraId="3A20162C" w14:textId="77777777" w:rsidTr="00002F12">
        <w:trPr>
          <w:trHeight w:val="113"/>
          <w:jc w:val="center"/>
        </w:trPr>
        <w:tc>
          <w:tcPr>
            <w:tcW w:w="644" w:type="dxa"/>
            <w:shd w:val="clear" w:color="auto" w:fill="auto"/>
            <w:vAlign w:val="center"/>
          </w:tcPr>
          <w:p w14:paraId="322C6625" w14:textId="77777777" w:rsidR="003060FB" w:rsidRPr="00C03740" w:rsidRDefault="003060FB" w:rsidP="00002F12">
            <w:pPr>
              <w:jc w:val="center"/>
              <w:rPr>
                <w:szCs w:val="20"/>
              </w:rPr>
            </w:pPr>
            <w:r w:rsidRPr="00C03740">
              <w:rPr>
                <w:szCs w:val="20"/>
              </w:rPr>
              <w:t>A1</w:t>
            </w:r>
          </w:p>
        </w:tc>
        <w:tc>
          <w:tcPr>
            <w:tcW w:w="5349" w:type="dxa"/>
            <w:shd w:val="clear" w:color="auto" w:fill="auto"/>
            <w:vAlign w:val="center"/>
          </w:tcPr>
          <w:p w14:paraId="6C5760C6" w14:textId="77777777" w:rsidR="003060FB" w:rsidRPr="00C03740" w:rsidRDefault="003060FB" w:rsidP="00002F12">
            <w:pPr>
              <w:rPr>
                <w:szCs w:val="20"/>
              </w:rPr>
            </w:pPr>
            <w:r w:rsidRPr="00C03740">
              <w:rPr>
                <w:szCs w:val="20"/>
              </w:rPr>
              <w:t>INSS</w:t>
            </w:r>
          </w:p>
        </w:tc>
        <w:tc>
          <w:tcPr>
            <w:tcW w:w="1416" w:type="dxa"/>
            <w:shd w:val="clear" w:color="auto" w:fill="auto"/>
          </w:tcPr>
          <w:p w14:paraId="6F2879C6" w14:textId="77777777" w:rsidR="003060FB" w:rsidRPr="00C03740" w:rsidRDefault="003060FB" w:rsidP="00002F12">
            <w:pPr>
              <w:jc w:val="center"/>
              <w:rPr>
                <w:szCs w:val="20"/>
              </w:rPr>
            </w:pPr>
            <w:r w:rsidRPr="00387441">
              <w:t>20,00%</w:t>
            </w:r>
          </w:p>
        </w:tc>
        <w:tc>
          <w:tcPr>
            <w:tcW w:w="1776" w:type="dxa"/>
            <w:shd w:val="clear" w:color="auto" w:fill="auto"/>
          </w:tcPr>
          <w:p w14:paraId="7ED485DB" w14:textId="77777777" w:rsidR="003060FB" w:rsidRPr="00C03740" w:rsidRDefault="003060FB" w:rsidP="00002F12">
            <w:pPr>
              <w:jc w:val="center"/>
              <w:rPr>
                <w:szCs w:val="20"/>
              </w:rPr>
            </w:pPr>
            <w:r w:rsidRPr="00C6325B">
              <w:t>20,00%</w:t>
            </w:r>
          </w:p>
        </w:tc>
      </w:tr>
      <w:tr w:rsidR="003060FB" w:rsidRPr="00C03740" w14:paraId="4A3F1A66" w14:textId="77777777" w:rsidTr="00002F12">
        <w:trPr>
          <w:trHeight w:val="113"/>
          <w:jc w:val="center"/>
        </w:trPr>
        <w:tc>
          <w:tcPr>
            <w:tcW w:w="644" w:type="dxa"/>
            <w:shd w:val="clear" w:color="auto" w:fill="auto"/>
            <w:vAlign w:val="center"/>
          </w:tcPr>
          <w:p w14:paraId="7BFF7A4F" w14:textId="77777777" w:rsidR="003060FB" w:rsidRPr="00C03740" w:rsidRDefault="003060FB" w:rsidP="00002F12">
            <w:pPr>
              <w:jc w:val="center"/>
              <w:rPr>
                <w:szCs w:val="20"/>
              </w:rPr>
            </w:pPr>
            <w:r w:rsidRPr="00C03740">
              <w:rPr>
                <w:szCs w:val="20"/>
              </w:rPr>
              <w:t>A2</w:t>
            </w:r>
          </w:p>
        </w:tc>
        <w:tc>
          <w:tcPr>
            <w:tcW w:w="5349" w:type="dxa"/>
            <w:shd w:val="clear" w:color="auto" w:fill="auto"/>
            <w:vAlign w:val="center"/>
          </w:tcPr>
          <w:p w14:paraId="13043139" w14:textId="77777777" w:rsidR="003060FB" w:rsidRPr="00C03740" w:rsidRDefault="003060FB" w:rsidP="00002F12">
            <w:pPr>
              <w:rPr>
                <w:szCs w:val="20"/>
              </w:rPr>
            </w:pPr>
            <w:r w:rsidRPr="00C03740">
              <w:rPr>
                <w:szCs w:val="20"/>
              </w:rPr>
              <w:t>SESI</w:t>
            </w:r>
          </w:p>
        </w:tc>
        <w:tc>
          <w:tcPr>
            <w:tcW w:w="1416" w:type="dxa"/>
            <w:shd w:val="clear" w:color="auto" w:fill="auto"/>
          </w:tcPr>
          <w:p w14:paraId="22E10963" w14:textId="77777777" w:rsidR="003060FB" w:rsidRPr="00C03740" w:rsidRDefault="003060FB" w:rsidP="00002F12">
            <w:pPr>
              <w:jc w:val="center"/>
              <w:rPr>
                <w:szCs w:val="20"/>
              </w:rPr>
            </w:pPr>
            <w:r w:rsidRPr="00387441">
              <w:t>1,50%</w:t>
            </w:r>
          </w:p>
        </w:tc>
        <w:tc>
          <w:tcPr>
            <w:tcW w:w="1776" w:type="dxa"/>
            <w:shd w:val="clear" w:color="auto" w:fill="auto"/>
          </w:tcPr>
          <w:p w14:paraId="2E31DEDA" w14:textId="77777777" w:rsidR="003060FB" w:rsidRPr="00C03740" w:rsidRDefault="003060FB" w:rsidP="00002F12">
            <w:pPr>
              <w:jc w:val="center"/>
              <w:rPr>
                <w:szCs w:val="20"/>
              </w:rPr>
            </w:pPr>
            <w:r w:rsidRPr="00C6325B">
              <w:t>1,50%</w:t>
            </w:r>
          </w:p>
        </w:tc>
      </w:tr>
      <w:tr w:rsidR="003060FB" w:rsidRPr="00C03740" w14:paraId="2C2AACDF" w14:textId="77777777" w:rsidTr="00002F12">
        <w:trPr>
          <w:trHeight w:val="113"/>
          <w:jc w:val="center"/>
        </w:trPr>
        <w:tc>
          <w:tcPr>
            <w:tcW w:w="644" w:type="dxa"/>
            <w:shd w:val="clear" w:color="auto" w:fill="auto"/>
            <w:vAlign w:val="center"/>
          </w:tcPr>
          <w:p w14:paraId="71E4A6A6" w14:textId="77777777" w:rsidR="003060FB" w:rsidRPr="00C03740" w:rsidRDefault="003060FB" w:rsidP="00002F12">
            <w:pPr>
              <w:jc w:val="center"/>
              <w:rPr>
                <w:szCs w:val="20"/>
              </w:rPr>
            </w:pPr>
            <w:r w:rsidRPr="00C03740">
              <w:rPr>
                <w:szCs w:val="20"/>
              </w:rPr>
              <w:t>A3</w:t>
            </w:r>
          </w:p>
        </w:tc>
        <w:tc>
          <w:tcPr>
            <w:tcW w:w="5349" w:type="dxa"/>
            <w:shd w:val="clear" w:color="auto" w:fill="auto"/>
            <w:vAlign w:val="center"/>
          </w:tcPr>
          <w:p w14:paraId="6BDA2836" w14:textId="77777777" w:rsidR="003060FB" w:rsidRPr="00C03740" w:rsidRDefault="003060FB" w:rsidP="00002F12">
            <w:pPr>
              <w:rPr>
                <w:szCs w:val="20"/>
              </w:rPr>
            </w:pPr>
            <w:r w:rsidRPr="00C03740">
              <w:rPr>
                <w:szCs w:val="20"/>
              </w:rPr>
              <w:t>SENAI</w:t>
            </w:r>
          </w:p>
        </w:tc>
        <w:tc>
          <w:tcPr>
            <w:tcW w:w="1416" w:type="dxa"/>
            <w:shd w:val="clear" w:color="auto" w:fill="auto"/>
          </w:tcPr>
          <w:p w14:paraId="2B458DD7" w14:textId="77777777" w:rsidR="003060FB" w:rsidRPr="00C03740" w:rsidRDefault="003060FB" w:rsidP="00002F12">
            <w:pPr>
              <w:jc w:val="center"/>
              <w:rPr>
                <w:szCs w:val="20"/>
              </w:rPr>
            </w:pPr>
            <w:r w:rsidRPr="00387441">
              <w:t>1,00%</w:t>
            </w:r>
          </w:p>
        </w:tc>
        <w:tc>
          <w:tcPr>
            <w:tcW w:w="1776" w:type="dxa"/>
            <w:shd w:val="clear" w:color="auto" w:fill="auto"/>
          </w:tcPr>
          <w:p w14:paraId="265F2C13" w14:textId="77777777" w:rsidR="003060FB" w:rsidRPr="00C03740" w:rsidRDefault="003060FB" w:rsidP="00002F12">
            <w:pPr>
              <w:jc w:val="center"/>
              <w:rPr>
                <w:szCs w:val="20"/>
              </w:rPr>
            </w:pPr>
            <w:r w:rsidRPr="00C6325B">
              <w:t>1,00%</w:t>
            </w:r>
          </w:p>
        </w:tc>
      </w:tr>
      <w:tr w:rsidR="003060FB" w:rsidRPr="00C03740" w14:paraId="0A5ABA3F" w14:textId="77777777" w:rsidTr="00002F12">
        <w:trPr>
          <w:trHeight w:val="113"/>
          <w:jc w:val="center"/>
        </w:trPr>
        <w:tc>
          <w:tcPr>
            <w:tcW w:w="644" w:type="dxa"/>
            <w:shd w:val="clear" w:color="auto" w:fill="auto"/>
            <w:vAlign w:val="center"/>
          </w:tcPr>
          <w:p w14:paraId="7C36A3ED" w14:textId="77777777" w:rsidR="003060FB" w:rsidRPr="00C03740" w:rsidRDefault="003060FB" w:rsidP="00002F12">
            <w:pPr>
              <w:jc w:val="center"/>
              <w:rPr>
                <w:szCs w:val="20"/>
              </w:rPr>
            </w:pPr>
            <w:r w:rsidRPr="00C03740">
              <w:rPr>
                <w:szCs w:val="20"/>
              </w:rPr>
              <w:t>A4</w:t>
            </w:r>
          </w:p>
        </w:tc>
        <w:tc>
          <w:tcPr>
            <w:tcW w:w="5349" w:type="dxa"/>
            <w:shd w:val="clear" w:color="auto" w:fill="auto"/>
            <w:vAlign w:val="center"/>
          </w:tcPr>
          <w:p w14:paraId="573BAEC9" w14:textId="77777777" w:rsidR="003060FB" w:rsidRPr="00C03740" w:rsidRDefault="003060FB" w:rsidP="00002F12">
            <w:pPr>
              <w:rPr>
                <w:szCs w:val="20"/>
              </w:rPr>
            </w:pPr>
            <w:r w:rsidRPr="00C03740">
              <w:rPr>
                <w:szCs w:val="20"/>
              </w:rPr>
              <w:t>INCRA</w:t>
            </w:r>
          </w:p>
        </w:tc>
        <w:tc>
          <w:tcPr>
            <w:tcW w:w="1416" w:type="dxa"/>
            <w:shd w:val="clear" w:color="auto" w:fill="auto"/>
          </w:tcPr>
          <w:p w14:paraId="27AD403E" w14:textId="77777777" w:rsidR="003060FB" w:rsidRPr="00C03740" w:rsidRDefault="003060FB" w:rsidP="00002F12">
            <w:pPr>
              <w:jc w:val="center"/>
              <w:rPr>
                <w:szCs w:val="20"/>
              </w:rPr>
            </w:pPr>
            <w:r w:rsidRPr="00387441">
              <w:t>0,20%</w:t>
            </w:r>
          </w:p>
        </w:tc>
        <w:tc>
          <w:tcPr>
            <w:tcW w:w="1776" w:type="dxa"/>
            <w:shd w:val="clear" w:color="auto" w:fill="auto"/>
          </w:tcPr>
          <w:p w14:paraId="3C866197" w14:textId="77777777" w:rsidR="003060FB" w:rsidRPr="00C03740" w:rsidRDefault="003060FB" w:rsidP="00002F12">
            <w:pPr>
              <w:jc w:val="center"/>
              <w:rPr>
                <w:szCs w:val="20"/>
              </w:rPr>
            </w:pPr>
            <w:r w:rsidRPr="00C6325B">
              <w:t>0,20%</w:t>
            </w:r>
          </w:p>
        </w:tc>
      </w:tr>
      <w:tr w:rsidR="003060FB" w:rsidRPr="00C03740" w14:paraId="3CCF9F9D" w14:textId="77777777" w:rsidTr="00002F12">
        <w:trPr>
          <w:trHeight w:val="113"/>
          <w:jc w:val="center"/>
        </w:trPr>
        <w:tc>
          <w:tcPr>
            <w:tcW w:w="644" w:type="dxa"/>
            <w:shd w:val="clear" w:color="auto" w:fill="auto"/>
            <w:vAlign w:val="center"/>
          </w:tcPr>
          <w:p w14:paraId="55A7B4F0" w14:textId="77777777" w:rsidR="003060FB" w:rsidRPr="00C03740" w:rsidRDefault="003060FB" w:rsidP="00002F12">
            <w:pPr>
              <w:jc w:val="center"/>
              <w:rPr>
                <w:szCs w:val="20"/>
              </w:rPr>
            </w:pPr>
            <w:r w:rsidRPr="00C03740">
              <w:rPr>
                <w:szCs w:val="20"/>
              </w:rPr>
              <w:t>A5</w:t>
            </w:r>
          </w:p>
        </w:tc>
        <w:tc>
          <w:tcPr>
            <w:tcW w:w="5349" w:type="dxa"/>
            <w:shd w:val="clear" w:color="auto" w:fill="auto"/>
            <w:vAlign w:val="center"/>
          </w:tcPr>
          <w:p w14:paraId="1DD541EB" w14:textId="77777777" w:rsidR="003060FB" w:rsidRPr="00C03740" w:rsidRDefault="003060FB" w:rsidP="00002F12">
            <w:pPr>
              <w:rPr>
                <w:szCs w:val="20"/>
              </w:rPr>
            </w:pPr>
            <w:r w:rsidRPr="00C03740">
              <w:rPr>
                <w:szCs w:val="20"/>
              </w:rPr>
              <w:t>SEBRAE</w:t>
            </w:r>
          </w:p>
        </w:tc>
        <w:tc>
          <w:tcPr>
            <w:tcW w:w="1416" w:type="dxa"/>
            <w:shd w:val="clear" w:color="auto" w:fill="auto"/>
          </w:tcPr>
          <w:p w14:paraId="194E88F9" w14:textId="77777777" w:rsidR="003060FB" w:rsidRPr="00C03740" w:rsidRDefault="003060FB" w:rsidP="00002F12">
            <w:pPr>
              <w:jc w:val="center"/>
              <w:rPr>
                <w:szCs w:val="20"/>
              </w:rPr>
            </w:pPr>
            <w:r w:rsidRPr="00387441">
              <w:t>0,60%</w:t>
            </w:r>
          </w:p>
        </w:tc>
        <w:tc>
          <w:tcPr>
            <w:tcW w:w="1776" w:type="dxa"/>
            <w:shd w:val="clear" w:color="auto" w:fill="auto"/>
          </w:tcPr>
          <w:p w14:paraId="74E97F90" w14:textId="77777777" w:rsidR="003060FB" w:rsidRPr="00C03740" w:rsidRDefault="003060FB" w:rsidP="00002F12">
            <w:pPr>
              <w:jc w:val="center"/>
              <w:rPr>
                <w:szCs w:val="20"/>
              </w:rPr>
            </w:pPr>
            <w:r w:rsidRPr="00C6325B">
              <w:t>0,60%</w:t>
            </w:r>
          </w:p>
        </w:tc>
      </w:tr>
      <w:tr w:rsidR="003060FB" w:rsidRPr="00C03740" w14:paraId="3CB86B0E" w14:textId="77777777" w:rsidTr="00002F12">
        <w:trPr>
          <w:trHeight w:val="113"/>
          <w:jc w:val="center"/>
        </w:trPr>
        <w:tc>
          <w:tcPr>
            <w:tcW w:w="644" w:type="dxa"/>
            <w:shd w:val="clear" w:color="auto" w:fill="auto"/>
            <w:vAlign w:val="center"/>
          </w:tcPr>
          <w:p w14:paraId="042B1DE2" w14:textId="77777777" w:rsidR="003060FB" w:rsidRPr="00C03740" w:rsidRDefault="003060FB" w:rsidP="00002F12">
            <w:pPr>
              <w:jc w:val="center"/>
              <w:rPr>
                <w:szCs w:val="20"/>
              </w:rPr>
            </w:pPr>
            <w:r w:rsidRPr="00C03740">
              <w:rPr>
                <w:szCs w:val="20"/>
              </w:rPr>
              <w:t>A6</w:t>
            </w:r>
          </w:p>
        </w:tc>
        <w:tc>
          <w:tcPr>
            <w:tcW w:w="5349" w:type="dxa"/>
            <w:shd w:val="clear" w:color="auto" w:fill="auto"/>
            <w:vAlign w:val="center"/>
          </w:tcPr>
          <w:p w14:paraId="05262466" w14:textId="77777777" w:rsidR="003060FB" w:rsidRPr="00C03740" w:rsidRDefault="003060FB" w:rsidP="00002F12">
            <w:pPr>
              <w:rPr>
                <w:szCs w:val="20"/>
              </w:rPr>
            </w:pPr>
            <w:r w:rsidRPr="00C03740">
              <w:rPr>
                <w:szCs w:val="20"/>
              </w:rPr>
              <w:t>Salário Educação</w:t>
            </w:r>
          </w:p>
        </w:tc>
        <w:tc>
          <w:tcPr>
            <w:tcW w:w="1416" w:type="dxa"/>
            <w:shd w:val="clear" w:color="auto" w:fill="auto"/>
          </w:tcPr>
          <w:p w14:paraId="234F007F" w14:textId="77777777" w:rsidR="003060FB" w:rsidRPr="00C03740" w:rsidRDefault="003060FB" w:rsidP="00002F12">
            <w:pPr>
              <w:jc w:val="center"/>
              <w:rPr>
                <w:szCs w:val="20"/>
              </w:rPr>
            </w:pPr>
            <w:r w:rsidRPr="00387441">
              <w:t>2,50%</w:t>
            </w:r>
          </w:p>
        </w:tc>
        <w:tc>
          <w:tcPr>
            <w:tcW w:w="1776" w:type="dxa"/>
            <w:shd w:val="clear" w:color="auto" w:fill="auto"/>
          </w:tcPr>
          <w:p w14:paraId="28D2DEC1" w14:textId="77777777" w:rsidR="003060FB" w:rsidRPr="00C03740" w:rsidRDefault="003060FB" w:rsidP="00002F12">
            <w:pPr>
              <w:jc w:val="center"/>
              <w:rPr>
                <w:szCs w:val="20"/>
              </w:rPr>
            </w:pPr>
            <w:r w:rsidRPr="00C6325B">
              <w:t>2,50%</w:t>
            </w:r>
          </w:p>
        </w:tc>
      </w:tr>
      <w:tr w:rsidR="003060FB" w:rsidRPr="00C03740" w14:paraId="726BF304" w14:textId="77777777" w:rsidTr="00002F12">
        <w:trPr>
          <w:trHeight w:val="113"/>
          <w:jc w:val="center"/>
        </w:trPr>
        <w:tc>
          <w:tcPr>
            <w:tcW w:w="644" w:type="dxa"/>
            <w:shd w:val="clear" w:color="auto" w:fill="auto"/>
            <w:vAlign w:val="center"/>
          </w:tcPr>
          <w:p w14:paraId="09EFC2DE" w14:textId="77777777" w:rsidR="003060FB" w:rsidRPr="00C03740" w:rsidRDefault="003060FB" w:rsidP="00002F12">
            <w:pPr>
              <w:jc w:val="center"/>
              <w:rPr>
                <w:szCs w:val="20"/>
              </w:rPr>
            </w:pPr>
            <w:r w:rsidRPr="00C03740">
              <w:rPr>
                <w:szCs w:val="20"/>
              </w:rPr>
              <w:t>A7</w:t>
            </w:r>
          </w:p>
        </w:tc>
        <w:tc>
          <w:tcPr>
            <w:tcW w:w="5349" w:type="dxa"/>
            <w:shd w:val="clear" w:color="auto" w:fill="auto"/>
            <w:vAlign w:val="center"/>
          </w:tcPr>
          <w:p w14:paraId="4E137CC3" w14:textId="77777777" w:rsidR="003060FB" w:rsidRPr="00C03740" w:rsidRDefault="003060FB" w:rsidP="00002F12">
            <w:pPr>
              <w:rPr>
                <w:szCs w:val="20"/>
              </w:rPr>
            </w:pPr>
            <w:r w:rsidRPr="00C03740">
              <w:rPr>
                <w:szCs w:val="20"/>
              </w:rPr>
              <w:t>Seguro Contra Acidente de Trabalho</w:t>
            </w:r>
          </w:p>
        </w:tc>
        <w:tc>
          <w:tcPr>
            <w:tcW w:w="1416" w:type="dxa"/>
            <w:shd w:val="clear" w:color="auto" w:fill="auto"/>
          </w:tcPr>
          <w:p w14:paraId="5CA634EE" w14:textId="77777777" w:rsidR="003060FB" w:rsidRPr="00C03740" w:rsidRDefault="003060FB" w:rsidP="00002F12">
            <w:pPr>
              <w:jc w:val="center"/>
              <w:rPr>
                <w:szCs w:val="20"/>
              </w:rPr>
            </w:pPr>
            <w:r w:rsidRPr="00387441">
              <w:t>3,00%</w:t>
            </w:r>
          </w:p>
        </w:tc>
        <w:tc>
          <w:tcPr>
            <w:tcW w:w="1776" w:type="dxa"/>
            <w:shd w:val="clear" w:color="auto" w:fill="auto"/>
          </w:tcPr>
          <w:p w14:paraId="6F498478" w14:textId="77777777" w:rsidR="003060FB" w:rsidRPr="00C03740" w:rsidRDefault="003060FB" w:rsidP="00002F12">
            <w:pPr>
              <w:jc w:val="center"/>
              <w:rPr>
                <w:szCs w:val="20"/>
              </w:rPr>
            </w:pPr>
            <w:r w:rsidRPr="00C6325B">
              <w:t>3,00%</w:t>
            </w:r>
          </w:p>
        </w:tc>
      </w:tr>
      <w:tr w:rsidR="003060FB" w:rsidRPr="00C03740" w14:paraId="11C600C9" w14:textId="77777777" w:rsidTr="00002F12">
        <w:trPr>
          <w:trHeight w:val="113"/>
          <w:jc w:val="center"/>
        </w:trPr>
        <w:tc>
          <w:tcPr>
            <w:tcW w:w="644" w:type="dxa"/>
            <w:shd w:val="clear" w:color="auto" w:fill="auto"/>
            <w:vAlign w:val="center"/>
          </w:tcPr>
          <w:p w14:paraId="3256D15F" w14:textId="77777777" w:rsidR="003060FB" w:rsidRPr="00C03740" w:rsidRDefault="003060FB" w:rsidP="00002F12">
            <w:pPr>
              <w:jc w:val="center"/>
              <w:rPr>
                <w:szCs w:val="20"/>
              </w:rPr>
            </w:pPr>
            <w:r w:rsidRPr="00C03740">
              <w:rPr>
                <w:szCs w:val="20"/>
              </w:rPr>
              <w:t>A8</w:t>
            </w:r>
          </w:p>
        </w:tc>
        <w:tc>
          <w:tcPr>
            <w:tcW w:w="5349" w:type="dxa"/>
            <w:shd w:val="clear" w:color="auto" w:fill="auto"/>
            <w:vAlign w:val="center"/>
          </w:tcPr>
          <w:p w14:paraId="47AAF929" w14:textId="77777777" w:rsidR="003060FB" w:rsidRPr="00C03740" w:rsidRDefault="003060FB" w:rsidP="00002F12">
            <w:pPr>
              <w:rPr>
                <w:szCs w:val="20"/>
              </w:rPr>
            </w:pPr>
            <w:r w:rsidRPr="00C03740">
              <w:rPr>
                <w:szCs w:val="20"/>
              </w:rPr>
              <w:t>FGTS</w:t>
            </w:r>
          </w:p>
        </w:tc>
        <w:tc>
          <w:tcPr>
            <w:tcW w:w="1416" w:type="dxa"/>
            <w:shd w:val="clear" w:color="auto" w:fill="auto"/>
          </w:tcPr>
          <w:p w14:paraId="052576F6" w14:textId="77777777" w:rsidR="003060FB" w:rsidRPr="00C03740" w:rsidRDefault="003060FB" w:rsidP="00002F12">
            <w:pPr>
              <w:jc w:val="center"/>
              <w:rPr>
                <w:szCs w:val="20"/>
              </w:rPr>
            </w:pPr>
            <w:r w:rsidRPr="00387441">
              <w:t>8,00%</w:t>
            </w:r>
          </w:p>
        </w:tc>
        <w:tc>
          <w:tcPr>
            <w:tcW w:w="1776" w:type="dxa"/>
            <w:shd w:val="clear" w:color="auto" w:fill="auto"/>
          </w:tcPr>
          <w:p w14:paraId="09515F69" w14:textId="77777777" w:rsidR="003060FB" w:rsidRPr="00C03740" w:rsidRDefault="003060FB" w:rsidP="00002F12">
            <w:pPr>
              <w:jc w:val="center"/>
              <w:rPr>
                <w:szCs w:val="20"/>
              </w:rPr>
            </w:pPr>
            <w:r w:rsidRPr="00C6325B">
              <w:t>8,00%</w:t>
            </w:r>
          </w:p>
        </w:tc>
      </w:tr>
      <w:tr w:rsidR="003060FB" w:rsidRPr="00C03740" w14:paraId="46EB6F2C" w14:textId="77777777" w:rsidTr="00002F12">
        <w:trPr>
          <w:trHeight w:val="113"/>
          <w:jc w:val="center"/>
        </w:trPr>
        <w:tc>
          <w:tcPr>
            <w:tcW w:w="644" w:type="dxa"/>
            <w:shd w:val="clear" w:color="auto" w:fill="auto"/>
            <w:vAlign w:val="center"/>
          </w:tcPr>
          <w:p w14:paraId="7418D6FD" w14:textId="77777777" w:rsidR="003060FB" w:rsidRPr="00C03740" w:rsidRDefault="003060FB" w:rsidP="00002F12">
            <w:pPr>
              <w:jc w:val="center"/>
              <w:rPr>
                <w:szCs w:val="20"/>
              </w:rPr>
            </w:pPr>
            <w:r w:rsidRPr="00C03740">
              <w:rPr>
                <w:szCs w:val="20"/>
              </w:rPr>
              <w:t>A9</w:t>
            </w:r>
          </w:p>
        </w:tc>
        <w:tc>
          <w:tcPr>
            <w:tcW w:w="5349" w:type="dxa"/>
            <w:shd w:val="clear" w:color="auto" w:fill="auto"/>
            <w:vAlign w:val="center"/>
          </w:tcPr>
          <w:p w14:paraId="77FC9C0C" w14:textId="77777777" w:rsidR="003060FB" w:rsidRPr="00C03740" w:rsidRDefault="003060FB" w:rsidP="00002F12">
            <w:pPr>
              <w:rPr>
                <w:szCs w:val="20"/>
              </w:rPr>
            </w:pPr>
            <w:r w:rsidRPr="00C03740">
              <w:rPr>
                <w:szCs w:val="20"/>
              </w:rPr>
              <w:t>SECONCI</w:t>
            </w:r>
          </w:p>
        </w:tc>
        <w:tc>
          <w:tcPr>
            <w:tcW w:w="1416" w:type="dxa"/>
            <w:shd w:val="clear" w:color="auto" w:fill="auto"/>
          </w:tcPr>
          <w:p w14:paraId="30FB672E" w14:textId="77777777" w:rsidR="003060FB" w:rsidRPr="00C03740" w:rsidRDefault="003060FB" w:rsidP="00002F12">
            <w:pPr>
              <w:jc w:val="center"/>
              <w:rPr>
                <w:szCs w:val="20"/>
              </w:rPr>
            </w:pPr>
            <w:r w:rsidRPr="00387441">
              <w:t>0,00%</w:t>
            </w:r>
          </w:p>
        </w:tc>
        <w:tc>
          <w:tcPr>
            <w:tcW w:w="1776" w:type="dxa"/>
            <w:shd w:val="clear" w:color="auto" w:fill="auto"/>
          </w:tcPr>
          <w:p w14:paraId="37B21C10" w14:textId="77777777" w:rsidR="003060FB" w:rsidRPr="00C03740" w:rsidRDefault="003060FB" w:rsidP="00002F12">
            <w:pPr>
              <w:jc w:val="center"/>
              <w:rPr>
                <w:szCs w:val="20"/>
              </w:rPr>
            </w:pPr>
            <w:r w:rsidRPr="00C6325B">
              <w:t>0,00%</w:t>
            </w:r>
          </w:p>
        </w:tc>
      </w:tr>
      <w:tr w:rsidR="003060FB" w:rsidRPr="00C03740" w14:paraId="66BEED61" w14:textId="77777777" w:rsidTr="00002F12">
        <w:trPr>
          <w:trHeight w:val="113"/>
          <w:jc w:val="center"/>
        </w:trPr>
        <w:tc>
          <w:tcPr>
            <w:tcW w:w="5993" w:type="dxa"/>
            <w:gridSpan w:val="2"/>
            <w:shd w:val="clear" w:color="auto" w:fill="auto"/>
            <w:vAlign w:val="center"/>
          </w:tcPr>
          <w:p w14:paraId="5114D143" w14:textId="77777777" w:rsidR="003060FB" w:rsidRPr="00C03740" w:rsidRDefault="003060FB" w:rsidP="00002F12">
            <w:pPr>
              <w:jc w:val="right"/>
              <w:rPr>
                <w:b/>
                <w:szCs w:val="20"/>
              </w:rPr>
            </w:pPr>
            <w:r w:rsidRPr="00C03740">
              <w:rPr>
                <w:b/>
                <w:szCs w:val="20"/>
              </w:rPr>
              <w:t>SUBTOTAL DE “A”:</w:t>
            </w:r>
          </w:p>
        </w:tc>
        <w:tc>
          <w:tcPr>
            <w:tcW w:w="1416" w:type="dxa"/>
            <w:shd w:val="clear" w:color="auto" w:fill="auto"/>
          </w:tcPr>
          <w:p w14:paraId="26ACCEDC" w14:textId="77777777" w:rsidR="003060FB" w:rsidRPr="00C03740" w:rsidRDefault="003060FB" w:rsidP="00002F12">
            <w:pPr>
              <w:jc w:val="center"/>
              <w:rPr>
                <w:b/>
                <w:szCs w:val="20"/>
              </w:rPr>
            </w:pPr>
            <w:r w:rsidRPr="002A3351">
              <w:t>36,80%</w:t>
            </w:r>
          </w:p>
        </w:tc>
        <w:tc>
          <w:tcPr>
            <w:tcW w:w="1776" w:type="dxa"/>
            <w:shd w:val="clear" w:color="auto" w:fill="auto"/>
          </w:tcPr>
          <w:p w14:paraId="4E888764" w14:textId="77777777" w:rsidR="003060FB" w:rsidRPr="00C03740" w:rsidRDefault="003060FB" w:rsidP="00002F12">
            <w:pPr>
              <w:jc w:val="center"/>
              <w:rPr>
                <w:b/>
                <w:szCs w:val="20"/>
              </w:rPr>
            </w:pPr>
            <w:r w:rsidRPr="00387441">
              <w:t>36,80%</w:t>
            </w:r>
          </w:p>
        </w:tc>
      </w:tr>
      <w:tr w:rsidR="003060FB" w:rsidRPr="00C03740" w14:paraId="2BD94A7E" w14:textId="77777777" w:rsidTr="00002F12">
        <w:trPr>
          <w:trHeight w:val="113"/>
          <w:jc w:val="center"/>
        </w:trPr>
        <w:tc>
          <w:tcPr>
            <w:tcW w:w="644" w:type="dxa"/>
            <w:shd w:val="clear" w:color="auto" w:fill="auto"/>
            <w:vAlign w:val="center"/>
          </w:tcPr>
          <w:p w14:paraId="45A58B36" w14:textId="77777777" w:rsidR="003060FB" w:rsidRPr="00C03740" w:rsidRDefault="003060FB" w:rsidP="00002F12">
            <w:pPr>
              <w:jc w:val="center"/>
              <w:rPr>
                <w:b/>
                <w:szCs w:val="20"/>
              </w:rPr>
            </w:pPr>
            <w:r w:rsidRPr="00C03740">
              <w:rPr>
                <w:b/>
                <w:szCs w:val="20"/>
              </w:rPr>
              <w:t>B</w:t>
            </w:r>
          </w:p>
        </w:tc>
        <w:tc>
          <w:tcPr>
            <w:tcW w:w="8541" w:type="dxa"/>
            <w:gridSpan w:val="3"/>
            <w:shd w:val="clear" w:color="auto" w:fill="auto"/>
            <w:vAlign w:val="center"/>
          </w:tcPr>
          <w:p w14:paraId="7ADA82CF" w14:textId="77777777" w:rsidR="003060FB" w:rsidRPr="00C03740" w:rsidRDefault="003060FB" w:rsidP="00002F12">
            <w:pPr>
              <w:rPr>
                <w:b/>
                <w:szCs w:val="20"/>
              </w:rPr>
            </w:pPr>
            <w:r w:rsidRPr="00C03740">
              <w:rPr>
                <w:b/>
                <w:szCs w:val="20"/>
              </w:rPr>
              <w:t>ENCARGOS SOCIAIS QUE RECEBEM INCIDÊNCIA DE “A”</w:t>
            </w:r>
          </w:p>
        </w:tc>
      </w:tr>
      <w:tr w:rsidR="003060FB" w:rsidRPr="00C03740" w14:paraId="20CCD0E2" w14:textId="77777777" w:rsidTr="00002F12">
        <w:trPr>
          <w:trHeight w:val="113"/>
          <w:jc w:val="center"/>
        </w:trPr>
        <w:tc>
          <w:tcPr>
            <w:tcW w:w="644" w:type="dxa"/>
            <w:shd w:val="clear" w:color="auto" w:fill="auto"/>
            <w:vAlign w:val="center"/>
          </w:tcPr>
          <w:p w14:paraId="4A0B9106" w14:textId="77777777" w:rsidR="003060FB" w:rsidRPr="00C03740" w:rsidRDefault="003060FB" w:rsidP="00002F12">
            <w:pPr>
              <w:jc w:val="center"/>
              <w:rPr>
                <w:szCs w:val="20"/>
              </w:rPr>
            </w:pPr>
            <w:r w:rsidRPr="00C03740">
              <w:rPr>
                <w:szCs w:val="20"/>
              </w:rPr>
              <w:t>B1</w:t>
            </w:r>
          </w:p>
        </w:tc>
        <w:tc>
          <w:tcPr>
            <w:tcW w:w="5349" w:type="dxa"/>
            <w:shd w:val="clear" w:color="auto" w:fill="auto"/>
            <w:vAlign w:val="center"/>
          </w:tcPr>
          <w:p w14:paraId="38C7776F" w14:textId="77777777" w:rsidR="003060FB" w:rsidRPr="00C03740" w:rsidRDefault="003060FB" w:rsidP="00002F12">
            <w:pPr>
              <w:rPr>
                <w:szCs w:val="20"/>
              </w:rPr>
            </w:pPr>
            <w:r w:rsidRPr="00C03740">
              <w:rPr>
                <w:szCs w:val="20"/>
              </w:rPr>
              <w:t>Repouso Semanal Remunerado</w:t>
            </w:r>
          </w:p>
        </w:tc>
        <w:tc>
          <w:tcPr>
            <w:tcW w:w="1416" w:type="dxa"/>
            <w:shd w:val="clear" w:color="auto" w:fill="auto"/>
          </w:tcPr>
          <w:p w14:paraId="573DB883" w14:textId="77777777" w:rsidR="003060FB" w:rsidRPr="00C03740" w:rsidRDefault="003060FB" w:rsidP="00002F12">
            <w:pPr>
              <w:jc w:val="center"/>
              <w:rPr>
                <w:szCs w:val="20"/>
              </w:rPr>
            </w:pPr>
            <w:r w:rsidRPr="007E02AC">
              <w:t>18,05%</w:t>
            </w:r>
          </w:p>
        </w:tc>
        <w:tc>
          <w:tcPr>
            <w:tcW w:w="1776" w:type="dxa"/>
            <w:shd w:val="clear" w:color="auto" w:fill="auto"/>
          </w:tcPr>
          <w:p w14:paraId="75DC5599" w14:textId="77777777" w:rsidR="003060FB" w:rsidRPr="00C03740" w:rsidRDefault="003060FB" w:rsidP="00002F12">
            <w:pPr>
              <w:jc w:val="center"/>
              <w:rPr>
                <w:szCs w:val="20"/>
              </w:rPr>
            </w:pPr>
            <w:r w:rsidRPr="002903A2">
              <w:t>Não incide</w:t>
            </w:r>
          </w:p>
        </w:tc>
      </w:tr>
      <w:tr w:rsidR="003060FB" w:rsidRPr="00C03740" w14:paraId="06CDFD9F" w14:textId="77777777" w:rsidTr="00002F12">
        <w:trPr>
          <w:trHeight w:val="113"/>
          <w:jc w:val="center"/>
        </w:trPr>
        <w:tc>
          <w:tcPr>
            <w:tcW w:w="644" w:type="dxa"/>
            <w:shd w:val="clear" w:color="auto" w:fill="auto"/>
            <w:vAlign w:val="center"/>
          </w:tcPr>
          <w:p w14:paraId="6C764325" w14:textId="77777777" w:rsidR="003060FB" w:rsidRPr="00C03740" w:rsidRDefault="003060FB" w:rsidP="00002F12">
            <w:pPr>
              <w:jc w:val="center"/>
              <w:rPr>
                <w:szCs w:val="20"/>
              </w:rPr>
            </w:pPr>
            <w:r w:rsidRPr="00C03740">
              <w:rPr>
                <w:szCs w:val="20"/>
              </w:rPr>
              <w:t>B2</w:t>
            </w:r>
          </w:p>
        </w:tc>
        <w:tc>
          <w:tcPr>
            <w:tcW w:w="5349" w:type="dxa"/>
            <w:shd w:val="clear" w:color="auto" w:fill="auto"/>
            <w:vAlign w:val="center"/>
          </w:tcPr>
          <w:p w14:paraId="0FFAC281" w14:textId="77777777" w:rsidR="003060FB" w:rsidRPr="00C03740" w:rsidRDefault="003060FB" w:rsidP="00002F12">
            <w:pPr>
              <w:rPr>
                <w:szCs w:val="20"/>
              </w:rPr>
            </w:pPr>
            <w:r w:rsidRPr="00C03740">
              <w:rPr>
                <w:szCs w:val="20"/>
              </w:rPr>
              <w:t>Feriados</w:t>
            </w:r>
          </w:p>
        </w:tc>
        <w:tc>
          <w:tcPr>
            <w:tcW w:w="1416" w:type="dxa"/>
            <w:shd w:val="clear" w:color="auto" w:fill="auto"/>
          </w:tcPr>
          <w:p w14:paraId="22047D3F" w14:textId="77777777" w:rsidR="003060FB" w:rsidRPr="00C03740" w:rsidRDefault="003060FB" w:rsidP="00002F12">
            <w:pPr>
              <w:jc w:val="center"/>
              <w:rPr>
                <w:szCs w:val="20"/>
              </w:rPr>
            </w:pPr>
            <w:r w:rsidRPr="007E02AC">
              <w:t>4,67%</w:t>
            </w:r>
          </w:p>
        </w:tc>
        <w:tc>
          <w:tcPr>
            <w:tcW w:w="1776" w:type="dxa"/>
            <w:shd w:val="clear" w:color="auto" w:fill="auto"/>
          </w:tcPr>
          <w:p w14:paraId="21459E13" w14:textId="77777777" w:rsidR="003060FB" w:rsidRPr="00C03740" w:rsidRDefault="003060FB" w:rsidP="00002F12">
            <w:pPr>
              <w:jc w:val="center"/>
              <w:rPr>
                <w:szCs w:val="20"/>
              </w:rPr>
            </w:pPr>
            <w:r w:rsidRPr="002903A2">
              <w:t>Não incide</w:t>
            </w:r>
          </w:p>
        </w:tc>
      </w:tr>
      <w:tr w:rsidR="003060FB" w:rsidRPr="00C03740" w14:paraId="32DDC8C6" w14:textId="77777777" w:rsidTr="00002F12">
        <w:trPr>
          <w:trHeight w:val="113"/>
          <w:jc w:val="center"/>
        </w:trPr>
        <w:tc>
          <w:tcPr>
            <w:tcW w:w="644" w:type="dxa"/>
            <w:shd w:val="clear" w:color="auto" w:fill="auto"/>
            <w:vAlign w:val="center"/>
          </w:tcPr>
          <w:p w14:paraId="27877183" w14:textId="77777777" w:rsidR="003060FB" w:rsidRPr="00C03740" w:rsidRDefault="003060FB" w:rsidP="00002F12">
            <w:pPr>
              <w:jc w:val="center"/>
              <w:rPr>
                <w:szCs w:val="20"/>
              </w:rPr>
            </w:pPr>
            <w:r w:rsidRPr="00C03740">
              <w:rPr>
                <w:szCs w:val="20"/>
              </w:rPr>
              <w:t>B3</w:t>
            </w:r>
          </w:p>
        </w:tc>
        <w:tc>
          <w:tcPr>
            <w:tcW w:w="5349" w:type="dxa"/>
            <w:shd w:val="clear" w:color="auto" w:fill="auto"/>
            <w:vAlign w:val="center"/>
          </w:tcPr>
          <w:p w14:paraId="121A83A3" w14:textId="77777777" w:rsidR="003060FB" w:rsidRPr="00C03740" w:rsidRDefault="003060FB" w:rsidP="00002F12">
            <w:pPr>
              <w:rPr>
                <w:szCs w:val="20"/>
              </w:rPr>
            </w:pPr>
            <w:r w:rsidRPr="00C03740">
              <w:rPr>
                <w:szCs w:val="20"/>
              </w:rPr>
              <w:t>Auxílio-Enfermidade</w:t>
            </w:r>
          </w:p>
        </w:tc>
        <w:tc>
          <w:tcPr>
            <w:tcW w:w="1416" w:type="dxa"/>
            <w:shd w:val="clear" w:color="auto" w:fill="auto"/>
          </w:tcPr>
          <w:p w14:paraId="1E38BDE9" w14:textId="77777777" w:rsidR="003060FB" w:rsidRPr="00C03740" w:rsidRDefault="003060FB" w:rsidP="00002F12">
            <w:pPr>
              <w:jc w:val="center"/>
              <w:rPr>
                <w:szCs w:val="20"/>
              </w:rPr>
            </w:pPr>
            <w:r w:rsidRPr="007E02AC">
              <w:t>0,86%</w:t>
            </w:r>
          </w:p>
        </w:tc>
        <w:tc>
          <w:tcPr>
            <w:tcW w:w="1776" w:type="dxa"/>
            <w:shd w:val="clear" w:color="auto" w:fill="auto"/>
          </w:tcPr>
          <w:p w14:paraId="01DA683E" w14:textId="77777777" w:rsidR="003060FB" w:rsidRPr="00C03740" w:rsidRDefault="003060FB" w:rsidP="00002F12">
            <w:pPr>
              <w:jc w:val="center"/>
              <w:rPr>
                <w:szCs w:val="20"/>
              </w:rPr>
            </w:pPr>
            <w:r w:rsidRPr="002903A2">
              <w:t>0,65%</w:t>
            </w:r>
          </w:p>
        </w:tc>
      </w:tr>
      <w:tr w:rsidR="003060FB" w:rsidRPr="00C03740" w14:paraId="531958FA" w14:textId="77777777" w:rsidTr="00002F12">
        <w:trPr>
          <w:trHeight w:val="113"/>
          <w:jc w:val="center"/>
        </w:trPr>
        <w:tc>
          <w:tcPr>
            <w:tcW w:w="644" w:type="dxa"/>
            <w:shd w:val="clear" w:color="auto" w:fill="auto"/>
            <w:vAlign w:val="center"/>
          </w:tcPr>
          <w:p w14:paraId="016C1AE5" w14:textId="77777777" w:rsidR="003060FB" w:rsidRPr="00C03740" w:rsidRDefault="003060FB" w:rsidP="00002F12">
            <w:pPr>
              <w:jc w:val="center"/>
              <w:rPr>
                <w:szCs w:val="20"/>
              </w:rPr>
            </w:pPr>
            <w:r w:rsidRPr="00C03740">
              <w:rPr>
                <w:szCs w:val="20"/>
              </w:rPr>
              <w:t>B4</w:t>
            </w:r>
          </w:p>
        </w:tc>
        <w:tc>
          <w:tcPr>
            <w:tcW w:w="5349" w:type="dxa"/>
            <w:shd w:val="clear" w:color="auto" w:fill="auto"/>
            <w:vAlign w:val="center"/>
          </w:tcPr>
          <w:p w14:paraId="2B5067D5" w14:textId="77777777" w:rsidR="003060FB" w:rsidRPr="00C03740" w:rsidRDefault="003060FB" w:rsidP="00002F12">
            <w:pPr>
              <w:rPr>
                <w:szCs w:val="20"/>
              </w:rPr>
            </w:pPr>
            <w:r w:rsidRPr="00C03740">
              <w:rPr>
                <w:szCs w:val="20"/>
              </w:rPr>
              <w:t>13º Salário</w:t>
            </w:r>
          </w:p>
        </w:tc>
        <w:tc>
          <w:tcPr>
            <w:tcW w:w="1416" w:type="dxa"/>
            <w:shd w:val="clear" w:color="auto" w:fill="auto"/>
          </w:tcPr>
          <w:p w14:paraId="46AC2967" w14:textId="77777777" w:rsidR="003060FB" w:rsidRPr="00C03740" w:rsidRDefault="003060FB" w:rsidP="00002F12">
            <w:pPr>
              <w:jc w:val="center"/>
              <w:rPr>
                <w:szCs w:val="20"/>
              </w:rPr>
            </w:pPr>
            <w:r w:rsidRPr="007E02AC">
              <w:t>11,02%</w:t>
            </w:r>
          </w:p>
        </w:tc>
        <w:tc>
          <w:tcPr>
            <w:tcW w:w="1776" w:type="dxa"/>
            <w:shd w:val="clear" w:color="auto" w:fill="auto"/>
          </w:tcPr>
          <w:p w14:paraId="55BD1D49" w14:textId="77777777" w:rsidR="003060FB" w:rsidRPr="00C03740" w:rsidRDefault="003060FB" w:rsidP="00002F12">
            <w:pPr>
              <w:jc w:val="center"/>
              <w:rPr>
                <w:szCs w:val="20"/>
              </w:rPr>
            </w:pPr>
            <w:r w:rsidRPr="002903A2">
              <w:t>8,33%</w:t>
            </w:r>
          </w:p>
        </w:tc>
      </w:tr>
      <w:tr w:rsidR="003060FB" w:rsidRPr="00C03740" w14:paraId="1F834B29" w14:textId="77777777" w:rsidTr="00002F12">
        <w:trPr>
          <w:trHeight w:val="113"/>
          <w:jc w:val="center"/>
        </w:trPr>
        <w:tc>
          <w:tcPr>
            <w:tcW w:w="644" w:type="dxa"/>
            <w:shd w:val="clear" w:color="auto" w:fill="auto"/>
            <w:vAlign w:val="center"/>
          </w:tcPr>
          <w:p w14:paraId="0E775866" w14:textId="77777777" w:rsidR="003060FB" w:rsidRPr="00C03740" w:rsidRDefault="003060FB" w:rsidP="00002F12">
            <w:pPr>
              <w:jc w:val="center"/>
              <w:rPr>
                <w:szCs w:val="20"/>
              </w:rPr>
            </w:pPr>
            <w:r w:rsidRPr="00C03740">
              <w:rPr>
                <w:szCs w:val="20"/>
              </w:rPr>
              <w:t>B5</w:t>
            </w:r>
          </w:p>
        </w:tc>
        <w:tc>
          <w:tcPr>
            <w:tcW w:w="5349" w:type="dxa"/>
            <w:shd w:val="clear" w:color="auto" w:fill="auto"/>
            <w:vAlign w:val="center"/>
          </w:tcPr>
          <w:p w14:paraId="1386F1E9" w14:textId="77777777" w:rsidR="003060FB" w:rsidRPr="00C03740" w:rsidRDefault="003060FB" w:rsidP="00002F12">
            <w:pPr>
              <w:rPr>
                <w:szCs w:val="20"/>
              </w:rPr>
            </w:pPr>
            <w:r w:rsidRPr="00C03740">
              <w:rPr>
                <w:szCs w:val="20"/>
              </w:rPr>
              <w:t>Licença Paternidade</w:t>
            </w:r>
          </w:p>
        </w:tc>
        <w:tc>
          <w:tcPr>
            <w:tcW w:w="1416" w:type="dxa"/>
            <w:shd w:val="clear" w:color="auto" w:fill="auto"/>
          </w:tcPr>
          <w:p w14:paraId="3AFB3B9B" w14:textId="77777777" w:rsidR="003060FB" w:rsidRPr="00C03740" w:rsidRDefault="003060FB" w:rsidP="00002F12">
            <w:pPr>
              <w:jc w:val="center"/>
              <w:rPr>
                <w:szCs w:val="20"/>
              </w:rPr>
            </w:pPr>
            <w:r w:rsidRPr="007E02AC">
              <w:t>0,07%</w:t>
            </w:r>
          </w:p>
        </w:tc>
        <w:tc>
          <w:tcPr>
            <w:tcW w:w="1776" w:type="dxa"/>
            <w:shd w:val="clear" w:color="auto" w:fill="auto"/>
          </w:tcPr>
          <w:p w14:paraId="532A797B" w14:textId="77777777" w:rsidR="003060FB" w:rsidRPr="00C03740" w:rsidRDefault="003060FB" w:rsidP="00002F12">
            <w:pPr>
              <w:jc w:val="center"/>
              <w:rPr>
                <w:szCs w:val="20"/>
              </w:rPr>
            </w:pPr>
            <w:r w:rsidRPr="002903A2">
              <w:t>0,05%</w:t>
            </w:r>
          </w:p>
        </w:tc>
      </w:tr>
      <w:tr w:rsidR="003060FB" w:rsidRPr="00C03740" w14:paraId="3AD1E308" w14:textId="77777777" w:rsidTr="00002F12">
        <w:trPr>
          <w:trHeight w:val="113"/>
          <w:jc w:val="center"/>
        </w:trPr>
        <w:tc>
          <w:tcPr>
            <w:tcW w:w="644" w:type="dxa"/>
            <w:shd w:val="clear" w:color="auto" w:fill="auto"/>
            <w:vAlign w:val="center"/>
          </w:tcPr>
          <w:p w14:paraId="0AE737D1" w14:textId="77777777" w:rsidR="003060FB" w:rsidRPr="00C03740" w:rsidRDefault="003060FB" w:rsidP="00002F12">
            <w:pPr>
              <w:jc w:val="center"/>
              <w:rPr>
                <w:szCs w:val="20"/>
              </w:rPr>
            </w:pPr>
            <w:r w:rsidRPr="00C03740">
              <w:rPr>
                <w:szCs w:val="20"/>
              </w:rPr>
              <w:t>B6</w:t>
            </w:r>
          </w:p>
        </w:tc>
        <w:tc>
          <w:tcPr>
            <w:tcW w:w="5349" w:type="dxa"/>
            <w:shd w:val="clear" w:color="auto" w:fill="auto"/>
            <w:vAlign w:val="center"/>
          </w:tcPr>
          <w:p w14:paraId="6355112F" w14:textId="77777777" w:rsidR="003060FB" w:rsidRPr="00C03740" w:rsidRDefault="003060FB" w:rsidP="00002F12">
            <w:pPr>
              <w:rPr>
                <w:szCs w:val="20"/>
              </w:rPr>
            </w:pPr>
            <w:r w:rsidRPr="00C03740">
              <w:rPr>
                <w:szCs w:val="20"/>
              </w:rPr>
              <w:t>Faltas Justificadas</w:t>
            </w:r>
          </w:p>
        </w:tc>
        <w:tc>
          <w:tcPr>
            <w:tcW w:w="1416" w:type="dxa"/>
            <w:shd w:val="clear" w:color="auto" w:fill="auto"/>
          </w:tcPr>
          <w:p w14:paraId="5181241F" w14:textId="77777777" w:rsidR="003060FB" w:rsidRPr="00C03740" w:rsidRDefault="003060FB" w:rsidP="00002F12">
            <w:pPr>
              <w:jc w:val="center"/>
              <w:rPr>
                <w:szCs w:val="20"/>
              </w:rPr>
            </w:pPr>
            <w:r w:rsidRPr="007E02AC">
              <w:t>0,73%</w:t>
            </w:r>
          </w:p>
        </w:tc>
        <w:tc>
          <w:tcPr>
            <w:tcW w:w="1776" w:type="dxa"/>
            <w:shd w:val="clear" w:color="auto" w:fill="auto"/>
          </w:tcPr>
          <w:p w14:paraId="62539040" w14:textId="77777777" w:rsidR="003060FB" w:rsidRPr="00C03740" w:rsidRDefault="003060FB" w:rsidP="00002F12">
            <w:pPr>
              <w:jc w:val="center"/>
              <w:rPr>
                <w:szCs w:val="20"/>
              </w:rPr>
            </w:pPr>
            <w:r w:rsidRPr="002903A2">
              <w:t>0,56%</w:t>
            </w:r>
          </w:p>
        </w:tc>
      </w:tr>
      <w:tr w:rsidR="003060FB" w:rsidRPr="00C03740" w14:paraId="0CEEFFEB" w14:textId="77777777" w:rsidTr="00002F12">
        <w:trPr>
          <w:trHeight w:val="113"/>
          <w:jc w:val="center"/>
        </w:trPr>
        <w:tc>
          <w:tcPr>
            <w:tcW w:w="644" w:type="dxa"/>
            <w:shd w:val="clear" w:color="auto" w:fill="auto"/>
            <w:vAlign w:val="center"/>
          </w:tcPr>
          <w:p w14:paraId="20FF8672" w14:textId="77777777" w:rsidR="003060FB" w:rsidRPr="00C03740" w:rsidRDefault="003060FB" w:rsidP="00002F12">
            <w:pPr>
              <w:jc w:val="center"/>
              <w:rPr>
                <w:szCs w:val="20"/>
              </w:rPr>
            </w:pPr>
            <w:r w:rsidRPr="00C03740">
              <w:rPr>
                <w:szCs w:val="20"/>
              </w:rPr>
              <w:t>B7</w:t>
            </w:r>
          </w:p>
        </w:tc>
        <w:tc>
          <w:tcPr>
            <w:tcW w:w="5349" w:type="dxa"/>
            <w:shd w:val="clear" w:color="auto" w:fill="auto"/>
            <w:vAlign w:val="center"/>
          </w:tcPr>
          <w:p w14:paraId="05D58368" w14:textId="77777777" w:rsidR="003060FB" w:rsidRPr="00C03740" w:rsidRDefault="003060FB" w:rsidP="00002F12">
            <w:pPr>
              <w:rPr>
                <w:szCs w:val="20"/>
              </w:rPr>
            </w:pPr>
            <w:r w:rsidRPr="00C03740">
              <w:rPr>
                <w:szCs w:val="20"/>
              </w:rPr>
              <w:t>Dias de Chuva</w:t>
            </w:r>
          </w:p>
        </w:tc>
        <w:tc>
          <w:tcPr>
            <w:tcW w:w="1416" w:type="dxa"/>
            <w:shd w:val="clear" w:color="auto" w:fill="auto"/>
          </w:tcPr>
          <w:p w14:paraId="6B1EE4E6" w14:textId="77777777" w:rsidR="003060FB" w:rsidRPr="00C03740" w:rsidRDefault="003060FB" w:rsidP="00002F12">
            <w:pPr>
              <w:jc w:val="center"/>
              <w:rPr>
                <w:szCs w:val="20"/>
              </w:rPr>
            </w:pPr>
            <w:r w:rsidRPr="007E02AC">
              <w:t>1,81%</w:t>
            </w:r>
          </w:p>
        </w:tc>
        <w:tc>
          <w:tcPr>
            <w:tcW w:w="1776" w:type="dxa"/>
            <w:shd w:val="clear" w:color="auto" w:fill="auto"/>
          </w:tcPr>
          <w:p w14:paraId="1B404DA2" w14:textId="77777777" w:rsidR="003060FB" w:rsidRPr="00C03740" w:rsidRDefault="003060FB" w:rsidP="00002F12">
            <w:pPr>
              <w:jc w:val="center"/>
              <w:rPr>
                <w:szCs w:val="20"/>
              </w:rPr>
            </w:pPr>
            <w:r w:rsidRPr="002903A2">
              <w:t>Não incide</w:t>
            </w:r>
          </w:p>
        </w:tc>
      </w:tr>
      <w:tr w:rsidR="003060FB" w:rsidRPr="00C03740" w14:paraId="0B78D221" w14:textId="77777777" w:rsidTr="00002F12">
        <w:trPr>
          <w:trHeight w:val="113"/>
          <w:jc w:val="center"/>
        </w:trPr>
        <w:tc>
          <w:tcPr>
            <w:tcW w:w="644" w:type="dxa"/>
            <w:shd w:val="clear" w:color="auto" w:fill="auto"/>
            <w:vAlign w:val="center"/>
          </w:tcPr>
          <w:p w14:paraId="47DC9976" w14:textId="77777777" w:rsidR="003060FB" w:rsidRPr="00C03740" w:rsidRDefault="003060FB" w:rsidP="00002F12">
            <w:pPr>
              <w:jc w:val="center"/>
              <w:rPr>
                <w:szCs w:val="20"/>
              </w:rPr>
            </w:pPr>
            <w:r w:rsidRPr="00C03740">
              <w:rPr>
                <w:szCs w:val="20"/>
              </w:rPr>
              <w:t>B8</w:t>
            </w:r>
          </w:p>
        </w:tc>
        <w:tc>
          <w:tcPr>
            <w:tcW w:w="5349" w:type="dxa"/>
            <w:shd w:val="clear" w:color="auto" w:fill="auto"/>
            <w:vAlign w:val="center"/>
          </w:tcPr>
          <w:p w14:paraId="74F81B75" w14:textId="77777777" w:rsidR="003060FB" w:rsidRPr="00C03740" w:rsidRDefault="003060FB" w:rsidP="00002F12">
            <w:pPr>
              <w:rPr>
                <w:szCs w:val="20"/>
              </w:rPr>
            </w:pPr>
            <w:r w:rsidRPr="00C03740">
              <w:rPr>
                <w:szCs w:val="20"/>
              </w:rPr>
              <w:t>Auxílio Acidente de Trabalho</w:t>
            </w:r>
          </w:p>
        </w:tc>
        <w:tc>
          <w:tcPr>
            <w:tcW w:w="1416" w:type="dxa"/>
            <w:shd w:val="clear" w:color="auto" w:fill="auto"/>
          </w:tcPr>
          <w:p w14:paraId="6D423E4E" w14:textId="77777777" w:rsidR="003060FB" w:rsidRPr="00C03740" w:rsidRDefault="003060FB" w:rsidP="00002F12">
            <w:pPr>
              <w:jc w:val="center"/>
              <w:rPr>
                <w:szCs w:val="20"/>
              </w:rPr>
            </w:pPr>
            <w:r w:rsidRPr="007E02AC">
              <w:t>0,10%</w:t>
            </w:r>
          </w:p>
        </w:tc>
        <w:tc>
          <w:tcPr>
            <w:tcW w:w="1776" w:type="dxa"/>
            <w:shd w:val="clear" w:color="auto" w:fill="auto"/>
          </w:tcPr>
          <w:p w14:paraId="215D1845" w14:textId="77777777" w:rsidR="003060FB" w:rsidRPr="00C03740" w:rsidRDefault="003060FB" w:rsidP="00002F12">
            <w:pPr>
              <w:jc w:val="center"/>
              <w:rPr>
                <w:szCs w:val="20"/>
              </w:rPr>
            </w:pPr>
            <w:r w:rsidRPr="002903A2">
              <w:t>0,07%</w:t>
            </w:r>
          </w:p>
        </w:tc>
      </w:tr>
      <w:tr w:rsidR="003060FB" w:rsidRPr="00C03740" w14:paraId="0396804F" w14:textId="77777777" w:rsidTr="00002F12">
        <w:trPr>
          <w:trHeight w:val="113"/>
          <w:jc w:val="center"/>
        </w:trPr>
        <w:tc>
          <w:tcPr>
            <w:tcW w:w="644" w:type="dxa"/>
            <w:shd w:val="clear" w:color="auto" w:fill="auto"/>
            <w:vAlign w:val="center"/>
          </w:tcPr>
          <w:p w14:paraId="35220545" w14:textId="77777777" w:rsidR="003060FB" w:rsidRPr="00C03740" w:rsidRDefault="003060FB" w:rsidP="00002F12">
            <w:pPr>
              <w:jc w:val="center"/>
              <w:rPr>
                <w:szCs w:val="20"/>
              </w:rPr>
            </w:pPr>
            <w:r w:rsidRPr="00C03740">
              <w:rPr>
                <w:szCs w:val="20"/>
              </w:rPr>
              <w:t>B9</w:t>
            </w:r>
          </w:p>
        </w:tc>
        <w:tc>
          <w:tcPr>
            <w:tcW w:w="5349" w:type="dxa"/>
            <w:shd w:val="clear" w:color="auto" w:fill="auto"/>
            <w:vAlign w:val="center"/>
          </w:tcPr>
          <w:p w14:paraId="7530F444" w14:textId="77777777" w:rsidR="003060FB" w:rsidRPr="00C03740" w:rsidRDefault="003060FB" w:rsidP="00002F12">
            <w:pPr>
              <w:rPr>
                <w:szCs w:val="20"/>
              </w:rPr>
            </w:pPr>
            <w:r w:rsidRPr="00C03740">
              <w:rPr>
                <w:szCs w:val="20"/>
              </w:rPr>
              <w:t>Férias Gozadas</w:t>
            </w:r>
          </w:p>
        </w:tc>
        <w:tc>
          <w:tcPr>
            <w:tcW w:w="1416" w:type="dxa"/>
            <w:shd w:val="clear" w:color="auto" w:fill="auto"/>
          </w:tcPr>
          <w:p w14:paraId="7217CA7D" w14:textId="77777777" w:rsidR="003060FB" w:rsidRPr="00C03740" w:rsidRDefault="003060FB" w:rsidP="00002F12">
            <w:pPr>
              <w:jc w:val="center"/>
              <w:rPr>
                <w:szCs w:val="20"/>
              </w:rPr>
            </w:pPr>
            <w:r w:rsidRPr="007E02AC">
              <w:t>10,51%</w:t>
            </w:r>
          </w:p>
        </w:tc>
        <w:tc>
          <w:tcPr>
            <w:tcW w:w="1776" w:type="dxa"/>
            <w:shd w:val="clear" w:color="auto" w:fill="auto"/>
          </w:tcPr>
          <w:p w14:paraId="15C00BEF" w14:textId="77777777" w:rsidR="003060FB" w:rsidRPr="00C03740" w:rsidRDefault="003060FB" w:rsidP="00002F12">
            <w:pPr>
              <w:jc w:val="center"/>
              <w:rPr>
                <w:szCs w:val="20"/>
              </w:rPr>
            </w:pPr>
            <w:r w:rsidRPr="002903A2">
              <w:t>7,95%</w:t>
            </w:r>
          </w:p>
        </w:tc>
      </w:tr>
      <w:tr w:rsidR="003060FB" w:rsidRPr="00C03740" w14:paraId="337BB209" w14:textId="77777777" w:rsidTr="00002F12">
        <w:trPr>
          <w:trHeight w:val="113"/>
          <w:jc w:val="center"/>
        </w:trPr>
        <w:tc>
          <w:tcPr>
            <w:tcW w:w="644" w:type="dxa"/>
            <w:shd w:val="clear" w:color="auto" w:fill="auto"/>
            <w:vAlign w:val="center"/>
          </w:tcPr>
          <w:p w14:paraId="3FC4F7D1" w14:textId="77777777" w:rsidR="003060FB" w:rsidRPr="00C03740" w:rsidRDefault="003060FB" w:rsidP="00002F12">
            <w:pPr>
              <w:jc w:val="center"/>
              <w:rPr>
                <w:szCs w:val="20"/>
              </w:rPr>
            </w:pPr>
            <w:r w:rsidRPr="00C03740">
              <w:rPr>
                <w:szCs w:val="20"/>
              </w:rPr>
              <w:t>B10</w:t>
            </w:r>
          </w:p>
        </w:tc>
        <w:tc>
          <w:tcPr>
            <w:tcW w:w="5349" w:type="dxa"/>
            <w:shd w:val="clear" w:color="auto" w:fill="auto"/>
            <w:vAlign w:val="center"/>
          </w:tcPr>
          <w:p w14:paraId="0263F1B5" w14:textId="77777777" w:rsidR="003060FB" w:rsidRPr="00C03740" w:rsidRDefault="003060FB" w:rsidP="00002F12">
            <w:pPr>
              <w:rPr>
                <w:szCs w:val="20"/>
              </w:rPr>
            </w:pPr>
            <w:r w:rsidRPr="00C03740">
              <w:rPr>
                <w:szCs w:val="20"/>
              </w:rPr>
              <w:t>Salário Maternidade</w:t>
            </w:r>
          </w:p>
        </w:tc>
        <w:tc>
          <w:tcPr>
            <w:tcW w:w="1416" w:type="dxa"/>
            <w:shd w:val="clear" w:color="auto" w:fill="auto"/>
          </w:tcPr>
          <w:p w14:paraId="4F3C6BFE" w14:textId="77777777" w:rsidR="003060FB" w:rsidRPr="00C03740" w:rsidRDefault="003060FB" w:rsidP="00002F12">
            <w:pPr>
              <w:jc w:val="center"/>
              <w:rPr>
                <w:szCs w:val="20"/>
              </w:rPr>
            </w:pPr>
            <w:r w:rsidRPr="007E02AC">
              <w:t>0,03%</w:t>
            </w:r>
          </w:p>
        </w:tc>
        <w:tc>
          <w:tcPr>
            <w:tcW w:w="1776" w:type="dxa"/>
            <w:shd w:val="clear" w:color="auto" w:fill="auto"/>
          </w:tcPr>
          <w:p w14:paraId="5C07D4CD" w14:textId="77777777" w:rsidR="003060FB" w:rsidRPr="00C03740" w:rsidRDefault="003060FB" w:rsidP="00002F12">
            <w:pPr>
              <w:jc w:val="center"/>
              <w:rPr>
                <w:szCs w:val="20"/>
              </w:rPr>
            </w:pPr>
            <w:r w:rsidRPr="002903A2">
              <w:t>0,03%</w:t>
            </w:r>
          </w:p>
        </w:tc>
      </w:tr>
      <w:tr w:rsidR="003060FB" w:rsidRPr="00C03740" w14:paraId="682B7C89" w14:textId="77777777" w:rsidTr="00002F12">
        <w:trPr>
          <w:trHeight w:val="113"/>
          <w:jc w:val="center"/>
        </w:trPr>
        <w:tc>
          <w:tcPr>
            <w:tcW w:w="5993" w:type="dxa"/>
            <w:gridSpan w:val="2"/>
            <w:shd w:val="clear" w:color="auto" w:fill="auto"/>
            <w:vAlign w:val="center"/>
          </w:tcPr>
          <w:p w14:paraId="2B69DCE3" w14:textId="77777777" w:rsidR="003060FB" w:rsidRPr="00C03740" w:rsidRDefault="003060FB" w:rsidP="00002F12">
            <w:pPr>
              <w:jc w:val="right"/>
              <w:rPr>
                <w:b/>
                <w:szCs w:val="20"/>
              </w:rPr>
            </w:pPr>
            <w:r w:rsidRPr="00C03740">
              <w:rPr>
                <w:b/>
                <w:szCs w:val="20"/>
              </w:rPr>
              <w:t>SUBTOTAL DE “B”:</w:t>
            </w:r>
          </w:p>
        </w:tc>
        <w:tc>
          <w:tcPr>
            <w:tcW w:w="1416" w:type="dxa"/>
            <w:shd w:val="clear" w:color="auto" w:fill="auto"/>
          </w:tcPr>
          <w:p w14:paraId="174BAD3C" w14:textId="77777777" w:rsidR="003060FB" w:rsidRPr="00C03740" w:rsidRDefault="003060FB" w:rsidP="00002F12">
            <w:pPr>
              <w:jc w:val="center"/>
              <w:rPr>
                <w:b/>
                <w:szCs w:val="20"/>
              </w:rPr>
            </w:pPr>
            <w:r w:rsidRPr="0056678E">
              <w:t>47,85%</w:t>
            </w:r>
          </w:p>
        </w:tc>
        <w:tc>
          <w:tcPr>
            <w:tcW w:w="1776" w:type="dxa"/>
            <w:shd w:val="clear" w:color="auto" w:fill="auto"/>
          </w:tcPr>
          <w:p w14:paraId="4D419630" w14:textId="77777777" w:rsidR="003060FB" w:rsidRPr="00C03740" w:rsidRDefault="003060FB" w:rsidP="00002F12">
            <w:pPr>
              <w:jc w:val="center"/>
              <w:rPr>
                <w:b/>
                <w:szCs w:val="20"/>
              </w:rPr>
            </w:pPr>
            <w:r w:rsidRPr="007E02AC">
              <w:t>47,85%</w:t>
            </w:r>
          </w:p>
        </w:tc>
      </w:tr>
      <w:tr w:rsidR="003060FB" w:rsidRPr="00C03740" w14:paraId="2B1E1F85" w14:textId="77777777" w:rsidTr="00002F12">
        <w:trPr>
          <w:trHeight w:val="113"/>
          <w:jc w:val="center"/>
        </w:trPr>
        <w:tc>
          <w:tcPr>
            <w:tcW w:w="644" w:type="dxa"/>
            <w:shd w:val="clear" w:color="auto" w:fill="auto"/>
            <w:vAlign w:val="center"/>
          </w:tcPr>
          <w:p w14:paraId="67559073" w14:textId="77777777" w:rsidR="003060FB" w:rsidRPr="00C03740" w:rsidRDefault="003060FB" w:rsidP="00002F12">
            <w:pPr>
              <w:jc w:val="center"/>
              <w:rPr>
                <w:b/>
                <w:szCs w:val="20"/>
              </w:rPr>
            </w:pPr>
            <w:r w:rsidRPr="00C03740">
              <w:rPr>
                <w:b/>
                <w:szCs w:val="20"/>
              </w:rPr>
              <w:t>C</w:t>
            </w:r>
          </w:p>
        </w:tc>
        <w:tc>
          <w:tcPr>
            <w:tcW w:w="8541" w:type="dxa"/>
            <w:gridSpan w:val="3"/>
            <w:shd w:val="clear" w:color="auto" w:fill="auto"/>
            <w:vAlign w:val="center"/>
          </w:tcPr>
          <w:p w14:paraId="58936F35" w14:textId="77777777" w:rsidR="003060FB" w:rsidRPr="00C03740" w:rsidRDefault="003060FB" w:rsidP="00002F12">
            <w:pPr>
              <w:rPr>
                <w:b/>
                <w:szCs w:val="20"/>
              </w:rPr>
            </w:pPr>
            <w:r w:rsidRPr="00C03740">
              <w:rPr>
                <w:b/>
                <w:szCs w:val="20"/>
              </w:rPr>
              <w:t>ENCARGOS SOCIAIS QUE NÃO RECEBEM INCIDÊNCIA DE “A”</w:t>
            </w:r>
          </w:p>
        </w:tc>
      </w:tr>
      <w:tr w:rsidR="003060FB" w:rsidRPr="00C03740" w14:paraId="523E6872" w14:textId="77777777" w:rsidTr="00002F12">
        <w:trPr>
          <w:trHeight w:val="113"/>
          <w:jc w:val="center"/>
        </w:trPr>
        <w:tc>
          <w:tcPr>
            <w:tcW w:w="644" w:type="dxa"/>
            <w:shd w:val="clear" w:color="auto" w:fill="auto"/>
            <w:vAlign w:val="center"/>
          </w:tcPr>
          <w:p w14:paraId="3DABEDEF" w14:textId="77777777" w:rsidR="003060FB" w:rsidRPr="00C03740" w:rsidRDefault="003060FB" w:rsidP="00002F12">
            <w:pPr>
              <w:jc w:val="center"/>
              <w:rPr>
                <w:szCs w:val="20"/>
              </w:rPr>
            </w:pPr>
            <w:r w:rsidRPr="00C03740">
              <w:rPr>
                <w:szCs w:val="20"/>
              </w:rPr>
              <w:t>C1</w:t>
            </w:r>
          </w:p>
        </w:tc>
        <w:tc>
          <w:tcPr>
            <w:tcW w:w="5349" w:type="dxa"/>
            <w:shd w:val="clear" w:color="auto" w:fill="auto"/>
            <w:vAlign w:val="center"/>
          </w:tcPr>
          <w:p w14:paraId="07D3C1A5" w14:textId="77777777" w:rsidR="003060FB" w:rsidRPr="00C03740" w:rsidRDefault="003060FB" w:rsidP="00002F12">
            <w:pPr>
              <w:rPr>
                <w:szCs w:val="20"/>
              </w:rPr>
            </w:pPr>
            <w:r w:rsidRPr="00C03740">
              <w:rPr>
                <w:szCs w:val="20"/>
              </w:rPr>
              <w:t>Aviso Prévio Indenizado</w:t>
            </w:r>
          </w:p>
        </w:tc>
        <w:tc>
          <w:tcPr>
            <w:tcW w:w="1416" w:type="dxa"/>
            <w:shd w:val="clear" w:color="auto" w:fill="auto"/>
          </w:tcPr>
          <w:p w14:paraId="61B885EB" w14:textId="77777777" w:rsidR="003060FB" w:rsidRPr="00C03740" w:rsidRDefault="003060FB" w:rsidP="00002F12">
            <w:pPr>
              <w:jc w:val="center"/>
              <w:rPr>
                <w:szCs w:val="20"/>
              </w:rPr>
            </w:pPr>
            <w:r w:rsidRPr="00553607">
              <w:t>4,79%</w:t>
            </w:r>
          </w:p>
        </w:tc>
        <w:tc>
          <w:tcPr>
            <w:tcW w:w="1776" w:type="dxa"/>
            <w:shd w:val="clear" w:color="auto" w:fill="auto"/>
          </w:tcPr>
          <w:p w14:paraId="7EF6844D" w14:textId="77777777" w:rsidR="003060FB" w:rsidRPr="00C03740" w:rsidRDefault="003060FB" w:rsidP="00002F12">
            <w:pPr>
              <w:jc w:val="center"/>
              <w:rPr>
                <w:szCs w:val="20"/>
              </w:rPr>
            </w:pPr>
            <w:r w:rsidRPr="00F10F89">
              <w:t>3,62%</w:t>
            </w:r>
          </w:p>
        </w:tc>
      </w:tr>
      <w:tr w:rsidR="003060FB" w:rsidRPr="00C03740" w14:paraId="183EDD2B" w14:textId="77777777" w:rsidTr="00002F12">
        <w:trPr>
          <w:trHeight w:val="113"/>
          <w:jc w:val="center"/>
        </w:trPr>
        <w:tc>
          <w:tcPr>
            <w:tcW w:w="644" w:type="dxa"/>
            <w:shd w:val="clear" w:color="auto" w:fill="auto"/>
            <w:vAlign w:val="center"/>
          </w:tcPr>
          <w:p w14:paraId="3F39BB99" w14:textId="77777777" w:rsidR="003060FB" w:rsidRPr="00C03740" w:rsidRDefault="003060FB" w:rsidP="00002F12">
            <w:pPr>
              <w:jc w:val="center"/>
              <w:rPr>
                <w:szCs w:val="20"/>
              </w:rPr>
            </w:pPr>
            <w:r w:rsidRPr="00C03740">
              <w:rPr>
                <w:szCs w:val="20"/>
              </w:rPr>
              <w:t>C2</w:t>
            </w:r>
          </w:p>
        </w:tc>
        <w:tc>
          <w:tcPr>
            <w:tcW w:w="5349" w:type="dxa"/>
            <w:shd w:val="clear" w:color="auto" w:fill="auto"/>
            <w:vAlign w:val="center"/>
          </w:tcPr>
          <w:p w14:paraId="24DEC2C9" w14:textId="77777777" w:rsidR="003060FB" w:rsidRPr="00C03740" w:rsidRDefault="003060FB" w:rsidP="00002F12">
            <w:pPr>
              <w:rPr>
                <w:szCs w:val="20"/>
              </w:rPr>
            </w:pPr>
            <w:r w:rsidRPr="00C03740">
              <w:rPr>
                <w:szCs w:val="20"/>
              </w:rPr>
              <w:t>Aviso Prévio Trabalhado</w:t>
            </w:r>
          </w:p>
        </w:tc>
        <w:tc>
          <w:tcPr>
            <w:tcW w:w="1416" w:type="dxa"/>
            <w:shd w:val="clear" w:color="auto" w:fill="auto"/>
          </w:tcPr>
          <w:p w14:paraId="10E36992" w14:textId="77777777" w:rsidR="003060FB" w:rsidRPr="00C03740" w:rsidRDefault="003060FB" w:rsidP="00002F12">
            <w:pPr>
              <w:jc w:val="center"/>
              <w:rPr>
                <w:szCs w:val="20"/>
              </w:rPr>
            </w:pPr>
            <w:r w:rsidRPr="00553607">
              <w:t>0,11%</w:t>
            </w:r>
          </w:p>
        </w:tc>
        <w:tc>
          <w:tcPr>
            <w:tcW w:w="1776" w:type="dxa"/>
            <w:shd w:val="clear" w:color="auto" w:fill="auto"/>
          </w:tcPr>
          <w:p w14:paraId="7F55C3A0" w14:textId="77777777" w:rsidR="003060FB" w:rsidRPr="00C03740" w:rsidRDefault="003060FB" w:rsidP="00002F12">
            <w:pPr>
              <w:jc w:val="center"/>
              <w:rPr>
                <w:szCs w:val="20"/>
              </w:rPr>
            </w:pPr>
            <w:r w:rsidRPr="00F10F89">
              <w:t>0,09%</w:t>
            </w:r>
          </w:p>
        </w:tc>
      </w:tr>
      <w:tr w:rsidR="003060FB" w:rsidRPr="00C03740" w14:paraId="4213925B" w14:textId="77777777" w:rsidTr="00002F12">
        <w:trPr>
          <w:trHeight w:val="113"/>
          <w:jc w:val="center"/>
        </w:trPr>
        <w:tc>
          <w:tcPr>
            <w:tcW w:w="644" w:type="dxa"/>
            <w:shd w:val="clear" w:color="auto" w:fill="auto"/>
            <w:vAlign w:val="center"/>
          </w:tcPr>
          <w:p w14:paraId="3EB780D4" w14:textId="77777777" w:rsidR="003060FB" w:rsidRPr="00C03740" w:rsidRDefault="003060FB" w:rsidP="00002F12">
            <w:pPr>
              <w:jc w:val="center"/>
              <w:rPr>
                <w:szCs w:val="20"/>
              </w:rPr>
            </w:pPr>
            <w:r w:rsidRPr="00C03740">
              <w:rPr>
                <w:szCs w:val="20"/>
              </w:rPr>
              <w:t>C3</w:t>
            </w:r>
          </w:p>
        </w:tc>
        <w:tc>
          <w:tcPr>
            <w:tcW w:w="5349" w:type="dxa"/>
            <w:shd w:val="clear" w:color="auto" w:fill="auto"/>
            <w:vAlign w:val="center"/>
          </w:tcPr>
          <w:p w14:paraId="20D6266D" w14:textId="77777777" w:rsidR="003060FB" w:rsidRPr="00C03740" w:rsidRDefault="003060FB" w:rsidP="00002F12">
            <w:pPr>
              <w:rPr>
                <w:szCs w:val="20"/>
              </w:rPr>
            </w:pPr>
            <w:r w:rsidRPr="00C03740">
              <w:rPr>
                <w:szCs w:val="20"/>
              </w:rPr>
              <w:t>Férias Indenizadas</w:t>
            </w:r>
          </w:p>
        </w:tc>
        <w:tc>
          <w:tcPr>
            <w:tcW w:w="1416" w:type="dxa"/>
            <w:shd w:val="clear" w:color="auto" w:fill="auto"/>
          </w:tcPr>
          <w:p w14:paraId="528CDC2B" w14:textId="77777777" w:rsidR="003060FB" w:rsidRPr="00C03740" w:rsidRDefault="003060FB" w:rsidP="00002F12">
            <w:pPr>
              <w:jc w:val="center"/>
              <w:rPr>
                <w:szCs w:val="20"/>
              </w:rPr>
            </w:pPr>
            <w:r w:rsidRPr="00553607">
              <w:t>3,51%</w:t>
            </w:r>
          </w:p>
        </w:tc>
        <w:tc>
          <w:tcPr>
            <w:tcW w:w="1776" w:type="dxa"/>
            <w:shd w:val="clear" w:color="auto" w:fill="auto"/>
          </w:tcPr>
          <w:p w14:paraId="00E73CC9" w14:textId="77777777" w:rsidR="003060FB" w:rsidRPr="00C03740" w:rsidRDefault="003060FB" w:rsidP="00002F12">
            <w:pPr>
              <w:jc w:val="center"/>
              <w:rPr>
                <w:szCs w:val="20"/>
              </w:rPr>
            </w:pPr>
            <w:r w:rsidRPr="00F10F89">
              <w:t>2,65%</w:t>
            </w:r>
          </w:p>
        </w:tc>
      </w:tr>
      <w:tr w:rsidR="003060FB" w:rsidRPr="00C03740" w14:paraId="13228CE9" w14:textId="77777777" w:rsidTr="00002F12">
        <w:trPr>
          <w:trHeight w:val="113"/>
          <w:jc w:val="center"/>
        </w:trPr>
        <w:tc>
          <w:tcPr>
            <w:tcW w:w="644" w:type="dxa"/>
            <w:shd w:val="clear" w:color="auto" w:fill="auto"/>
            <w:vAlign w:val="center"/>
          </w:tcPr>
          <w:p w14:paraId="03E294C4" w14:textId="77777777" w:rsidR="003060FB" w:rsidRPr="00C03740" w:rsidRDefault="003060FB" w:rsidP="00002F12">
            <w:pPr>
              <w:jc w:val="center"/>
              <w:rPr>
                <w:szCs w:val="20"/>
              </w:rPr>
            </w:pPr>
            <w:r w:rsidRPr="00C03740">
              <w:rPr>
                <w:szCs w:val="20"/>
              </w:rPr>
              <w:t>C4</w:t>
            </w:r>
          </w:p>
        </w:tc>
        <w:tc>
          <w:tcPr>
            <w:tcW w:w="5349" w:type="dxa"/>
            <w:shd w:val="clear" w:color="auto" w:fill="auto"/>
            <w:vAlign w:val="center"/>
          </w:tcPr>
          <w:p w14:paraId="2671CAC4" w14:textId="77777777" w:rsidR="003060FB" w:rsidRPr="00C03740" w:rsidRDefault="003060FB" w:rsidP="00002F12">
            <w:pPr>
              <w:rPr>
                <w:szCs w:val="20"/>
              </w:rPr>
            </w:pPr>
            <w:r w:rsidRPr="00C03740">
              <w:rPr>
                <w:szCs w:val="20"/>
              </w:rPr>
              <w:t>Depósito Rescisão Sem Justa Causa</w:t>
            </w:r>
          </w:p>
        </w:tc>
        <w:tc>
          <w:tcPr>
            <w:tcW w:w="1416" w:type="dxa"/>
            <w:shd w:val="clear" w:color="auto" w:fill="auto"/>
          </w:tcPr>
          <w:p w14:paraId="767C9771" w14:textId="77777777" w:rsidR="003060FB" w:rsidRPr="00C03740" w:rsidRDefault="003060FB" w:rsidP="00002F12">
            <w:pPr>
              <w:jc w:val="center"/>
              <w:rPr>
                <w:szCs w:val="20"/>
              </w:rPr>
            </w:pPr>
            <w:r w:rsidRPr="00553607">
              <w:t>2,92%</w:t>
            </w:r>
          </w:p>
        </w:tc>
        <w:tc>
          <w:tcPr>
            <w:tcW w:w="1776" w:type="dxa"/>
            <w:shd w:val="clear" w:color="auto" w:fill="auto"/>
          </w:tcPr>
          <w:p w14:paraId="24CACCE1" w14:textId="77777777" w:rsidR="003060FB" w:rsidRPr="00C03740" w:rsidRDefault="003060FB" w:rsidP="00002F12">
            <w:pPr>
              <w:jc w:val="center"/>
              <w:rPr>
                <w:szCs w:val="20"/>
              </w:rPr>
            </w:pPr>
            <w:r w:rsidRPr="00F10F89">
              <w:t>2,21%</w:t>
            </w:r>
          </w:p>
        </w:tc>
      </w:tr>
      <w:tr w:rsidR="003060FB" w:rsidRPr="00C03740" w14:paraId="4C5D63D0" w14:textId="77777777" w:rsidTr="00002F12">
        <w:trPr>
          <w:trHeight w:val="113"/>
          <w:jc w:val="center"/>
        </w:trPr>
        <w:tc>
          <w:tcPr>
            <w:tcW w:w="644" w:type="dxa"/>
            <w:shd w:val="clear" w:color="auto" w:fill="auto"/>
            <w:vAlign w:val="center"/>
          </w:tcPr>
          <w:p w14:paraId="2F8490D3" w14:textId="77777777" w:rsidR="003060FB" w:rsidRPr="00C03740" w:rsidRDefault="003060FB" w:rsidP="00002F12">
            <w:pPr>
              <w:jc w:val="center"/>
              <w:rPr>
                <w:szCs w:val="20"/>
              </w:rPr>
            </w:pPr>
            <w:r w:rsidRPr="00C03740">
              <w:rPr>
                <w:szCs w:val="20"/>
              </w:rPr>
              <w:t>C5</w:t>
            </w:r>
          </w:p>
        </w:tc>
        <w:tc>
          <w:tcPr>
            <w:tcW w:w="5349" w:type="dxa"/>
            <w:shd w:val="clear" w:color="auto" w:fill="auto"/>
            <w:vAlign w:val="center"/>
          </w:tcPr>
          <w:p w14:paraId="0BB4C1C0" w14:textId="77777777" w:rsidR="003060FB" w:rsidRPr="00C03740" w:rsidRDefault="003060FB" w:rsidP="00002F12">
            <w:pPr>
              <w:rPr>
                <w:szCs w:val="20"/>
              </w:rPr>
            </w:pPr>
            <w:r w:rsidRPr="00C03740">
              <w:rPr>
                <w:szCs w:val="20"/>
              </w:rPr>
              <w:t>Indenização Adicional</w:t>
            </w:r>
          </w:p>
        </w:tc>
        <w:tc>
          <w:tcPr>
            <w:tcW w:w="1416" w:type="dxa"/>
            <w:shd w:val="clear" w:color="auto" w:fill="auto"/>
          </w:tcPr>
          <w:p w14:paraId="3079A716" w14:textId="77777777" w:rsidR="003060FB" w:rsidRPr="00C03740" w:rsidRDefault="003060FB" w:rsidP="00002F12">
            <w:pPr>
              <w:jc w:val="center"/>
              <w:rPr>
                <w:szCs w:val="20"/>
              </w:rPr>
            </w:pPr>
            <w:r w:rsidRPr="00553607">
              <w:t>0,40%</w:t>
            </w:r>
          </w:p>
        </w:tc>
        <w:tc>
          <w:tcPr>
            <w:tcW w:w="1776" w:type="dxa"/>
            <w:shd w:val="clear" w:color="auto" w:fill="auto"/>
          </w:tcPr>
          <w:p w14:paraId="460BC3A5" w14:textId="77777777" w:rsidR="003060FB" w:rsidRPr="00C03740" w:rsidRDefault="003060FB" w:rsidP="00002F12">
            <w:pPr>
              <w:jc w:val="center"/>
              <w:rPr>
                <w:szCs w:val="20"/>
              </w:rPr>
            </w:pPr>
            <w:r w:rsidRPr="00F10F89">
              <w:t>0,30%</w:t>
            </w:r>
          </w:p>
        </w:tc>
      </w:tr>
      <w:tr w:rsidR="003060FB" w:rsidRPr="00C03740" w14:paraId="2320B6AA" w14:textId="77777777" w:rsidTr="00002F12">
        <w:trPr>
          <w:trHeight w:val="113"/>
          <w:jc w:val="center"/>
        </w:trPr>
        <w:tc>
          <w:tcPr>
            <w:tcW w:w="5993" w:type="dxa"/>
            <w:gridSpan w:val="2"/>
            <w:shd w:val="clear" w:color="auto" w:fill="auto"/>
            <w:vAlign w:val="center"/>
          </w:tcPr>
          <w:p w14:paraId="35CAF85B" w14:textId="77777777" w:rsidR="003060FB" w:rsidRPr="00C03740" w:rsidRDefault="003060FB" w:rsidP="00002F12">
            <w:pPr>
              <w:jc w:val="right"/>
              <w:rPr>
                <w:b/>
                <w:szCs w:val="20"/>
              </w:rPr>
            </w:pPr>
            <w:r w:rsidRPr="00C03740">
              <w:rPr>
                <w:b/>
                <w:szCs w:val="20"/>
              </w:rPr>
              <w:t>SUBTOTAL DE “C”:</w:t>
            </w:r>
          </w:p>
        </w:tc>
        <w:tc>
          <w:tcPr>
            <w:tcW w:w="1416" w:type="dxa"/>
            <w:shd w:val="clear" w:color="auto" w:fill="auto"/>
          </w:tcPr>
          <w:p w14:paraId="46A69413" w14:textId="77777777" w:rsidR="003060FB" w:rsidRPr="00C03740" w:rsidRDefault="003060FB" w:rsidP="00002F12">
            <w:pPr>
              <w:jc w:val="center"/>
              <w:rPr>
                <w:b/>
                <w:szCs w:val="20"/>
              </w:rPr>
            </w:pPr>
            <w:r w:rsidRPr="000E3648">
              <w:t>11,73%</w:t>
            </w:r>
          </w:p>
        </w:tc>
        <w:tc>
          <w:tcPr>
            <w:tcW w:w="1776" w:type="dxa"/>
            <w:shd w:val="clear" w:color="auto" w:fill="auto"/>
          </w:tcPr>
          <w:p w14:paraId="7F8B6EA5" w14:textId="77777777" w:rsidR="003060FB" w:rsidRPr="00C03740" w:rsidRDefault="003060FB" w:rsidP="00002F12">
            <w:pPr>
              <w:jc w:val="center"/>
              <w:rPr>
                <w:b/>
                <w:szCs w:val="20"/>
              </w:rPr>
            </w:pPr>
            <w:r w:rsidRPr="00553607">
              <w:t>11,73%</w:t>
            </w:r>
          </w:p>
        </w:tc>
      </w:tr>
      <w:tr w:rsidR="003060FB" w:rsidRPr="00C03740" w14:paraId="7568A9BE" w14:textId="77777777" w:rsidTr="00002F12">
        <w:trPr>
          <w:trHeight w:val="113"/>
          <w:jc w:val="center"/>
        </w:trPr>
        <w:tc>
          <w:tcPr>
            <w:tcW w:w="644" w:type="dxa"/>
            <w:shd w:val="clear" w:color="auto" w:fill="auto"/>
            <w:vAlign w:val="center"/>
          </w:tcPr>
          <w:p w14:paraId="390C6203" w14:textId="77777777" w:rsidR="003060FB" w:rsidRPr="00C03740" w:rsidRDefault="003060FB" w:rsidP="00002F12">
            <w:pPr>
              <w:jc w:val="center"/>
              <w:rPr>
                <w:b/>
                <w:szCs w:val="20"/>
              </w:rPr>
            </w:pPr>
            <w:r w:rsidRPr="00C03740">
              <w:rPr>
                <w:b/>
                <w:szCs w:val="20"/>
              </w:rPr>
              <w:t>D</w:t>
            </w:r>
          </w:p>
        </w:tc>
        <w:tc>
          <w:tcPr>
            <w:tcW w:w="8541" w:type="dxa"/>
            <w:gridSpan w:val="3"/>
            <w:shd w:val="clear" w:color="auto" w:fill="auto"/>
            <w:vAlign w:val="center"/>
          </w:tcPr>
          <w:p w14:paraId="2B18E728" w14:textId="77777777" w:rsidR="003060FB" w:rsidRPr="00C03740" w:rsidRDefault="003060FB" w:rsidP="00002F12">
            <w:pPr>
              <w:rPr>
                <w:b/>
                <w:szCs w:val="20"/>
              </w:rPr>
            </w:pPr>
            <w:r w:rsidRPr="00C03740">
              <w:rPr>
                <w:b/>
                <w:szCs w:val="20"/>
              </w:rPr>
              <w:t>REINCIDÊNCIAS DE UM GRUPO SOBRE O OUTRO</w:t>
            </w:r>
          </w:p>
        </w:tc>
      </w:tr>
      <w:tr w:rsidR="003060FB" w:rsidRPr="00C03740" w14:paraId="2FC735F4" w14:textId="77777777" w:rsidTr="00002F12">
        <w:trPr>
          <w:trHeight w:val="113"/>
          <w:jc w:val="center"/>
        </w:trPr>
        <w:tc>
          <w:tcPr>
            <w:tcW w:w="644" w:type="dxa"/>
            <w:shd w:val="clear" w:color="auto" w:fill="auto"/>
            <w:vAlign w:val="center"/>
          </w:tcPr>
          <w:p w14:paraId="4B44D16A" w14:textId="77777777" w:rsidR="003060FB" w:rsidRPr="00C03740" w:rsidRDefault="003060FB" w:rsidP="00002F12">
            <w:pPr>
              <w:jc w:val="center"/>
              <w:rPr>
                <w:szCs w:val="20"/>
              </w:rPr>
            </w:pPr>
            <w:r w:rsidRPr="00C03740">
              <w:rPr>
                <w:szCs w:val="20"/>
              </w:rPr>
              <w:t>D1</w:t>
            </w:r>
          </w:p>
        </w:tc>
        <w:tc>
          <w:tcPr>
            <w:tcW w:w="5349" w:type="dxa"/>
            <w:shd w:val="clear" w:color="auto" w:fill="auto"/>
            <w:vAlign w:val="center"/>
          </w:tcPr>
          <w:p w14:paraId="2A229EDC" w14:textId="77777777" w:rsidR="003060FB" w:rsidRPr="00C03740" w:rsidRDefault="003060FB" w:rsidP="00002F12">
            <w:pPr>
              <w:rPr>
                <w:szCs w:val="20"/>
              </w:rPr>
            </w:pPr>
            <w:r w:rsidRPr="00C03740">
              <w:rPr>
                <w:szCs w:val="20"/>
              </w:rPr>
              <w:t>Reincidência de “A” sobre “B”</w:t>
            </w:r>
          </w:p>
        </w:tc>
        <w:tc>
          <w:tcPr>
            <w:tcW w:w="1416" w:type="dxa"/>
            <w:shd w:val="clear" w:color="auto" w:fill="auto"/>
          </w:tcPr>
          <w:p w14:paraId="0D351F1D" w14:textId="77777777" w:rsidR="003060FB" w:rsidRPr="00C03740" w:rsidRDefault="003060FB" w:rsidP="00002F12">
            <w:pPr>
              <w:jc w:val="center"/>
              <w:rPr>
                <w:szCs w:val="20"/>
              </w:rPr>
            </w:pPr>
            <w:r w:rsidRPr="00156C5D">
              <w:t>17,61%</w:t>
            </w:r>
          </w:p>
        </w:tc>
        <w:tc>
          <w:tcPr>
            <w:tcW w:w="1776" w:type="dxa"/>
            <w:shd w:val="clear" w:color="auto" w:fill="auto"/>
          </w:tcPr>
          <w:p w14:paraId="49F7500F" w14:textId="77777777" w:rsidR="003060FB" w:rsidRPr="00C03740" w:rsidRDefault="003060FB" w:rsidP="00002F12">
            <w:pPr>
              <w:jc w:val="center"/>
              <w:rPr>
                <w:szCs w:val="20"/>
              </w:rPr>
            </w:pPr>
            <w:r w:rsidRPr="00A71185">
              <w:t>6,49%</w:t>
            </w:r>
          </w:p>
        </w:tc>
      </w:tr>
      <w:tr w:rsidR="003060FB" w:rsidRPr="00C03740" w14:paraId="00E09193" w14:textId="77777777" w:rsidTr="00002F12">
        <w:trPr>
          <w:trHeight w:val="113"/>
          <w:jc w:val="center"/>
        </w:trPr>
        <w:tc>
          <w:tcPr>
            <w:tcW w:w="644" w:type="dxa"/>
            <w:shd w:val="clear" w:color="auto" w:fill="auto"/>
            <w:vAlign w:val="center"/>
          </w:tcPr>
          <w:p w14:paraId="086D97B4" w14:textId="77777777" w:rsidR="003060FB" w:rsidRPr="00C03740" w:rsidRDefault="003060FB" w:rsidP="00002F12">
            <w:pPr>
              <w:jc w:val="center"/>
              <w:rPr>
                <w:szCs w:val="20"/>
              </w:rPr>
            </w:pPr>
            <w:r w:rsidRPr="00C03740">
              <w:rPr>
                <w:szCs w:val="20"/>
              </w:rPr>
              <w:t>D2</w:t>
            </w:r>
          </w:p>
        </w:tc>
        <w:tc>
          <w:tcPr>
            <w:tcW w:w="5349" w:type="dxa"/>
            <w:shd w:val="clear" w:color="auto" w:fill="auto"/>
            <w:vAlign w:val="center"/>
          </w:tcPr>
          <w:p w14:paraId="6F61817F" w14:textId="77777777" w:rsidR="003060FB" w:rsidRPr="00C03740" w:rsidRDefault="003060FB" w:rsidP="00002F12">
            <w:pPr>
              <w:rPr>
                <w:szCs w:val="20"/>
              </w:rPr>
            </w:pPr>
            <w:r w:rsidRPr="00C03740">
              <w:rPr>
                <w:szCs w:val="20"/>
              </w:rPr>
              <w:t>Reincidência de Grupo A sobre Aviso Prévio Trabalhado e Reincidência do FGTS sobre Aviso Prévio Indenizado</w:t>
            </w:r>
          </w:p>
        </w:tc>
        <w:tc>
          <w:tcPr>
            <w:tcW w:w="1416" w:type="dxa"/>
            <w:shd w:val="clear" w:color="auto" w:fill="auto"/>
          </w:tcPr>
          <w:p w14:paraId="0AB1CC51" w14:textId="77777777" w:rsidR="003060FB" w:rsidRPr="00C03740" w:rsidRDefault="003060FB" w:rsidP="00002F12">
            <w:pPr>
              <w:jc w:val="center"/>
              <w:rPr>
                <w:szCs w:val="20"/>
              </w:rPr>
            </w:pPr>
            <w:r w:rsidRPr="00156C5D">
              <w:t>0,42%</w:t>
            </w:r>
          </w:p>
        </w:tc>
        <w:tc>
          <w:tcPr>
            <w:tcW w:w="1776" w:type="dxa"/>
            <w:shd w:val="clear" w:color="auto" w:fill="auto"/>
          </w:tcPr>
          <w:p w14:paraId="61F7F78C" w14:textId="77777777" w:rsidR="003060FB" w:rsidRPr="00C03740" w:rsidRDefault="003060FB" w:rsidP="00002F12">
            <w:pPr>
              <w:jc w:val="center"/>
              <w:rPr>
                <w:szCs w:val="20"/>
              </w:rPr>
            </w:pPr>
            <w:r w:rsidRPr="003060FB">
              <w:rPr>
                <w:szCs w:val="20"/>
              </w:rPr>
              <w:t>0,32%</w:t>
            </w:r>
          </w:p>
        </w:tc>
      </w:tr>
      <w:tr w:rsidR="003060FB" w:rsidRPr="00C03740" w14:paraId="70C77945" w14:textId="77777777" w:rsidTr="00002F12">
        <w:trPr>
          <w:trHeight w:val="113"/>
          <w:jc w:val="center"/>
        </w:trPr>
        <w:tc>
          <w:tcPr>
            <w:tcW w:w="5993" w:type="dxa"/>
            <w:gridSpan w:val="2"/>
            <w:shd w:val="clear" w:color="auto" w:fill="auto"/>
            <w:vAlign w:val="center"/>
          </w:tcPr>
          <w:p w14:paraId="423D7477" w14:textId="77777777" w:rsidR="003060FB" w:rsidRPr="00C03740" w:rsidRDefault="003060FB" w:rsidP="00002F12">
            <w:pPr>
              <w:jc w:val="right"/>
              <w:rPr>
                <w:b/>
                <w:szCs w:val="20"/>
              </w:rPr>
            </w:pPr>
            <w:r w:rsidRPr="00C03740">
              <w:rPr>
                <w:b/>
                <w:szCs w:val="20"/>
              </w:rPr>
              <w:t>SUBTOTAL DE “D”:</w:t>
            </w:r>
          </w:p>
        </w:tc>
        <w:tc>
          <w:tcPr>
            <w:tcW w:w="1416" w:type="dxa"/>
            <w:shd w:val="clear" w:color="auto" w:fill="auto"/>
          </w:tcPr>
          <w:p w14:paraId="4AA9DEAF" w14:textId="77777777" w:rsidR="003060FB" w:rsidRPr="00C03740" w:rsidRDefault="003060FB" w:rsidP="00002F12">
            <w:pPr>
              <w:jc w:val="center"/>
              <w:rPr>
                <w:b/>
                <w:szCs w:val="20"/>
              </w:rPr>
            </w:pPr>
            <w:r w:rsidRPr="00FE56AE">
              <w:t>18,03%</w:t>
            </w:r>
          </w:p>
        </w:tc>
        <w:tc>
          <w:tcPr>
            <w:tcW w:w="1776" w:type="dxa"/>
            <w:shd w:val="clear" w:color="auto" w:fill="auto"/>
          </w:tcPr>
          <w:p w14:paraId="71D0C2A0" w14:textId="77777777" w:rsidR="003060FB" w:rsidRPr="00C03740" w:rsidRDefault="003060FB" w:rsidP="00002F12">
            <w:pPr>
              <w:jc w:val="center"/>
              <w:rPr>
                <w:b/>
                <w:szCs w:val="20"/>
              </w:rPr>
            </w:pPr>
            <w:r w:rsidRPr="00FE56AE">
              <w:t>6,81%</w:t>
            </w:r>
          </w:p>
        </w:tc>
      </w:tr>
      <w:tr w:rsidR="003060FB" w:rsidRPr="00C03740" w14:paraId="2E8253BA" w14:textId="77777777" w:rsidTr="00002F12">
        <w:trPr>
          <w:trHeight w:val="113"/>
          <w:jc w:val="center"/>
        </w:trPr>
        <w:tc>
          <w:tcPr>
            <w:tcW w:w="5993" w:type="dxa"/>
            <w:gridSpan w:val="2"/>
            <w:shd w:val="clear" w:color="auto" w:fill="auto"/>
            <w:vAlign w:val="center"/>
          </w:tcPr>
          <w:p w14:paraId="2F8443BA" w14:textId="77777777" w:rsidR="003060FB" w:rsidRPr="00C03740" w:rsidRDefault="003060FB" w:rsidP="00002F12">
            <w:pPr>
              <w:jc w:val="right"/>
              <w:rPr>
                <w:b/>
                <w:szCs w:val="20"/>
              </w:rPr>
            </w:pPr>
            <w:r w:rsidRPr="00C03740">
              <w:rPr>
                <w:b/>
                <w:szCs w:val="20"/>
              </w:rPr>
              <w:t>TOTAIS DE ENCARGOS SOCIAIS:</w:t>
            </w:r>
          </w:p>
        </w:tc>
        <w:tc>
          <w:tcPr>
            <w:tcW w:w="1416" w:type="dxa"/>
            <w:shd w:val="clear" w:color="auto" w:fill="auto"/>
          </w:tcPr>
          <w:p w14:paraId="0027138F" w14:textId="77777777" w:rsidR="003060FB" w:rsidRPr="00C03740" w:rsidRDefault="003060FB" w:rsidP="00002F12">
            <w:pPr>
              <w:jc w:val="center"/>
              <w:rPr>
                <w:b/>
                <w:szCs w:val="20"/>
              </w:rPr>
            </w:pPr>
            <w:r w:rsidRPr="00C12087">
              <w:t>114,41%</w:t>
            </w:r>
          </w:p>
        </w:tc>
        <w:tc>
          <w:tcPr>
            <w:tcW w:w="1776" w:type="dxa"/>
            <w:shd w:val="clear" w:color="auto" w:fill="auto"/>
          </w:tcPr>
          <w:p w14:paraId="76261862" w14:textId="77777777" w:rsidR="003060FB" w:rsidRPr="00C03740" w:rsidRDefault="003060FB" w:rsidP="00002F12">
            <w:pPr>
              <w:jc w:val="center"/>
              <w:rPr>
                <w:b/>
                <w:szCs w:val="20"/>
              </w:rPr>
            </w:pPr>
            <w:r w:rsidRPr="00C12087">
              <w:t>70,12%</w:t>
            </w:r>
          </w:p>
        </w:tc>
      </w:tr>
    </w:tbl>
    <w:p w14:paraId="3F9DD697" w14:textId="77777777" w:rsidR="006821DF" w:rsidRDefault="006821DF" w:rsidP="006821DF">
      <w:pPr>
        <w:rPr>
          <w:szCs w:val="20"/>
        </w:rPr>
      </w:pPr>
    </w:p>
    <w:p w14:paraId="7E5E6365" w14:textId="77777777" w:rsidR="006821DF" w:rsidRPr="00C03740" w:rsidRDefault="006821DF" w:rsidP="006821DF">
      <w:pPr>
        <w:rPr>
          <w:szCs w:val="20"/>
        </w:rPr>
      </w:pPr>
    </w:p>
    <w:p w14:paraId="5D121658" w14:textId="77777777" w:rsidR="006821DF" w:rsidRPr="00C03740" w:rsidRDefault="006821DF" w:rsidP="00797B58">
      <w:pPr>
        <w:rPr>
          <w:b/>
          <w:color w:val="FF0000"/>
          <w:szCs w:val="20"/>
          <w:u w:val="single"/>
        </w:rPr>
      </w:pPr>
    </w:p>
    <w:p w14:paraId="1D427B42" w14:textId="180F14E9" w:rsidR="00797B58" w:rsidRPr="00C03740" w:rsidRDefault="00797B58" w:rsidP="00797B58">
      <w:pPr>
        <w:jc w:val="center"/>
        <w:rPr>
          <w:b/>
          <w:szCs w:val="20"/>
          <w:lang w:eastAsia="pt-BR"/>
        </w:rPr>
      </w:pPr>
      <w:r w:rsidRPr="00C03740">
        <w:rPr>
          <w:szCs w:val="20"/>
        </w:rPr>
        <w:br w:type="page"/>
      </w:r>
      <w:r w:rsidR="006821DF" w:rsidRPr="00C03740">
        <w:rPr>
          <w:b/>
          <w:szCs w:val="20"/>
        </w:rPr>
        <w:lastRenderedPageBreak/>
        <w:t>DETALHAMENTO</w:t>
      </w:r>
      <w:r w:rsidR="006821DF" w:rsidRPr="00C03740">
        <w:rPr>
          <w:b/>
          <w:szCs w:val="20"/>
          <w:lang w:eastAsia="pt-BR"/>
        </w:rPr>
        <w:t xml:space="preserve"> DOS ENCARGOS SOCIAIS – HORISTA E MENSALISTA (EM BRANCO)</w:t>
      </w:r>
    </w:p>
    <w:p w14:paraId="1A7F4A80" w14:textId="77777777" w:rsidR="00DE44AF" w:rsidRPr="00C03740" w:rsidRDefault="00DE44AF" w:rsidP="00DE44AF">
      <w:pPr>
        <w:rPr>
          <w:szCs w:val="20"/>
          <w:lang w:eastAsia="pt-BR"/>
        </w:rPr>
      </w:pPr>
    </w:p>
    <w:p w14:paraId="2059DAD5" w14:textId="77777777" w:rsidR="00DE44AF" w:rsidRPr="00C03740" w:rsidRDefault="00DE44AF" w:rsidP="00797B58">
      <w:pPr>
        <w:jc w:val="center"/>
        <w:rPr>
          <w:b/>
          <w:szCs w:val="20"/>
          <w:lang w:eastAsia="pt-BR"/>
        </w:rPr>
      </w:pPr>
      <w:r w:rsidRPr="00C03740">
        <w:rPr>
          <w:b/>
          <w:szCs w:val="20"/>
          <w:lang w:eastAsia="pt-BR"/>
        </w:rPr>
        <w:t>QUADRO DES (em branco)</w:t>
      </w:r>
    </w:p>
    <w:p w14:paraId="322CD80D" w14:textId="77777777" w:rsidR="00797B58" w:rsidRPr="00C03740" w:rsidRDefault="00797B58" w:rsidP="00797B58">
      <w:pPr>
        <w:rPr>
          <w:szCs w:val="20"/>
          <w:lang w:eastAsia="pt-BR"/>
        </w:rPr>
      </w:pPr>
    </w:p>
    <w:tbl>
      <w:tblPr>
        <w:tblW w:w="9185" w:type="dxa"/>
        <w:jc w:val="center"/>
        <w:tblCellMar>
          <w:left w:w="70" w:type="dxa"/>
          <w:right w:w="70" w:type="dxa"/>
        </w:tblCellMar>
        <w:tblLook w:val="04A0" w:firstRow="1" w:lastRow="0" w:firstColumn="1" w:lastColumn="0" w:noHBand="0" w:noVBand="1"/>
      </w:tblPr>
      <w:tblGrid>
        <w:gridCol w:w="6237"/>
        <w:gridCol w:w="1609"/>
        <w:gridCol w:w="1368"/>
      </w:tblGrid>
      <w:tr w:rsidR="00797B58" w:rsidRPr="00C03740" w14:paraId="79577B6A" w14:textId="77777777" w:rsidTr="00614A18">
        <w:trPr>
          <w:trHeight w:val="315"/>
          <w:jc w:val="center"/>
        </w:trPr>
        <w:tc>
          <w:tcPr>
            <w:tcW w:w="9214" w:type="dxa"/>
            <w:gridSpan w:val="3"/>
            <w:tcBorders>
              <w:top w:val="single" w:sz="4" w:space="0" w:color="auto"/>
              <w:left w:val="single" w:sz="4" w:space="0" w:color="auto"/>
              <w:bottom w:val="nil"/>
              <w:right w:val="single" w:sz="4" w:space="0" w:color="auto"/>
            </w:tcBorders>
            <w:shd w:val="clear" w:color="000000" w:fill="FFFFFF"/>
            <w:noWrap/>
            <w:vAlign w:val="center"/>
            <w:hideMark/>
          </w:tcPr>
          <w:p w14:paraId="7D6926D0" w14:textId="77777777" w:rsidR="00797B58" w:rsidRPr="00C03740" w:rsidRDefault="00797B58" w:rsidP="00614A18">
            <w:pPr>
              <w:rPr>
                <w:szCs w:val="20"/>
                <w:lang w:eastAsia="pt-BR"/>
              </w:rPr>
            </w:pPr>
            <w:r w:rsidRPr="00C03740">
              <w:rPr>
                <w:szCs w:val="20"/>
                <w:lang w:eastAsia="pt-BR"/>
              </w:rPr>
              <w:t>NOME DA CONCORRENTE:</w:t>
            </w:r>
          </w:p>
          <w:p w14:paraId="4602ED54" w14:textId="77777777" w:rsidR="00797B58" w:rsidRPr="00C03740" w:rsidRDefault="00797B58" w:rsidP="00614A18">
            <w:pPr>
              <w:rPr>
                <w:szCs w:val="20"/>
                <w:lang w:eastAsia="pt-BR"/>
              </w:rPr>
            </w:pPr>
          </w:p>
        </w:tc>
      </w:tr>
      <w:tr w:rsidR="00797B58" w:rsidRPr="00C03740" w14:paraId="7912945B" w14:textId="77777777" w:rsidTr="00614A18">
        <w:trPr>
          <w:trHeight w:val="300"/>
          <w:jc w:val="center"/>
        </w:trPr>
        <w:tc>
          <w:tcPr>
            <w:tcW w:w="6237" w:type="dxa"/>
            <w:vMerge w:val="restart"/>
            <w:tcBorders>
              <w:top w:val="single" w:sz="4" w:space="0" w:color="auto"/>
              <w:left w:val="single" w:sz="4" w:space="0" w:color="auto"/>
              <w:right w:val="single" w:sz="4" w:space="0" w:color="auto"/>
            </w:tcBorders>
            <w:shd w:val="clear" w:color="000000" w:fill="FFFFFF"/>
            <w:noWrap/>
            <w:hideMark/>
          </w:tcPr>
          <w:p w14:paraId="2C2691C9" w14:textId="77777777" w:rsidR="00797B58" w:rsidRPr="00C03740" w:rsidRDefault="00797B58" w:rsidP="00614A18">
            <w:pPr>
              <w:rPr>
                <w:szCs w:val="20"/>
                <w:lang w:eastAsia="pt-BR"/>
              </w:rPr>
            </w:pPr>
            <w:r w:rsidRPr="00C03740">
              <w:rPr>
                <w:szCs w:val="20"/>
                <w:lang w:eastAsia="pt-BR"/>
              </w:rPr>
              <w:t>OBJETO:</w:t>
            </w:r>
          </w:p>
        </w:tc>
        <w:tc>
          <w:tcPr>
            <w:tcW w:w="1609" w:type="dxa"/>
            <w:tcBorders>
              <w:top w:val="single" w:sz="4" w:space="0" w:color="auto"/>
              <w:left w:val="single" w:sz="4" w:space="0" w:color="auto"/>
              <w:bottom w:val="nil"/>
              <w:right w:val="single" w:sz="4" w:space="0" w:color="auto"/>
            </w:tcBorders>
            <w:shd w:val="clear" w:color="000000" w:fill="FFFFFF"/>
            <w:noWrap/>
            <w:vAlign w:val="center"/>
            <w:hideMark/>
          </w:tcPr>
          <w:p w14:paraId="5EB3A4A8" w14:textId="77777777" w:rsidR="00797B58" w:rsidRPr="00C03740" w:rsidRDefault="00797B58" w:rsidP="00614A18">
            <w:pPr>
              <w:rPr>
                <w:szCs w:val="20"/>
                <w:lang w:eastAsia="pt-BR"/>
              </w:rPr>
            </w:pPr>
            <w:r w:rsidRPr="00C03740">
              <w:rPr>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hideMark/>
          </w:tcPr>
          <w:p w14:paraId="2CC0BCAA" w14:textId="77777777" w:rsidR="00797B58" w:rsidRPr="00C03740" w:rsidRDefault="00797B58" w:rsidP="00614A18">
            <w:pPr>
              <w:rPr>
                <w:szCs w:val="20"/>
                <w:lang w:eastAsia="pt-BR"/>
              </w:rPr>
            </w:pPr>
            <w:r w:rsidRPr="00C03740">
              <w:rPr>
                <w:szCs w:val="20"/>
                <w:lang w:eastAsia="pt-BR"/>
              </w:rPr>
              <w:t>FOLHA</w:t>
            </w:r>
          </w:p>
        </w:tc>
      </w:tr>
      <w:tr w:rsidR="00797B58" w:rsidRPr="00C03740" w14:paraId="2C20F843" w14:textId="77777777" w:rsidTr="00614A18">
        <w:trPr>
          <w:trHeight w:val="315"/>
          <w:jc w:val="center"/>
        </w:trPr>
        <w:tc>
          <w:tcPr>
            <w:tcW w:w="6237" w:type="dxa"/>
            <w:vMerge/>
            <w:tcBorders>
              <w:left w:val="single" w:sz="4" w:space="0" w:color="auto"/>
              <w:bottom w:val="single" w:sz="4" w:space="0" w:color="auto"/>
              <w:right w:val="single" w:sz="4" w:space="0" w:color="auto"/>
            </w:tcBorders>
            <w:shd w:val="clear" w:color="000000" w:fill="FFFFFF"/>
            <w:noWrap/>
            <w:vAlign w:val="center"/>
            <w:hideMark/>
          </w:tcPr>
          <w:p w14:paraId="58D255A7" w14:textId="77777777" w:rsidR="00797B58" w:rsidRPr="00C03740" w:rsidRDefault="00797B58" w:rsidP="00614A18">
            <w:pPr>
              <w:rPr>
                <w:szCs w:val="20"/>
                <w:lang w:eastAsia="pt-BR"/>
              </w:rPr>
            </w:pPr>
          </w:p>
        </w:tc>
        <w:tc>
          <w:tcPr>
            <w:tcW w:w="1609" w:type="dxa"/>
            <w:tcBorders>
              <w:top w:val="nil"/>
              <w:left w:val="single" w:sz="4" w:space="0" w:color="auto"/>
              <w:bottom w:val="single" w:sz="4" w:space="0" w:color="auto"/>
              <w:right w:val="single" w:sz="4" w:space="0" w:color="auto"/>
            </w:tcBorders>
            <w:shd w:val="clear" w:color="000000" w:fill="FFFFFF"/>
            <w:noWrap/>
            <w:vAlign w:val="center"/>
            <w:hideMark/>
          </w:tcPr>
          <w:p w14:paraId="182CC568" w14:textId="77777777" w:rsidR="00797B58" w:rsidRPr="00C03740" w:rsidRDefault="00C73BD1" w:rsidP="00C73BD1">
            <w:pPr>
              <w:rPr>
                <w:szCs w:val="20"/>
                <w:lang w:eastAsia="pt-BR"/>
              </w:rPr>
            </w:pPr>
            <w:r w:rsidRPr="00C03740">
              <w:rPr>
                <w:szCs w:val="20"/>
                <w:lang w:eastAsia="pt-BR"/>
              </w:rPr>
              <w:t>___</w:t>
            </w:r>
            <w:r w:rsidR="00797B58" w:rsidRPr="00C03740">
              <w:rPr>
                <w:szCs w:val="20"/>
                <w:lang w:eastAsia="pt-BR"/>
              </w:rPr>
              <w:t>__/</w:t>
            </w:r>
            <w:r w:rsidRPr="00C03740">
              <w:rPr>
                <w:szCs w:val="20"/>
                <w:lang w:eastAsia="pt-BR"/>
              </w:rPr>
              <w:t>_____</w:t>
            </w:r>
          </w:p>
        </w:tc>
        <w:tc>
          <w:tcPr>
            <w:tcW w:w="1368" w:type="dxa"/>
            <w:tcBorders>
              <w:top w:val="nil"/>
              <w:left w:val="nil"/>
              <w:bottom w:val="single" w:sz="4" w:space="0" w:color="auto"/>
              <w:right w:val="single" w:sz="4" w:space="0" w:color="auto"/>
            </w:tcBorders>
            <w:shd w:val="clear" w:color="000000" w:fill="FFFFFF"/>
            <w:noWrap/>
            <w:vAlign w:val="center"/>
            <w:hideMark/>
          </w:tcPr>
          <w:p w14:paraId="089DE32D" w14:textId="77777777" w:rsidR="00797B58" w:rsidRPr="00C03740" w:rsidRDefault="00797B58" w:rsidP="00614A18">
            <w:pPr>
              <w:rPr>
                <w:szCs w:val="20"/>
                <w:lang w:eastAsia="pt-BR"/>
              </w:rPr>
            </w:pPr>
            <w:r w:rsidRPr="00C03740">
              <w:rPr>
                <w:szCs w:val="20"/>
                <w:lang w:eastAsia="pt-BR"/>
              </w:rPr>
              <w:t>____/____</w:t>
            </w:r>
          </w:p>
        </w:tc>
      </w:tr>
    </w:tbl>
    <w:p w14:paraId="73963139" w14:textId="77777777" w:rsidR="004C3D01" w:rsidRPr="00C03740" w:rsidRDefault="004C3D01"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C03740" w14:paraId="77824B11" w14:textId="77777777" w:rsidTr="00614A18">
        <w:trPr>
          <w:trHeight w:val="113"/>
          <w:jc w:val="center"/>
        </w:trPr>
        <w:tc>
          <w:tcPr>
            <w:tcW w:w="5993" w:type="dxa"/>
            <w:gridSpan w:val="2"/>
            <w:vMerge w:val="restart"/>
            <w:shd w:val="clear" w:color="auto" w:fill="auto"/>
            <w:vAlign w:val="center"/>
          </w:tcPr>
          <w:p w14:paraId="58A55704" w14:textId="77777777" w:rsidR="00797B58" w:rsidRPr="00C03740" w:rsidRDefault="00797B58" w:rsidP="00614A18">
            <w:pPr>
              <w:jc w:val="center"/>
              <w:rPr>
                <w:b/>
                <w:szCs w:val="20"/>
              </w:rPr>
            </w:pPr>
            <w:r w:rsidRPr="00C03740">
              <w:rPr>
                <w:b/>
                <w:szCs w:val="20"/>
              </w:rPr>
              <w:t>DISCRIMINAÇÃO</w:t>
            </w:r>
          </w:p>
        </w:tc>
        <w:tc>
          <w:tcPr>
            <w:tcW w:w="1416" w:type="dxa"/>
            <w:shd w:val="clear" w:color="auto" w:fill="auto"/>
            <w:vAlign w:val="center"/>
          </w:tcPr>
          <w:p w14:paraId="5A08297D" w14:textId="77777777" w:rsidR="00797B58" w:rsidRPr="00C03740" w:rsidRDefault="00797B58" w:rsidP="00614A18">
            <w:pPr>
              <w:jc w:val="center"/>
              <w:rPr>
                <w:b/>
                <w:szCs w:val="20"/>
              </w:rPr>
            </w:pPr>
            <w:r w:rsidRPr="00C03740">
              <w:rPr>
                <w:b/>
                <w:szCs w:val="20"/>
              </w:rPr>
              <w:t>HORISTA</w:t>
            </w:r>
          </w:p>
        </w:tc>
        <w:tc>
          <w:tcPr>
            <w:tcW w:w="1776" w:type="dxa"/>
            <w:shd w:val="clear" w:color="auto" w:fill="auto"/>
            <w:vAlign w:val="center"/>
          </w:tcPr>
          <w:p w14:paraId="062C95FA" w14:textId="77777777" w:rsidR="00797B58" w:rsidRPr="00C03740" w:rsidRDefault="00797B58" w:rsidP="00614A18">
            <w:pPr>
              <w:jc w:val="center"/>
              <w:rPr>
                <w:b/>
                <w:szCs w:val="20"/>
              </w:rPr>
            </w:pPr>
            <w:r w:rsidRPr="00C03740">
              <w:rPr>
                <w:b/>
                <w:szCs w:val="20"/>
              </w:rPr>
              <w:t>MENSALISTA</w:t>
            </w:r>
          </w:p>
        </w:tc>
      </w:tr>
      <w:tr w:rsidR="00797B58" w:rsidRPr="00C03740" w14:paraId="27E33F88" w14:textId="77777777" w:rsidTr="00614A18">
        <w:trPr>
          <w:trHeight w:val="113"/>
          <w:jc w:val="center"/>
        </w:trPr>
        <w:tc>
          <w:tcPr>
            <w:tcW w:w="5993" w:type="dxa"/>
            <w:gridSpan w:val="2"/>
            <w:vMerge/>
            <w:shd w:val="clear" w:color="auto" w:fill="auto"/>
            <w:vAlign w:val="center"/>
          </w:tcPr>
          <w:p w14:paraId="5C86D4AB" w14:textId="77777777" w:rsidR="00797B58" w:rsidRPr="00C03740" w:rsidRDefault="00797B58" w:rsidP="00614A18">
            <w:pPr>
              <w:rPr>
                <w:szCs w:val="20"/>
              </w:rPr>
            </w:pPr>
          </w:p>
        </w:tc>
        <w:tc>
          <w:tcPr>
            <w:tcW w:w="1416" w:type="dxa"/>
            <w:shd w:val="clear" w:color="auto" w:fill="auto"/>
            <w:vAlign w:val="center"/>
          </w:tcPr>
          <w:p w14:paraId="3B9989F3" w14:textId="77777777" w:rsidR="00797B58" w:rsidRPr="00C03740" w:rsidRDefault="00797B58" w:rsidP="00614A18">
            <w:pPr>
              <w:jc w:val="center"/>
              <w:rPr>
                <w:b/>
                <w:szCs w:val="20"/>
              </w:rPr>
            </w:pPr>
            <w:r w:rsidRPr="00C03740">
              <w:rPr>
                <w:b/>
                <w:szCs w:val="20"/>
              </w:rPr>
              <w:t>%</w:t>
            </w:r>
          </w:p>
        </w:tc>
        <w:tc>
          <w:tcPr>
            <w:tcW w:w="1776" w:type="dxa"/>
            <w:shd w:val="clear" w:color="auto" w:fill="auto"/>
            <w:vAlign w:val="center"/>
          </w:tcPr>
          <w:p w14:paraId="0C4E035A" w14:textId="77777777" w:rsidR="00797B58" w:rsidRPr="00C03740" w:rsidRDefault="00797B58" w:rsidP="00614A18">
            <w:pPr>
              <w:jc w:val="center"/>
              <w:rPr>
                <w:b/>
                <w:szCs w:val="20"/>
              </w:rPr>
            </w:pPr>
            <w:r w:rsidRPr="00C03740">
              <w:rPr>
                <w:b/>
                <w:szCs w:val="20"/>
              </w:rPr>
              <w:t>%</w:t>
            </w:r>
          </w:p>
        </w:tc>
      </w:tr>
      <w:tr w:rsidR="00797B58" w:rsidRPr="00C03740" w14:paraId="16140AC8" w14:textId="77777777" w:rsidTr="00614A18">
        <w:trPr>
          <w:trHeight w:val="113"/>
          <w:jc w:val="center"/>
        </w:trPr>
        <w:tc>
          <w:tcPr>
            <w:tcW w:w="644" w:type="dxa"/>
            <w:shd w:val="clear" w:color="auto" w:fill="auto"/>
            <w:vAlign w:val="center"/>
          </w:tcPr>
          <w:p w14:paraId="540901D9" w14:textId="77777777" w:rsidR="00797B58" w:rsidRPr="00C03740" w:rsidRDefault="00797B58" w:rsidP="00614A18">
            <w:pPr>
              <w:jc w:val="center"/>
              <w:rPr>
                <w:b/>
                <w:szCs w:val="20"/>
              </w:rPr>
            </w:pPr>
            <w:r w:rsidRPr="00C03740">
              <w:rPr>
                <w:b/>
                <w:szCs w:val="20"/>
              </w:rPr>
              <w:t>A</w:t>
            </w:r>
          </w:p>
        </w:tc>
        <w:tc>
          <w:tcPr>
            <w:tcW w:w="8541" w:type="dxa"/>
            <w:gridSpan w:val="3"/>
            <w:shd w:val="clear" w:color="auto" w:fill="auto"/>
            <w:vAlign w:val="center"/>
          </w:tcPr>
          <w:p w14:paraId="7898B992" w14:textId="77777777" w:rsidR="00797B58" w:rsidRPr="00C03740" w:rsidRDefault="00797B58" w:rsidP="00614A18">
            <w:pPr>
              <w:rPr>
                <w:b/>
                <w:szCs w:val="20"/>
              </w:rPr>
            </w:pPr>
            <w:r w:rsidRPr="00C03740">
              <w:rPr>
                <w:b/>
                <w:szCs w:val="20"/>
              </w:rPr>
              <w:t>ENCARGOS SOCIAIS BÁSICOS</w:t>
            </w:r>
          </w:p>
        </w:tc>
      </w:tr>
      <w:tr w:rsidR="00797B58" w:rsidRPr="00C03740" w14:paraId="3291C675" w14:textId="77777777" w:rsidTr="00614A18">
        <w:trPr>
          <w:trHeight w:val="113"/>
          <w:jc w:val="center"/>
        </w:trPr>
        <w:tc>
          <w:tcPr>
            <w:tcW w:w="644" w:type="dxa"/>
            <w:shd w:val="clear" w:color="auto" w:fill="auto"/>
            <w:vAlign w:val="center"/>
          </w:tcPr>
          <w:p w14:paraId="19EE4E22" w14:textId="77777777" w:rsidR="00797B58" w:rsidRPr="00C03740" w:rsidRDefault="00797B58" w:rsidP="00614A18">
            <w:pPr>
              <w:jc w:val="center"/>
              <w:rPr>
                <w:szCs w:val="20"/>
              </w:rPr>
            </w:pPr>
          </w:p>
        </w:tc>
        <w:tc>
          <w:tcPr>
            <w:tcW w:w="5349" w:type="dxa"/>
            <w:shd w:val="clear" w:color="auto" w:fill="auto"/>
            <w:vAlign w:val="center"/>
          </w:tcPr>
          <w:p w14:paraId="66384005" w14:textId="77777777" w:rsidR="00797B58" w:rsidRPr="00C03740" w:rsidRDefault="00797B58" w:rsidP="00614A18">
            <w:pPr>
              <w:rPr>
                <w:szCs w:val="20"/>
              </w:rPr>
            </w:pPr>
          </w:p>
        </w:tc>
        <w:tc>
          <w:tcPr>
            <w:tcW w:w="1416" w:type="dxa"/>
            <w:shd w:val="clear" w:color="auto" w:fill="auto"/>
            <w:vAlign w:val="center"/>
          </w:tcPr>
          <w:p w14:paraId="16FCFF92" w14:textId="77777777" w:rsidR="00797B58" w:rsidRPr="00C03740" w:rsidRDefault="00797B58" w:rsidP="00614A18">
            <w:pPr>
              <w:jc w:val="center"/>
              <w:rPr>
                <w:szCs w:val="20"/>
              </w:rPr>
            </w:pPr>
          </w:p>
        </w:tc>
        <w:tc>
          <w:tcPr>
            <w:tcW w:w="1776" w:type="dxa"/>
            <w:shd w:val="clear" w:color="auto" w:fill="auto"/>
            <w:vAlign w:val="center"/>
          </w:tcPr>
          <w:p w14:paraId="02E55245" w14:textId="77777777" w:rsidR="00797B58" w:rsidRPr="00C03740" w:rsidRDefault="00797B58" w:rsidP="00614A18">
            <w:pPr>
              <w:jc w:val="center"/>
              <w:rPr>
                <w:szCs w:val="20"/>
              </w:rPr>
            </w:pPr>
          </w:p>
        </w:tc>
      </w:tr>
      <w:tr w:rsidR="00797B58" w:rsidRPr="00C03740" w14:paraId="5158F085" w14:textId="77777777" w:rsidTr="00614A18">
        <w:trPr>
          <w:trHeight w:val="113"/>
          <w:jc w:val="center"/>
        </w:trPr>
        <w:tc>
          <w:tcPr>
            <w:tcW w:w="644" w:type="dxa"/>
            <w:shd w:val="clear" w:color="auto" w:fill="auto"/>
            <w:vAlign w:val="center"/>
          </w:tcPr>
          <w:p w14:paraId="1D77427C" w14:textId="77777777" w:rsidR="00797B58" w:rsidRPr="00C03740" w:rsidRDefault="00797B58" w:rsidP="00614A18">
            <w:pPr>
              <w:jc w:val="center"/>
              <w:rPr>
                <w:szCs w:val="20"/>
              </w:rPr>
            </w:pPr>
          </w:p>
        </w:tc>
        <w:tc>
          <w:tcPr>
            <w:tcW w:w="5349" w:type="dxa"/>
            <w:shd w:val="clear" w:color="auto" w:fill="auto"/>
            <w:vAlign w:val="center"/>
          </w:tcPr>
          <w:p w14:paraId="033E6093" w14:textId="77777777" w:rsidR="00797B58" w:rsidRPr="00C03740" w:rsidRDefault="00797B58" w:rsidP="00614A18">
            <w:pPr>
              <w:rPr>
                <w:szCs w:val="20"/>
              </w:rPr>
            </w:pPr>
          </w:p>
        </w:tc>
        <w:tc>
          <w:tcPr>
            <w:tcW w:w="1416" w:type="dxa"/>
            <w:shd w:val="clear" w:color="auto" w:fill="auto"/>
            <w:vAlign w:val="center"/>
          </w:tcPr>
          <w:p w14:paraId="0B0B8C7F" w14:textId="77777777" w:rsidR="00797B58" w:rsidRPr="00C03740" w:rsidRDefault="00797B58" w:rsidP="00614A18">
            <w:pPr>
              <w:jc w:val="center"/>
              <w:rPr>
                <w:szCs w:val="20"/>
              </w:rPr>
            </w:pPr>
          </w:p>
        </w:tc>
        <w:tc>
          <w:tcPr>
            <w:tcW w:w="1776" w:type="dxa"/>
            <w:shd w:val="clear" w:color="auto" w:fill="auto"/>
            <w:vAlign w:val="center"/>
          </w:tcPr>
          <w:p w14:paraId="5519943E" w14:textId="77777777" w:rsidR="00797B58" w:rsidRPr="00C03740" w:rsidRDefault="00797B58" w:rsidP="00614A18">
            <w:pPr>
              <w:jc w:val="center"/>
              <w:rPr>
                <w:szCs w:val="20"/>
              </w:rPr>
            </w:pPr>
          </w:p>
        </w:tc>
      </w:tr>
      <w:tr w:rsidR="00797B58" w:rsidRPr="00C03740" w14:paraId="0B89A2A7" w14:textId="77777777" w:rsidTr="00614A18">
        <w:trPr>
          <w:trHeight w:val="113"/>
          <w:jc w:val="center"/>
        </w:trPr>
        <w:tc>
          <w:tcPr>
            <w:tcW w:w="644" w:type="dxa"/>
            <w:shd w:val="clear" w:color="auto" w:fill="auto"/>
            <w:vAlign w:val="center"/>
          </w:tcPr>
          <w:p w14:paraId="5C0FFF59" w14:textId="77777777" w:rsidR="00797B58" w:rsidRPr="00C03740" w:rsidRDefault="00797B58" w:rsidP="00614A18">
            <w:pPr>
              <w:jc w:val="center"/>
              <w:rPr>
                <w:szCs w:val="20"/>
              </w:rPr>
            </w:pPr>
          </w:p>
        </w:tc>
        <w:tc>
          <w:tcPr>
            <w:tcW w:w="5349" w:type="dxa"/>
            <w:shd w:val="clear" w:color="auto" w:fill="auto"/>
            <w:vAlign w:val="center"/>
          </w:tcPr>
          <w:p w14:paraId="6CC3DBC9" w14:textId="77777777" w:rsidR="00797B58" w:rsidRPr="00C03740" w:rsidRDefault="00797B58" w:rsidP="00614A18">
            <w:pPr>
              <w:rPr>
                <w:szCs w:val="20"/>
              </w:rPr>
            </w:pPr>
          </w:p>
        </w:tc>
        <w:tc>
          <w:tcPr>
            <w:tcW w:w="1416" w:type="dxa"/>
            <w:shd w:val="clear" w:color="auto" w:fill="auto"/>
            <w:vAlign w:val="center"/>
          </w:tcPr>
          <w:p w14:paraId="30D3A1C9" w14:textId="77777777" w:rsidR="00797B58" w:rsidRPr="00C03740" w:rsidRDefault="00797B58" w:rsidP="00614A18">
            <w:pPr>
              <w:jc w:val="center"/>
              <w:rPr>
                <w:szCs w:val="20"/>
              </w:rPr>
            </w:pPr>
          </w:p>
        </w:tc>
        <w:tc>
          <w:tcPr>
            <w:tcW w:w="1776" w:type="dxa"/>
            <w:shd w:val="clear" w:color="auto" w:fill="auto"/>
            <w:vAlign w:val="center"/>
          </w:tcPr>
          <w:p w14:paraId="41F267EC" w14:textId="77777777" w:rsidR="00797B58" w:rsidRPr="00C03740" w:rsidRDefault="00797B58" w:rsidP="00614A18">
            <w:pPr>
              <w:jc w:val="center"/>
              <w:rPr>
                <w:szCs w:val="20"/>
              </w:rPr>
            </w:pPr>
          </w:p>
        </w:tc>
      </w:tr>
      <w:tr w:rsidR="00797B58" w:rsidRPr="00C03740" w14:paraId="3A7BAE00" w14:textId="77777777" w:rsidTr="00614A18">
        <w:trPr>
          <w:trHeight w:val="113"/>
          <w:jc w:val="center"/>
        </w:trPr>
        <w:tc>
          <w:tcPr>
            <w:tcW w:w="644" w:type="dxa"/>
            <w:shd w:val="clear" w:color="auto" w:fill="auto"/>
            <w:vAlign w:val="center"/>
          </w:tcPr>
          <w:p w14:paraId="3A3192F2" w14:textId="77777777" w:rsidR="00797B58" w:rsidRPr="00C03740" w:rsidRDefault="00797B58" w:rsidP="00614A18">
            <w:pPr>
              <w:jc w:val="center"/>
              <w:rPr>
                <w:szCs w:val="20"/>
              </w:rPr>
            </w:pPr>
          </w:p>
        </w:tc>
        <w:tc>
          <w:tcPr>
            <w:tcW w:w="5349" w:type="dxa"/>
            <w:shd w:val="clear" w:color="auto" w:fill="auto"/>
            <w:vAlign w:val="center"/>
          </w:tcPr>
          <w:p w14:paraId="1ADF232F" w14:textId="77777777" w:rsidR="00797B58" w:rsidRPr="00C03740" w:rsidRDefault="00797B58" w:rsidP="00614A18">
            <w:pPr>
              <w:rPr>
                <w:szCs w:val="20"/>
              </w:rPr>
            </w:pPr>
          </w:p>
        </w:tc>
        <w:tc>
          <w:tcPr>
            <w:tcW w:w="1416" w:type="dxa"/>
            <w:shd w:val="clear" w:color="auto" w:fill="auto"/>
            <w:vAlign w:val="center"/>
          </w:tcPr>
          <w:p w14:paraId="7D5590AC" w14:textId="77777777" w:rsidR="00797B58" w:rsidRPr="00C03740" w:rsidRDefault="00797B58" w:rsidP="00614A18">
            <w:pPr>
              <w:jc w:val="center"/>
              <w:rPr>
                <w:szCs w:val="20"/>
              </w:rPr>
            </w:pPr>
          </w:p>
        </w:tc>
        <w:tc>
          <w:tcPr>
            <w:tcW w:w="1776" w:type="dxa"/>
            <w:shd w:val="clear" w:color="auto" w:fill="auto"/>
            <w:vAlign w:val="center"/>
          </w:tcPr>
          <w:p w14:paraId="569C0514" w14:textId="77777777" w:rsidR="00797B58" w:rsidRPr="00C03740" w:rsidRDefault="00797B58" w:rsidP="00614A18">
            <w:pPr>
              <w:jc w:val="center"/>
              <w:rPr>
                <w:szCs w:val="20"/>
              </w:rPr>
            </w:pPr>
          </w:p>
        </w:tc>
      </w:tr>
      <w:tr w:rsidR="00797B58" w:rsidRPr="00C03740" w14:paraId="00E3DB24" w14:textId="77777777" w:rsidTr="00614A18">
        <w:trPr>
          <w:trHeight w:val="113"/>
          <w:jc w:val="center"/>
        </w:trPr>
        <w:tc>
          <w:tcPr>
            <w:tcW w:w="644" w:type="dxa"/>
            <w:shd w:val="clear" w:color="auto" w:fill="auto"/>
            <w:vAlign w:val="center"/>
          </w:tcPr>
          <w:p w14:paraId="35CF18C2" w14:textId="77777777" w:rsidR="00797B58" w:rsidRPr="00C03740" w:rsidRDefault="00797B58" w:rsidP="00614A18">
            <w:pPr>
              <w:jc w:val="center"/>
              <w:rPr>
                <w:szCs w:val="20"/>
              </w:rPr>
            </w:pPr>
          </w:p>
        </w:tc>
        <w:tc>
          <w:tcPr>
            <w:tcW w:w="5349" w:type="dxa"/>
            <w:shd w:val="clear" w:color="auto" w:fill="auto"/>
            <w:vAlign w:val="center"/>
          </w:tcPr>
          <w:p w14:paraId="64F58D63" w14:textId="77777777" w:rsidR="00797B58" w:rsidRPr="00C03740" w:rsidRDefault="00797B58" w:rsidP="00614A18">
            <w:pPr>
              <w:rPr>
                <w:szCs w:val="20"/>
              </w:rPr>
            </w:pPr>
          </w:p>
        </w:tc>
        <w:tc>
          <w:tcPr>
            <w:tcW w:w="1416" w:type="dxa"/>
            <w:shd w:val="clear" w:color="auto" w:fill="auto"/>
            <w:vAlign w:val="center"/>
          </w:tcPr>
          <w:p w14:paraId="3B3DF0AC" w14:textId="77777777" w:rsidR="00797B58" w:rsidRPr="00C03740" w:rsidRDefault="00797B58" w:rsidP="00614A18">
            <w:pPr>
              <w:jc w:val="center"/>
              <w:rPr>
                <w:szCs w:val="20"/>
              </w:rPr>
            </w:pPr>
          </w:p>
        </w:tc>
        <w:tc>
          <w:tcPr>
            <w:tcW w:w="1776" w:type="dxa"/>
            <w:shd w:val="clear" w:color="auto" w:fill="auto"/>
            <w:vAlign w:val="center"/>
          </w:tcPr>
          <w:p w14:paraId="5246CAEE" w14:textId="77777777" w:rsidR="00797B58" w:rsidRPr="00C03740" w:rsidRDefault="00797B58" w:rsidP="00614A18">
            <w:pPr>
              <w:jc w:val="center"/>
              <w:rPr>
                <w:szCs w:val="20"/>
              </w:rPr>
            </w:pPr>
          </w:p>
        </w:tc>
      </w:tr>
      <w:tr w:rsidR="00797B58" w:rsidRPr="00C03740" w14:paraId="675F0E80" w14:textId="77777777" w:rsidTr="00614A18">
        <w:trPr>
          <w:trHeight w:val="113"/>
          <w:jc w:val="center"/>
        </w:trPr>
        <w:tc>
          <w:tcPr>
            <w:tcW w:w="644" w:type="dxa"/>
            <w:shd w:val="clear" w:color="auto" w:fill="auto"/>
            <w:vAlign w:val="center"/>
          </w:tcPr>
          <w:p w14:paraId="405A9CEA" w14:textId="77777777" w:rsidR="00797B58" w:rsidRPr="00C03740" w:rsidRDefault="00797B58" w:rsidP="00614A18">
            <w:pPr>
              <w:jc w:val="center"/>
              <w:rPr>
                <w:szCs w:val="20"/>
              </w:rPr>
            </w:pPr>
          </w:p>
        </w:tc>
        <w:tc>
          <w:tcPr>
            <w:tcW w:w="5349" w:type="dxa"/>
            <w:shd w:val="clear" w:color="auto" w:fill="auto"/>
            <w:vAlign w:val="center"/>
          </w:tcPr>
          <w:p w14:paraId="6F42969F" w14:textId="77777777" w:rsidR="00797B58" w:rsidRPr="00C03740" w:rsidRDefault="00797B58" w:rsidP="00614A18">
            <w:pPr>
              <w:rPr>
                <w:szCs w:val="20"/>
              </w:rPr>
            </w:pPr>
          </w:p>
        </w:tc>
        <w:tc>
          <w:tcPr>
            <w:tcW w:w="1416" w:type="dxa"/>
            <w:shd w:val="clear" w:color="auto" w:fill="auto"/>
            <w:vAlign w:val="center"/>
          </w:tcPr>
          <w:p w14:paraId="6899405B" w14:textId="77777777" w:rsidR="00797B58" w:rsidRPr="00C03740" w:rsidRDefault="00797B58" w:rsidP="00614A18">
            <w:pPr>
              <w:jc w:val="center"/>
              <w:rPr>
                <w:szCs w:val="20"/>
              </w:rPr>
            </w:pPr>
          </w:p>
        </w:tc>
        <w:tc>
          <w:tcPr>
            <w:tcW w:w="1776" w:type="dxa"/>
            <w:shd w:val="clear" w:color="auto" w:fill="auto"/>
            <w:vAlign w:val="center"/>
          </w:tcPr>
          <w:p w14:paraId="5A46C0CB" w14:textId="77777777" w:rsidR="00797B58" w:rsidRPr="00C03740" w:rsidRDefault="00797B58" w:rsidP="00614A18">
            <w:pPr>
              <w:jc w:val="center"/>
              <w:rPr>
                <w:szCs w:val="20"/>
              </w:rPr>
            </w:pPr>
          </w:p>
        </w:tc>
      </w:tr>
      <w:tr w:rsidR="00797B58" w:rsidRPr="00C03740" w14:paraId="61EB79BD" w14:textId="77777777" w:rsidTr="00614A18">
        <w:trPr>
          <w:trHeight w:val="113"/>
          <w:jc w:val="center"/>
        </w:trPr>
        <w:tc>
          <w:tcPr>
            <w:tcW w:w="644" w:type="dxa"/>
            <w:shd w:val="clear" w:color="auto" w:fill="auto"/>
            <w:vAlign w:val="center"/>
          </w:tcPr>
          <w:p w14:paraId="44BC2DC6" w14:textId="77777777" w:rsidR="00797B58" w:rsidRPr="00C03740" w:rsidRDefault="00797B58" w:rsidP="00614A18">
            <w:pPr>
              <w:jc w:val="center"/>
              <w:rPr>
                <w:szCs w:val="20"/>
              </w:rPr>
            </w:pPr>
          </w:p>
        </w:tc>
        <w:tc>
          <w:tcPr>
            <w:tcW w:w="5349" w:type="dxa"/>
            <w:shd w:val="clear" w:color="auto" w:fill="auto"/>
            <w:vAlign w:val="center"/>
          </w:tcPr>
          <w:p w14:paraId="0234E6A4" w14:textId="77777777" w:rsidR="00797B58" w:rsidRPr="00C03740" w:rsidRDefault="00797B58" w:rsidP="00614A18">
            <w:pPr>
              <w:rPr>
                <w:szCs w:val="20"/>
              </w:rPr>
            </w:pPr>
          </w:p>
        </w:tc>
        <w:tc>
          <w:tcPr>
            <w:tcW w:w="1416" w:type="dxa"/>
            <w:shd w:val="clear" w:color="auto" w:fill="auto"/>
            <w:vAlign w:val="center"/>
          </w:tcPr>
          <w:p w14:paraId="4280CFA9" w14:textId="77777777" w:rsidR="00797B58" w:rsidRPr="00C03740" w:rsidRDefault="00797B58" w:rsidP="00614A18">
            <w:pPr>
              <w:jc w:val="center"/>
              <w:rPr>
                <w:szCs w:val="20"/>
              </w:rPr>
            </w:pPr>
          </w:p>
        </w:tc>
        <w:tc>
          <w:tcPr>
            <w:tcW w:w="1776" w:type="dxa"/>
            <w:shd w:val="clear" w:color="auto" w:fill="auto"/>
            <w:vAlign w:val="center"/>
          </w:tcPr>
          <w:p w14:paraId="62AB5512" w14:textId="77777777" w:rsidR="00797B58" w:rsidRPr="00C03740" w:rsidRDefault="00797B58" w:rsidP="00614A18">
            <w:pPr>
              <w:jc w:val="center"/>
              <w:rPr>
                <w:szCs w:val="20"/>
              </w:rPr>
            </w:pPr>
          </w:p>
        </w:tc>
      </w:tr>
      <w:tr w:rsidR="00797B58" w:rsidRPr="00C03740" w14:paraId="0B7A9360" w14:textId="77777777" w:rsidTr="00614A18">
        <w:trPr>
          <w:trHeight w:val="113"/>
          <w:jc w:val="center"/>
        </w:trPr>
        <w:tc>
          <w:tcPr>
            <w:tcW w:w="644" w:type="dxa"/>
            <w:shd w:val="clear" w:color="auto" w:fill="auto"/>
            <w:vAlign w:val="center"/>
          </w:tcPr>
          <w:p w14:paraId="21AA3E93" w14:textId="77777777" w:rsidR="00797B58" w:rsidRPr="00C03740" w:rsidRDefault="00797B58" w:rsidP="00614A18">
            <w:pPr>
              <w:jc w:val="center"/>
              <w:rPr>
                <w:szCs w:val="20"/>
              </w:rPr>
            </w:pPr>
          </w:p>
        </w:tc>
        <w:tc>
          <w:tcPr>
            <w:tcW w:w="5349" w:type="dxa"/>
            <w:shd w:val="clear" w:color="auto" w:fill="auto"/>
            <w:vAlign w:val="center"/>
          </w:tcPr>
          <w:p w14:paraId="1B2F4AFF" w14:textId="77777777" w:rsidR="00797B58" w:rsidRPr="00C03740" w:rsidRDefault="00797B58" w:rsidP="00614A18">
            <w:pPr>
              <w:rPr>
                <w:szCs w:val="20"/>
              </w:rPr>
            </w:pPr>
          </w:p>
        </w:tc>
        <w:tc>
          <w:tcPr>
            <w:tcW w:w="1416" w:type="dxa"/>
            <w:shd w:val="clear" w:color="auto" w:fill="auto"/>
            <w:vAlign w:val="center"/>
          </w:tcPr>
          <w:p w14:paraId="005CD7F5" w14:textId="77777777" w:rsidR="00797B58" w:rsidRPr="00C03740" w:rsidRDefault="00797B58" w:rsidP="00614A18">
            <w:pPr>
              <w:jc w:val="center"/>
              <w:rPr>
                <w:szCs w:val="20"/>
              </w:rPr>
            </w:pPr>
          </w:p>
        </w:tc>
        <w:tc>
          <w:tcPr>
            <w:tcW w:w="1776" w:type="dxa"/>
            <w:shd w:val="clear" w:color="auto" w:fill="auto"/>
            <w:vAlign w:val="center"/>
          </w:tcPr>
          <w:p w14:paraId="04D571C7" w14:textId="77777777" w:rsidR="00797B58" w:rsidRPr="00C03740" w:rsidRDefault="00797B58" w:rsidP="00614A18">
            <w:pPr>
              <w:jc w:val="center"/>
              <w:rPr>
                <w:szCs w:val="20"/>
              </w:rPr>
            </w:pPr>
          </w:p>
        </w:tc>
      </w:tr>
      <w:tr w:rsidR="00797B58" w:rsidRPr="00C03740" w14:paraId="42086709" w14:textId="77777777" w:rsidTr="00614A18">
        <w:trPr>
          <w:trHeight w:val="113"/>
          <w:jc w:val="center"/>
        </w:trPr>
        <w:tc>
          <w:tcPr>
            <w:tcW w:w="644" w:type="dxa"/>
            <w:shd w:val="clear" w:color="auto" w:fill="auto"/>
            <w:vAlign w:val="center"/>
          </w:tcPr>
          <w:p w14:paraId="78746E93" w14:textId="77777777" w:rsidR="00797B58" w:rsidRPr="00C03740" w:rsidRDefault="00797B58" w:rsidP="00614A18">
            <w:pPr>
              <w:jc w:val="center"/>
              <w:rPr>
                <w:szCs w:val="20"/>
              </w:rPr>
            </w:pPr>
          </w:p>
        </w:tc>
        <w:tc>
          <w:tcPr>
            <w:tcW w:w="5349" w:type="dxa"/>
            <w:shd w:val="clear" w:color="auto" w:fill="auto"/>
            <w:vAlign w:val="center"/>
          </w:tcPr>
          <w:p w14:paraId="25C2E6DE" w14:textId="77777777" w:rsidR="00797B58" w:rsidRPr="00C03740" w:rsidRDefault="00797B58" w:rsidP="00614A18">
            <w:pPr>
              <w:rPr>
                <w:szCs w:val="20"/>
              </w:rPr>
            </w:pPr>
          </w:p>
        </w:tc>
        <w:tc>
          <w:tcPr>
            <w:tcW w:w="1416" w:type="dxa"/>
            <w:shd w:val="clear" w:color="auto" w:fill="auto"/>
            <w:vAlign w:val="center"/>
          </w:tcPr>
          <w:p w14:paraId="411F8C45" w14:textId="77777777" w:rsidR="00797B58" w:rsidRPr="00C03740" w:rsidRDefault="00797B58" w:rsidP="00614A18">
            <w:pPr>
              <w:jc w:val="center"/>
              <w:rPr>
                <w:szCs w:val="20"/>
              </w:rPr>
            </w:pPr>
          </w:p>
        </w:tc>
        <w:tc>
          <w:tcPr>
            <w:tcW w:w="1776" w:type="dxa"/>
            <w:shd w:val="clear" w:color="auto" w:fill="auto"/>
            <w:vAlign w:val="center"/>
          </w:tcPr>
          <w:p w14:paraId="725500B0" w14:textId="77777777" w:rsidR="00797B58" w:rsidRPr="00C03740" w:rsidRDefault="00797B58" w:rsidP="00614A18">
            <w:pPr>
              <w:jc w:val="center"/>
              <w:rPr>
                <w:szCs w:val="20"/>
              </w:rPr>
            </w:pPr>
          </w:p>
        </w:tc>
      </w:tr>
      <w:tr w:rsidR="00797B58" w:rsidRPr="00C03740" w14:paraId="4372FE50" w14:textId="77777777" w:rsidTr="00614A18">
        <w:trPr>
          <w:trHeight w:val="113"/>
          <w:jc w:val="center"/>
        </w:trPr>
        <w:tc>
          <w:tcPr>
            <w:tcW w:w="5993" w:type="dxa"/>
            <w:gridSpan w:val="2"/>
            <w:shd w:val="clear" w:color="auto" w:fill="auto"/>
            <w:vAlign w:val="center"/>
          </w:tcPr>
          <w:p w14:paraId="57658AED" w14:textId="77777777" w:rsidR="00797B58" w:rsidRPr="00C03740" w:rsidRDefault="00797B58" w:rsidP="00614A18">
            <w:pPr>
              <w:jc w:val="right"/>
              <w:rPr>
                <w:b/>
                <w:szCs w:val="20"/>
              </w:rPr>
            </w:pPr>
            <w:r w:rsidRPr="00C03740">
              <w:rPr>
                <w:b/>
                <w:szCs w:val="20"/>
              </w:rPr>
              <w:t>SUBTOTAL DE “A”:</w:t>
            </w:r>
          </w:p>
        </w:tc>
        <w:tc>
          <w:tcPr>
            <w:tcW w:w="1416" w:type="dxa"/>
            <w:shd w:val="clear" w:color="auto" w:fill="auto"/>
            <w:vAlign w:val="center"/>
          </w:tcPr>
          <w:p w14:paraId="6D8F8AF3" w14:textId="77777777" w:rsidR="00797B58" w:rsidRPr="00C03740" w:rsidRDefault="00797B58" w:rsidP="00614A18">
            <w:pPr>
              <w:jc w:val="center"/>
              <w:rPr>
                <w:b/>
                <w:szCs w:val="20"/>
              </w:rPr>
            </w:pPr>
          </w:p>
        </w:tc>
        <w:tc>
          <w:tcPr>
            <w:tcW w:w="1776" w:type="dxa"/>
            <w:shd w:val="clear" w:color="auto" w:fill="auto"/>
            <w:vAlign w:val="center"/>
          </w:tcPr>
          <w:p w14:paraId="36D278D9" w14:textId="77777777" w:rsidR="00797B58" w:rsidRPr="00C03740" w:rsidRDefault="00797B58" w:rsidP="00614A18">
            <w:pPr>
              <w:jc w:val="center"/>
              <w:rPr>
                <w:b/>
                <w:szCs w:val="20"/>
              </w:rPr>
            </w:pPr>
          </w:p>
        </w:tc>
      </w:tr>
      <w:tr w:rsidR="00797B58" w:rsidRPr="00C03740" w14:paraId="284E61A5" w14:textId="77777777" w:rsidTr="00614A18">
        <w:trPr>
          <w:trHeight w:val="113"/>
          <w:jc w:val="center"/>
        </w:trPr>
        <w:tc>
          <w:tcPr>
            <w:tcW w:w="644" w:type="dxa"/>
            <w:shd w:val="clear" w:color="auto" w:fill="auto"/>
            <w:vAlign w:val="center"/>
          </w:tcPr>
          <w:p w14:paraId="2D9328F7" w14:textId="77777777" w:rsidR="00797B58" w:rsidRPr="00C03740" w:rsidRDefault="00797B58" w:rsidP="00614A18">
            <w:pPr>
              <w:jc w:val="center"/>
              <w:rPr>
                <w:b/>
                <w:szCs w:val="20"/>
              </w:rPr>
            </w:pPr>
            <w:r w:rsidRPr="00C03740">
              <w:rPr>
                <w:b/>
                <w:szCs w:val="20"/>
              </w:rPr>
              <w:t>B</w:t>
            </w:r>
          </w:p>
        </w:tc>
        <w:tc>
          <w:tcPr>
            <w:tcW w:w="8541" w:type="dxa"/>
            <w:gridSpan w:val="3"/>
            <w:shd w:val="clear" w:color="auto" w:fill="auto"/>
            <w:vAlign w:val="center"/>
          </w:tcPr>
          <w:p w14:paraId="019766C6" w14:textId="77777777" w:rsidR="00797B58" w:rsidRPr="00C03740" w:rsidRDefault="00797B58" w:rsidP="00614A18">
            <w:pPr>
              <w:rPr>
                <w:b/>
                <w:szCs w:val="20"/>
              </w:rPr>
            </w:pPr>
            <w:r w:rsidRPr="00C03740">
              <w:rPr>
                <w:b/>
                <w:szCs w:val="20"/>
              </w:rPr>
              <w:t>ENCARGOS SOCIAIS QUE RECEBEM INCIDÊNCIA DE “A”</w:t>
            </w:r>
          </w:p>
        </w:tc>
      </w:tr>
      <w:tr w:rsidR="00797B58" w:rsidRPr="00C03740" w14:paraId="2767783B" w14:textId="77777777" w:rsidTr="00614A18">
        <w:trPr>
          <w:trHeight w:val="113"/>
          <w:jc w:val="center"/>
        </w:trPr>
        <w:tc>
          <w:tcPr>
            <w:tcW w:w="644" w:type="dxa"/>
            <w:shd w:val="clear" w:color="auto" w:fill="auto"/>
            <w:vAlign w:val="center"/>
          </w:tcPr>
          <w:p w14:paraId="6204B4C2" w14:textId="77777777" w:rsidR="00797B58" w:rsidRPr="00C03740" w:rsidRDefault="00797B58" w:rsidP="00614A18">
            <w:pPr>
              <w:jc w:val="center"/>
              <w:rPr>
                <w:szCs w:val="20"/>
              </w:rPr>
            </w:pPr>
          </w:p>
        </w:tc>
        <w:tc>
          <w:tcPr>
            <w:tcW w:w="5349" w:type="dxa"/>
            <w:shd w:val="clear" w:color="auto" w:fill="auto"/>
            <w:vAlign w:val="center"/>
          </w:tcPr>
          <w:p w14:paraId="69975632" w14:textId="77777777" w:rsidR="00797B58" w:rsidRPr="00C03740" w:rsidRDefault="00797B58" w:rsidP="00614A18">
            <w:pPr>
              <w:rPr>
                <w:szCs w:val="20"/>
              </w:rPr>
            </w:pPr>
          </w:p>
        </w:tc>
        <w:tc>
          <w:tcPr>
            <w:tcW w:w="1416" w:type="dxa"/>
            <w:shd w:val="clear" w:color="auto" w:fill="auto"/>
            <w:vAlign w:val="center"/>
          </w:tcPr>
          <w:p w14:paraId="6DD2AAE8" w14:textId="77777777" w:rsidR="00797B58" w:rsidRPr="00C03740" w:rsidRDefault="00797B58" w:rsidP="00614A18">
            <w:pPr>
              <w:jc w:val="center"/>
              <w:rPr>
                <w:szCs w:val="20"/>
              </w:rPr>
            </w:pPr>
          </w:p>
        </w:tc>
        <w:tc>
          <w:tcPr>
            <w:tcW w:w="1776" w:type="dxa"/>
            <w:shd w:val="clear" w:color="auto" w:fill="auto"/>
            <w:vAlign w:val="center"/>
          </w:tcPr>
          <w:p w14:paraId="45F371F4" w14:textId="77777777" w:rsidR="00797B58" w:rsidRPr="00C03740" w:rsidRDefault="00797B58" w:rsidP="00614A18">
            <w:pPr>
              <w:jc w:val="center"/>
              <w:rPr>
                <w:szCs w:val="20"/>
              </w:rPr>
            </w:pPr>
          </w:p>
        </w:tc>
      </w:tr>
      <w:tr w:rsidR="00797B58" w:rsidRPr="00C03740" w14:paraId="187C82F1" w14:textId="77777777" w:rsidTr="00614A18">
        <w:trPr>
          <w:trHeight w:val="113"/>
          <w:jc w:val="center"/>
        </w:trPr>
        <w:tc>
          <w:tcPr>
            <w:tcW w:w="644" w:type="dxa"/>
            <w:shd w:val="clear" w:color="auto" w:fill="auto"/>
            <w:vAlign w:val="center"/>
          </w:tcPr>
          <w:p w14:paraId="477C3A10" w14:textId="77777777" w:rsidR="00797B58" w:rsidRPr="00C03740" w:rsidRDefault="00797B58" w:rsidP="00614A18">
            <w:pPr>
              <w:jc w:val="center"/>
              <w:rPr>
                <w:szCs w:val="20"/>
              </w:rPr>
            </w:pPr>
          </w:p>
        </w:tc>
        <w:tc>
          <w:tcPr>
            <w:tcW w:w="5349" w:type="dxa"/>
            <w:shd w:val="clear" w:color="auto" w:fill="auto"/>
            <w:vAlign w:val="center"/>
          </w:tcPr>
          <w:p w14:paraId="03CC4E5C" w14:textId="77777777" w:rsidR="00797B58" w:rsidRPr="00C03740" w:rsidRDefault="00797B58" w:rsidP="00614A18">
            <w:pPr>
              <w:rPr>
                <w:szCs w:val="20"/>
              </w:rPr>
            </w:pPr>
          </w:p>
        </w:tc>
        <w:tc>
          <w:tcPr>
            <w:tcW w:w="1416" w:type="dxa"/>
            <w:shd w:val="clear" w:color="auto" w:fill="auto"/>
            <w:vAlign w:val="center"/>
          </w:tcPr>
          <w:p w14:paraId="4FE6CB08" w14:textId="77777777" w:rsidR="00797B58" w:rsidRPr="00C03740" w:rsidRDefault="00797B58" w:rsidP="00614A18">
            <w:pPr>
              <w:jc w:val="center"/>
              <w:rPr>
                <w:szCs w:val="20"/>
              </w:rPr>
            </w:pPr>
          </w:p>
        </w:tc>
        <w:tc>
          <w:tcPr>
            <w:tcW w:w="1776" w:type="dxa"/>
            <w:shd w:val="clear" w:color="auto" w:fill="auto"/>
            <w:vAlign w:val="center"/>
          </w:tcPr>
          <w:p w14:paraId="6407C0CE" w14:textId="77777777" w:rsidR="00797B58" w:rsidRPr="00C03740" w:rsidRDefault="00797B58" w:rsidP="00614A18">
            <w:pPr>
              <w:jc w:val="center"/>
              <w:rPr>
                <w:szCs w:val="20"/>
              </w:rPr>
            </w:pPr>
          </w:p>
        </w:tc>
      </w:tr>
      <w:tr w:rsidR="00797B58" w:rsidRPr="00C03740" w14:paraId="7F135B20" w14:textId="77777777" w:rsidTr="00614A18">
        <w:trPr>
          <w:trHeight w:val="113"/>
          <w:jc w:val="center"/>
        </w:trPr>
        <w:tc>
          <w:tcPr>
            <w:tcW w:w="644" w:type="dxa"/>
            <w:shd w:val="clear" w:color="auto" w:fill="auto"/>
            <w:vAlign w:val="center"/>
          </w:tcPr>
          <w:p w14:paraId="7BB824CC" w14:textId="77777777" w:rsidR="00797B58" w:rsidRPr="00C03740" w:rsidRDefault="00797B58" w:rsidP="00614A18">
            <w:pPr>
              <w:jc w:val="center"/>
              <w:rPr>
                <w:szCs w:val="20"/>
              </w:rPr>
            </w:pPr>
          </w:p>
        </w:tc>
        <w:tc>
          <w:tcPr>
            <w:tcW w:w="5349" w:type="dxa"/>
            <w:shd w:val="clear" w:color="auto" w:fill="auto"/>
            <w:vAlign w:val="center"/>
          </w:tcPr>
          <w:p w14:paraId="6268B0BA" w14:textId="77777777" w:rsidR="00797B58" w:rsidRPr="00C03740" w:rsidRDefault="00797B58" w:rsidP="00614A18">
            <w:pPr>
              <w:rPr>
                <w:szCs w:val="20"/>
              </w:rPr>
            </w:pPr>
          </w:p>
        </w:tc>
        <w:tc>
          <w:tcPr>
            <w:tcW w:w="1416" w:type="dxa"/>
            <w:shd w:val="clear" w:color="auto" w:fill="auto"/>
            <w:vAlign w:val="center"/>
          </w:tcPr>
          <w:p w14:paraId="6550AAE8" w14:textId="77777777" w:rsidR="00797B58" w:rsidRPr="00C03740" w:rsidRDefault="00797B58" w:rsidP="00614A18">
            <w:pPr>
              <w:jc w:val="center"/>
              <w:rPr>
                <w:szCs w:val="20"/>
              </w:rPr>
            </w:pPr>
          </w:p>
        </w:tc>
        <w:tc>
          <w:tcPr>
            <w:tcW w:w="1776" w:type="dxa"/>
            <w:shd w:val="clear" w:color="auto" w:fill="auto"/>
            <w:vAlign w:val="center"/>
          </w:tcPr>
          <w:p w14:paraId="62B9703A" w14:textId="77777777" w:rsidR="00797B58" w:rsidRPr="00C03740" w:rsidRDefault="00797B58" w:rsidP="00614A18">
            <w:pPr>
              <w:jc w:val="center"/>
              <w:rPr>
                <w:szCs w:val="20"/>
              </w:rPr>
            </w:pPr>
          </w:p>
        </w:tc>
      </w:tr>
      <w:tr w:rsidR="00797B58" w:rsidRPr="00C03740" w14:paraId="708EFC7B" w14:textId="77777777" w:rsidTr="00614A18">
        <w:trPr>
          <w:trHeight w:val="113"/>
          <w:jc w:val="center"/>
        </w:trPr>
        <w:tc>
          <w:tcPr>
            <w:tcW w:w="644" w:type="dxa"/>
            <w:shd w:val="clear" w:color="auto" w:fill="auto"/>
            <w:vAlign w:val="center"/>
          </w:tcPr>
          <w:p w14:paraId="249BD6B5" w14:textId="77777777" w:rsidR="00797B58" w:rsidRPr="00C03740" w:rsidRDefault="00797B58" w:rsidP="00614A18">
            <w:pPr>
              <w:jc w:val="center"/>
              <w:rPr>
                <w:szCs w:val="20"/>
              </w:rPr>
            </w:pPr>
          </w:p>
        </w:tc>
        <w:tc>
          <w:tcPr>
            <w:tcW w:w="5349" w:type="dxa"/>
            <w:shd w:val="clear" w:color="auto" w:fill="auto"/>
            <w:vAlign w:val="center"/>
          </w:tcPr>
          <w:p w14:paraId="0988AFCE" w14:textId="77777777" w:rsidR="00797B58" w:rsidRPr="00C03740" w:rsidRDefault="00797B58" w:rsidP="00614A18">
            <w:pPr>
              <w:rPr>
                <w:szCs w:val="20"/>
              </w:rPr>
            </w:pPr>
          </w:p>
        </w:tc>
        <w:tc>
          <w:tcPr>
            <w:tcW w:w="1416" w:type="dxa"/>
            <w:shd w:val="clear" w:color="auto" w:fill="auto"/>
            <w:vAlign w:val="center"/>
          </w:tcPr>
          <w:p w14:paraId="5BCD2157" w14:textId="77777777" w:rsidR="00797B58" w:rsidRPr="00C03740" w:rsidRDefault="00797B58" w:rsidP="00614A18">
            <w:pPr>
              <w:jc w:val="center"/>
              <w:rPr>
                <w:szCs w:val="20"/>
              </w:rPr>
            </w:pPr>
          </w:p>
        </w:tc>
        <w:tc>
          <w:tcPr>
            <w:tcW w:w="1776" w:type="dxa"/>
            <w:shd w:val="clear" w:color="auto" w:fill="auto"/>
            <w:vAlign w:val="center"/>
          </w:tcPr>
          <w:p w14:paraId="6784E696" w14:textId="77777777" w:rsidR="00797B58" w:rsidRPr="00C03740" w:rsidRDefault="00797B58" w:rsidP="00614A18">
            <w:pPr>
              <w:jc w:val="center"/>
              <w:rPr>
                <w:szCs w:val="20"/>
              </w:rPr>
            </w:pPr>
          </w:p>
        </w:tc>
      </w:tr>
      <w:tr w:rsidR="00797B58" w:rsidRPr="00C03740" w14:paraId="21557040" w14:textId="77777777" w:rsidTr="00614A18">
        <w:trPr>
          <w:trHeight w:val="113"/>
          <w:jc w:val="center"/>
        </w:trPr>
        <w:tc>
          <w:tcPr>
            <w:tcW w:w="644" w:type="dxa"/>
            <w:shd w:val="clear" w:color="auto" w:fill="auto"/>
            <w:vAlign w:val="center"/>
          </w:tcPr>
          <w:p w14:paraId="3878DB6B" w14:textId="77777777" w:rsidR="00797B58" w:rsidRPr="00C03740" w:rsidRDefault="00797B58" w:rsidP="00614A18">
            <w:pPr>
              <w:jc w:val="center"/>
              <w:rPr>
                <w:szCs w:val="20"/>
              </w:rPr>
            </w:pPr>
          </w:p>
        </w:tc>
        <w:tc>
          <w:tcPr>
            <w:tcW w:w="5349" w:type="dxa"/>
            <w:shd w:val="clear" w:color="auto" w:fill="auto"/>
            <w:vAlign w:val="center"/>
          </w:tcPr>
          <w:p w14:paraId="0F865E88" w14:textId="77777777" w:rsidR="00797B58" w:rsidRPr="00C03740" w:rsidRDefault="00797B58" w:rsidP="00614A18">
            <w:pPr>
              <w:rPr>
                <w:szCs w:val="20"/>
              </w:rPr>
            </w:pPr>
          </w:p>
        </w:tc>
        <w:tc>
          <w:tcPr>
            <w:tcW w:w="1416" w:type="dxa"/>
            <w:shd w:val="clear" w:color="auto" w:fill="auto"/>
            <w:vAlign w:val="center"/>
          </w:tcPr>
          <w:p w14:paraId="30E545E6" w14:textId="77777777" w:rsidR="00797B58" w:rsidRPr="00C03740" w:rsidRDefault="00797B58" w:rsidP="00614A18">
            <w:pPr>
              <w:jc w:val="center"/>
              <w:rPr>
                <w:szCs w:val="20"/>
              </w:rPr>
            </w:pPr>
          </w:p>
        </w:tc>
        <w:tc>
          <w:tcPr>
            <w:tcW w:w="1776" w:type="dxa"/>
            <w:shd w:val="clear" w:color="auto" w:fill="auto"/>
            <w:vAlign w:val="center"/>
          </w:tcPr>
          <w:p w14:paraId="66B74EC3" w14:textId="77777777" w:rsidR="00797B58" w:rsidRPr="00C03740" w:rsidRDefault="00797B58" w:rsidP="00614A18">
            <w:pPr>
              <w:jc w:val="center"/>
              <w:rPr>
                <w:szCs w:val="20"/>
              </w:rPr>
            </w:pPr>
          </w:p>
        </w:tc>
      </w:tr>
      <w:tr w:rsidR="00797B58" w:rsidRPr="00C03740" w14:paraId="56EA0BA4" w14:textId="77777777" w:rsidTr="00614A18">
        <w:trPr>
          <w:trHeight w:val="113"/>
          <w:jc w:val="center"/>
        </w:trPr>
        <w:tc>
          <w:tcPr>
            <w:tcW w:w="644" w:type="dxa"/>
            <w:shd w:val="clear" w:color="auto" w:fill="auto"/>
            <w:vAlign w:val="center"/>
          </w:tcPr>
          <w:p w14:paraId="65BFFFD2" w14:textId="77777777" w:rsidR="00797B58" w:rsidRPr="00C03740" w:rsidRDefault="00797B58" w:rsidP="00614A18">
            <w:pPr>
              <w:jc w:val="center"/>
              <w:rPr>
                <w:szCs w:val="20"/>
              </w:rPr>
            </w:pPr>
          </w:p>
        </w:tc>
        <w:tc>
          <w:tcPr>
            <w:tcW w:w="5349" w:type="dxa"/>
            <w:shd w:val="clear" w:color="auto" w:fill="auto"/>
            <w:vAlign w:val="center"/>
          </w:tcPr>
          <w:p w14:paraId="11C5FA73" w14:textId="77777777" w:rsidR="00797B58" w:rsidRPr="00C03740" w:rsidRDefault="00797B58" w:rsidP="00614A18">
            <w:pPr>
              <w:rPr>
                <w:szCs w:val="20"/>
              </w:rPr>
            </w:pPr>
          </w:p>
        </w:tc>
        <w:tc>
          <w:tcPr>
            <w:tcW w:w="1416" w:type="dxa"/>
            <w:shd w:val="clear" w:color="auto" w:fill="auto"/>
            <w:vAlign w:val="center"/>
          </w:tcPr>
          <w:p w14:paraId="7325DB7A" w14:textId="77777777" w:rsidR="00797B58" w:rsidRPr="00C03740" w:rsidRDefault="00797B58" w:rsidP="00614A18">
            <w:pPr>
              <w:jc w:val="center"/>
              <w:rPr>
                <w:szCs w:val="20"/>
              </w:rPr>
            </w:pPr>
          </w:p>
        </w:tc>
        <w:tc>
          <w:tcPr>
            <w:tcW w:w="1776" w:type="dxa"/>
            <w:shd w:val="clear" w:color="auto" w:fill="auto"/>
            <w:vAlign w:val="center"/>
          </w:tcPr>
          <w:p w14:paraId="0E61BF06" w14:textId="77777777" w:rsidR="00797B58" w:rsidRPr="00C03740" w:rsidRDefault="00797B58" w:rsidP="00614A18">
            <w:pPr>
              <w:jc w:val="center"/>
              <w:rPr>
                <w:szCs w:val="20"/>
              </w:rPr>
            </w:pPr>
          </w:p>
        </w:tc>
      </w:tr>
      <w:tr w:rsidR="00797B58" w:rsidRPr="00C03740" w14:paraId="09E0EBB8" w14:textId="77777777" w:rsidTr="00614A18">
        <w:trPr>
          <w:trHeight w:val="113"/>
          <w:jc w:val="center"/>
        </w:trPr>
        <w:tc>
          <w:tcPr>
            <w:tcW w:w="644" w:type="dxa"/>
            <w:shd w:val="clear" w:color="auto" w:fill="auto"/>
            <w:vAlign w:val="center"/>
          </w:tcPr>
          <w:p w14:paraId="6BCD70D6" w14:textId="77777777" w:rsidR="00797B58" w:rsidRPr="00C03740" w:rsidRDefault="00797B58" w:rsidP="00614A18">
            <w:pPr>
              <w:jc w:val="center"/>
              <w:rPr>
                <w:szCs w:val="20"/>
              </w:rPr>
            </w:pPr>
          </w:p>
        </w:tc>
        <w:tc>
          <w:tcPr>
            <w:tcW w:w="5349" w:type="dxa"/>
            <w:shd w:val="clear" w:color="auto" w:fill="auto"/>
            <w:vAlign w:val="center"/>
          </w:tcPr>
          <w:p w14:paraId="436EAEEA" w14:textId="77777777" w:rsidR="00797B58" w:rsidRPr="00C03740" w:rsidRDefault="00797B58" w:rsidP="00614A18">
            <w:pPr>
              <w:rPr>
                <w:szCs w:val="20"/>
              </w:rPr>
            </w:pPr>
          </w:p>
        </w:tc>
        <w:tc>
          <w:tcPr>
            <w:tcW w:w="1416" w:type="dxa"/>
            <w:shd w:val="clear" w:color="auto" w:fill="auto"/>
            <w:vAlign w:val="center"/>
          </w:tcPr>
          <w:p w14:paraId="08391383" w14:textId="77777777" w:rsidR="00797B58" w:rsidRPr="00C03740" w:rsidRDefault="00797B58" w:rsidP="00614A18">
            <w:pPr>
              <w:jc w:val="center"/>
              <w:rPr>
                <w:szCs w:val="20"/>
              </w:rPr>
            </w:pPr>
          </w:p>
        </w:tc>
        <w:tc>
          <w:tcPr>
            <w:tcW w:w="1776" w:type="dxa"/>
            <w:shd w:val="clear" w:color="auto" w:fill="auto"/>
            <w:vAlign w:val="center"/>
          </w:tcPr>
          <w:p w14:paraId="10AE4D87" w14:textId="77777777" w:rsidR="00797B58" w:rsidRPr="00C03740" w:rsidRDefault="00797B58" w:rsidP="00614A18">
            <w:pPr>
              <w:jc w:val="center"/>
              <w:rPr>
                <w:szCs w:val="20"/>
              </w:rPr>
            </w:pPr>
          </w:p>
        </w:tc>
      </w:tr>
      <w:tr w:rsidR="00797B58" w:rsidRPr="00C03740" w14:paraId="245C99E5" w14:textId="77777777" w:rsidTr="00614A18">
        <w:trPr>
          <w:trHeight w:val="113"/>
          <w:jc w:val="center"/>
        </w:trPr>
        <w:tc>
          <w:tcPr>
            <w:tcW w:w="644" w:type="dxa"/>
            <w:shd w:val="clear" w:color="auto" w:fill="auto"/>
            <w:vAlign w:val="center"/>
          </w:tcPr>
          <w:p w14:paraId="14BFA3C0" w14:textId="77777777" w:rsidR="00797B58" w:rsidRPr="00C03740" w:rsidRDefault="00797B58" w:rsidP="00614A18">
            <w:pPr>
              <w:jc w:val="center"/>
              <w:rPr>
                <w:szCs w:val="20"/>
              </w:rPr>
            </w:pPr>
          </w:p>
        </w:tc>
        <w:tc>
          <w:tcPr>
            <w:tcW w:w="5349" w:type="dxa"/>
            <w:shd w:val="clear" w:color="auto" w:fill="auto"/>
            <w:vAlign w:val="center"/>
          </w:tcPr>
          <w:p w14:paraId="16F9AF2E" w14:textId="77777777" w:rsidR="00797B58" w:rsidRPr="00C03740" w:rsidRDefault="00797B58" w:rsidP="00614A18">
            <w:pPr>
              <w:rPr>
                <w:szCs w:val="20"/>
              </w:rPr>
            </w:pPr>
          </w:p>
        </w:tc>
        <w:tc>
          <w:tcPr>
            <w:tcW w:w="1416" w:type="dxa"/>
            <w:shd w:val="clear" w:color="auto" w:fill="auto"/>
            <w:vAlign w:val="center"/>
          </w:tcPr>
          <w:p w14:paraId="03C2348F" w14:textId="77777777" w:rsidR="00797B58" w:rsidRPr="00C03740" w:rsidRDefault="00797B58" w:rsidP="00614A18">
            <w:pPr>
              <w:jc w:val="center"/>
              <w:rPr>
                <w:szCs w:val="20"/>
              </w:rPr>
            </w:pPr>
          </w:p>
        </w:tc>
        <w:tc>
          <w:tcPr>
            <w:tcW w:w="1776" w:type="dxa"/>
            <w:shd w:val="clear" w:color="auto" w:fill="auto"/>
            <w:vAlign w:val="center"/>
          </w:tcPr>
          <w:p w14:paraId="4C66F1F1" w14:textId="77777777" w:rsidR="00797B58" w:rsidRPr="00C03740" w:rsidRDefault="00797B58" w:rsidP="00614A18">
            <w:pPr>
              <w:jc w:val="center"/>
              <w:rPr>
                <w:szCs w:val="20"/>
              </w:rPr>
            </w:pPr>
          </w:p>
        </w:tc>
      </w:tr>
      <w:tr w:rsidR="00797B58" w:rsidRPr="00C03740" w14:paraId="02D8F7BC" w14:textId="77777777" w:rsidTr="00614A18">
        <w:trPr>
          <w:trHeight w:val="113"/>
          <w:jc w:val="center"/>
        </w:trPr>
        <w:tc>
          <w:tcPr>
            <w:tcW w:w="644" w:type="dxa"/>
            <w:shd w:val="clear" w:color="auto" w:fill="auto"/>
            <w:vAlign w:val="center"/>
          </w:tcPr>
          <w:p w14:paraId="0F88BCE3" w14:textId="77777777" w:rsidR="00797B58" w:rsidRPr="00C03740" w:rsidRDefault="00797B58" w:rsidP="00614A18">
            <w:pPr>
              <w:jc w:val="center"/>
              <w:rPr>
                <w:szCs w:val="20"/>
              </w:rPr>
            </w:pPr>
          </w:p>
        </w:tc>
        <w:tc>
          <w:tcPr>
            <w:tcW w:w="5349" w:type="dxa"/>
            <w:shd w:val="clear" w:color="auto" w:fill="auto"/>
            <w:vAlign w:val="center"/>
          </w:tcPr>
          <w:p w14:paraId="0BC30A03" w14:textId="77777777" w:rsidR="00797B58" w:rsidRPr="00C03740" w:rsidRDefault="00797B58" w:rsidP="00614A18">
            <w:pPr>
              <w:rPr>
                <w:szCs w:val="20"/>
              </w:rPr>
            </w:pPr>
          </w:p>
        </w:tc>
        <w:tc>
          <w:tcPr>
            <w:tcW w:w="1416" w:type="dxa"/>
            <w:shd w:val="clear" w:color="auto" w:fill="auto"/>
            <w:vAlign w:val="center"/>
          </w:tcPr>
          <w:p w14:paraId="5463DBBF" w14:textId="77777777" w:rsidR="00797B58" w:rsidRPr="00C03740" w:rsidRDefault="00797B58" w:rsidP="00614A18">
            <w:pPr>
              <w:jc w:val="center"/>
              <w:rPr>
                <w:szCs w:val="20"/>
              </w:rPr>
            </w:pPr>
          </w:p>
        </w:tc>
        <w:tc>
          <w:tcPr>
            <w:tcW w:w="1776" w:type="dxa"/>
            <w:shd w:val="clear" w:color="auto" w:fill="auto"/>
            <w:vAlign w:val="center"/>
          </w:tcPr>
          <w:p w14:paraId="15F2133E" w14:textId="77777777" w:rsidR="00797B58" w:rsidRPr="00C03740" w:rsidRDefault="00797B58" w:rsidP="00614A18">
            <w:pPr>
              <w:jc w:val="center"/>
              <w:rPr>
                <w:szCs w:val="20"/>
              </w:rPr>
            </w:pPr>
          </w:p>
        </w:tc>
      </w:tr>
      <w:tr w:rsidR="00797B58" w:rsidRPr="00C03740" w14:paraId="60A2490C" w14:textId="77777777" w:rsidTr="00614A18">
        <w:trPr>
          <w:trHeight w:val="113"/>
          <w:jc w:val="center"/>
        </w:trPr>
        <w:tc>
          <w:tcPr>
            <w:tcW w:w="644" w:type="dxa"/>
            <w:shd w:val="clear" w:color="auto" w:fill="auto"/>
            <w:vAlign w:val="center"/>
          </w:tcPr>
          <w:p w14:paraId="58A4A257" w14:textId="77777777" w:rsidR="00797B58" w:rsidRPr="00C03740" w:rsidRDefault="00797B58" w:rsidP="00614A18">
            <w:pPr>
              <w:jc w:val="center"/>
              <w:rPr>
                <w:szCs w:val="20"/>
              </w:rPr>
            </w:pPr>
          </w:p>
        </w:tc>
        <w:tc>
          <w:tcPr>
            <w:tcW w:w="5349" w:type="dxa"/>
            <w:shd w:val="clear" w:color="auto" w:fill="auto"/>
            <w:vAlign w:val="center"/>
          </w:tcPr>
          <w:p w14:paraId="3EF4C28B" w14:textId="77777777" w:rsidR="00797B58" w:rsidRPr="00C03740" w:rsidRDefault="00797B58" w:rsidP="00614A18">
            <w:pPr>
              <w:rPr>
                <w:szCs w:val="20"/>
              </w:rPr>
            </w:pPr>
          </w:p>
        </w:tc>
        <w:tc>
          <w:tcPr>
            <w:tcW w:w="1416" w:type="dxa"/>
            <w:shd w:val="clear" w:color="auto" w:fill="auto"/>
            <w:vAlign w:val="center"/>
          </w:tcPr>
          <w:p w14:paraId="4ED81E4B" w14:textId="77777777" w:rsidR="00797B58" w:rsidRPr="00C03740" w:rsidRDefault="00797B58" w:rsidP="00614A18">
            <w:pPr>
              <w:jc w:val="center"/>
              <w:rPr>
                <w:szCs w:val="20"/>
              </w:rPr>
            </w:pPr>
          </w:p>
        </w:tc>
        <w:tc>
          <w:tcPr>
            <w:tcW w:w="1776" w:type="dxa"/>
            <w:shd w:val="clear" w:color="auto" w:fill="auto"/>
            <w:vAlign w:val="center"/>
          </w:tcPr>
          <w:p w14:paraId="540F0E3E" w14:textId="77777777" w:rsidR="00797B58" w:rsidRPr="00C03740" w:rsidRDefault="00797B58" w:rsidP="00614A18">
            <w:pPr>
              <w:jc w:val="center"/>
              <w:rPr>
                <w:szCs w:val="20"/>
              </w:rPr>
            </w:pPr>
          </w:p>
        </w:tc>
      </w:tr>
      <w:tr w:rsidR="00797B58" w:rsidRPr="00C03740" w14:paraId="0F8643F3" w14:textId="77777777" w:rsidTr="00614A18">
        <w:trPr>
          <w:trHeight w:val="113"/>
          <w:jc w:val="center"/>
        </w:trPr>
        <w:tc>
          <w:tcPr>
            <w:tcW w:w="5993" w:type="dxa"/>
            <w:gridSpan w:val="2"/>
            <w:shd w:val="clear" w:color="auto" w:fill="auto"/>
            <w:vAlign w:val="center"/>
          </w:tcPr>
          <w:p w14:paraId="4CD93A1C" w14:textId="77777777" w:rsidR="00797B58" w:rsidRPr="00C03740" w:rsidRDefault="00797B58" w:rsidP="00614A18">
            <w:pPr>
              <w:jc w:val="right"/>
              <w:rPr>
                <w:b/>
                <w:szCs w:val="20"/>
              </w:rPr>
            </w:pPr>
            <w:r w:rsidRPr="00C03740">
              <w:rPr>
                <w:b/>
                <w:szCs w:val="20"/>
              </w:rPr>
              <w:t>SUBTOTAL DE “B”:</w:t>
            </w:r>
          </w:p>
        </w:tc>
        <w:tc>
          <w:tcPr>
            <w:tcW w:w="1416" w:type="dxa"/>
            <w:shd w:val="clear" w:color="auto" w:fill="auto"/>
            <w:vAlign w:val="center"/>
          </w:tcPr>
          <w:p w14:paraId="44971B77" w14:textId="77777777" w:rsidR="00797B58" w:rsidRPr="00C03740" w:rsidRDefault="00797B58" w:rsidP="00614A18">
            <w:pPr>
              <w:jc w:val="center"/>
              <w:rPr>
                <w:b/>
                <w:szCs w:val="20"/>
              </w:rPr>
            </w:pPr>
          </w:p>
        </w:tc>
        <w:tc>
          <w:tcPr>
            <w:tcW w:w="1776" w:type="dxa"/>
            <w:shd w:val="clear" w:color="auto" w:fill="auto"/>
            <w:vAlign w:val="center"/>
          </w:tcPr>
          <w:p w14:paraId="74056F28" w14:textId="77777777" w:rsidR="00797B58" w:rsidRPr="00C03740" w:rsidRDefault="00797B58" w:rsidP="00614A18">
            <w:pPr>
              <w:jc w:val="center"/>
              <w:rPr>
                <w:b/>
                <w:szCs w:val="20"/>
              </w:rPr>
            </w:pPr>
          </w:p>
        </w:tc>
      </w:tr>
      <w:tr w:rsidR="00797B58" w:rsidRPr="00C03740" w14:paraId="510878DA" w14:textId="77777777" w:rsidTr="00614A18">
        <w:trPr>
          <w:trHeight w:val="113"/>
          <w:jc w:val="center"/>
        </w:trPr>
        <w:tc>
          <w:tcPr>
            <w:tcW w:w="644" w:type="dxa"/>
            <w:shd w:val="clear" w:color="auto" w:fill="auto"/>
            <w:vAlign w:val="center"/>
          </w:tcPr>
          <w:p w14:paraId="2CE982D7" w14:textId="77777777" w:rsidR="00797B58" w:rsidRPr="00C03740" w:rsidRDefault="00797B58" w:rsidP="00614A18">
            <w:pPr>
              <w:jc w:val="center"/>
              <w:rPr>
                <w:b/>
                <w:szCs w:val="20"/>
              </w:rPr>
            </w:pPr>
            <w:r w:rsidRPr="00C03740">
              <w:rPr>
                <w:b/>
                <w:szCs w:val="20"/>
              </w:rPr>
              <w:t>C</w:t>
            </w:r>
          </w:p>
        </w:tc>
        <w:tc>
          <w:tcPr>
            <w:tcW w:w="8541" w:type="dxa"/>
            <w:gridSpan w:val="3"/>
            <w:shd w:val="clear" w:color="auto" w:fill="auto"/>
            <w:vAlign w:val="center"/>
          </w:tcPr>
          <w:p w14:paraId="154D497A" w14:textId="77777777" w:rsidR="00797B58" w:rsidRPr="00C03740" w:rsidRDefault="00797B58" w:rsidP="00614A18">
            <w:pPr>
              <w:rPr>
                <w:b/>
                <w:szCs w:val="20"/>
              </w:rPr>
            </w:pPr>
            <w:r w:rsidRPr="00C03740">
              <w:rPr>
                <w:b/>
                <w:szCs w:val="20"/>
              </w:rPr>
              <w:t>ENCARGOS SOCIAIS QUE NÃO RECEBEM INCIDÊNCIA DE “A”</w:t>
            </w:r>
          </w:p>
        </w:tc>
      </w:tr>
      <w:tr w:rsidR="00797B58" w:rsidRPr="00C03740" w14:paraId="7D214DC7" w14:textId="77777777" w:rsidTr="00614A18">
        <w:trPr>
          <w:trHeight w:val="113"/>
          <w:jc w:val="center"/>
        </w:trPr>
        <w:tc>
          <w:tcPr>
            <w:tcW w:w="644" w:type="dxa"/>
            <w:shd w:val="clear" w:color="auto" w:fill="auto"/>
            <w:vAlign w:val="center"/>
          </w:tcPr>
          <w:p w14:paraId="4D11317D" w14:textId="77777777" w:rsidR="00797B58" w:rsidRPr="00C03740" w:rsidRDefault="00797B58" w:rsidP="00614A18">
            <w:pPr>
              <w:jc w:val="center"/>
              <w:rPr>
                <w:szCs w:val="20"/>
              </w:rPr>
            </w:pPr>
          </w:p>
        </w:tc>
        <w:tc>
          <w:tcPr>
            <w:tcW w:w="5349" w:type="dxa"/>
            <w:shd w:val="clear" w:color="auto" w:fill="auto"/>
            <w:vAlign w:val="center"/>
          </w:tcPr>
          <w:p w14:paraId="27A470A3" w14:textId="77777777" w:rsidR="00797B58" w:rsidRPr="00C03740" w:rsidRDefault="00797B58" w:rsidP="00614A18">
            <w:pPr>
              <w:rPr>
                <w:szCs w:val="20"/>
              </w:rPr>
            </w:pPr>
          </w:p>
        </w:tc>
        <w:tc>
          <w:tcPr>
            <w:tcW w:w="1416" w:type="dxa"/>
            <w:shd w:val="clear" w:color="auto" w:fill="auto"/>
            <w:vAlign w:val="center"/>
          </w:tcPr>
          <w:p w14:paraId="6A81EA17" w14:textId="77777777" w:rsidR="00797B58" w:rsidRPr="00C03740" w:rsidRDefault="00797B58" w:rsidP="00614A18">
            <w:pPr>
              <w:jc w:val="center"/>
              <w:rPr>
                <w:szCs w:val="20"/>
              </w:rPr>
            </w:pPr>
          </w:p>
        </w:tc>
        <w:tc>
          <w:tcPr>
            <w:tcW w:w="1776" w:type="dxa"/>
            <w:shd w:val="clear" w:color="auto" w:fill="auto"/>
            <w:vAlign w:val="center"/>
          </w:tcPr>
          <w:p w14:paraId="14FE5C22" w14:textId="77777777" w:rsidR="00797B58" w:rsidRPr="00C03740" w:rsidRDefault="00797B58" w:rsidP="00614A18">
            <w:pPr>
              <w:jc w:val="center"/>
              <w:rPr>
                <w:szCs w:val="20"/>
              </w:rPr>
            </w:pPr>
          </w:p>
        </w:tc>
      </w:tr>
      <w:tr w:rsidR="00797B58" w:rsidRPr="00C03740" w14:paraId="43FDB05B" w14:textId="77777777" w:rsidTr="00614A18">
        <w:trPr>
          <w:trHeight w:val="113"/>
          <w:jc w:val="center"/>
        </w:trPr>
        <w:tc>
          <w:tcPr>
            <w:tcW w:w="644" w:type="dxa"/>
            <w:shd w:val="clear" w:color="auto" w:fill="auto"/>
            <w:vAlign w:val="center"/>
          </w:tcPr>
          <w:p w14:paraId="01B1CBCD" w14:textId="77777777" w:rsidR="00797B58" w:rsidRPr="00C03740" w:rsidRDefault="00797B58" w:rsidP="00614A18">
            <w:pPr>
              <w:jc w:val="center"/>
              <w:rPr>
                <w:szCs w:val="20"/>
              </w:rPr>
            </w:pPr>
          </w:p>
        </w:tc>
        <w:tc>
          <w:tcPr>
            <w:tcW w:w="5349" w:type="dxa"/>
            <w:shd w:val="clear" w:color="auto" w:fill="auto"/>
            <w:vAlign w:val="center"/>
          </w:tcPr>
          <w:p w14:paraId="1CE4185E" w14:textId="77777777" w:rsidR="00797B58" w:rsidRPr="00C03740" w:rsidRDefault="00797B58" w:rsidP="00614A18">
            <w:pPr>
              <w:rPr>
                <w:szCs w:val="20"/>
              </w:rPr>
            </w:pPr>
          </w:p>
        </w:tc>
        <w:tc>
          <w:tcPr>
            <w:tcW w:w="1416" w:type="dxa"/>
            <w:shd w:val="clear" w:color="auto" w:fill="auto"/>
            <w:vAlign w:val="center"/>
          </w:tcPr>
          <w:p w14:paraId="75879E05" w14:textId="77777777" w:rsidR="00797B58" w:rsidRPr="00C03740" w:rsidRDefault="00797B58" w:rsidP="00614A18">
            <w:pPr>
              <w:jc w:val="center"/>
              <w:rPr>
                <w:szCs w:val="20"/>
              </w:rPr>
            </w:pPr>
          </w:p>
        </w:tc>
        <w:tc>
          <w:tcPr>
            <w:tcW w:w="1776" w:type="dxa"/>
            <w:shd w:val="clear" w:color="auto" w:fill="auto"/>
            <w:vAlign w:val="center"/>
          </w:tcPr>
          <w:p w14:paraId="6EC62EC8" w14:textId="77777777" w:rsidR="00797B58" w:rsidRPr="00C03740" w:rsidRDefault="00797B58" w:rsidP="00614A18">
            <w:pPr>
              <w:jc w:val="center"/>
              <w:rPr>
                <w:szCs w:val="20"/>
              </w:rPr>
            </w:pPr>
          </w:p>
        </w:tc>
      </w:tr>
      <w:tr w:rsidR="00797B58" w:rsidRPr="00C03740" w14:paraId="5C534C1B" w14:textId="77777777" w:rsidTr="00614A18">
        <w:trPr>
          <w:trHeight w:val="113"/>
          <w:jc w:val="center"/>
        </w:trPr>
        <w:tc>
          <w:tcPr>
            <w:tcW w:w="644" w:type="dxa"/>
            <w:shd w:val="clear" w:color="auto" w:fill="auto"/>
            <w:vAlign w:val="center"/>
          </w:tcPr>
          <w:p w14:paraId="76637D14" w14:textId="77777777" w:rsidR="00797B58" w:rsidRPr="00C03740" w:rsidRDefault="00797B58" w:rsidP="00614A18">
            <w:pPr>
              <w:jc w:val="center"/>
              <w:rPr>
                <w:szCs w:val="20"/>
              </w:rPr>
            </w:pPr>
          </w:p>
        </w:tc>
        <w:tc>
          <w:tcPr>
            <w:tcW w:w="5349" w:type="dxa"/>
            <w:shd w:val="clear" w:color="auto" w:fill="auto"/>
            <w:vAlign w:val="center"/>
          </w:tcPr>
          <w:p w14:paraId="61C2694A" w14:textId="77777777" w:rsidR="00797B58" w:rsidRPr="00C03740" w:rsidRDefault="00797B58" w:rsidP="00614A18">
            <w:pPr>
              <w:rPr>
                <w:szCs w:val="20"/>
              </w:rPr>
            </w:pPr>
          </w:p>
        </w:tc>
        <w:tc>
          <w:tcPr>
            <w:tcW w:w="1416" w:type="dxa"/>
            <w:shd w:val="clear" w:color="auto" w:fill="auto"/>
            <w:vAlign w:val="center"/>
          </w:tcPr>
          <w:p w14:paraId="7A4E33FD" w14:textId="77777777" w:rsidR="00797B58" w:rsidRPr="00C03740" w:rsidRDefault="00797B58" w:rsidP="00614A18">
            <w:pPr>
              <w:jc w:val="center"/>
              <w:rPr>
                <w:szCs w:val="20"/>
              </w:rPr>
            </w:pPr>
          </w:p>
        </w:tc>
        <w:tc>
          <w:tcPr>
            <w:tcW w:w="1776" w:type="dxa"/>
            <w:shd w:val="clear" w:color="auto" w:fill="auto"/>
            <w:vAlign w:val="center"/>
          </w:tcPr>
          <w:p w14:paraId="252D77A2" w14:textId="77777777" w:rsidR="00797B58" w:rsidRPr="00C03740" w:rsidRDefault="00797B58" w:rsidP="00614A18">
            <w:pPr>
              <w:jc w:val="center"/>
              <w:rPr>
                <w:szCs w:val="20"/>
              </w:rPr>
            </w:pPr>
          </w:p>
        </w:tc>
      </w:tr>
      <w:tr w:rsidR="00797B58" w:rsidRPr="00C03740" w14:paraId="0187EFC7" w14:textId="77777777" w:rsidTr="00614A18">
        <w:trPr>
          <w:trHeight w:val="113"/>
          <w:jc w:val="center"/>
        </w:trPr>
        <w:tc>
          <w:tcPr>
            <w:tcW w:w="644" w:type="dxa"/>
            <w:shd w:val="clear" w:color="auto" w:fill="auto"/>
            <w:vAlign w:val="center"/>
          </w:tcPr>
          <w:p w14:paraId="029B81E0" w14:textId="77777777" w:rsidR="00797B58" w:rsidRPr="00C03740" w:rsidRDefault="00797B58" w:rsidP="00614A18">
            <w:pPr>
              <w:jc w:val="center"/>
              <w:rPr>
                <w:szCs w:val="20"/>
              </w:rPr>
            </w:pPr>
          </w:p>
        </w:tc>
        <w:tc>
          <w:tcPr>
            <w:tcW w:w="5349" w:type="dxa"/>
            <w:shd w:val="clear" w:color="auto" w:fill="auto"/>
            <w:vAlign w:val="center"/>
          </w:tcPr>
          <w:p w14:paraId="22D22E97" w14:textId="77777777" w:rsidR="00797B58" w:rsidRPr="00C03740" w:rsidRDefault="00797B58" w:rsidP="00614A18">
            <w:pPr>
              <w:rPr>
                <w:szCs w:val="20"/>
              </w:rPr>
            </w:pPr>
          </w:p>
        </w:tc>
        <w:tc>
          <w:tcPr>
            <w:tcW w:w="1416" w:type="dxa"/>
            <w:shd w:val="clear" w:color="auto" w:fill="auto"/>
            <w:vAlign w:val="center"/>
          </w:tcPr>
          <w:p w14:paraId="745223E2" w14:textId="77777777" w:rsidR="00797B58" w:rsidRPr="00C03740" w:rsidRDefault="00797B58" w:rsidP="00614A18">
            <w:pPr>
              <w:jc w:val="center"/>
              <w:rPr>
                <w:szCs w:val="20"/>
              </w:rPr>
            </w:pPr>
          </w:p>
        </w:tc>
        <w:tc>
          <w:tcPr>
            <w:tcW w:w="1776" w:type="dxa"/>
            <w:shd w:val="clear" w:color="auto" w:fill="auto"/>
            <w:vAlign w:val="center"/>
          </w:tcPr>
          <w:p w14:paraId="0E377B75" w14:textId="77777777" w:rsidR="00797B58" w:rsidRPr="00C03740" w:rsidRDefault="00797B58" w:rsidP="00614A18">
            <w:pPr>
              <w:jc w:val="center"/>
              <w:rPr>
                <w:szCs w:val="20"/>
              </w:rPr>
            </w:pPr>
          </w:p>
        </w:tc>
      </w:tr>
      <w:tr w:rsidR="00797B58" w:rsidRPr="00C03740" w14:paraId="0C00D6AA" w14:textId="77777777" w:rsidTr="00614A18">
        <w:trPr>
          <w:trHeight w:val="113"/>
          <w:jc w:val="center"/>
        </w:trPr>
        <w:tc>
          <w:tcPr>
            <w:tcW w:w="644" w:type="dxa"/>
            <w:shd w:val="clear" w:color="auto" w:fill="auto"/>
            <w:vAlign w:val="center"/>
          </w:tcPr>
          <w:p w14:paraId="57066894" w14:textId="77777777" w:rsidR="00797B58" w:rsidRPr="00C03740" w:rsidRDefault="00797B58" w:rsidP="00614A18">
            <w:pPr>
              <w:jc w:val="center"/>
              <w:rPr>
                <w:szCs w:val="20"/>
              </w:rPr>
            </w:pPr>
          </w:p>
        </w:tc>
        <w:tc>
          <w:tcPr>
            <w:tcW w:w="5349" w:type="dxa"/>
            <w:shd w:val="clear" w:color="auto" w:fill="auto"/>
            <w:vAlign w:val="center"/>
          </w:tcPr>
          <w:p w14:paraId="2BE6D3F4" w14:textId="77777777" w:rsidR="00797B58" w:rsidRPr="00C03740" w:rsidRDefault="00797B58" w:rsidP="00614A18">
            <w:pPr>
              <w:rPr>
                <w:szCs w:val="20"/>
              </w:rPr>
            </w:pPr>
          </w:p>
        </w:tc>
        <w:tc>
          <w:tcPr>
            <w:tcW w:w="1416" w:type="dxa"/>
            <w:shd w:val="clear" w:color="auto" w:fill="auto"/>
            <w:vAlign w:val="center"/>
          </w:tcPr>
          <w:p w14:paraId="515E02F1" w14:textId="77777777" w:rsidR="00797B58" w:rsidRPr="00C03740" w:rsidRDefault="00797B58" w:rsidP="00614A18">
            <w:pPr>
              <w:jc w:val="center"/>
              <w:rPr>
                <w:szCs w:val="20"/>
              </w:rPr>
            </w:pPr>
          </w:p>
        </w:tc>
        <w:tc>
          <w:tcPr>
            <w:tcW w:w="1776" w:type="dxa"/>
            <w:shd w:val="clear" w:color="auto" w:fill="auto"/>
            <w:vAlign w:val="center"/>
          </w:tcPr>
          <w:p w14:paraId="1EA3C672" w14:textId="77777777" w:rsidR="00797B58" w:rsidRPr="00C03740" w:rsidRDefault="00797B58" w:rsidP="00614A18">
            <w:pPr>
              <w:jc w:val="center"/>
              <w:rPr>
                <w:szCs w:val="20"/>
              </w:rPr>
            </w:pPr>
          </w:p>
        </w:tc>
      </w:tr>
      <w:tr w:rsidR="00797B58" w:rsidRPr="00C03740" w14:paraId="5F640F4A" w14:textId="77777777" w:rsidTr="00614A18">
        <w:trPr>
          <w:trHeight w:val="113"/>
          <w:jc w:val="center"/>
        </w:trPr>
        <w:tc>
          <w:tcPr>
            <w:tcW w:w="5993" w:type="dxa"/>
            <w:gridSpan w:val="2"/>
            <w:shd w:val="clear" w:color="auto" w:fill="auto"/>
            <w:vAlign w:val="center"/>
          </w:tcPr>
          <w:p w14:paraId="1737E3AB" w14:textId="77777777" w:rsidR="00797B58" w:rsidRPr="00C03740" w:rsidRDefault="00797B58" w:rsidP="00614A18">
            <w:pPr>
              <w:jc w:val="right"/>
              <w:rPr>
                <w:b/>
                <w:szCs w:val="20"/>
              </w:rPr>
            </w:pPr>
            <w:r w:rsidRPr="00C03740">
              <w:rPr>
                <w:b/>
                <w:szCs w:val="20"/>
              </w:rPr>
              <w:t>SUBTOTAL DE “C”:</w:t>
            </w:r>
          </w:p>
        </w:tc>
        <w:tc>
          <w:tcPr>
            <w:tcW w:w="1416" w:type="dxa"/>
            <w:shd w:val="clear" w:color="auto" w:fill="auto"/>
            <w:vAlign w:val="center"/>
          </w:tcPr>
          <w:p w14:paraId="5625DB88" w14:textId="77777777" w:rsidR="00797B58" w:rsidRPr="00C03740" w:rsidRDefault="00797B58" w:rsidP="00614A18">
            <w:pPr>
              <w:jc w:val="center"/>
              <w:rPr>
                <w:b/>
                <w:szCs w:val="20"/>
              </w:rPr>
            </w:pPr>
          </w:p>
        </w:tc>
        <w:tc>
          <w:tcPr>
            <w:tcW w:w="1776" w:type="dxa"/>
            <w:shd w:val="clear" w:color="auto" w:fill="auto"/>
            <w:vAlign w:val="center"/>
          </w:tcPr>
          <w:p w14:paraId="0563C408" w14:textId="77777777" w:rsidR="00797B58" w:rsidRPr="00C03740" w:rsidRDefault="00797B58" w:rsidP="00614A18">
            <w:pPr>
              <w:jc w:val="center"/>
              <w:rPr>
                <w:b/>
                <w:szCs w:val="20"/>
              </w:rPr>
            </w:pPr>
          </w:p>
        </w:tc>
      </w:tr>
      <w:tr w:rsidR="00797B58" w:rsidRPr="00C03740" w14:paraId="5665F181" w14:textId="77777777" w:rsidTr="00614A18">
        <w:trPr>
          <w:trHeight w:val="113"/>
          <w:jc w:val="center"/>
        </w:trPr>
        <w:tc>
          <w:tcPr>
            <w:tcW w:w="644" w:type="dxa"/>
            <w:shd w:val="clear" w:color="auto" w:fill="auto"/>
            <w:vAlign w:val="center"/>
          </w:tcPr>
          <w:p w14:paraId="1CAB866B" w14:textId="77777777" w:rsidR="00797B58" w:rsidRPr="00C03740" w:rsidRDefault="00797B58" w:rsidP="00614A18">
            <w:pPr>
              <w:jc w:val="center"/>
              <w:rPr>
                <w:b/>
                <w:szCs w:val="20"/>
              </w:rPr>
            </w:pPr>
            <w:r w:rsidRPr="00C03740">
              <w:rPr>
                <w:b/>
                <w:szCs w:val="20"/>
              </w:rPr>
              <w:t>D</w:t>
            </w:r>
          </w:p>
        </w:tc>
        <w:tc>
          <w:tcPr>
            <w:tcW w:w="8541" w:type="dxa"/>
            <w:gridSpan w:val="3"/>
            <w:shd w:val="clear" w:color="auto" w:fill="auto"/>
            <w:vAlign w:val="center"/>
          </w:tcPr>
          <w:p w14:paraId="7B5065FF" w14:textId="77777777" w:rsidR="00797B58" w:rsidRPr="00C03740" w:rsidRDefault="00797B58" w:rsidP="00614A18">
            <w:pPr>
              <w:rPr>
                <w:b/>
                <w:szCs w:val="20"/>
              </w:rPr>
            </w:pPr>
            <w:r w:rsidRPr="00C03740">
              <w:rPr>
                <w:b/>
                <w:szCs w:val="20"/>
              </w:rPr>
              <w:t>REINCIDÊNCIAS DE UM GRUPO SOBRE O OUTRO</w:t>
            </w:r>
          </w:p>
        </w:tc>
      </w:tr>
      <w:tr w:rsidR="00797B58" w:rsidRPr="00C03740" w14:paraId="569F31FA" w14:textId="77777777" w:rsidTr="00614A18">
        <w:trPr>
          <w:trHeight w:val="113"/>
          <w:jc w:val="center"/>
        </w:trPr>
        <w:tc>
          <w:tcPr>
            <w:tcW w:w="644" w:type="dxa"/>
            <w:shd w:val="clear" w:color="auto" w:fill="auto"/>
            <w:vAlign w:val="center"/>
          </w:tcPr>
          <w:p w14:paraId="1FEEC419" w14:textId="77777777" w:rsidR="00797B58" w:rsidRPr="00C03740" w:rsidRDefault="00797B58" w:rsidP="00614A18">
            <w:pPr>
              <w:jc w:val="center"/>
              <w:rPr>
                <w:szCs w:val="20"/>
              </w:rPr>
            </w:pPr>
          </w:p>
        </w:tc>
        <w:tc>
          <w:tcPr>
            <w:tcW w:w="5349" w:type="dxa"/>
            <w:shd w:val="clear" w:color="auto" w:fill="auto"/>
            <w:vAlign w:val="center"/>
          </w:tcPr>
          <w:p w14:paraId="25E5AB94" w14:textId="77777777" w:rsidR="00797B58" w:rsidRPr="00C03740" w:rsidRDefault="00797B58" w:rsidP="00614A18">
            <w:pPr>
              <w:rPr>
                <w:szCs w:val="20"/>
              </w:rPr>
            </w:pPr>
          </w:p>
        </w:tc>
        <w:tc>
          <w:tcPr>
            <w:tcW w:w="1416" w:type="dxa"/>
            <w:shd w:val="clear" w:color="auto" w:fill="auto"/>
            <w:vAlign w:val="center"/>
          </w:tcPr>
          <w:p w14:paraId="76F424F4" w14:textId="77777777" w:rsidR="00797B58" w:rsidRPr="00C03740" w:rsidRDefault="00797B58" w:rsidP="00614A18">
            <w:pPr>
              <w:jc w:val="center"/>
              <w:rPr>
                <w:szCs w:val="20"/>
              </w:rPr>
            </w:pPr>
          </w:p>
        </w:tc>
        <w:tc>
          <w:tcPr>
            <w:tcW w:w="1776" w:type="dxa"/>
            <w:shd w:val="clear" w:color="auto" w:fill="auto"/>
            <w:vAlign w:val="center"/>
          </w:tcPr>
          <w:p w14:paraId="0F3A9CD4" w14:textId="77777777" w:rsidR="00797B58" w:rsidRPr="00C03740" w:rsidRDefault="00797B58" w:rsidP="00614A18">
            <w:pPr>
              <w:jc w:val="center"/>
              <w:rPr>
                <w:szCs w:val="20"/>
              </w:rPr>
            </w:pPr>
          </w:p>
        </w:tc>
      </w:tr>
      <w:tr w:rsidR="00797B58" w:rsidRPr="00C03740" w14:paraId="210850D1" w14:textId="77777777" w:rsidTr="00614A18">
        <w:trPr>
          <w:trHeight w:val="113"/>
          <w:jc w:val="center"/>
        </w:trPr>
        <w:tc>
          <w:tcPr>
            <w:tcW w:w="644" w:type="dxa"/>
            <w:shd w:val="clear" w:color="auto" w:fill="auto"/>
            <w:vAlign w:val="center"/>
          </w:tcPr>
          <w:p w14:paraId="344D302B" w14:textId="77777777" w:rsidR="00797B58" w:rsidRPr="00C03740" w:rsidRDefault="00797B58" w:rsidP="00614A18">
            <w:pPr>
              <w:jc w:val="center"/>
              <w:rPr>
                <w:szCs w:val="20"/>
              </w:rPr>
            </w:pPr>
          </w:p>
        </w:tc>
        <w:tc>
          <w:tcPr>
            <w:tcW w:w="5349" w:type="dxa"/>
            <w:shd w:val="clear" w:color="auto" w:fill="auto"/>
            <w:vAlign w:val="center"/>
          </w:tcPr>
          <w:p w14:paraId="103DAE20" w14:textId="77777777" w:rsidR="00797B58" w:rsidRPr="00C03740" w:rsidRDefault="00797B58" w:rsidP="00614A18">
            <w:pPr>
              <w:rPr>
                <w:szCs w:val="20"/>
              </w:rPr>
            </w:pPr>
          </w:p>
        </w:tc>
        <w:tc>
          <w:tcPr>
            <w:tcW w:w="1416" w:type="dxa"/>
            <w:shd w:val="clear" w:color="auto" w:fill="auto"/>
            <w:vAlign w:val="center"/>
          </w:tcPr>
          <w:p w14:paraId="294DC690" w14:textId="77777777" w:rsidR="00797B58" w:rsidRPr="00C03740" w:rsidRDefault="00797B58" w:rsidP="00614A18">
            <w:pPr>
              <w:jc w:val="center"/>
              <w:rPr>
                <w:szCs w:val="20"/>
              </w:rPr>
            </w:pPr>
          </w:p>
        </w:tc>
        <w:tc>
          <w:tcPr>
            <w:tcW w:w="1776" w:type="dxa"/>
            <w:shd w:val="clear" w:color="auto" w:fill="auto"/>
            <w:vAlign w:val="center"/>
          </w:tcPr>
          <w:p w14:paraId="27C739FC" w14:textId="77777777" w:rsidR="00797B58" w:rsidRPr="00C03740" w:rsidRDefault="00797B58" w:rsidP="00614A18">
            <w:pPr>
              <w:jc w:val="center"/>
              <w:rPr>
                <w:szCs w:val="20"/>
              </w:rPr>
            </w:pPr>
          </w:p>
        </w:tc>
      </w:tr>
      <w:tr w:rsidR="00797B58" w:rsidRPr="00C03740" w14:paraId="2BF3BBC6" w14:textId="77777777" w:rsidTr="00614A18">
        <w:trPr>
          <w:trHeight w:val="113"/>
          <w:jc w:val="center"/>
        </w:trPr>
        <w:tc>
          <w:tcPr>
            <w:tcW w:w="5993" w:type="dxa"/>
            <w:gridSpan w:val="2"/>
            <w:shd w:val="clear" w:color="auto" w:fill="auto"/>
            <w:vAlign w:val="center"/>
          </w:tcPr>
          <w:p w14:paraId="5711145A" w14:textId="77777777" w:rsidR="00797B58" w:rsidRPr="00C03740" w:rsidRDefault="00797B58" w:rsidP="00614A18">
            <w:pPr>
              <w:jc w:val="right"/>
              <w:rPr>
                <w:b/>
                <w:szCs w:val="20"/>
              </w:rPr>
            </w:pPr>
            <w:r w:rsidRPr="00C03740">
              <w:rPr>
                <w:b/>
                <w:szCs w:val="20"/>
              </w:rPr>
              <w:t>SUBTOTAL DE “D”:</w:t>
            </w:r>
          </w:p>
        </w:tc>
        <w:tc>
          <w:tcPr>
            <w:tcW w:w="1416" w:type="dxa"/>
            <w:shd w:val="clear" w:color="auto" w:fill="auto"/>
            <w:vAlign w:val="center"/>
          </w:tcPr>
          <w:p w14:paraId="4546A3E6" w14:textId="77777777" w:rsidR="00797B58" w:rsidRPr="00C03740" w:rsidRDefault="00797B58" w:rsidP="00614A18">
            <w:pPr>
              <w:jc w:val="center"/>
              <w:rPr>
                <w:b/>
                <w:szCs w:val="20"/>
              </w:rPr>
            </w:pPr>
          </w:p>
        </w:tc>
        <w:tc>
          <w:tcPr>
            <w:tcW w:w="1776" w:type="dxa"/>
            <w:shd w:val="clear" w:color="auto" w:fill="auto"/>
            <w:vAlign w:val="center"/>
          </w:tcPr>
          <w:p w14:paraId="420A9B47" w14:textId="77777777" w:rsidR="00797B58" w:rsidRPr="00C03740" w:rsidRDefault="00797B58" w:rsidP="00614A18">
            <w:pPr>
              <w:jc w:val="center"/>
              <w:rPr>
                <w:b/>
                <w:szCs w:val="20"/>
              </w:rPr>
            </w:pPr>
          </w:p>
        </w:tc>
      </w:tr>
      <w:tr w:rsidR="00797B58" w:rsidRPr="00C03740" w14:paraId="5B9642EE" w14:textId="77777777" w:rsidTr="00614A18">
        <w:trPr>
          <w:trHeight w:val="113"/>
          <w:jc w:val="center"/>
        </w:trPr>
        <w:tc>
          <w:tcPr>
            <w:tcW w:w="5993" w:type="dxa"/>
            <w:gridSpan w:val="2"/>
            <w:shd w:val="clear" w:color="auto" w:fill="auto"/>
            <w:vAlign w:val="center"/>
          </w:tcPr>
          <w:p w14:paraId="4077719F" w14:textId="77777777" w:rsidR="00797B58" w:rsidRPr="00C03740" w:rsidRDefault="00797B58" w:rsidP="00614A18">
            <w:pPr>
              <w:jc w:val="right"/>
              <w:rPr>
                <w:b/>
                <w:szCs w:val="20"/>
              </w:rPr>
            </w:pPr>
            <w:r w:rsidRPr="00C03740">
              <w:rPr>
                <w:b/>
                <w:szCs w:val="20"/>
              </w:rPr>
              <w:t>TOTAIS DE ENCARGOS SOCIAIS:</w:t>
            </w:r>
          </w:p>
        </w:tc>
        <w:tc>
          <w:tcPr>
            <w:tcW w:w="1416" w:type="dxa"/>
            <w:shd w:val="clear" w:color="auto" w:fill="auto"/>
            <w:vAlign w:val="center"/>
          </w:tcPr>
          <w:p w14:paraId="414EC0AC" w14:textId="77777777" w:rsidR="00797B58" w:rsidRPr="00C03740" w:rsidRDefault="00797B58" w:rsidP="00614A18">
            <w:pPr>
              <w:jc w:val="center"/>
              <w:rPr>
                <w:b/>
                <w:szCs w:val="20"/>
              </w:rPr>
            </w:pPr>
          </w:p>
        </w:tc>
        <w:tc>
          <w:tcPr>
            <w:tcW w:w="1776" w:type="dxa"/>
            <w:shd w:val="clear" w:color="auto" w:fill="auto"/>
            <w:vAlign w:val="center"/>
          </w:tcPr>
          <w:p w14:paraId="05424D25" w14:textId="77777777" w:rsidR="00797B58" w:rsidRPr="00C03740" w:rsidRDefault="00797B58" w:rsidP="00614A18">
            <w:pPr>
              <w:jc w:val="center"/>
              <w:rPr>
                <w:b/>
                <w:szCs w:val="20"/>
              </w:rPr>
            </w:pPr>
          </w:p>
        </w:tc>
      </w:tr>
    </w:tbl>
    <w:p w14:paraId="2E929109" w14:textId="77777777" w:rsidR="00797B58" w:rsidRPr="00C03740" w:rsidRDefault="00797B58" w:rsidP="00797B58">
      <w:pPr>
        <w:rPr>
          <w:szCs w:val="20"/>
        </w:rPr>
      </w:pPr>
    </w:p>
    <w:p w14:paraId="47D2C150" w14:textId="2DCF7D90" w:rsidR="00797B58" w:rsidRPr="00C03740" w:rsidRDefault="00797B58" w:rsidP="00797B58">
      <w:pPr>
        <w:jc w:val="center"/>
        <w:rPr>
          <w:b/>
          <w:color w:val="0070C0"/>
          <w:szCs w:val="20"/>
          <w:lang w:eastAsia="pt-BR"/>
        </w:rPr>
      </w:pPr>
      <w:r w:rsidRPr="00C03740">
        <w:rPr>
          <w:szCs w:val="20"/>
        </w:rPr>
        <w:br w:type="page"/>
      </w:r>
      <w:r w:rsidR="006821DF" w:rsidRPr="00C03740">
        <w:rPr>
          <w:b/>
          <w:szCs w:val="20"/>
        </w:rPr>
        <w:lastRenderedPageBreak/>
        <w:t>DETALHAMENTO</w:t>
      </w:r>
      <w:r w:rsidR="006821DF" w:rsidRPr="00C03740">
        <w:rPr>
          <w:b/>
          <w:szCs w:val="20"/>
          <w:lang w:eastAsia="pt-BR"/>
        </w:rPr>
        <w:t xml:space="preserve"> DO BDI – SERVIÇOS – </w:t>
      </w:r>
      <w:r w:rsidR="006821DF" w:rsidRPr="00C03740">
        <w:rPr>
          <w:b/>
          <w:color w:val="0070C0"/>
          <w:szCs w:val="20"/>
          <w:lang w:eastAsia="pt-BR"/>
        </w:rPr>
        <w:t>SEM DESONERAÇÃO</w:t>
      </w:r>
    </w:p>
    <w:p w14:paraId="7B4EF8FE" w14:textId="77777777" w:rsidR="00DE44AF" w:rsidRPr="00C03740" w:rsidRDefault="00DE44AF" w:rsidP="00DE44AF">
      <w:pPr>
        <w:rPr>
          <w:szCs w:val="20"/>
          <w:lang w:eastAsia="pt-BR"/>
        </w:rPr>
      </w:pPr>
    </w:p>
    <w:p w14:paraId="1FB32DCC" w14:textId="2882132B" w:rsidR="00DE44AF" w:rsidRPr="00C03740" w:rsidRDefault="00DE44AF" w:rsidP="00797B58">
      <w:pPr>
        <w:jc w:val="center"/>
        <w:rPr>
          <w:b/>
          <w:szCs w:val="20"/>
          <w:lang w:eastAsia="pt-BR"/>
        </w:rPr>
      </w:pPr>
      <w:r w:rsidRPr="00C03740">
        <w:rPr>
          <w:b/>
          <w:szCs w:val="20"/>
          <w:lang w:eastAsia="pt-BR"/>
        </w:rPr>
        <w:t>QUADRO DBDI-S</w:t>
      </w:r>
      <w:r w:rsidR="004C3D01">
        <w:rPr>
          <w:b/>
          <w:szCs w:val="20"/>
          <w:lang w:eastAsia="pt-BR"/>
        </w:rPr>
        <w:t xml:space="preserve"> - </w:t>
      </w:r>
      <w:r w:rsidR="004C3D01" w:rsidRPr="006821DF">
        <w:rPr>
          <w:b/>
          <w:color w:val="0070C0"/>
          <w:szCs w:val="20"/>
          <w:lang w:eastAsia="pt-BR"/>
        </w:rPr>
        <w:t>ITEM 1</w:t>
      </w:r>
    </w:p>
    <w:p w14:paraId="4C0E2050" w14:textId="77777777" w:rsidR="00D57B9E" w:rsidRPr="00C03740" w:rsidRDefault="00D57B9E"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C03740" w14:paraId="47916829" w14:textId="77777777"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14:paraId="28F484A5" w14:textId="77777777" w:rsidR="00797B58" w:rsidRPr="00C03740" w:rsidRDefault="00797B58" w:rsidP="00614A18">
            <w:pPr>
              <w:rPr>
                <w:szCs w:val="20"/>
                <w:lang w:eastAsia="pt-BR"/>
              </w:rPr>
            </w:pPr>
            <w:r w:rsidRPr="00C03740">
              <w:rPr>
                <w:szCs w:val="20"/>
                <w:lang w:eastAsia="pt-BR"/>
              </w:rPr>
              <w:t>NOME DA CONCORRENTE:</w:t>
            </w:r>
          </w:p>
        </w:tc>
      </w:tr>
      <w:tr w:rsidR="00797B58" w:rsidRPr="00C03740" w14:paraId="382B3EA5" w14:textId="77777777"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14:paraId="3055CBE8" w14:textId="77777777" w:rsidR="00797B58" w:rsidRPr="00C03740" w:rsidRDefault="00797B58" w:rsidP="00614A18">
            <w:pPr>
              <w:rPr>
                <w:szCs w:val="20"/>
                <w:lang w:eastAsia="pt-BR"/>
              </w:rPr>
            </w:pPr>
            <w:r w:rsidRPr="00C03740">
              <w:rPr>
                <w:szCs w:val="20"/>
                <w:lang w:eastAsia="pt-BR"/>
              </w:rPr>
              <w:t>OBJETO:</w:t>
            </w:r>
          </w:p>
          <w:p w14:paraId="667C430B" w14:textId="77777777" w:rsidR="00797B58" w:rsidRPr="00C03740"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14:paraId="4824ECF0" w14:textId="77777777" w:rsidR="00797B58" w:rsidRPr="00C03740" w:rsidRDefault="00797B58" w:rsidP="00614A18">
            <w:pPr>
              <w:rPr>
                <w:szCs w:val="20"/>
                <w:lang w:eastAsia="pt-BR"/>
              </w:rPr>
            </w:pPr>
            <w:r w:rsidRPr="00C03740">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14:paraId="4BA29B43" w14:textId="77777777" w:rsidR="00797B58" w:rsidRPr="00C03740" w:rsidRDefault="00797B58" w:rsidP="00614A18">
            <w:pPr>
              <w:rPr>
                <w:szCs w:val="20"/>
                <w:lang w:eastAsia="pt-BR"/>
              </w:rPr>
            </w:pPr>
            <w:r w:rsidRPr="00C03740">
              <w:rPr>
                <w:szCs w:val="20"/>
                <w:lang w:eastAsia="pt-BR"/>
              </w:rPr>
              <w:t>FOLHA</w:t>
            </w:r>
          </w:p>
        </w:tc>
      </w:tr>
      <w:tr w:rsidR="00797B58" w:rsidRPr="00C03740" w14:paraId="20171074" w14:textId="77777777"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14:paraId="6E0F0998" w14:textId="77777777" w:rsidR="00797B58" w:rsidRPr="00C03740"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14:paraId="51EFFB43" w14:textId="77777777" w:rsidR="00797B58" w:rsidRPr="00C03740" w:rsidRDefault="00797B58" w:rsidP="00C73BD1">
            <w:pPr>
              <w:rPr>
                <w:szCs w:val="20"/>
                <w:lang w:eastAsia="pt-BR"/>
              </w:rPr>
            </w:pPr>
            <w:r w:rsidRPr="00C03740">
              <w:rPr>
                <w:szCs w:val="20"/>
                <w:lang w:eastAsia="pt-BR"/>
              </w:rPr>
              <w:t>______/</w:t>
            </w:r>
            <w:r w:rsidR="00C73BD1" w:rsidRPr="00C03740">
              <w:rPr>
                <w:szCs w:val="20"/>
                <w:lang w:eastAsia="pt-BR"/>
              </w:rPr>
              <w:t>_____</w:t>
            </w:r>
          </w:p>
        </w:tc>
        <w:tc>
          <w:tcPr>
            <w:tcW w:w="1117" w:type="dxa"/>
            <w:tcBorders>
              <w:top w:val="nil"/>
              <w:left w:val="nil"/>
              <w:bottom w:val="single" w:sz="4" w:space="0" w:color="auto"/>
              <w:right w:val="single" w:sz="4" w:space="0" w:color="auto"/>
            </w:tcBorders>
            <w:shd w:val="clear" w:color="000000" w:fill="FFFFFF"/>
            <w:noWrap/>
            <w:vAlign w:val="center"/>
            <w:hideMark/>
          </w:tcPr>
          <w:p w14:paraId="7E871AAB" w14:textId="77777777" w:rsidR="00797B58" w:rsidRPr="00C03740" w:rsidRDefault="00797B58" w:rsidP="00614A18">
            <w:pPr>
              <w:rPr>
                <w:szCs w:val="20"/>
                <w:lang w:eastAsia="pt-BR"/>
              </w:rPr>
            </w:pPr>
            <w:r w:rsidRPr="00C03740">
              <w:rPr>
                <w:szCs w:val="20"/>
                <w:lang w:eastAsia="pt-BR"/>
              </w:rPr>
              <w:t>____/____</w:t>
            </w:r>
          </w:p>
        </w:tc>
      </w:tr>
    </w:tbl>
    <w:p w14:paraId="2FDEEF35" w14:textId="77777777" w:rsidR="00797B58" w:rsidRDefault="00797B58" w:rsidP="00797B58">
      <w:pPr>
        <w:rPr>
          <w:szCs w:val="20"/>
        </w:rPr>
      </w:pPr>
    </w:p>
    <w:p w14:paraId="3752650F" w14:textId="77777777" w:rsidR="004C3D01" w:rsidRDefault="004C3D01" w:rsidP="00797B58">
      <w:pPr>
        <w:rPr>
          <w:szCs w:val="20"/>
        </w:rPr>
      </w:pPr>
    </w:p>
    <w:tbl>
      <w:tblPr>
        <w:tblW w:w="10040" w:type="dxa"/>
        <w:tblInd w:w="-431" w:type="dxa"/>
        <w:tblLook w:val="04A0" w:firstRow="1" w:lastRow="0" w:firstColumn="1" w:lastColumn="0" w:noHBand="0" w:noVBand="1"/>
      </w:tblPr>
      <w:tblGrid>
        <w:gridCol w:w="4000"/>
        <w:gridCol w:w="3760"/>
        <w:gridCol w:w="2280"/>
      </w:tblGrid>
      <w:tr w:rsidR="004C3D01" w:rsidRPr="004C3D01" w14:paraId="4A7BCEE4" w14:textId="77777777" w:rsidTr="004C3D01">
        <w:trPr>
          <w:trHeight w:val="315"/>
        </w:trPr>
        <w:tc>
          <w:tcPr>
            <w:tcW w:w="4000" w:type="dxa"/>
            <w:tcBorders>
              <w:top w:val="single" w:sz="4" w:space="0" w:color="000000"/>
              <w:left w:val="single" w:sz="4" w:space="0" w:color="FFFFFF"/>
              <w:bottom w:val="single" w:sz="4" w:space="0" w:color="000000"/>
              <w:right w:val="single" w:sz="4" w:space="0" w:color="FFFFFF"/>
            </w:tcBorders>
            <w:shd w:val="clear" w:color="CCCCFF" w:fill="FFFFFF"/>
            <w:vAlign w:val="center"/>
            <w:hideMark/>
          </w:tcPr>
          <w:p w14:paraId="44AEC9B0" w14:textId="77777777" w:rsidR="004C3D01" w:rsidRPr="004C3D01" w:rsidRDefault="004C3D01" w:rsidP="004C3D01">
            <w:pPr>
              <w:jc w:val="center"/>
              <w:rPr>
                <w:rFonts w:ascii="Calibri" w:eastAsia="Times New Roman" w:hAnsi="Calibri" w:cs="Calibri"/>
                <w:b/>
                <w:bCs/>
                <w:sz w:val="24"/>
                <w:lang w:val="en-US"/>
              </w:rPr>
            </w:pPr>
            <w:r w:rsidRPr="004C3D01">
              <w:rPr>
                <w:rFonts w:ascii="Calibri" w:eastAsia="Times New Roman" w:hAnsi="Calibri" w:cs="Calibri"/>
                <w:b/>
                <w:bCs/>
                <w:sz w:val="24"/>
                <w:lang w:val="en-US"/>
              </w:rPr>
              <w:t>DESCRIÇÃO DOS SERVIÇOS</w:t>
            </w:r>
          </w:p>
        </w:tc>
        <w:tc>
          <w:tcPr>
            <w:tcW w:w="3760" w:type="dxa"/>
            <w:tcBorders>
              <w:top w:val="single" w:sz="4" w:space="0" w:color="000000"/>
              <w:left w:val="nil"/>
              <w:bottom w:val="single" w:sz="4" w:space="0" w:color="000000"/>
              <w:right w:val="single" w:sz="4" w:space="0" w:color="FFFFFF"/>
            </w:tcBorders>
            <w:shd w:val="clear" w:color="CCCCFF" w:fill="FFFFFF"/>
            <w:vAlign w:val="center"/>
            <w:hideMark/>
          </w:tcPr>
          <w:p w14:paraId="007C47D9" w14:textId="77777777" w:rsidR="004C3D01" w:rsidRPr="004C3D01" w:rsidRDefault="004C3D01" w:rsidP="004C3D01">
            <w:pPr>
              <w:jc w:val="center"/>
              <w:rPr>
                <w:rFonts w:ascii="Calibri" w:eastAsia="Times New Roman" w:hAnsi="Calibri" w:cs="Calibri"/>
                <w:b/>
                <w:bCs/>
                <w:sz w:val="24"/>
                <w:lang w:val="en-US"/>
              </w:rPr>
            </w:pPr>
            <w:r w:rsidRPr="004C3D01">
              <w:rPr>
                <w:rFonts w:ascii="Calibri" w:eastAsia="Times New Roman" w:hAnsi="Calibri" w:cs="Calibri"/>
                <w:b/>
                <w:bCs/>
                <w:sz w:val="24"/>
                <w:lang w:val="en-US"/>
              </w:rPr>
              <w:t>PREÇO DE VENDA (%)</w:t>
            </w:r>
          </w:p>
        </w:tc>
        <w:tc>
          <w:tcPr>
            <w:tcW w:w="2280" w:type="dxa"/>
            <w:tcBorders>
              <w:top w:val="single" w:sz="4" w:space="0" w:color="000000"/>
              <w:left w:val="nil"/>
              <w:bottom w:val="single" w:sz="4" w:space="0" w:color="000000"/>
              <w:right w:val="nil"/>
            </w:tcBorders>
            <w:shd w:val="clear" w:color="CCCCFF" w:fill="FFFFFF"/>
            <w:vAlign w:val="center"/>
            <w:hideMark/>
          </w:tcPr>
          <w:p w14:paraId="3ADCFA51" w14:textId="77777777" w:rsidR="004C3D01" w:rsidRPr="004C3D01" w:rsidRDefault="004C3D01" w:rsidP="004C3D01">
            <w:pPr>
              <w:jc w:val="center"/>
              <w:rPr>
                <w:rFonts w:ascii="Calibri" w:eastAsia="Times New Roman" w:hAnsi="Calibri" w:cs="Calibri"/>
                <w:b/>
                <w:bCs/>
                <w:sz w:val="24"/>
                <w:lang w:val="en-US"/>
              </w:rPr>
            </w:pPr>
            <w:r w:rsidRPr="004C3D01">
              <w:rPr>
                <w:rFonts w:ascii="Calibri" w:eastAsia="Times New Roman" w:hAnsi="Calibri" w:cs="Calibri"/>
                <w:b/>
                <w:bCs/>
                <w:sz w:val="24"/>
                <w:lang w:val="en-US"/>
              </w:rPr>
              <w:t>CUSTO DIRETO (%)</w:t>
            </w:r>
          </w:p>
        </w:tc>
      </w:tr>
      <w:tr w:rsidR="004C3D01" w:rsidRPr="004C3D01" w14:paraId="01C49B65" w14:textId="77777777" w:rsidTr="004C3D01">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0ABCE17D" w14:textId="77777777" w:rsidR="004C3D01" w:rsidRPr="004C3D01" w:rsidRDefault="004C3D01" w:rsidP="004C3D01">
            <w:pPr>
              <w:jc w:val="left"/>
              <w:rPr>
                <w:rFonts w:ascii="Calibri" w:eastAsia="Times New Roman" w:hAnsi="Calibri" w:cs="Calibri"/>
                <w:sz w:val="24"/>
                <w:lang w:val="en-US"/>
              </w:rPr>
            </w:pPr>
            <w:r w:rsidRPr="004C3D01">
              <w:rPr>
                <w:rFonts w:ascii="Calibri" w:eastAsia="Times New Roman" w:hAnsi="Calibri" w:cs="Calibri"/>
                <w:sz w:val="24"/>
                <w:lang w:val="en-US"/>
              </w:rPr>
              <w:t>ADMINISTRAÇÃO CENTRAL</w:t>
            </w:r>
          </w:p>
        </w:tc>
        <w:tc>
          <w:tcPr>
            <w:tcW w:w="3760" w:type="dxa"/>
            <w:tcBorders>
              <w:top w:val="nil"/>
              <w:left w:val="nil"/>
              <w:bottom w:val="single" w:sz="4" w:space="0" w:color="FFFFFF"/>
              <w:right w:val="single" w:sz="4" w:space="0" w:color="FFFFFF"/>
            </w:tcBorders>
            <w:shd w:val="clear" w:color="000000" w:fill="FFFFFF"/>
            <w:noWrap/>
            <w:vAlign w:val="center"/>
            <w:hideMark/>
          </w:tcPr>
          <w:p w14:paraId="0B233807" w14:textId="77777777" w:rsidR="004C3D01" w:rsidRPr="004C3D01" w:rsidRDefault="004C3D01" w:rsidP="004C3D01">
            <w:pPr>
              <w:jc w:val="center"/>
              <w:rPr>
                <w:rFonts w:ascii="Calibri" w:eastAsia="Times New Roman" w:hAnsi="Calibri" w:cs="Calibri"/>
                <w:color w:val="000000"/>
                <w:sz w:val="24"/>
                <w:lang w:val="en-US"/>
              </w:rPr>
            </w:pPr>
            <w:r w:rsidRPr="004C3D01">
              <w:rPr>
                <w:rFonts w:ascii="Calibri" w:eastAsia="Times New Roman" w:hAnsi="Calibri" w:cs="Calibri"/>
                <w:color w:val="000000"/>
                <w:sz w:val="24"/>
                <w:lang w:val="en-US"/>
              </w:rPr>
              <w:t> </w:t>
            </w:r>
          </w:p>
        </w:tc>
        <w:tc>
          <w:tcPr>
            <w:tcW w:w="2280" w:type="dxa"/>
            <w:tcBorders>
              <w:top w:val="nil"/>
              <w:left w:val="nil"/>
              <w:bottom w:val="single" w:sz="4" w:space="0" w:color="FFFFFF"/>
              <w:right w:val="nil"/>
            </w:tcBorders>
            <w:shd w:val="clear" w:color="000000" w:fill="FFFFFF"/>
            <w:vAlign w:val="center"/>
            <w:hideMark/>
          </w:tcPr>
          <w:p w14:paraId="6129202F"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6,00%</w:t>
            </w:r>
          </w:p>
        </w:tc>
      </w:tr>
      <w:tr w:rsidR="004C3D01" w:rsidRPr="004C3D01" w14:paraId="6D6DD2BB" w14:textId="77777777" w:rsidTr="004C3D01">
        <w:trPr>
          <w:trHeight w:val="480"/>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6E8A2FE1" w14:textId="77777777" w:rsidR="004C3D01" w:rsidRPr="004C3D01" w:rsidRDefault="004C3D01" w:rsidP="004C3D01">
            <w:pPr>
              <w:jc w:val="left"/>
              <w:rPr>
                <w:rFonts w:ascii="Calibri" w:eastAsia="Times New Roman" w:hAnsi="Calibri" w:cs="Calibri"/>
                <w:sz w:val="24"/>
                <w:lang w:val="en-US"/>
              </w:rPr>
            </w:pPr>
            <w:r w:rsidRPr="004C3D01">
              <w:rPr>
                <w:rFonts w:ascii="Calibri" w:eastAsia="Times New Roman" w:hAnsi="Calibri" w:cs="Calibri"/>
                <w:sz w:val="24"/>
                <w:lang w:val="en-US"/>
              </w:rPr>
              <w:t>DESPESA FINANCEIRAS</w:t>
            </w:r>
          </w:p>
        </w:tc>
        <w:tc>
          <w:tcPr>
            <w:tcW w:w="3760" w:type="dxa"/>
            <w:tcBorders>
              <w:top w:val="nil"/>
              <w:left w:val="nil"/>
              <w:bottom w:val="single" w:sz="4" w:space="0" w:color="FFFFFF"/>
              <w:right w:val="single" w:sz="4" w:space="0" w:color="FFFFFF"/>
            </w:tcBorders>
            <w:shd w:val="clear" w:color="000000" w:fill="FFFFFF"/>
            <w:vAlign w:val="center"/>
            <w:hideMark/>
          </w:tcPr>
          <w:p w14:paraId="465BC1CD"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1,09%</w:t>
            </w:r>
          </w:p>
        </w:tc>
        <w:tc>
          <w:tcPr>
            <w:tcW w:w="2280" w:type="dxa"/>
            <w:tcBorders>
              <w:top w:val="nil"/>
              <w:left w:val="nil"/>
              <w:bottom w:val="single" w:sz="4" w:space="0" w:color="FFFFFF"/>
              <w:right w:val="single" w:sz="4" w:space="0" w:color="FFFFFF"/>
            </w:tcBorders>
            <w:shd w:val="clear" w:color="000000" w:fill="FFFFFF"/>
            <w:vAlign w:val="center"/>
            <w:hideMark/>
          </w:tcPr>
          <w:p w14:paraId="4926B801"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4C3D01" w:rsidRPr="004C3D01" w14:paraId="33E7BD1B" w14:textId="77777777" w:rsidTr="004C3D01">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293A3E01" w14:textId="77777777" w:rsidR="004C3D01" w:rsidRPr="004C3D01" w:rsidRDefault="004C3D01" w:rsidP="004C3D01">
            <w:pPr>
              <w:jc w:val="left"/>
              <w:rPr>
                <w:rFonts w:ascii="Calibri" w:eastAsia="Times New Roman" w:hAnsi="Calibri" w:cs="Calibri"/>
                <w:sz w:val="24"/>
                <w:lang w:val="en-US"/>
              </w:rPr>
            </w:pPr>
            <w:r w:rsidRPr="004C3D01">
              <w:rPr>
                <w:rFonts w:ascii="Calibri" w:eastAsia="Times New Roman" w:hAnsi="Calibri" w:cs="Calibri"/>
                <w:sz w:val="24"/>
                <w:lang w:val="en-US"/>
              </w:rPr>
              <w:t>SEGUROS E GARANTIAS CONTRATUAIS</w:t>
            </w:r>
          </w:p>
        </w:tc>
        <w:tc>
          <w:tcPr>
            <w:tcW w:w="3760" w:type="dxa"/>
            <w:tcBorders>
              <w:top w:val="nil"/>
              <w:left w:val="nil"/>
              <w:bottom w:val="single" w:sz="4" w:space="0" w:color="FFFFFF"/>
              <w:right w:val="single" w:sz="4" w:space="0" w:color="FFFFFF"/>
            </w:tcBorders>
            <w:shd w:val="clear" w:color="000000" w:fill="FFFFFF"/>
            <w:vAlign w:val="center"/>
            <w:hideMark/>
          </w:tcPr>
          <w:p w14:paraId="3A697FC2"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0,25%</w:t>
            </w:r>
          </w:p>
        </w:tc>
        <w:tc>
          <w:tcPr>
            <w:tcW w:w="2280" w:type="dxa"/>
            <w:tcBorders>
              <w:top w:val="nil"/>
              <w:left w:val="nil"/>
              <w:bottom w:val="single" w:sz="4" w:space="0" w:color="FFFFFF"/>
              <w:right w:val="single" w:sz="4" w:space="0" w:color="FFFFFF"/>
            </w:tcBorders>
            <w:shd w:val="clear" w:color="000000" w:fill="FFFFFF"/>
            <w:vAlign w:val="center"/>
            <w:hideMark/>
          </w:tcPr>
          <w:p w14:paraId="7C5715AE"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4C3D01" w:rsidRPr="004C3D01" w14:paraId="7083263E" w14:textId="77777777" w:rsidTr="004C3D01">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5C4E8940" w14:textId="77777777" w:rsidR="004C3D01" w:rsidRPr="004C3D01" w:rsidRDefault="004C3D01" w:rsidP="004C3D01">
            <w:pPr>
              <w:jc w:val="left"/>
              <w:rPr>
                <w:rFonts w:ascii="Calibri" w:eastAsia="Times New Roman" w:hAnsi="Calibri" w:cs="Calibri"/>
                <w:sz w:val="24"/>
                <w:lang w:val="en-US"/>
              </w:rPr>
            </w:pPr>
            <w:r w:rsidRPr="004C3D01">
              <w:rPr>
                <w:rFonts w:ascii="Calibri" w:eastAsia="Times New Roman" w:hAnsi="Calibri" w:cs="Calibri"/>
                <w:sz w:val="24"/>
                <w:lang w:val="en-US"/>
              </w:rPr>
              <w:t>RISCOS</w:t>
            </w:r>
          </w:p>
        </w:tc>
        <w:tc>
          <w:tcPr>
            <w:tcW w:w="3760" w:type="dxa"/>
            <w:tcBorders>
              <w:top w:val="nil"/>
              <w:left w:val="nil"/>
              <w:bottom w:val="single" w:sz="4" w:space="0" w:color="FFFFFF"/>
              <w:right w:val="single" w:sz="4" w:space="0" w:color="FFFFFF"/>
            </w:tcBorders>
            <w:shd w:val="clear" w:color="000000" w:fill="FFFFFF"/>
            <w:vAlign w:val="center"/>
            <w:hideMark/>
          </w:tcPr>
          <w:p w14:paraId="4BF4514A"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0,50%</w:t>
            </w:r>
          </w:p>
        </w:tc>
        <w:tc>
          <w:tcPr>
            <w:tcW w:w="2280" w:type="dxa"/>
            <w:tcBorders>
              <w:top w:val="nil"/>
              <w:left w:val="nil"/>
              <w:bottom w:val="single" w:sz="4" w:space="0" w:color="FFFFFF"/>
              <w:right w:val="single" w:sz="4" w:space="0" w:color="FFFFFF"/>
            </w:tcBorders>
            <w:shd w:val="clear" w:color="000000" w:fill="FFFFFF"/>
            <w:vAlign w:val="center"/>
            <w:hideMark/>
          </w:tcPr>
          <w:p w14:paraId="76DF5314"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4C3D01" w:rsidRPr="004C3D01" w14:paraId="6547C252" w14:textId="77777777" w:rsidTr="004C3D01">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725EFBA7" w14:textId="77777777" w:rsidR="004C3D01" w:rsidRPr="004C3D01" w:rsidRDefault="004C3D01" w:rsidP="004C3D01">
            <w:pPr>
              <w:jc w:val="left"/>
              <w:rPr>
                <w:rFonts w:ascii="Calibri" w:eastAsia="Times New Roman" w:hAnsi="Calibri" w:cs="Calibri"/>
                <w:sz w:val="24"/>
                <w:lang w:val="en-US"/>
              </w:rPr>
            </w:pPr>
            <w:r w:rsidRPr="004C3D01">
              <w:rPr>
                <w:rFonts w:ascii="Calibri" w:eastAsia="Times New Roman" w:hAnsi="Calibri" w:cs="Calibri"/>
                <w:sz w:val="24"/>
                <w:lang w:val="en-US"/>
              </w:rPr>
              <w:t>LUCRO OPERACIONAL</w:t>
            </w:r>
          </w:p>
        </w:tc>
        <w:tc>
          <w:tcPr>
            <w:tcW w:w="3760" w:type="dxa"/>
            <w:tcBorders>
              <w:top w:val="nil"/>
              <w:left w:val="nil"/>
              <w:bottom w:val="single" w:sz="4" w:space="0" w:color="FFFFFF"/>
              <w:right w:val="single" w:sz="4" w:space="0" w:color="FFFFFF"/>
            </w:tcBorders>
            <w:shd w:val="clear" w:color="000000" w:fill="FFFFFF"/>
            <w:noWrap/>
            <w:vAlign w:val="center"/>
            <w:hideMark/>
          </w:tcPr>
          <w:p w14:paraId="40E91B7F" w14:textId="77777777" w:rsidR="004C3D01" w:rsidRPr="004C3D01" w:rsidRDefault="004C3D01" w:rsidP="004C3D01">
            <w:pPr>
              <w:jc w:val="center"/>
              <w:rPr>
                <w:rFonts w:ascii="Calibri" w:eastAsia="Times New Roman" w:hAnsi="Calibri" w:cs="Calibri"/>
                <w:color w:val="000000"/>
                <w:sz w:val="24"/>
                <w:lang w:val="en-US"/>
              </w:rPr>
            </w:pPr>
            <w:r w:rsidRPr="004C3D01">
              <w:rPr>
                <w:rFonts w:ascii="Calibri" w:eastAsia="Times New Roman" w:hAnsi="Calibri" w:cs="Calibri"/>
                <w:color w:val="000000"/>
                <w:sz w:val="24"/>
                <w:lang w:val="en-US"/>
              </w:rPr>
              <w:t> </w:t>
            </w:r>
          </w:p>
        </w:tc>
        <w:tc>
          <w:tcPr>
            <w:tcW w:w="2280" w:type="dxa"/>
            <w:tcBorders>
              <w:top w:val="nil"/>
              <w:left w:val="nil"/>
              <w:bottom w:val="single" w:sz="4" w:space="0" w:color="FFFFFF"/>
              <w:right w:val="nil"/>
            </w:tcBorders>
            <w:shd w:val="clear" w:color="000000" w:fill="FFFFFF"/>
            <w:vAlign w:val="center"/>
            <w:hideMark/>
          </w:tcPr>
          <w:p w14:paraId="49D0AB48"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7,00%</w:t>
            </w:r>
          </w:p>
        </w:tc>
      </w:tr>
      <w:tr w:rsidR="004C3D01" w:rsidRPr="004C3D01" w14:paraId="3B1787A3" w14:textId="77777777" w:rsidTr="004C3D01">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0CF6A37A" w14:textId="77777777" w:rsidR="004C3D01" w:rsidRPr="004C3D01" w:rsidRDefault="004C3D01" w:rsidP="004C3D01">
            <w:pPr>
              <w:jc w:val="left"/>
              <w:rPr>
                <w:rFonts w:ascii="Calibri" w:eastAsia="Times New Roman" w:hAnsi="Calibri" w:cs="Calibri"/>
                <w:sz w:val="24"/>
                <w:lang w:val="en-US"/>
              </w:rPr>
            </w:pPr>
            <w:r w:rsidRPr="004C3D01">
              <w:rPr>
                <w:rFonts w:ascii="Calibri" w:eastAsia="Times New Roman" w:hAnsi="Calibri" w:cs="Calibri"/>
                <w:sz w:val="24"/>
                <w:lang w:val="en-US"/>
              </w:rPr>
              <w:t>PIS</w:t>
            </w:r>
          </w:p>
        </w:tc>
        <w:tc>
          <w:tcPr>
            <w:tcW w:w="3760" w:type="dxa"/>
            <w:tcBorders>
              <w:top w:val="nil"/>
              <w:left w:val="nil"/>
              <w:bottom w:val="single" w:sz="4" w:space="0" w:color="FFFFFF"/>
              <w:right w:val="single" w:sz="4" w:space="0" w:color="FFFFFF"/>
            </w:tcBorders>
            <w:shd w:val="clear" w:color="000000" w:fill="FFFFFF"/>
            <w:vAlign w:val="center"/>
            <w:hideMark/>
          </w:tcPr>
          <w:p w14:paraId="6CEA3112"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0,65%</w:t>
            </w:r>
          </w:p>
        </w:tc>
        <w:tc>
          <w:tcPr>
            <w:tcW w:w="2280" w:type="dxa"/>
            <w:tcBorders>
              <w:top w:val="nil"/>
              <w:left w:val="nil"/>
              <w:bottom w:val="single" w:sz="4" w:space="0" w:color="FFFFFF"/>
              <w:right w:val="single" w:sz="4" w:space="0" w:color="FFFFFF"/>
            </w:tcBorders>
            <w:shd w:val="clear" w:color="000000" w:fill="FFFFFF"/>
            <w:vAlign w:val="center"/>
            <w:hideMark/>
          </w:tcPr>
          <w:p w14:paraId="6F6970C1"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4C3D01" w:rsidRPr="004C3D01" w14:paraId="0703A244" w14:textId="77777777" w:rsidTr="004C3D01">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10BB44DF" w14:textId="77777777" w:rsidR="004C3D01" w:rsidRPr="004C3D01" w:rsidRDefault="004C3D01" w:rsidP="004C3D01">
            <w:pPr>
              <w:jc w:val="left"/>
              <w:rPr>
                <w:rFonts w:ascii="Calibri" w:eastAsia="Times New Roman" w:hAnsi="Calibri" w:cs="Calibri"/>
                <w:sz w:val="24"/>
                <w:lang w:val="en-US"/>
              </w:rPr>
            </w:pPr>
            <w:r w:rsidRPr="004C3D01">
              <w:rPr>
                <w:rFonts w:ascii="Calibri" w:eastAsia="Times New Roman" w:hAnsi="Calibri" w:cs="Calibri"/>
                <w:sz w:val="24"/>
                <w:lang w:val="en-US"/>
              </w:rPr>
              <w:t>COFINS</w:t>
            </w:r>
          </w:p>
        </w:tc>
        <w:tc>
          <w:tcPr>
            <w:tcW w:w="3760" w:type="dxa"/>
            <w:tcBorders>
              <w:top w:val="nil"/>
              <w:left w:val="nil"/>
              <w:bottom w:val="single" w:sz="4" w:space="0" w:color="FFFFFF"/>
              <w:right w:val="single" w:sz="4" w:space="0" w:color="FFFFFF"/>
            </w:tcBorders>
            <w:shd w:val="clear" w:color="000000" w:fill="FFFFFF"/>
            <w:vAlign w:val="center"/>
            <w:hideMark/>
          </w:tcPr>
          <w:p w14:paraId="7B4DCB84"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3,00%</w:t>
            </w:r>
          </w:p>
        </w:tc>
        <w:tc>
          <w:tcPr>
            <w:tcW w:w="2280" w:type="dxa"/>
            <w:tcBorders>
              <w:top w:val="nil"/>
              <w:left w:val="nil"/>
              <w:bottom w:val="single" w:sz="4" w:space="0" w:color="FFFFFF"/>
              <w:right w:val="single" w:sz="4" w:space="0" w:color="FFFFFF"/>
            </w:tcBorders>
            <w:shd w:val="clear" w:color="000000" w:fill="FFFFFF"/>
            <w:vAlign w:val="center"/>
            <w:hideMark/>
          </w:tcPr>
          <w:p w14:paraId="7285831B"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4C3D01" w:rsidRPr="004C3D01" w14:paraId="3BC67FA9" w14:textId="77777777" w:rsidTr="004C3D01">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3174BD22" w14:textId="77777777" w:rsidR="004C3D01" w:rsidRPr="004C3D01" w:rsidRDefault="004C3D01" w:rsidP="004C3D01">
            <w:pPr>
              <w:jc w:val="left"/>
              <w:rPr>
                <w:rFonts w:ascii="Calibri" w:eastAsia="Times New Roman" w:hAnsi="Calibri" w:cs="Calibri"/>
                <w:sz w:val="24"/>
                <w:lang w:val="en-US"/>
              </w:rPr>
            </w:pPr>
            <w:r w:rsidRPr="004C3D01">
              <w:rPr>
                <w:rFonts w:ascii="Calibri" w:eastAsia="Times New Roman" w:hAnsi="Calibri" w:cs="Calibri"/>
                <w:sz w:val="24"/>
                <w:lang w:val="en-US"/>
              </w:rPr>
              <w:t>ISSQN</w:t>
            </w:r>
          </w:p>
        </w:tc>
        <w:tc>
          <w:tcPr>
            <w:tcW w:w="3760" w:type="dxa"/>
            <w:tcBorders>
              <w:top w:val="nil"/>
              <w:left w:val="nil"/>
              <w:bottom w:val="single" w:sz="4" w:space="0" w:color="FFFFFF"/>
              <w:right w:val="single" w:sz="4" w:space="0" w:color="FFFFFF"/>
            </w:tcBorders>
            <w:shd w:val="clear" w:color="000000" w:fill="FFFFFF"/>
            <w:vAlign w:val="center"/>
            <w:hideMark/>
          </w:tcPr>
          <w:p w14:paraId="66887E31"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2,50%</w:t>
            </w:r>
          </w:p>
        </w:tc>
        <w:tc>
          <w:tcPr>
            <w:tcW w:w="2280" w:type="dxa"/>
            <w:tcBorders>
              <w:top w:val="nil"/>
              <w:left w:val="nil"/>
              <w:bottom w:val="single" w:sz="4" w:space="0" w:color="FFFFFF"/>
              <w:right w:val="single" w:sz="4" w:space="0" w:color="FFFFFF"/>
            </w:tcBorders>
            <w:shd w:val="clear" w:color="000000" w:fill="FFFFFF"/>
            <w:vAlign w:val="center"/>
            <w:hideMark/>
          </w:tcPr>
          <w:p w14:paraId="1D5E0A86"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4C3D01" w:rsidRPr="004C3D01" w14:paraId="49588441" w14:textId="77777777" w:rsidTr="004C3D01">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491C4D16" w14:textId="77777777" w:rsidR="004C3D01" w:rsidRPr="004C3D01" w:rsidRDefault="004C3D01" w:rsidP="004C3D01">
            <w:pPr>
              <w:jc w:val="left"/>
              <w:rPr>
                <w:rFonts w:ascii="Calibri" w:eastAsia="Times New Roman" w:hAnsi="Calibri" w:cs="Calibri"/>
                <w:sz w:val="24"/>
                <w:lang w:val="en-US"/>
              </w:rPr>
            </w:pPr>
            <w:proofErr w:type="spellStart"/>
            <w:r w:rsidRPr="004C3D01">
              <w:rPr>
                <w:rFonts w:ascii="Calibri" w:eastAsia="Times New Roman" w:hAnsi="Calibri" w:cs="Calibri"/>
                <w:sz w:val="24"/>
                <w:lang w:val="en-US"/>
              </w:rPr>
              <w:t>Contribuição</w:t>
            </w:r>
            <w:proofErr w:type="spellEnd"/>
            <w:r w:rsidRPr="004C3D01">
              <w:rPr>
                <w:rFonts w:ascii="Calibri" w:eastAsia="Times New Roman" w:hAnsi="Calibri" w:cs="Calibri"/>
                <w:sz w:val="24"/>
                <w:lang w:val="en-US"/>
              </w:rPr>
              <w:t xml:space="preserve"> </w:t>
            </w:r>
            <w:proofErr w:type="spellStart"/>
            <w:r w:rsidRPr="004C3D01">
              <w:rPr>
                <w:rFonts w:ascii="Calibri" w:eastAsia="Times New Roman" w:hAnsi="Calibri" w:cs="Calibri"/>
                <w:sz w:val="24"/>
                <w:lang w:val="en-US"/>
              </w:rPr>
              <w:t>Previdenciaria</w:t>
            </w:r>
            <w:proofErr w:type="spellEnd"/>
          </w:p>
        </w:tc>
        <w:tc>
          <w:tcPr>
            <w:tcW w:w="3760" w:type="dxa"/>
            <w:tcBorders>
              <w:top w:val="nil"/>
              <w:left w:val="nil"/>
              <w:bottom w:val="single" w:sz="4" w:space="0" w:color="FFFFFF"/>
              <w:right w:val="single" w:sz="4" w:space="0" w:color="FFFFFF"/>
            </w:tcBorders>
            <w:shd w:val="clear" w:color="000000" w:fill="FFFFFF"/>
            <w:vAlign w:val="center"/>
            <w:hideMark/>
          </w:tcPr>
          <w:p w14:paraId="5DC624E6"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0,00%</w:t>
            </w:r>
          </w:p>
        </w:tc>
        <w:tc>
          <w:tcPr>
            <w:tcW w:w="2280" w:type="dxa"/>
            <w:tcBorders>
              <w:top w:val="nil"/>
              <w:left w:val="nil"/>
              <w:bottom w:val="single" w:sz="4" w:space="0" w:color="FFFFFF"/>
              <w:right w:val="single" w:sz="4" w:space="0" w:color="FFFFFF"/>
            </w:tcBorders>
            <w:shd w:val="clear" w:color="000000" w:fill="FFFFFF"/>
            <w:vAlign w:val="center"/>
            <w:hideMark/>
          </w:tcPr>
          <w:p w14:paraId="15827894"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4C3D01" w:rsidRPr="004C3D01" w14:paraId="7F72E78E" w14:textId="77777777" w:rsidTr="004C3D01">
        <w:trPr>
          <w:trHeight w:val="315"/>
        </w:trPr>
        <w:tc>
          <w:tcPr>
            <w:tcW w:w="4000" w:type="dxa"/>
            <w:tcBorders>
              <w:top w:val="single" w:sz="4" w:space="0" w:color="auto"/>
              <w:left w:val="nil"/>
              <w:bottom w:val="nil"/>
              <w:right w:val="nil"/>
            </w:tcBorders>
            <w:shd w:val="clear" w:color="auto" w:fill="auto"/>
            <w:noWrap/>
            <w:vAlign w:val="bottom"/>
            <w:hideMark/>
          </w:tcPr>
          <w:p w14:paraId="63D69E2F" w14:textId="77777777" w:rsidR="004C3D01" w:rsidRPr="004C3D01" w:rsidRDefault="004C3D01" w:rsidP="004C3D01">
            <w:pPr>
              <w:jc w:val="left"/>
              <w:rPr>
                <w:rFonts w:eastAsia="Times New Roman"/>
                <w:szCs w:val="20"/>
                <w:lang w:val="en-US"/>
              </w:rPr>
            </w:pPr>
            <w:r w:rsidRPr="004C3D01">
              <w:rPr>
                <w:rFonts w:eastAsia="Times New Roman"/>
                <w:szCs w:val="20"/>
                <w:lang w:val="en-US"/>
              </w:rPr>
              <w:t> </w:t>
            </w:r>
          </w:p>
        </w:tc>
        <w:tc>
          <w:tcPr>
            <w:tcW w:w="3760" w:type="dxa"/>
            <w:tcBorders>
              <w:top w:val="single" w:sz="4" w:space="0" w:color="auto"/>
              <w:left w:val="nil"/>
              <w:bottom w:val="nil"/>
              <w:right w:val="nil"/>
            </w:tcBorders>
            <w:shd w:val="clear" w:color="000000" w:fill="FFFFFF"/>
            <w:vAlign w:val="center"/>
            <w:hideMark/>
          </w:tcPr>
          <w:p w14:paraId="3B7F527B" w14:textId="77777777" w:rsidR="004C3D01" w:rsidRPr="004C3D01" w:rsidRDefault="004C3D01" w:rsidP="004C3D01">
            <w:pPr>
              <w:jc w:val="right"/>
              <w:rPr>
                <w:rFonts w:ascii="Calibri" w:eastAsia="Times New Roman" w:hAnsi="Calibri" w:cs="Calibri"/>
                <w:b/>
                <w:bCs/>
                <w:sz w:val="24"/>
                <w:lang w:val="en-US"/>
              </w:rPr>
            </w:pPr>
            <w:r w:rsidRPr="004C3D01">
              <w:rPr>
                <w:rFonts w:ascii="Calibri" w:eastAsia="Times New Roman" w:hAnsi="Calibri" w:cs="Calibri"/>
                <w:b/>
                <w:bCs/>
                <w:sz w:val="24"/>
                <w:lang w:val="en-US"/>
              </w:rPr>
              <w:t>BDI</w:t>
            </w:r>
          </w:p>
        </w:tc>
        <w:tc>
          <w:tcPr>
            <w:tcW w:w="2280" w:type="dxa"/>
            <w:tcBorders>
              <w:top w:val="single" w:sz="4" w:space="0" w:color="auto"/>
              <w:left w:val="nil"/>
              <w:bottom w:val="nil"/>
              <w:right w:val="nil"/>
            </w:tcBorders>
            <w:shd w:val="clear" w:color="000000" w:fill="FFFFFF"/>
            <w:vAlign w:val="center"/>
            <w:hideMark/>
          </w:tcPr>
          <w:p w14:paraId="1E8C179F" w14:textId="77777777" w:rsidR="004C3D01" w:rsidRPr="004C3D01" w:rsidRDefault="004C3D01" w:rsidP="004C3D01">
            <w:pPr>
              <w:jc w:val="center"/>
              <w:rPr>
                <w:rFonts w:ascii="Calibri" w:eastAsia="Times New Roman" w:hAnsi="Calibri" w:cs="Calibri"/>
                <w:b/>
                <w:bCs/>
                <w:sz w:val="24"/>
                <w:lang w:val="en-US"/>
              </w:rPr>
            </w:pPr>
            <w:r w:rsidRPr="004C3D01">
              <w:rPr>
                <w:rFonts w:ascii="Calibri" w:eastAsia="Times New Roman" w:hAnsi="Calibri" w:cs="Calibri"/>
                <w:b/>
                <w:bCs/>
                <w:sz w:val="24"/>
                <w:lang w:val="en-US"/>
              </w:rPr>
              <w:t>22,81%</w:t>
            </w:r>
          </w:p>
        </w:tc>
      </w:tr>
    </w:tbl>
    <w:p w14:paraId="24DE8B85" w14:textId="77777777" w:rsidR="004C3D01" w:rsidRDefault="004C3D01" w:rsidP="00797B58">
      <w:pPr>
        <w:rPr>
          <w:szCs w:val="20"/>
        </w:rPr>
      </w:pPr>
    </w:p>
    <w:p w14:paraId="3C3A727E" w14:textId="2E74756B" w:rsidR="004C3D01" w:rsidRDefault="004C3D01" w:rsidP="004C3D01">
      <w:pPr>
        <w:rPr>
          <w:szCs w:val="20"/>
        </w:rPr>
      </w:pPr>
      <w:r w:rsidRPr="004C3D01">
        <w:rPr>
          <w:szCs w:val="20"/>
        </w:rPr>
        <w:t>Ofício-Circular nº 3071/2025 (SEI DNIT nº 21157417)</w:t>
      </w:r>
      <w:r>
        <w:rPr>
          <w:szCs w:val="20"/>
        </w:rPr>
        <w:t>.</w:t>
      </w:r>
    </w:p>
    <w:p w14:paraId="75CE5975" w14:textId="16259E66" w:rsidR="00797B58" w:rsidRPr="00C03740" w:rsidRDefault="00797B58" w:rsidP="004C3D01">
      <w:pPr>
        <w:rPr>
          <w:szCs w:val="20"/>
        </w:rPr>
      </w:pPr>
      <w:proofErr w:type="spellStart"/>
      <w:r w:rsidRPr="00C03740">
        <w:rPr>
          <w:szCs w:val="20"/>
        </w:rPr>
        <w:t>Obs</w:t>
      </w:r>
      <w:proofErr w:type="spellEnd"/>
      <w:r w:rsidRPr="00C03740">
        <w:rPr>
          <w:szCs w:val="20"/>
        </w:rPr>
        <w:t>: Utilizar ISS real do município: Lei complementar nº 029/2004</w:t>
      </w:r>
    </w:p>
    <w:p w14:paraId="084AE354" w14:textId="77777777" w:rsidR="00797B58" w:rsidRPr="00C03740" w:rsidRDefault="00797B58" w:rsidP="00797B58">
      <w:pPr>
        <w:rPr>
          <w:szCs w:val="20"/>
        </w:rPr>
      </w:pPr>
    </w:p>
    <w:p w14:paraId="3BFFD0E0" w14:textId="3F80CD08" w:rsidR="00797B58" w:rsidRPr="00C03740" w:rsidRDefault="00797B58" w:rsidP="00797B58">
      <w:pPr>
        <w:rPr>
          <w:szCs w:val="20"/>
        </w:rPr>
      </w:pPr>
      <w:r w:rsidRPr="00C03740">
        <w:rPr>
          <w:szCs w:val="20"/>
        </w:rPr>
        <w:br w:type="page"/>
      </w:r>
      <w:r w:rsidR="004C3D01">
        <w:rPr>
          <w:noProof/>
        </w:rPr>
        <w:drawing>
          <wp:anchor distT="0" distB="0" distL="114300" distR="114300" simplePos="0" relativeHeight="251663360" behindDoc="0" locked="0" layoutInCell="1" allowOverlap="1" wp14:anchorId="4B4682F9" wp14:editId="6B1B724E">
            <wp:simplePos x="0" y="0"/>
            <wp:positionH relativeFrom="column">
              <wp:posOffset>0</wp:posOffset>
            </wp:positionH>
            <wp:positionV relativeFrom="paragraph">
              <wp:posOffset>-635</wp:posOffset>
            </wp:positionV>
            <wp:extent cx="5423029" cy="3706039"/>
            <wp:effectExtent l="0" t="0" r="6350" b="8890"/>
            <wp:wrapNone/>
            <wp:docPr id="2" name="Imagem 1">
              <a:extLst xmlns:a="http://schemas.openxmlformats.org/drawingml/2006/main">
                <a:ext uri="{FF2B5EF4-FFF2-40B4-BE49-F238E27FC236}">
                  <a16:creationId xmlns:a16="http://schemas.microsoft.com/office/drawing/2014/main" id="{00000000-0008-0000-0A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a:extLst>
                        <a:ext uri="{FF2B5EF4-FFF2-40B4-BE49-F238E27FC236}">
                          <a16:creationId xmlns:a16="http://schemas.microsoft.com/office/drawing/2014/main" id="{00000000-0008-0000-0A00-000002000000}"/>
                        </a:ext>
                      </a:extLst>
                    </pic:cNvPr>
                    <pic:cNvPicPr>
                      <a:picLocks noChangeAspect="1"/>
                    </pic:cNvPicPr>
                  </pic:nvPicPr>
                  <pic:blipFill>
                    <a:blip r:embed="rId8"/>
                    <a:stretch>
                      <a:fillRect/>
                    </a:stretch>
                  </pic:blipFill>
                  <pic:spPr>
                    <a:xfrm>
                      <a:off x="0" y="0"/>
                      <a:ext cx="5423029" cy="3706039"/>
                    </a:xfrm>
                    <a:prstGeom prst="rect">
                      <a:avLst/>
                    </a:prstGeom>
                  </pic:spPr>
                </pic:pic>
              </a:graphicData>
            </a:graphic>
          </wp:anchor>
        </w:drawing>
      </w:r>
      <w:r w:rsidR="004C3D01">
        <w:rPr>
          <w:noProof/>
        </w:rPr>
        <mc:AlternateContent>
          <mc:Choice Requires="wps">
            <w:drawing>
              <wp:anchor distT="0" distB="0" distL="114300" distR="114300" simplePos="0" relativeHeight="251664384" behindDoc="0" locked="0" layoutInCell="1" allowOverlap="1" wp14:anchorId="16FD111A" wp14:editId="0585C22E">
                <wp:simplePos x="0" y="0"/>
                <wp:positionH relativeFrom="column">
                  <wp:posOffset>4371975</wp:posOffset>
                </wp:positionH>
                <wp:positionV relativeFrom="paragraph">
                  <wp:posOffset>265430</wp:posOffset>
                </wp:positionV>
                <wp:extent cx="1028156" cy="3429561"/>
                <wp:effectExtent l="19050" t="19050" r="19685" b="19050"/>
                <wp:wrapNone/>
                <wp:docPr id="3" name="Retângulo 2">
                  <a:extLst xmlns:a="http://schemas.openxmlformats.org/drawingml/2006/main">
                    <a:ext uri="{FF2B5EF4-FFF2-40B4-BE49-F238E27FC236}">
                      <a16:creationId xmlns:a16="http://schemas.microsoft.com/office/drawing/2014/main" id="{00000000-0008-0000-0A00-000003000000}"/>
                    </a:ext>
                  </a:extLst>
                </wp:docPr>
                <wp:cNvGraphicFramePr/>
                <a:graphic xmlns:a="http://schemas.openxmlformats.org/drawingml/2006/main">
                  <a:graphicData uri="http://schemas.microsoft.com/office/word/2010/wordprocessingShape">
                    <wps:wsp>
                      <wps:cNvSpPr/>
                      <wps:spPr>
                        <a:xfrm>
                          <a:off x="0" y="0"/>
                          <a:ext cx="1028156" cy="3429561"/>
                        </a:xfrm>
                        <a:prstGeom prst="rect">
                          <a:avLst/>
                        </a:prstGeom>
                        <a:noFill/>
                        <a:ln w="38100">
                          <a:solidFill>
                            <a:srgbClr val="FF0000"/>
                          </a:solidFill>
                        </a:ln>
                      </wps:spPr>
                      <wps:style>
                        <a:lnRef idx="2">
                          <a:schemeClr val="accent2"/>
                        </a:lnRef>
                        <a:fillRef idx="1">
                          <a:schemeClr val="lt1"/>
                        </a:fillRef>
                        <a:effectRef idx="0">
                          <a:schemeClr val="accent2"/>
                        </a:effectRef>
                        <a:fontRef idx="minor">
                          <a:schemeClr val="dk1"/>
                        </a:fontRef>
                      </wps:style>
                      <wps:bodyPr vertOverflow="clip" horzOverflow="clip" rtlCol="0" anchor="t"/>
                    </wps:wsp>
                  </a:graphicData>
                </a:graphic>
              </wp:anchor>
            </w:drawing>
          </mc:Choice>
          <mc:Fallback>
            <w:pict>
              <v:rect w14:anchorId="4FD308B4" id="Retângulo 2" o:spid="_x0000_s1026" style="position:absolute;margin-left:344.25pt;margin-top:20.9pt;width:80.95pt;height:270.0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" filled="f" strokecolor="red" strokeweight="3pt"/>
            </w:pict>
          </mc:Fallback>
        </mc:AlternateContent>
      </w:r>
    </w:p>
    <w:p w14:paraId="5FFD0687" w14:textId="0C7417FF" w:rsidR="00797B58" w:rsidRPr="00C03740" w:rsidRDefault="004C3D01" w:rsidP="00797B58">
      <w:pPr>
        <w:jc w:val="center"/>
        <w:rPr>
          <w:b/>
          <w:szCs w:val="20"/>
          <w:lang w:eastAsia="pt-BR"/>
        </w:rPr>
      </w:pPr>
      <w:r w:rsidRPr="00C03740">
        <w:rPr>
          <w:b/>
          <w:szCs w:val="20"/>
          <w:lang w:eastAsia="pt-BR"/>
        </w:rPr>
        <w:lastRenderedPageBreak/>
        <w:t xml:space="preserve">DETALHAMENTO DO BDI – FORNECIMENTO – </w:t>
      </w:r>
      <w:r w:rsidRPr="00C03740">
        <w:rPr>
          <w:b/>
          <w:color w:val="0070C0"/>
          <w:szCs w:val="20"/>
          <w:lang w:eastAsia="pt-BR"/>
        </w:rPr>
        <w:t>SEM DESONERAÇÃO</w:t>
      </w:r>
    </w:p>
    <w:p w14:paraId="08F04B21" w14:textId="77777777" w:rsidR="00797B58" w:rsidRPr="00C03740" w:rsidRDefault="00797B58" w:rsidP="00797B58">
      <w:pPr>
        <w:rPr>
          <w:szCs w:val="20"/>
          <w:lang w:eastAsia="pt-BR"/>
        </w:rPr>
      </w:pPr>
    </w:p>
    <w:p w14:paraId="057EDB8D" w14:textId="603CB6EB" w:rsidR="00DE44AF" w:rsidRPr="00C03740" w:rsidRDefault="00DE44AF" w:rsidP="00DE44AF">
      <w:pPr>
        <w:jc w:val="center"/>
        <w:rPr>
          <w:b/>
          <w:szCs w:val="20"/>
          <w:lang w:eastAsia="pt-BR"/>
        </w:rPr>
      </w:pPr>
      <w:r w:rsidRPr="00C03740">
        <w:rPr>
          <w:b/>
          <w:szCs w:val="20"/>
          <w:lang w:eastAsia="pt-BR"/>
        </w:rPr>
        <w:t>QUADRO DBDI-F</w:t>
      </w:r>
      <w:r w:rsidR="004C3D01">
        <w:rPr>
          <w:b/>
          <w:szCs w:val="20"/>
          <w:lang w:eastAsia="pt-BR"/>
        </w:rPr>
        <w:t xml:space="preserve"> - </w:t>
      </w:r>
      <w:r w:rsidR="004C3D01" w:rsidRPr="006821DF">
        <w:rPr>
          <w:b/>
          <w:color w:val="0070C0"/>
          <w:szCs w:val="20"/>
          <w:lang w:eastAsia="pt-BR"/>
        </w:rPr>
        <w:t>ITEM 1</w:t>
      </w:r>
    </w:p>
    <w:p w14:paraId="6EB96A4A" w14:textId="77777777" w:rsidR="00DE44AF" w:rsidRPr="00C03740" w:rsidRDefault="00DE44AF"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C03740" w14:paraId="6DC061F1" w14:textId="77777777"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14:paraId="5A2F9051" w14:textId="77777777" w:rsidR="00797B58" w:rsidRPr="00C03740" w:rsidRDefault="00797B58" w:rsidP="00614A18">
            <w:pPr>
              <w:rPr>
                <w:szCs w:val="20"/>
                <w:lang w:eastAsia="pt-BR"/>
              </w:rPr>
            </w:pPr>
            <w:r w:rsidRPr="00C03740">
              <w:rPr>
                <w:szCs w:val="20"/>
                <w:lang w:eastAsia="pt-BR"/>
              </w:rPr>
              <w:t>NOME DA CONCORRENTE:</w:t>
            </w:r>
          </w:p>
        </w:tc>
      </w:tr>
      <w:tr w:rsidR="00797B58" w:rsidRPr="00C03740" w14:paraId="0E322F8B" w14:textId="77777777"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14:paraId="087A57AF" w14:textId="77777777" w:rsidR="00797B58" w:rsidRPr="00C03740" w:rsidRDefault="00797B58" w:rsidP="00614A18">
            <w:pPr>
              <w:rPr>
                <w:szCs w:val="20"/>
                <w:lang w:eastAsia="pt-BR"/>
              </w:rPr>
            </w:pPr>
            <w:r w:rsidRPr="00C03740">
              <w:rPr>
                <w:szCs w:val="20"/>
                <w:lang w:eastAsia="pt-BR"/>
              </w:rPr>
              <w:t>OBJETO:</w:t>
            </w:r>
          </w:p>
          <w:p w14:paraId="5882953C" w14:textId="77777777" w:rsidR="00797B58" w:rsidRPr="00C03740"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14:paraId="24A415A3" w14:textId="77777777" w:rsidR="00797B58" w:rsidRPr="00C03740" w:rsidRDefault="00797B58" w:rsidP="00614A18">
            <w:pPr>
              <w:rPr>
                <w:szCs w:val="20"/>
                <w:lang w:eastAsia="pt-BR"/>
              </w:rPr>
            </w:pPr>
            <w:r w:rsidRPr="00C03740">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14:paraId="45DEC4D6" w14:textId="77777777" w:rsidR="00797B58" w:rsidRPr="00C03740" w:rsidRDefault="00797B58" w:rsidP="00614A18">
            <w:pPr>
              <w:rPr>
                <w:szCs w:val="20"/>
                <w:lang w:eastAsia="pt-BR"/>
              </w:rPr>
            </w:pPr>
            <w:r w:rsidRPr="00C03740">
              <w:rPr>
                <w:szCs w:val="20"/>
                <w:lang w:eastAsia="pt-BR"/>
              </w:rPr>
              <w:t>FOLHA</w:t>
            </w:r>
          </w:p>
        </w:tc>
      </w:tr>
      <w:tr w:rsidR="00797B58" w:rsidRPr="00C03740" w14:paraId="1AE83BF1" w14:textId="77777777"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14:paraId="3656AD41" w14:textId="77777777" w:rsidR="00797B58" w:rsidRPr="00C03740"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14:paraId="36417493" w14:textId="77777777" w:rsidR="00797B58" w:rsidRPr="00C03740" w:rsidRDefault="00797B58" w:rsidP="00C73BD1">
            <w:pPr>
              <w:rPr>
                <w:szCs w:val="20"/>
                <w:lang w:eastAsia="pt-BR"/>
              </w:rPr>
            </w:pPr>
            <w:r w:rsidRPr="00C03740">
              <w:rPr>
                <w:szCs w:val="20"/>
                <w:lang w:eastAsia="pt-BR"/>
              </w:rPr>
              <w:t>______/</w:t>
            </w:r>
            <w:r w:rsidR="00C73BD1" w:rsidRPr="00C03740">
              <w:rPr>
                <w:szCs w:val="20"/>
                <w:lang w:eastAsia="pt-BR"/>
              </w:rPr>
              <w:t>_____</w:t>
            </w:r>
          </w:p>
        </w:tc>
        <w:tc>
          <w:tcPr>
            <w:tcW w:w="1117" w:type="dxa"/>
            <w:tcBorders>
              <w:top w:val="nil"/>
              <w:left w:val="nil"/>
              <w:bottom w:val="single" w:sz="4" w:space="0" w:color="auto"/>
              <w:right w:val="single" w:sz="4" w:space="0" w:color="auto"/>
            </w:tcBorders>
            <w:shd w:val="clear" w:color="000000" w:fill="FFFFFF"/>
            <w:noWrap/>
            <w:vAlign w:val="center"/>
            <w:hideMark/>
          </w:tcPr>
          <w:p w14:paraId="0821FCB4" w14:textId="77777777" w:rsidR="00797B58" w:rsidRPr="00C03740" w:rsidRDefault="00797B58" w:rsidP="00614A18">
            <w:pPr>
              <w:rPr>
                <w:szCs w:val="20"/>
                <w:lang w:eastAsia="pt-BR"/>
              </w:rPr>
            </w:pPr>
            <w:r w:rsidRPr="00C03740">
              <w:rPr>
                <w:szCs w:val="20"/>
                <w:lang w:eastAsia="pt-BR"/>
              </w:rPr>
              <w:t>____/____</w:t>
            </w:r>
          </w:p>
        </w:tc>
      </w:tr>
    </w:tbl>
    <w:p w14:paraId="5A504904" w14:textId="77777777" w:rsidR="00797B58" w:rsidRPr="00C03740" w:rsidRDefault="00797B58" w:rsidP="00797B58">
      <w:pPr>
        <w:rPr>
          <w:szCs w:val="20"/>
        </w:rPr>
      </w:pPr>
    </w:p>
    <w:p w14:paraId="1ADF93D5" w14:textId="77777777" w:rsidR="00797B58" w:rsidRDefault="00797B58" w:rsidP="00797B58">
      <w:pPr>
        <w:rPr>
          <w:szCs w:val="20"/>
        </w:rPr>
      </w:pPr>
    </w:p>
    <w:tbl>
      <w:tblPr>
        <w:tblW w:w="10040" w:type="dxa"/>
        <w:tblInd w:w="-431" w:type="dxa"/>
        <w:tblLook w:val="04A0" w:firstRow="1" w:lastRow="0" w:firstColumn="1" w:lastColumn="0" w:noHBand="0" w:noVBand="1"/>
      </w:tblPr>
      <w:tblGrid>
        <w:gridCol w:w="4000"/>
        <w:gridCol w:w="3760"/>
        <w:gridCol w:w="2280"/>
      </w:tblGrid>
      <w:tr w:rsidR="004C3D01" w:rsidRPr="004C3D01" w14:paraId="78E1B2C0" w14:textId="77777777" w:rsidTr="004C3D01">
        <w:trPr>
          <w:trHeight w:val="315"/>
        </w:trPr>
        <w:tc>
          <w:tcPr>
            <w:tcW w:w="4000" w:type="dxa"/>
            <w:tcBorders>
              <w:top w:val="single" w:sz="4" w:space="0" w:color="000000"/>
              <w:left w:val="single" w:sz="4" w:space="0" w:color="FFFFFF"/>
              <w:bottom w:val="single" w:sz="4" w:space="0" w:color="000000"/>
              <w:right w:val="single" w:sz="4" w:space="0" w:color="FFFFFF"/>
            </w:tcBorders>
            <w:shd w:val="clear" w:color="CCCCFF" w:fill="FFFFFF"/>
            <w:vAlign w:val="center"/>
            <w:hideMark/>
          </w:tcPr>
          <w:p w14:paraId="6039FF7A" w14:textId="77777777" w:rsidR="004C3D01" w:rsidRPr="004C3D01" w:rsidRDefault="004C3D01" w:rsidP="004C3D01">
            <w:pPr>
              <w:jc w:val="center"/>
              <w:rPr>
                <w:rFonts w:ascii="Calibri" w:eastAsia="Times New Roman" w:hAnsi="Calibri" w:cs="Calibri"/>
                <w:b/>
                <w:bCs/>
                <w:sz w:val="24"/>
                <w:lang w:val="en-US"/>
              </w:rPr>
            </w:pPr>
            <w:r w:rsidRPr="004C3D01">
              <w:rPr>
                <w:rFonts w:ascii="Calibri" w:eastAsia="Times New Roman" w:hAnsi="Calibri" w:cs="Calibri"/>
                <w:b/>
                <w:bCs/>
                <w:sz w:val="24"/>
                <w:lang w:val="en-US"/>
              </w:rPr>
              <w:t>DESCRIÇÃO DOS SERVIÇOS</w:t>
            </w:r>
          </w:p>
        </w:tc>
        <w:tc>
          <w:tcPr>
            <w:tcW w:w="3760" w:type="dxa"/>
            <w:tcBorders>
              <w:top w:val="single" w:sz="4" w:space="0" w:color="000000"/>
              <w:left w:val="nil"/>
              <w:bottom w:val="single" w:sz="4" w:space="0" w:color="000000"/>
              <w:right w:val="single" w:sz="4" w:space="0" w:color="FFFFFF"/>
            </w:tcBorders>
            <w:shd w:val="clear" w:color="CCCCFF" w:fill="FFFFFF"/>
            <w:vAlign w:val="center"/>
            <w:hideMark/>
          </w:tcPr>
          <w:p w14:paraId="2C0AE228" w14:textId="77777777" w:rsidR="004C3D01" w:rsidRPr="004C3D01" w:rsidRDefault="004C3D01" w:rsidP="004C3D01">
            <w:pPr>
              <w:jc w:val="center"/>
              <w:rPr>
                <w:rFonts w:ascii="Calibri" w:eastAsia="Times New Roman" w:hAnsi="Calibri" w:cs="Calibri"/>
                <w:b/>
                <w:bCs/>
                <w:sz w:val="24"/>
                <w:lang w:val="en-US"/>
              </w:rPr>
            </w:pPr>
            <w:r w:rsidRPr="004C3D01">
              <w:rPr>
                <w:rFonts w:ascii="Calibri" w:eastAsia="Times New Roman" w:hAnsi="Calibri" w:cs="Calibri"/>
                <w:b/>
                <w:bCs/>
                <w:sz w:val="24"/>
                <w:lang w:val="en-US"/>
              </w:rPr>
              <w:t>PREÇO DE VENDA (%)</w:t>
            </w:r>
          </w:p>
        </w:tc>
        <w:tc>
          <w:tcPr>
            <w:tcW w:w="2280" w:type="dxa"/>
            <w:tcBorders>
              <w:top w:val="single" w:sz="4" w:space="0" w:color="000000"/>
              <w:left w:val="nil"/>
              <w:bottom w:val="single" w:sz="4" w:space="0" w:color="000000"/>
              <w:right w:val="nil"/>
            </w:tcBorders>
            <w:shd w:val="clear" w:color="CCCCFF" w:fill="FFFFFF"/>
            <w:vAlign w:val="center"/>
            <w:hideMark/>
          </w:tcPr>
          <w:p w14:paraId="3892F585" w14:textId="77777777" w:rsidR="004C3D01" w:rsidRPr="004C3D01" w:rsidRDefault="004C3D01" w:rsidP="004C3D01">
            <w:pPr>
              <w:jc w:val="center"/>
              <w:rPr>
                <w:rFonts w:ascii="Calibri" w:eastAsia="Times New Roman" w:hAnsi="Calibri" w:cs="Calibri"/>
                <w:b/>
                <w:bCs/>
                <w:sz w:val="24"/>
                <w:lang w:val="en-US"/>
              </w:rPr>
            </w:pPr>
            <w:r w:rsidRPr="004C3D01">
              <w:rPr>
                <w:rFonts w:ascii="Calibri" w:eastAsia="Times New Roman" w:hAnsi="Calibri" w:cs="Calibri"/>
                <w:b/>
                <w:bCs/>
                <w:sz w:val="24"/>
                <w:lang w:val="en-US"/>
              </w:rPr>
              <w:t>CUSTO DIRETO (%)</w:t>
            </w:r>
          </w:p>
        </w:tc>
      </w:tr>
      <w:tr w:rsidR="004C3D01" w:rsidRPr="004C3D01" w14:paraId="52037EEA" w14:textId="77777777" w:rsidTr="004C3D01">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05935BE0" w14:textId="77777777" w:rsidR="004C3D01" w:rsidRPr="004C3D01" w:rsidRDefault="004C3D01" w:rsidP="004C3D01">
            <w:pPr>
              <w:jc w:val="left"/>
              <w:rPr>
                <w:rFonts w:ascii="Calibri" w:eastAsia="Times New Roman" w:hAnsi="Calibri" w:cs="Calibri"/>
                <w:sz w:val="24"/>
                <w:lang w:val="en-US"/>
              </w:rPr>
            </w:pPr>
            <w:r w:rsidRPr="004C3D01">
              <w:rPr>
                <w:rFonts w:ascii="Calibri" w:eastAsia="Times New Roman" w:hAnsi="Calibri" w:cs="Calibri"/>
                <w:sz w:val="24"/>
                <w:lang w:val="en-US"/>
              </w:rPr>
              <w:t>ADMINISTRAÇÃO CENTRAL</w:t>
            </w:r>
          </w:p>
        </w:tc>
        <w:tc>
          <w:tcPr>
            <w:tcW w:w="3760" w:type="dxa"/>
            <w:tcBorders>
              <w:top w:val="nil"/>
              <w:left w:val="nil"/>
              <w:bottom w:val="single" w:sz="4" w:space="0" w:color="FFFFFF"/>
              <w:right w:val="single" w:sz="4" w:space="0" w:color="FFFFFF"/>
            </w:tcBorders>
            <w:shd w:val="clear" w:color="000000" w:fill="FFFFFF"/>
            <w:noWrap/>
            <w:vAlign w:val="center"/>
            <w:hideMark/>
          </w:tcPr>
          <w:p w14:paraId="0138580D" w14:textId="77777777" w:rsidR="004C3D01" w:rsidRPr="004C3D01" w:rsidRDefault="004C3D01" w:rsidP="004C3D01">
            <w:pPr>
              <w:jc w:val="center"/>
              <w:rPr>
                <w:rFonts w:ascii="Calibri" w:eastAsia="Times New Roman" w:hAnsi="Calibri" w:cs="Calibri"/>
                <w:color w:val="000000"/>
                <w:sz w:val="24"/>
                <w:lang w:val="en-US"/>
              </w:rPr>
            </w:pPr>
            <w:r w:rsidRPr="004C3D01">
              <w:rPr>
                <w:rFonts w:ascii="Calibri" w:eastAsia="Times New Roman" w:hAnsi="Calibri" w:cs="Calibri"/>
                <w:color w:val="000000"/>
                <w:sz w:val="24"/>
                <w:lang w:val="en-US"/>
              </w:rPr>
              <w:t> </w:t>
            </w:r>
          </w:p>
        </w:tc>
        <w:tc>
          <w:tcPr>
            <w:tcW w:w="2280" w:type="dxa"/>
            <w:tcBorders>
              <w:top w:val="nil"/>
              <w:left w:val="nil"/>
              <w:bottom w:val="single" w:sz="4" w:space="0" w:color="FFFFFF"/>
              <w:right w:val="nil"/>
            </w:tcBorders>
            <w:shd w:val="clear" w:color="000000" w:fill="FFFFFF"/>
            <w:vAlign w:val="center"/>
            <w:hideMark/>
          </w:tcPr>
          <w:p w14:paraId="69969C9F"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3,69%</w:t>
            </w:r>
          </w:p>
        </w:tc>
      </w:tr>
      <w:tr w:rsidR="004C3D01" w:rsidRPr="004C3D01" w14:paraId="3BDC5035" w14:textId="77777777" w:rsidTr="004C3D01">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6B28C5AD" w14:textId="77777777" w:rsidR="004C3D01" w:rsidRPr="004C3D01" w:rsidRDefault="004C3D01" w:rsidP="004C3D01">
            <w:pPr>
              <w:jc w:val="left"/>
              <w:rPr>
                <w:rFonts w:ascii="Calibri" w:eastAsia="Times New Roman" w:hAnsi="Calibri" w:cs="Calibri"/>
                <w:sz w:val="24"/>
                <w:lang w:val="en-US"/>
              </w:rPr>
            </w:pPr>
            <w:r w:rsidRPr="004C3D01">
              <w:rPr>
                <w:rFonts w:ascii="Calibri" w:eastAsia="Times New Roman" w:hAnsi="Calibri" w:cs="Calibri"/>
                <w:sz w:val="24"/>
                <w:lang w:val="en-US"/>
              </w:rPr>
              <w:t>DESPESA FINANCEIRAS</w:t>
            </w:r>
          </w:p>
        </w:tc>
        <w:tc>
          <w:tcPr>
            <w:tcW w:w="3760" w:type="dxa"/>
            <w:tcBorders>
              <w:top w:val="nil"/>
              <w:left w:val="nil"/>
              <w:bottom w:val="single" w:sz="4" w:space="0" w:color="FFFFFF"/>
              <w:right w:val="single" w:sz="4" w:space="0" w:color="FFFFFF"/>
            </w:tcBorders>
            <w:shd w:val="clear" w:color="000000" w:fill="FFFFFF"/>
            <w:vAlign w:val="center"/>
            <w:hideMark/>
          </w:tcPr>
          <w:p w14:paraId="1634628E"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1,09%</w:t>
            </w:r>
          </w:p>
        </w:tc>
        <w:tc>
          <w:tcPr>
            <w:tcW w:w="2280" w:type="dxa"/>
            <w:tcBorders>
              <w:top w:val="nil"/>
              <w:left w:val="nil"/>
              <w:bottom w:val="single" w:sz="4" w:space="0" w:color="FFFFFF"/>
              <w:right w:val="single" w:sz="4" w:space="0" w:color="FFFFFF"/>
            </w:tcBorders>
            <w:shd w:val="clear" w:color="000000" w:fill="FFFFFF"/>
            <w:vAlign w:val="center"/>
            <w:hideMark/>
          </w:tcPr>
          <w:p w14:paraId="72B599DB"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4C3D01" w:rsidRPr="004C3D01" w14:paraId="69F80F3C" w14:textId="77777777" w:rsidTr="004C3D01">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0DFDDF98" w14:textId="77777777" w:rsidR="004C3D01" w:rsidRPr="004C3D01" w:rsidRDefault="004C3D01" w:rsidP="004C3D01">
            <w:pPr>
              <w:jc w:val="left"/>
              <w:rPr>
                <w:rFonts w:ascii="Calibri" w:eastAsia="Times New Roman" w:hAnsi="Calibri" w:cs="Calibri"/>
                <w:sz w:val="24"/>
                <w:lang w:val="en-US"/>
              </w:rPr>
            </w:pPr>
            <w:r w:rsidRPr="004C3D01">
              <w:rPr>
                <w:rFonts w:ascii="Calibri" w:eastAsia="Times New Roman" w:hAnsi="Calibri" w:cs="Calibri"/>
                <w:sz w:val="24"/>
                <w:lang w:val="en-US"/>
              </w:rPr>
              <w:t>SEGUROS E GARANTIAS CONTRATUAIS</w:t>
            </w:r>
          </w:p>
        </w:tc>
        <w:tc>
          <w:tcPr>
            <w:tcW w:w="3760" w:type="dxa"/>
            <w:tcBorders>
              <w:top w:val="nil"/>
              <w:left w:val="nil"/>
              <w:bottom w:val="single" w:sz="4" w:space="0" w:color="FFFFFF"/>
              <w:right w:val="single" w:sz="4" w:space="0" w:color="FFFFFF"/>
            </w:tcBorders>
            <w:shd w:val="clear" w:color="000000" w:fill="FFFFFF"/>
            <w:vAlign w:val="center"/>
            <w:hideMark/>
          </w:tcPr>
          <w:p w14:paraId="5F7771A1"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0,25%</w:t>
            </w:r>
          </w:p>
        </w:tc>
        <w:tc>
          <w:tcPr>
            <w:tcW w:w="2280" w:type="dxa"/>
            <w:tcBorders>
              <w:top w:val="nil"/>
              <w:left w:val="nil"/>
              <w:bottom w:val="single" w:sz="4" w:space="0" w:color="FFFFFF"/>
              <w:right w:val="single" w:sz="4" w:space="0" w:color="FFFFFF"/>
            </w:tcBorders>
            <w:shd w:val="clear" w:color="000000" w:fill="FFFFFF"/>
            <w:vAlign w:val="center"/>
            <w:hideMark/>
          </w:tcPr>
          <w:p w14:paraId="044F1C29"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4C3D01" w:rsidRPr="004C3D01" w14:paraId="5211D580" w14:textId="77777777" w:rsidTr="004C3D01">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6C6D4F6E" w14:textId="77777777" w:rsidR="004C3D01" w:rsidRPr="004C3D01" w:rsidRDefault="004C3D01" w:rsidP="004C3D01">
            <w:pPr>
              <w:jc w:val="left"/>
              <w:rPr>
                <w:rFonts w:ascii="Calibri" w:eastAsia="Times New Roman" w:hAnsi="Calibri" w:cs="Calibri"/>
                <w:sz w:val="24"/>
                <w:lang w:val="en-US"/>
              </w:rPr>
            </w:pPr>
            <w:r w:rsidRPr="004C3D01">
              <w:rPr>
                <w:rFonts w:ascii="Calibri" w:eastAsia="Times New Roman" w:hAnsi="Calibri" w:cs="Calibri"/>
                <w:sz w:val="24"/>
                <w:lang w:val="en-US"/>
              </w:rPr>
              <w:t>RISCOS</w:t>
            </w:r>
          </w:p>
        </w:tc>
        <w:tc>
          <w:tcPr>
            <w:tcW w:w="3760" w:type="dxa"/>
            <w:tcBorders>
              <w:top w:val="nil"/>
              <w:left w:val="nil"/>
              <w:bottom w:val="single" w:sz="4" w:space="0" w:color="FFFFFF"/>
              <w:right w:val="single" w:sz="4" w:space="0" w:color="FFFFFF"/>
            </w:tcBorders>
            <w:shd w:val="clear" w:color="000000" w:fill="FFFFFF"/>
            <w:vAlign w:val="center"/>
            <w:hideMark/>
          </w:tcPr>
          <w:p w14:paraId="388D189C"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0,50%</w:t>
            </w:r>
          </w:p>
        </w:tc>
        <w:tc>
          <w:tcPr>
            <w:tcW w:w="2280" w:type="dxa"/>
            <w:tcBorders>
              <w:top w:val="nil"/>
              <w:left w:val="nil"/>
              <w:bottom w:val="single" w:sz="4" w:space="0" w:color="FFFFFF"/>
              <w:right w:val="single" w:sz="4" w:space="0" w:color="FFFFFF"/>
            </w:tcBorders>
            <w:shd w:val="clear" w:color="000000" w:fill="FFFFFF"/>
            <w:vAlign w:val="center"/>
            <w:hideMark/>
          </w:tcPr>
          <w:p w14:paraId="17F5F702"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4C3D01" w:rsidRPr="004C3D01" w14:paraId="3A275AAB" w14:textId="77777777" w:rsidTr="004C3D01">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11387E2C" w14:textId="77777777" w:rsidR="004C3D01" w:rsidRPr="004C3D01" w:rsidRDefault="004C3D01" w:rsidP="004C3D01">
            <w:pPr>
              <w:jc w:val="left"/>
              <w:rPr>
                <w:rFonts w:ascii="Calibri" w:eastAsia="Times New Roman" w:hAnsi="Calibri" w:cs="Calibri"/>
                <w:sz w:val="24"/>
                <w:lang w:val="en-US"/>
              </w:rPr>
            </w:pPr>
            <w:r w:rsidRPr="004C3D01">
              <w:rPr>
                <w:rFonts w:ascii="Calibri" w:eastAsia="Times New Roman" w:hAnsi="Calibri" w:cs="Calibri"/>
                <w:sz w:val="24"/>
                <w:lang w:val="en-US"/>
              </w:rPr>
              <w:t>LUCRO OPERACIONAL</w:t>
            </w:r>
          </w:p>
        </w:tc>
        <w:tc>
          <w:tcPr>
            <w:tcW w:w="3760" w:type="dxa"/>
            <w:tcBorders>
              <w:top w:val="nil"/>
              <w:left w:val="nil"/>
              <w:bottom w:val="single" w:sz="4" w:space="0" w:color="FFFFFF"/>
              <w:right w:val="single" w:sz="4" w:space="0" w:color="FFFFFF"/>
            </w:tcBorders>
            <w:shd w:val="clear" w:color="000000" w:fill="FFFFFF"/>
            <w:noWrap/>
            <w:vAlign w:val="center"/>
            <w:hideMark/>
          </w:tcPr>
          <w:p w14:paraId="3F4D1C53" w14:textId="77777777" w:rsidR="004C3D01" w:rsidRPr="004C3D01" w:rsidRDefault="004C3D01" w:rsidP="004C3D01">
            <w:pPr>
              <w:jc w:val="center"/>
              <w:rPr>
                <w:rFonts w:ascii="Calibri" w:eastAsia="Times New Roman" w:hAnsi="Calibri" w:cs="Calibri"/>
                <w:color w:val="000000"/>
                <w:sz w:val="24"/>
                <w:lang w:val="en-US"/>
              </w:rPr>
            </w:pPr>
            <w:r w:rsidRPr="004C3D01">
              <w:rPr>
                <w:rFonts w:ascii="Calibri" w:eastAsia="Times New Roman" w:hAnsi="Calibri" w:cs="Calibri"/>
                <w:color w:val="000000"/>
                <w:sz w:val="24"/>
                <w:lang w:val="en-US"/>
              </w:rPr>
              <w:t> </w:t>
            </w:r>
          </w:p>
        </w:tc>
        <w:tc>
          <w:tcPr>
            <w:tcW w:w="2280" w:type="dxa"/>
            <w:tcBorders>
              <w:top w:val="nil"/>
              <w:left w:val="nil"/>
              <w:bottom w:val="single" w:sz="4" w:space="0" w:color="FFFFFF"/>
              <w:right w:val="nil"/>
            </w:tcBorders>
            <w:shd w:val="clear" w:color="000000" w:fill="FFFFFF"/>
            <w:vAlign w:val="center"/>
            <w:hideMark/>
          </w:tcPr>
          <w:p w14:paraId="0C447ACA"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5,00%</w:t>
            </w:r>
          </w:p>
        </w:tc>
      </w:tr>
      <w:tr w:rsidR="004C3D01" w:rsidRPr="004C3D01" w14:paraId="4998732A" w14:textId="77777777" w:rsidTr="004C3D01">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12CE304F" w14:textId="77777777" w:rsidR="004C3D01" w:rsidRPr="004C3D01" w:rsidRDefault="004C3D01" w:rsidP="004C3D01">
            <w:pPr>
              <w:jc w:val="left"/>
              <w:rPr>
                <w:rFonts w:ascii="Calibri" w:eastAsia="Times New Roman" w:hAnsi="Calibri" w:cs="Calibri"/>
                <w:sz w:val="24"/>
                <w:lang w:val="en-US"/>
              </w:rPr>
            </w:pPr>
            <w:r w:rsidRPr="004C3D01">
              <w:rPr>
                <w:rFonts w:ascii="Calibri" w:eastAsia="Times New Roman" w:hAnsi="Calibri" w:cs="Calibri"/>
                <w:sz w:val="24"/>
                <w:lang w:val="en-US"/>
              </w:rPr>
              <w:t>PIS</w:t>
            </w:r>
          </w:p>
        </w:tc>
        <w:tc>
          <w:tcPr>
            <w:tcW w:w="3760" w:type="dxa"/>
            <w:tcBorders>
              <w:top w:val="nil"/>
              <w:left w:val="nil"/>
              <w:bottom w:val="single" w:sz="4" w:space="0" w:color="FFFFFF"/>
              <w:right w:val="single" w:sz="4" w:space="0" w:color="FFFFFF"/>
            </w:tcBorders>
            <w:shd w:val="clear" w:color="000000" w:fill="FFFFFF"/>
            <w:vAlign w:val="center"/>
            <w:hideMark/>
          </w:tcPr>
          <w:p w14:paraId="0B20068B"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0,65%</w:t>
            </w:r>
          </w:p>
        </w:tc>
        <w:tc>
          <w:tcPr>
            <w:tcW w:w="2280" w:type="dxa"/>
            <w:tcBorders>
              <w:top w:val="nil"/>
              <w:left w:val="nil"/>
              <w:bottom w:val="single" w:sz="4" w:space="0" w:color="FFFFFF"/>
              <w:right w:val="single" w:sz="4" w:space="0" w:color="FFFFFF"/>
            </w:tcBorders>
            <w:shd w:val="clear" w:color="000000" w:fill="FFFFFF"/>
            <w:vAlign w:val="center"/>
            <w:hideMark/>
          </w:tcPr>
          <w:p w14:paraId="66A7ACAE"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4C3D01" w:rsidRPr="004C3D01" w14:paraId="66F7E033" w14:textId="77777777" w:rsidTr="004C3D01">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7886F7EF" w14:textId="77777777" w:rsidR="004C3D01" w:rsidRPr="004C3D01" w:rsidRDefault="004C3D01" w:rsidP="004C3D01">
            <w:pPr>
              <w:jc w:val="left"/>
              <w:rPr>
                <w:rFonts w:ascii="Calibri" w:eastAsia="Times New Roman" w:hAnsi="Calibri" w:cs="Calibri"/>
                <w:sz w:val="24"/>
                <w:lang w:val="en-US"/>
              </w:rPr>
            </w:pPr>
            <w:r w:rsidRPr="004C3D01">
              <w:rPr>
                <w:rFonts w:ascii="Calibri" w:eastAsia="Times New Roman" w:hAnsi="Calibri" w:cs="Calibri"/>
                <w:sz w:val="24"/>
                <w:lang w:val="en-US"/>
              </w:rPr>
              <w:t>COFINS</w:t>
            </w:r>
          </w:p>
        </w:tc>
        <w:tc>
          <w:tcPr>
            <w:tcW w:w="3760" w:type="dxa"/>
            <w:tcBorders>
              <w:top w:val="nil"/>
              <w:left w:val="nil"/>
              <w:bottom w:val="single" w:sz="4" w:space="0" w:color="FFFFFF"/>
              <w:right w:val="single" w:sz="4" w:space="0" w:color="FFFFFF"/>
            </w:tcBorders>
            <w:shd w:val="clear" w:color="000000" w:fill="FFFFFF"/>
            <w:vAlign w:val="center"/>
            <w:hideMark/>
          </w:tcPr>
          <w:p w14:paraId="6CE27851"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3,00%</w:t>
            </w:r>
          </w:p>
        </w:tc>
        <w:tc>
          <w:tcPr>
            <w:tcW w:w="2280" w:type="dxa"/>
            <w:tcBorders>
              <w:top w:val="nil"/>
              <w:left w:val="nil"/>
              <w:bottom w:val="single" w:sz="4" w:space="0" w:color="FFFFFF"/>
              <w:right w:val="single" w:sz="4" w:space="0" w:color="FFFFFF"/>
            </w:tcBorders>
            <w:shd w:val="clear" w:color="000000" w:fill="FFFFFF"/>
            <w:vAlign w:val="center"/>
            <w:hideMark/>
          </w:tcPr>
          <w:p w14:paraId="472EBC3A"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4C3D01" w:rsidRPr="004C3D01" w14:paraId="47AAD3AD" w14:textId="77777777" w:rsidTr="004C3D01">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4E60EA48" w14:textId="77777777" w:rsidR="004C3D01" w:rsidRPr="004C3D01" w:rsidRDefault="004C3D01" w:rsidP="004C3D01">
            <w:pPr>
              <w:jc w:val="left"/>
              <w:rPr>
                <w:rFonts w:ascii="Calibri" w:eastAsia="Times New Roman" w:hAnsi="Calibri" w:cs="Calibri"/>
                <w:sz w:val="24"/>
                <w:lang w:val="en-US"/>
              </w:rPr>
            </w:pPr>
            <w:r w:rsidRPr="004C3D01">
              <w:rPr>
                <w:rFonts w:ascii="Calibri" w:eastAsia="Times New Roman" w:hAnsi="Calibri" w:cs="Calibri"/>
                <w:sz w:val="24"/>
                <w:lang w:val="en-US"/>
              </w:rPr>
              <w:t>ISSQN</w:t>
            </w:r>
          </w:p>
        </w:tc>
        <w:tc>
          <w:tcPr>
            <w:tcW w:w="3760" w:type="dxa"/>
            <w:tcBorders>
              <w:top w:val="nil"/>
              <w:left w:val="nil"/>
              <w:bottom w:val="single" w:sz="4" w:space="0" w:color="FFFFFF"/>
              <w:right w:val="single" w:sz="4" w:space="0" w:color="FFFFFF"/>
            </w:tcBorders>
            <w:shd w:val="clear" w:color="000000" w:fill="FFFFFF"/>
            <w:vAlign w:val="center"/>
            <w:hideMark/>
          </w:tcPr>
          <w:p w14:paraId="77089941"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0,00%</w:t>
            </w:r>
          </w:p>
        </w:tc>
        <w:tc>
          <w:tcPr>
            <w:tcW w:w="2280" w:type="dxa"/>
            <w:tcBorders>
              <w:top w:val="nil"/>
              <w:left w:val="nil"/>
              <w:bottom w:val="single" w:sz="4" w:space="0" w:color="FFFFFF"/>
              <w:right w:val="single" w:sz="4" w:space="0" w:color="FFFFFF"/>
            </w:tcBorders>
            <w:shd w:val="clear" w:color="000000" w:fill="FFFFFF"/>
            <w:vAlign w:val="center"/>
            <w:hideMark/>
          </w:tcPr>
          <w:p w14:paraId="1FEC4F4C"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4C3D01" w:rsidRPr="004C3D01" w14:paraId="0840B3C4" w14:textId="77777777" w:rsidTr="004C3D01">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7F876F1B" w14:textId="77777777" w:rsidR="004C3D01" w:rsidRPr="004C3D01" w:rsidRDefault="004C3D01" w:rsidP="004C3D01">
            <w:pPr>
              <w:jc w:val="left"/>
              <w:rPr>
                <w:rFonts w:ascii="Calibri" w:eastAsia="Times New Roman" w:hAnsi="Calibri" w:cs="Calibri"/>
                <w:sz w:val="24"/>
                <w:lang w:val="en-US"/>
              </w:rPr>
            </w:pPr>
            <w:proofErr w:type="spellStart"/>
            <w:r w:rsidRPr="004C3D01">
              <w:rPr>
                <w:rFonts w:ascii="Calibri" w:eastAsia="Times New Roman" w:hAnsi="Calibri" w:cs="Calibri"/>
                <w:sz w:val="24"/>
                <w:lang w:val="en-US"/>
              </w:rPr>
              <w:t>Contribuição</w:t>
            </w:r>
            <w:proofErr w:type="spellEnd"/>
            <w:r w:rsidRPr="004C3D01">
              <w:rPr>
                <w:rFonts w:ascii="Calibri" w:eastAsia="Times New Roman" w:hAnsi="Calibri" w:cs="Calibri"/>
                <w:sz w:val="24"/>
                <w:lang w:val="en-US"/>
              </w:rPr>
              <w:t xml:space="preserve"> </w:t>
            </w:r>
            <w:proofErr w:type="spellStart"/>
            <w:r w:rsidRPr="004C3D01">
              <w:rPr>
                <w:rFonts w:ascii="Calibri" w:eastAsia="Times New Roman" w:hAnsi="Calibri" w:cs="Calibri"/>
                <w:sz w:val="24"/>
                <w:lang w:val="en-US"/>
              </w:rPr>
              <w:t>Previdenciaria</w:t>
            </w:r>
            <w:proofErr w:type="spellEnd"/>
          </w:p>
        </w:tc>
        <w:tc>
          <w:tcPr>
            <w:tcW w:w="3760" w:type="dxa"/>
            <w:tcBorders>
              <w:top w:val="nil"/>
              <w:left w:val="nil"/>
              <w:bottom w:val="single" w:sz="4" w:space="0" w:color="FFFFFF"/>
              <w:right w:val="single" w:sz="4" w:space="0" w:color="FFFFFF"/>
            </w:tcBorders>
            <w:shd w:val="clear" w:color="000000" w:fill="FFFFFF"/>
            <w:vAlign w:val="center"/>
            <w:hideMark/>
          </w:tcPr>
          <w:p w14:paraId="09BE6828"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0,00%</w:t>
            </w:r>
          </w:p>
        </w:tc>
        <w:tc>
          <w:tcPr>
            <w:tcW w:w="2280" w:type="dxa"/>
            <w:tcBorders>
              <w:top w:val="nil"/>
              <w:left w:val="nil"/>
              <w:bottom w:val="single" w:sz="4" w:space="0" w:color="FFFFFF"/>
              <w:right w:val="single" w:sz="4" w:space="0" w:color="FFFFFF"/>
            </w:tcBorders>
            <w:shd w:val="clear" w:color="000000" w:fill="FFFFFF"/>
            <w:vAlign w:val="center"/>
            <w:hideMark/>
          </w:tcPr>
          <w:p w14:paraId="68AE780F" w14:textId="77777777" w:rsidR="004C3D01" w:rsidRPr="004C3D01" w:rsidRDefault="004C3D01" w:rsidP="004C3D01">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4C3D01" w:rsidRPr="004C3D01" w14:paraId="7D75954A" w14:textId="77777777" w:rsidTr="004C3D01">
        <w:trPr>
          <w:trHeight w:val="315"/>
        </w:trPr>
        <w:tc>
          <w:tcPr>
            <w:tcW w:w="4000" w:type="dxa"/>
            <w:tcBorders>
              <w:top w:val="single" w:sz="4" w:space="0" w:color="auto"/>
              <w:left w:val="nil"/>
              <w:bottom w:val="nil"/>
              <w:right w:val="nil"/>
            </w:tcBorders>
            <w:shd w:val="clear" w:color="auto" w:fill="auto"/>
            <w:noWrap/>
            <w:vAlign w:val="bottom"/>
            <w:hideMark/>
          </w:tcPr>
          <w:p w14:paraId="353D114A" w14:textId="77777777" w:rsidR="004C3D01" w:rsidRPr="004C3D01" w:rsidRDefault="004C3D01" w:rsidP="004C3D01">
            <w:pPr>
              <w:jc w:val="left"/>
              <w:rPr>
                <w:rFonts w:eastAsia="Times New Roman"/>
                <w:szCs w:val="20"/>
                <w:lang w:val="en-US"/>
              </w:rPr>
            </w:pPr>
            <w:r w:rsidRPr="004C3D01">
              <w:rPr>
                <w:rFonts w:eastAsia="Times New Roman"/>
                <w:szCs w:val="20"/>
                <w:lang w:val="en-US"/>
              </w:rPr>
              <w:t> </w:t>
            </w:r>
          </w:p>
        </w:tc>
        <w:tc>
          <w:tcPr>
            <w:tcW w:w="3760" w:type="dxa"/>
            <w:tcBorders>
              <w:top w:val="single" w:sz="4" w:space="0" w:color="auto"/>
              <w:left w:val="nil"/>
              <w:bottom w:val="nil"/>
              <w:right w:val="nil"/>
            </w:tcBorders>
            <w:shd w:val="clear" w:color="000000" w:fill="FFFFFF"/>
            <w:vAlign w:val="center"/>
            <w:hideMark/>
          </w:tcPr>
          <w:p w14:paraId="02CD085F" w14:textId="77777777" w:rsidR="004C3D01" w:rsidRPr="004C3D01" w:rsidRDefault="004C3D01" w:rsidP="004C3D01">
            <w:pPr>
              <w:jc w:val="right"/>
              <w:rPr>
                <w:rFonts w:ascii="Calibri" w:eastAsia="Times New Roman" w:hAnsi="Calibri" w:cs="Calibri"/>
                <w:b/>
                <w:bCs/>
                <w:sz w:val="24"/>
                <w:lang w:val="en-US"/>
              </w:rPr>
            </w:pPr>
            <w:r w:rsidRPr="004C3D01">
              <w:rPr>
                <w:rFonts w:ascii="Calibri" w:eastAsia="Times New Roman" w:hAnsi="Calibri" w:cs="Calibri"/>
                <w:b/>
                <w:bCs/>
                <w:sz w:val="24"/>
                <w:lang w:val="en-US"/>
              </w:rPr>
              <w:t>BDI</w:t>
            </w:r>
          </w:p>
        </w:tc>
        <w:tc>
          <w:tcPr>
            <w:tcW w:w="2280" w:type="dxa"/>
            <w:tcBorders>
              <w:top w:val="single" w:sz="4" w:space="0" w:color="auto"/>
              <w:left w:val="nil"/>
              <w:bottom w:val="nil"/>
              <w:right w:val="nil"/>
            </w:tcBorders>
            <w:shd w:val="clear" w:color="000000" w:fill="FFFFFF"/>
            <w:vAlign w:val="center"/>
            <w:hideMark/>
          </w:tcPr>
          <w:p w14:paraId="0EC6D8BD" w14:textId="77777777" w:rsidR="004C3D01" w:rsidRPr="004C3D01" w:rsidRDefault="004C3D01" w:rsidP="004C3D01">
            <w:pPr>
              <w:jc w:val="center"/>
              <w:rPr>
                <w:rFonts w:ascii="Calibri" w:eastAsia="Times New Roman" w:hAnsi="Calibri" w:cs="Calibri"/>
                <w:b/>
                <w:bCs/>
                <w:sz w:val="24"/>
                <w:lang w:val="en-US"/>
              </w:rPr>
            </w:pPr>
            <w:r w:rsidRPr="004C3D01">
              <w:rPr>
                <w:rFonts w:ascii="Calibri" w:eastAsia="Times New Roman" w:hAnsi="Calibri" w:cs="Calibri"/>
                <w:b/>
                <w:bCs/>
                <w:sz w:val="24"/>
                <w:lang w:val="en-US"/>
              </w:rPr>
              <w:t>15,00%</w:t>
            </w:r>
          </w:p>
        </w:tc>
      </w:tr>
    </w:tbl>
    <w:p w14:paraId="10153FF8" w14:textId="77777777" w:rsidR="004C3D01" w:rsidRPr="00C03740" w:rsidRDefault="004C3D01" w:rsidP="00797B58">
      <w:pPr>
        <w:rPr>
          <w:szCs w:val="20"/>
        </w:rPr>
      </w:pPr>
    </w:p>
    <w:p w14:paraId="0E370DE0" w14:textId="77777777" w:rsidR="00797B58" w:rsidRPr="00C03740" w:rsidRDefault="00797B58" w:rsidP="004C3D01">
      <w:pPr>
        <w:rPr>
          <w:szCs w:val="20"/>
        </w:rPr>
      </w:pPr>
      <w:r w:rsidRPr="00C03740">
        <w:rPr>
          <w:szCs w:val="20"/>
        </w:rPr>
        <w:t>Considerações:</w:t>
      </w:r>
    </w:p>
    <w:p w14:paraId="1239F694" w14:textId="6C835F1C" w:rsidR="00797B58" w:rsidRPr="00C03740" w:rsidRDefault="004C3D01" w:rsidP="00797B58">
      <w:pPr>
        <w:rPr>
          <w:szCs w:val="20"/>
        </w:rPr>
      </w:pPr>
      <w:r w:rsidRPr="004C3D01">
        <w:rPr>
          <w:szCs w:val="20"/>
        </w:rPr>
        <w:t>Fonte da composição, valores de referência e fórmula do BDI:  Instrução Normativa N° 62/DNIT SEDE.</w:t>
      </w:r>
    </w:p>
    <w:p w14:paraId="0CB070D7" w14:textId="77777777" w:rsidR="004C3D01" w:rsidRDefault="004C3D01" w:rsidP="00FD3D2D">
      <w:pPr>
        <w:pStyle w:val="Legenda"/>
        <w:rPr>
          <w:rFonts w:ascii="Arial" w:hAnsi="Arial"/>
          <w:szCs w:val="20"/>
        </w:rPr>
      </w:pPr>
    </w:p>
    <w:p w14:paraId="2B747F37" w14:textId="77777777" w:rsidR="004C3D01" w:rsidRDefault="004C3D01" w:rsidP="00FD3D2D">
      <w:pPr>
        <w:pStyle w:val="Legenda"/>
        <w:rPr>
          <w:rFonts w:ascii="Arial" w:hAnsi="Arial"/>
          <w:szCs w:val="20"/>
        </w:rPr>
      </w:pPr>
      <w:r>
        <w:rPr>
          <w:rFonts w:ascii="Arial" w:hAnsi="Arial"/>
          <w:szCs w:val="20"/>
        </w:rPr>
        <w:br w:type="page"/>
      </w:r>
    </w:p>
    <w:p w14:paraId="4B97734E" w14:textId="77777777" w:rsidR="004C3D01" w:rsidRDefault="004C3D01" w:rsidP="00FD3D2D">
      <w:pPr>
        <w:pStyle w:val="Legenda"/>
        <w:rPr>
          <w:rFonts w:ascii="Arial" w:hAnsi="Arial"/>
          <w:szCs w:val="20"/>
        </w:rPr>
      </w:pPr>
    </w:p>
    <w:p w14:paraId="26EA5A6A" w14:textId="77777777" w:rsidR="00314CB7" w:rsidRPr="00C03740" w:rsidRDefault="00314CB7" w:rsidP="00314CB7">
      <w:pPr>
        <w:jc w:val="center"/>
        <w:rPr>
          <w:b/>
          <w:color w:val="0070C0"/>
          <w:szCs w:val="20"/>
          <w:lang w:eastAsia="pt-BR"/>
        </w:rPr>
      </w:pPr>
      <w:r w:rsidRPr="00C03740">
        <w:rPr>
          <w:b/>
          <w:szCs w:val="20"/>
        </w:rPr>
        <w:t>DETALHAMENTO</w:t>
      </w:r>
      <w:r w:rsidRPr="00C03740">
        <w:rPr>
          <w:b/>
          <w:szCs w:val="20"/>
          <w:lang w:eastAsia="pt-BR"/>
        </w:rPr>
        <w:t xml:space="preserve"> DO BDI – SERVIÇOS – </w:t>
      </w:r>
      <w:r w:rsidRPr="00C03740">
        <w:rPr>
          <w:b/>
          <w:color w:val="0070C0"/>
          <w:szCs w:val="20"/>
          <w:lang w:eastAsia="pt-BR"/>
        </w:rPr>
        <w:t>SEM DESONERAÇÃO</w:t>
      </w:r>
    </w:p>
    <w:p w14:paraId="079B673B" w14:textId="77777777" w:rsidR="00314CB7" w:rsidRPr="00C03740" w:rsidRDefault="00314CB7" w:rsidP="00314CB7">
      <w:pPr>
        <w:rPr>
          <w:szCs w:val="20"/>
          <w:lang w:eastAsia="pt-BR"/>
        </w:rPr>
      </w:pPr>
    </w:p>
    <w:p w14:paraId="6FD40A4A" w14:textId="087E1914" w:rsidR="00314CB7" w:rsidRPr="00C03740" w:rsidRDefault="00314CB7" w:rsidP="00314CB7">
      <w:pPr>
        <w:jc w:val="center"/>
        <w:rPr>
          <w:b/>
          <w:szCs w:val="20"/>
          <w:lang w:eastAsia="pt-BR"/>
        </w:rPr>
      </w:pPr>
      <w:r w:rsidRPr="00C03740">
        <w:rPr>
          <w:b/>
          <w:szCs w:val="20"/>
          <w:lang w:eastAsia="pt-BR"/>
        </w:rPr>
        <w:t>QUADRO DBDI-S</w:t>
      </w:r>
      <w:r>
        <w:rPr>
          <w:b/>
          <w:szCs w:val="20"/>
          <w:lang w:eastAsia="pt-BR"/>
        </w:rPr>
        <w:t xml:space="preserve"> - </w:t>
      </w:r>
      <w:r w:rsidRPr="006821DF">
        <w:rPr>
          <w:b/>
          <w:color w:val="0070C0"/>
          <w:szCs w:val="20"/>
          <w:lang w:eastAsia="pt-BR"/>
        </w:rPr>
        <w:t xml:space="preserve">ITEM </w:t>
      </w:r>
      <w:r>
        <w:rPr>
          <w:b/>
          <w:color w:val="0070C0"/>
          <w:szCs w:val="20"/>
          <w:lang w:eastAsia="pt-BR"/>
        </w:rPr>
        <w:t>2</w:t>
      </w:r>
    </w:p>
    <w:p w14:paraId="349B9A24" w14:textId="77777777" w:rsidR="00314CB7" w:rsidRPr="00C03740" w:rsidRDefault="00314CB7" w:rsidP="00314CB7">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314CB7" w:rsidRPr="00C03740" w14:paraId="3995080C" w14:textId="77777777" w:rsidTr="008652EF">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14:paraId="5075283A" w14:textId="77777777" w:rsidR="00314CB7" w:rsidRPr="00C03740" w:rsidRDefault="00314CB7" w:rsidP="008652EF">
            <w:pPr>
              <w:rPr>
                <w:szCs w:val="20"/>
                <w:lang w:eastAsia="pt-BR"/>
              </w:rPr>
            </w:pPr>
            <w:r w:rsidRPr="00C03740">
              <w:rPr>
                <w:szCs w:val="20"/>
                <w:lang w:eastAsia="pt-BR"/>
              </w:rPr>
              <w:t>NOME DA CONCORRENTE:</w:t>
            </w:r>
          </w:p>
        </w:tc>
      </w:tr>
      <w:tr w:rsidR="00314CB7" w:rsidRPr="00C03740" w14:paraId="27B3AD48" w14:textId="77777777" w:rsidTr="008652EF">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14:paraId="25627912" w14:textId="77777777" w:rsidR="00314CB7" w:rsidRPr="00C03740" w:rsidRDefault="00314CB7" w:rsidP="008652EF">
            <w:pPr>
              <w:rPr>
                <w:szCs w:val="20"/>
                <w:lang w:eastAsia="pt-BR"/>
              </w:rPr>
            </w:pPr>
            <w:r w:rsidRPr="00C03740">
              <w:rPr>
                <w:szCs w:val="20"/>
                <w:lang w:eastAsia="pt-BR"/>
              </w:rPr>
              <w:t>OBJETO:</w:t>
            </w:r>
          </w:p>
          <w:p w14:paraId="4DCB70AB" w14:textId="77777777" w:rsidR="00314CB7" w:rsidRPr="00C03740" w:rsidRDefault="00314CB7" w:rsidP="008652EF">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14:paraId="10AE34C1" w14:textId="77777777" w:rsidR="00314CB7" w:rsidRPr="00C03740" w:rsidRDefault="00314CB7" w:rsidP="008652EF">
            <w:pPr>
              <w:rPr>
                <w:szCs w:val="20"/>
                <w:lang w:eastAsia="pt-BR"/>
              </w:rPr>
            </w:pPr>
            <w:r w:rsidRPr="00C03740">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14:paraId="062A816C" w14:textId="77777777" w:rsidR="00314CB7" w:rsidRPr="00C03740" w:rsidRDefault="00314CB7" w:rsidP="008652EF">
            <w:pPr>
              <w:rPr>
                <w:szCs w:val="20"/>
                <w:lang w:eastAsia="pt-BR"/>
              </w:rPr>
            </w:pPr>
            <w:r w:rsidRPr="00C03740">
              <w:rPr>
                <w:szCs w:val="20"/>
                <w:lang w:eastAsia="pt-BR"/>
              </w:rPr>
              <w:t>FOLHA</w:t>
            </w:r>
          </w:p>
        </w:tc>
      </w:tr>
      <w:tr w:rsidR="00314CB7" w:rsidRPr="00C03740" w14:paraId="5F671782" w14:textId="77777777" w:rsidTr="008652EF">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14:paraId="330B5A9B" w14:textId="77777777" w:rsidR="00314CB7" w:rsidRPr="00C03740" w:rsidRDefault="00314CB7" w:rsidP="008652EF">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14:paraId="559FAFAB" w14:textId="77777777" w:rsidR="00314CB7" w:rsidRPr="00C03740" w:rsidRDefault="00314CB7" w:rsidP="008652EF">
            <w:pPr>
              <w:rPr>
                <w:szCs w:val="20"/>
                <w:lang w:eastAsia="pt-BR"/>
              </w:rPr>
            </w:pPr>
            <w:r w:rsidRPr="00C03740">
              <w:rPr>
                <w:szCs w:val="20"/>
                <w:lang w:eastAsia="pt-BR"/>
              </w:rPr>
              <w:t>______/_____</w:t>
            </w:r>
          </w:p>
        </w:tc>
        <w:tc>
          <w:tcPr>
            <w:tcW w:w="1117" w:type="dxa"/>
            <w:tcBorders>
              <w:top w:val="nil"/>
              <w:left w:val="nil"/>
              <w:bottom w:val="single" w:sz="4" w:space="0" w:color="auto"/>
              <w:right w:val="single" w:sz="4" w:space="0" w:color="auto"/>
            </w:tcBorders>
            <w:shd w:val="clear" w:color="000000" w:fill="FFFFFF"/>
            <w:noWrap/>
            <w:vAlign w:val="center"/>
            <w:hideMark/>
          </w:tcPr>
          <w:p w14:paraId="6A231846" w14:textId="77777777" w:rsidR="00314CB7" w:rsidRPr="00C03740" w:rsidRDefault="00314CB7" w:rsidP="008652EF">
            <w:pPr>
              <w:rPr>
                <w:szCs w:val="20"/>
                <w:lang w:eastAsia="pt-BR"/>
              </w:rPr>
            </w:pPr>
            <w:r w:rsidRPr="00C03740">
              <w:rPr>
                <w:szCs w:val="20"/>
                <w:lang w:eastAsia="pt-BR"/>
              </w:rPr>
              <w:t>____/____</w:t>
            </w:r>
          </w:p>
        </w:tc>
      </w:tr>
    </w:tbl>
    <w:p w14:paraId="10FDCD84" w14:textId="77777777" w:rsidR="00314CB7" w:rsidRDefault="00314CB7" w:rsidP="00314CB7">
      <w:pPr>
        <w:rPr>
          <w:szCs w:val="20"/>
        </w:rPr>
      </w:pPr>
    </w:p>
    <w:p w14:paraId="73C1FB05" w14:textId="77777777" w:rsidR="00314CB7" w:rsidRDefault="00314CB7" w:rsidP="00314CB7">
      <w:pPr>
        <w:rPr>
          <w:szCs w:val="20"/>
        </w:rPr>
      </w:pPr>
    </w:p>
    <w:tbl>
      <w:tblPr>
        <w:tblW w:w="10040" w:type="dxa"/>
        <w:tblInd w:w="-431" w:type="dxa"/>
        <w:tblLook w:val="04A0" w:firstRow="1" w:lastRow="0" w:firstColumn="1" w:lastColumn="0" w:noHBand="0" w:noVBand="1"/>
      </w:tblPr>
      <w:tblGrid>
        <w:gridCol w:w="4000"/>
        <w:gridCol w:w="3760"/>
        <w:gridCol w:w="2280"/>
      </w:tblGrid>
      <w:tr w:rsidR="00314CB7" w:rsidRPr="004C3D01" w14:paraId="639EDAA0" w14:textId="77777777" w:rsidTr="008652EF">
        <w:trPr>
          <w:trHeight w:val="315"/>
        </w:trPr>
        <w:tc>
          <w:tcPr>
            <w:tcW w:w="4000" w:type="dxa"/>
            <w:tcBorders>
              <w:top w:val="single" w:sz="4" w:space="0" w:color="000000"/>
              <w:left w:val="single" w:sz="4" w:space="0" w:color="FFFFFF"/>
              <w:bottom w:val="single" w:sz="4" w:space="0" w:color="000000"/>
              <w:right w:val="single" w:sz="4" w:space="0" w:color="FFFFFF"/>
            </w:tcBorders>
            <w:shd w:val="clear" w:color="CCCCFF" w:fill="FFFFFF"/>
            <w:vAlign w:val="center"/>
            <w:hideMark/>
          </w:tcPr>
          <w:p w14:paraId="73C7E640" w14:textId="77777777" w:rsidR="00314CB7" w:rsidRPr="004C3D01" w:rsidRDefault="00314CB7" w:rsidP="008652EF">
            <w:pPr>
              <w:jc w:val="center"/>
              <w:rPr>
                <w:rFonts w:ascii="Calibri" w:eastAsia="Times New Roman" w:hAnsi="Calibri" w:cs="Calibri"/>
                <w:b/>
                <w:bCs/>
                <w:sz w:val="24"/>
                <w:lang w:val="en-US"/>
              </w:rPr>
            </w:pPr>
            <w:r w:rsidRPr="004C3D01">
              <w:rPr>
                <w:rFonts w:ascii="Calibri" w:eastAsia="Times New Roman" w:hAnsi="Calibri" w:cs="Calibri"/>
                <w:b/>
                <w:bCs/>
                <w:sz w:val="24"/>
                <w:lang w:val="en-US"/>
              </w:rPr>
              <w:t>DESCRIÇÃO DOS SERVIÇOS</w:t>
            </w:r>
          </w:p>
        </w:tc>
        <w:tc>
          <w:tcPr>
            <w:tcW w:w="3760" w:type="dxa"/>
            <w:tcBorders>
              <w:top w:val="single" w:sz="4" w:space="0" w:color="000000"/>
              <w:left w:val="nil"/>
              <w:bottom w:val="single" w:sz="4" w:space="0" w:color="000000"/>
              <w:right w:val="single" w:sz="4" w:space="0" w:color="FFFFFF"/>
            </w:tcBorders>
            <w:shd w:val="clear" w:color="CCCCFF" w:fill="FFFFFF"/>
            <w:vAlign w:val="center"/>
            <w:hideMark/>
          </w:tcPr>
          <w:p w14:paraId="56D913C5" w14:textId="77777777" w:rsidR="00314CB7" w:rsidRPr="004C3D01" w:rsidRDefault="00314CB7" w:rsidP="008652EF">
            <w:pPr>
              <w:jc w:val="center"/>
              <w:rPr>
                <w:rFonts w:ascii="Calibri" w:eastAsia="Times New Roman" w:hAnsi="Calibri" w:cs="Calibri"/>
                <w:b/>
                <w:bCs/>
                <w:sz w:val="24"/>
                <w:lang w:val="en-US"/>
              </w:rPr>
            </w:pPr>
            <w:r w:rsidRPr="004C3D01">
              <w:rPr>
                <w:rFonts w:ascii="Calibri" w:eastAsia="Times New Roman" w:hAnsi="Calibri" w:cs="Calibri"/>
                <w:b/>
                <w:bCs/>
                <w:sz w:val="24"/>
                <w:lang w:val="en-US"/>
              </w:rPr>
              <w:t>PREÇO DE VENDA (%)</w:t>
            </w:r>
          </w:p>
        </w:tc>
        <w:tc>
          <w:tcPr>
            <w:tcW w:w="2280" w:type="dxa"/>
            <w:tcBorders>
              <w:top w:val="single" w:sz="4" w:space="0" w:color="000000"/>
              <w:left w:val="nil"/>
              <w:bottom w:val="single" w:sz="4" w:space="0" w:color="000000"/>
              <w:right w:val="nil"/>
            </w:tcBorders>
            <w:shd w:val="clear" w:color="CCCCFF" w:fill="FFFFFF"/>
            <w:vAlign w:val="center"/>
            <w:hideMark/>
          </w:tcPr>
          <w:p w14:paraId="60D84368" w14:textId="77777777" w:rsidR="00314CB7" w:rsidRPr="004C3D01" w:rsidRDefault="00314CB7" w:rsidP="008652EF">
            <w:pPr>
              <w:jc w:val="center"/>
              <w:rPr>
                <w:rFonts w:ascii="Calibri" w:eastAsia="Times New Roman" w:hAnsi="Calibri" w:cs="Calibri"/>
                <w:b/>
                <w:bCs/>
                <w:sz w:val="24"/>
                <w:lang w:val="en-US"/>
              </w:rPr>
            </w:pPr>
            <w:r w:rsidRPr="004C3D01">
              <w:rPr>
                <w:rFonts w:ascii="Calibri" w:eastAsia="Times New Roman" w:hAnsi="Calibri" w:cs="Calibri"/>
                <w:b/>
                <w:bCs/>
                <w:sz w:val="24"/>
                <w:lang w:val="en-US"/>
              </w:rPr>
              <w:t>CUSTO DIRETO (%)</w:t>
            </w:r>
          </w:p>
        </w:tc>
      </w:tr>
      <w:tr w:rsidR="00314CB7" w:rsidRPr="004C3D01" w14:paraId="4BFF0F07" w14:textId="77777777" w:rsidTr="008652EF">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603610E7" w14:textId="77777777" w:rsidR="00314CB7" w:rsidRPr="004C3D01" w:rsidRDefault="00314CB7" w:rsidP="008652EF">
            <w:pPr>
              <w:jc w:val="left"/>
              <w:rPr>
                <w:rFonts w:ascii="Calibri" w:eastAsia="Times New Roman" w:hAnsi="Calibri" w:cs="Calibri"/>
                <w:sz w:val="24"/>
                <w:lang w:val="en-US"/>
              </w:rPr>
            </w:pPr>
            <w:r w:rsidRPr="004C3D01">
              <w:rPr>
                <w:rFonts w:ascii="Calibri" w:eastAsia="Times New Roman" w:hAnsi="Calibri" w:cs="Calibri"/>
                <w:sz w:val="24"/>
                <w:lang w:val="en-US"/>
              </w:rPr>
              <w:t>ADMINISTRAÇÃO CENTRAL</w:t>
            </w:r>
          </w:p>
        </w:tc>
        <w:tc>
          <w:tcPr>
            <w:tcW w:w="3760" w:type="dxa"/>
            <w:tcBorders>
              <w:top w:val="nil"/>
              <w:left w:val="nil"/>
              <w:bottom w:val="single" w:sz="4" w:space="0" w:color="FFFFFF"/>
              <w:right w:val="single" w:sz="4" w:space="0" w:color="FFFFFF"/>
            </w:tcBorders>
            <w:shd w:val="clear" w:color="000000" w:fill="FFFFFF"/>
            <w:noWrap/>
            <w:vAlign w:val="center"/>
            <w:hideMark/>
          </w:tcPr>
          <w:p w14:paraId="15335386" w14:textId="77777777" w:rsidR="00314CB7" w:rsidRPr="004C3D01" w:rsidRDefault="00314CB7" w:rsidP="008652EF">
            <w:pPr>
              <w:jc w:val="center"/>
              <w:rPr>
                <w:rFonts w:ascii="Calibri" w:eastAsia="Times New Roman" w:hAnsi="Calibri" w:cs="Calibri"/>
                <w:color w:val="000000"/>
                <w:sz w:val="24"/>
                <w:lang w:val="en-US"/>
              </w:rPr>
            </w:pPr>
            <w:r w:rsidRPr="004C3D01">
              <w:rPr>
                <w:rFonts w:ascii="Calibri" w:eastAsia="Times New Roman" w:hAnsi="Calibri" w:cs="Calibri"/>
                <w:color w:val="000000"/>
                <w:sz w:val="24"/>
                <w:lang w:val="en-US"/>
              </w:rPr>
              <w:t> </w:t>
            </w:r>
          </w:p>
        </w:tc>
        <w:tc>
          <w:tcPr>
            <w:tcW w:w="2280" w:type="dxa"/>
            <w:tcBorders>
              <w:top w:val="nil"/>
              <w:left w:val="nil"/>
              <w:bottom w:val="single" w:sz="4" w:space="0" w:color="FFFFFF"/>
              <w:right w:val="nil"/>
            </w:tcBorders>
            <w:shd w:val="clear" w:color="000000" w:fill="FFFFFF"/>
            <w:vAlign w:val="center"/>
            <w:hideMark/>
          </w:tcPr>
          <w:p w14:paraId="6D17FAD8"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6,00%</w:t>
            </w:r>
          </w:p>
        </w:tc>
      </w:tr>
      <w:tr w:rsidR="00314CB7" w:rsidRPr="004C3D01" w14:paraId="4A3F22D9" w14:textId="77777777" w:rsidTr="008652EF">
        <w:trPr>
          <w:trHeight w:val="480"/>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12F06260" w14:textId="77777777" w:rsidR="00314CB7" w:rsidRPr="004C3D01" w:rsidRDefault="00314CB7" w:rsidP="008652EF">
            <w:pPr>
              <w:jc w:val="left"/>
              <w:rPr>
                <w:rFonts w:ascii="Calibri" w:eastAsia="Times New Roman" w:hAnsi="Calibri" w:cs="Calibri"/>
                <w:sz w:val="24"/>
                <w:lang w:val="en-US"/>
              </w:rPr>
            </w:pPr>
            <w:r w:rsidRPr="004C3D01">
              <w:rPr>
                <w:rFonts w:ascii="Calibri" w:eastAsia="Times New Roman" w:hAnsi="Calibri" w:cs="Calibri"/>
                <w:sz w:val="24"/>
                <w:lang w:val="en-US"/>
              </w:rPr>
              <w:t>DESPESA FINANCEIRAS</w:t>
            </w:r>
          </w:p>
        </w:tc>
        <w:tc>
          <w:tcPr>
            <w:tcW w:w="3760" w:type="dxa"/>
            <w:tcBorders>
              <w:top w:val="nil"/>
              <w:left w:val="nil"/>
              <w:bottom w:val="single" w:sz="4" w:space="0" w:color="FFFFFF"/>
              <w:right w:val="single" w:sz="4" w:space="0" w:color="FFFFFF"/>
            </w:tcBorders>
            <w:shd w:val="clear" w:color="000000" w:fill="FFFFFF"/>
            <w:vAlign w:val="center"/>
            <w:hideMark/>
          </w:tcPr>
          <w:p w14:paraId="2AFAC6C2"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1,09%</w:t>
            </w:r>
          </w:p>
        </w:tc>
        <w:tc>
          <w:tcPr>
            <w:tcW w:w="2280" w:type="dxa"/>
            <w:tcBorders>
              <w:top w:val="nil"/>
              <w:left w:val="nil"/>
              <w:bottom w:val="single" w:sz="4" w:space="0" w:color="FFFFFF"/>
              <w:right w:val="single" w:sz="4" w:space="0" w:color="FFFFFF"/>
            </w:tcBorders>
            <w:shd w:val="clear" w:color="000000" w:fill="FFFFFF"/>
            <w:vAlign w:val="center"/>
            <w:hideMark/>
          </w:tcPr>
          <w:p w14:paraId="71A7B7B2"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314CB7" w:rsidRPr="004C3D01" w14:paraId="259B8F09" w14:textId="77777777" w:rsidTr="008652EF">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7328A9FB" w14:textId="77777777" w:rsidR="00314CB7" w:rsidRPr="004C3D01" w:rsidRDefault="00314CB7" w:rsidP="008652EF">
            <w:pPr>
              <w:jc w:val="left"/>
              <w:rPr>
                <w:rFonts w:ascii="Calibri" w:eastAsia="Times New Roman" w:hAnsi="Calibri" w:cs="Calibri"/>
                <w:sz w:val="24"/>
                <w:lang w:val="en-US"/>
              </w:rPr>
            </w:pPr>
            <w:r w:rsidRPr="004C3D01">
              <w:rPr>
                <w:rFonts w:ascii="Calibri" w:eastAsia="Times New Roman" w:hAnsi="Calibri" w:cs="Calibri"/>
                <w:sz w:val="24"/>
                <w:lang w:val="en-US"/>
              </w:rPr>
              <w:t>SEGUROS E GARANTIAS CONTRATUAIS</w:t>
            </w:r>
          </w:p>
        </w:tc>
        <w:tc>
          <w:tcPr>
            <w:tcW w:w="3760" w:type="dxa"/>
            <w:tcBorders>
              <w:top w:val="nil"/>
              <w:left w:val="nil"/>
              <w:bottom w:val="single" w:sz="4" w:space="0" w:color="FFFFFF"/>
              <w:right w:val="single" w:sz="4" w:space="0" w:color="FFFFFF"/>
            </w:tcBorders>
            <w:shd w:val="clear" w:color="000000" w:fill="FFFFFF"/>
            <w:vAlign w:val="center"/>
            <w:hideMark/>
          </w:tcPr>
          <w:p w14:paraId="7A0E0980"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0,25%</w:t>
            </w:r>
          </w:p>
        </w:tc>
        <w:tc>
          <w:tcPr>
            <w:tcW w:w="2280" w:type="dxa"/>
            <w:tcBorders>
              <w:top w:val="nil"/>
              <w:left w:val="nil"/>
              <w:bottom w:val="single" w:sz="4" w:space="0" w:color="FFFFFF"/>
              <w:right w:val="single" w:sz="4" w:space="0" w:color="FFFFFF"/>
            </w:tcBorders>
            <w:shd w:val="clear" w:color="000000" w:fill="FFFFFF"/>
            <w:vAlign w:val="center"/>
            <w:hideMark/>
          </w:tcPr>
          <w:p w14:paraId="078F7581"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314CB7" w:rsidRPr="004C3D01" w14:paraId="5EB15FC4" w14:textId="77777777" w:rsidTr="008652EF">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5BCB1672" w14:textId="77777777" w:rsidR="00314CB7" w:rsidRPr="004C3D01" w:rsidRDefault="00314CB7" w:rsidP="008652EF">
            <w:pPr>
              <w:jc w:val="left"/>
              <w:rPr>
                <w:rFonts w:ascii="Calibri" w:eastAsia="Times New Roman" w:hAnsi="Calibri" w:cs="Calibri"/>
                <w:sz w:val="24"/>
                <w:lang w:val="en-US"/>
              </w:rPr>
            </w:pPr>
            <w:r w:rsidRPr="004C3D01">
              <w:rPr>
                <w:rFonts w:ascii="Calibri" w:eastAsia="Times New Roman" w:hAnsi="Calibri" w:cs="Calibri"/>
                <w:sz w:val="24"/>
                <w:lang w:val="en-US"/>
              </w:rPr>
              <w:t>RISCOS</w:t>
            </w:r>
          </w:p>
        </w:tc>
        <w:tc>
          <w:tcPr>
            <w:tcW w:w="3760" w:type="dxa"/>
            <w:tcBorders>
              <w:top w:val="nil"/>
              <w:left w:val="nil"/>
              <w:bottom w:val="single" w:sz="4" w:space="0" w:color="FFFFFF"/>
              <w:right w:val="single" w:sz="4" w:space="0" w:color="FFFFFF"/>
            </w:tcBorders>
            <w:shd w:val="clear" w:color="000000" w:fill="FFFFFF"/>
            <w:vAlign w:val="center"/>
            <w:hideMark/>
          </w:tcPr>
          <w:p w14:paraId="19290CE0"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0,50%</w:t>
            </w:r>
          </w:p>
        </w:tc>
        <w:tc>
          <w:tcPr>
            <w:tcW w:w="2280" w:type="dxa"/>
            <w:tcBorders>
              <w:top w:val="nil"/>
              <w:left w:val="nil"/>
              <w:bottom w:val="single" w:sz="4" w:space="0" w:color="FFFFFF"/>
              <w:right w:val="single" w:sz="4" w:space="0" w:color="FFFFFF"/>
            </w:tcBorders>
            <w:shd w:val="clear" w:color="000000" w:fill="FFFFFF"/>
            <w:vAlign w:val="center"/>
            <w:hideMark/>
          </w:tcPr>
          <w:p w14:paraId="56DFB1B5"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314CB7" w:rsidRPr="004C3D01" w14:paraId="5490C4C6" w14:textId="77777777" w:rsidTr="008652EF">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55B3DB70" w14:textId="77777777" w:rsidR="00314CB7" w:rsidRPr="004C3D01" w:rsidRDefault="00314CB7" w:rsidP="008652EF">
            <w:pPr>
              <w:jc w:val="left"/>
              <w:rPr>
                <w:rFonts w:ascii="Calibri" w:eastAsia="Times New Roman" w:hAnsi="Calibri" w:cs="Calibri"/>
                <w:sz w:val="24"/>
                <w:lang w:val="en-US"/>
              </w:rPr>
            </w:pPr>
            <w:r w:rsidRPr="004C3D01">
              <w:rPr>
                <w:rFonts w:ascii="Calibri" w:eastAsia="Times New Roman" w:hAnsi="Calibri" w:cs="Calibri"/>
                <w:sz w:val="24"/>
                <w:lang w:val="en-US"/>
              </w:rPr>
              <w:t>LUCRO OPERACIONAL</w:t>
            </w:r>
          </w:p>
        </w:tc>
        <w:tc>
          <w:tcPr>
            <w:tcW w:w="3760" w:type="dxa"/>
            <w:tcBorders>
              <w:top w:val="nil"/>
              <w:left w:val="nil"/>
              <w:bottom w:val="single" w:sz="4" w:space="0" w:color="FFFFFF"/>
              <w:right w:val="single" w:sz="4" w:space="0" w:color="FFFFFF"/>
            </w:tcBorders>
            <w:shd w:val="clear" w:color="000000" w:fill="FFFFFF"/>
            <w:noWrap/>
            <w:vAlign w:val="center"/>
            <w:hideMark/>
          </w:tcPr>
          <w:p w14:paraId="6FF62D7A" w14:textId="77777777" w:rsidR="00314CB7" w:rsidRPr="004C3D01" w:rsidRDefault="00314CB7" w:rsidP="008652EF">
            <w:pPr>
              <w:jc w:val="center"/>
              <w:rPr>
                <w:rFonts w:ascii="Calibri" w:eastAsia="Times New Roman" w:hAnsi="Calibri" w:cs="Calibri"/>
                <w:color w:val="000000"/>
                <w:sz w:val="24"/>
                <w:lang w:val="en-US"/>
              </w:rPr>
            </w:pPr>
            <w:r w:rsidRPr="004C3D01">
              <w:rPr>
                <w:rFonts w:ascii="Calibri" w:eastAsia="Times New Roman" w:hAnsi="Calibri" w:cs="Calibri"/>
                <w:color w:val="000000"/>
                <w:sz w:val="24"/>
                <w:lang w:val="en-US"/>
              </w:rPr>
              <w:t> </w:t>
            </w:r>
          </w:p>
        </w:tc>
        <w:tc>
          <w:tcPr>
            <w:tcW w:w="2280" w:type="dxa"/>
            <w:tcBorders>
              <w:top w:val="nil"/>
              <w:left w:val="nil"/>
              <w:bottom w:val="single" w:sz="4" w:space="0" w:color="FFFFFF"/>
              <w:right w:val="nil"/>
            </w:tcBorders>
            <w:shd w:val="clear" w:color="000000" w:fill="FFFFFF"/>
            <w:vAlign w:val="center"/>
            <w:hideMark/>
          </w:tcPr>
          <w:p w14:paraId="523BA0B3"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7,00%</w:t>
            </w:r>
          </w:p>
        </w:tc>
      </w:tr>
      <w:tr w:rsidR="00314CB7" w:rsidRPr="004C3D01" w14:paraId="7BDE0616" w14:textId="77777777" w:rsidTr="008652EF">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50D9C049" w14:textId="77777777" w:rsidR="00314CB7" w:rsidRPr="004C3D01" w:rsidRDefault="00314CB7" w:rsidP="008652EF">
            <w:pPr>
              <w:jc w:val="left"/>
              <w:rPr>
                <w:rFonts w:ascii="Calibri" w:eastAsia="Times New Roman" w:hAnsi="Calibri" w:cs="Calibri"/>
                <w:sz w:val="24"/>
                <w:lang w:val="en-US"/>
              </w:rPr>
            </w:pPr>
            <w:r w:rsidRPr="004C3D01">
              <w:rPr>
                <w:rFonts w:ascii="Calibri" w:eastAsia="Times New Roman" w:hAnsi="Calibri" w:cs="Calibri"/>
                <w:sz w:val="24"/>
                <w:lang w:val="en-US"/>
              </w:rPr>
              <w:t>PIS</w:t>
            </w:r>
          </w:p>
        </w:tc>
        <w:tc>
          <w:tcPr>
            <w:tcW w:w="3760" w:type="dxa"/>
            <w:tcBorders>
              <w:top w:val="nil"/>
              <w:left w:val="nil"/>
              <w:bottom w:val="single" w:sz="4" w:space="0" w:color="FFFFFF"/>
              <w:right w:val="single" w:sz="4" w:space="0" w:color="FFFFFF"/>
            </w:tcBorders>
            <w:shd w:val="clear" w:color="000000" w:fill="FFFFFF"/>
            <w:vAlign w:val="center"/>
            <w:hideMark/>
          </w:tcPr>
          <w:p w14:paraId="4CB2A0FD"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0,65%</w:t>
            </w:r>
          </w:p>
        </w:tc>
        <w:tc>
          <w:tcPr>
            <w:tcW w:w="2280" w:type="dxa"/>
            <w:tcBorders>
              <w:top w:val="nil"/>
              <w:left w:val="nil"/>
              <w:bottom w:val="single" w:sz="4" w:space="0" w:color="FFFFFF"/>
              <w:right w:val="single" w:sz="4" w:space="0" w:color="FFFFFF"/>
            </w:tcBorders>
            <w:shd w:val="clear" w:color="000000" w:fill="FFFFFF"/>
            <w:vAlign w:val="center"/>
            <w:hideMark/>
          </w:tcPr>
          <w:p w14:paraId="7BD6D609"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314CB7" w:rsidRPr="004C3D01" w14:paraId="0F86B41F" w14:textId="77777777" w:rsidTr="008652EF">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0F9C6CB6" w14:textId="77777777" w:rsidR="00314CB7" w:rsidRPr="004C3D01" w:rsidRDefault="00314CB7" w:rsidP="008652EF">
            <w:pPr>
              <w:jc w:val="left"/>
              <w:rPr>
                <w:rFonts w:ascii="Calibri" w:eastAsia="Times New Roman" w:hAnsi="Calibri" w:cs="Calibri"/>
                <w:sz w:val="24"/>
                <w:lang w:val="en-US"/>
              </w:rPr>
            </w:pPr>
            <w:r w:rsidRPr="004C3D01">
              <w:rPr>
                <w:rFonts w:ascii="Calibri" w:eastAsia="Times New Roman" w:hAnsi="Calibri" w:cs="Calibri"/>
                <w:sz w:val="24"/>
                <w:lang w:val="en-US"/>
              </w:rPr>
              <w:t>COFINS</w:t>
            </w:r>
          </w:p>
        </w:tc>
        <w:tc>
          <w:tcPr>
            <w:tcW w:w="3760" w:type="dxa"/>
            <w:tcBorders>
              <w:top w:val="nil"/>
              <w:left w:val="nil"/>
              <w:bottom w:val="single" w:sz="4" w:space="0" w:color="FFFFFF"/>
              <w:right w:val="single" w:sz="4" w:space="0" w:color="FFFFFF"/>
            </w:tcBorders>
            <w:shd w:val="clear" w:color="000000" w:fill="FFFFFF"/>
            <w:vAlign w:val="center"/>
            <w:hideMark/>
          </w:tcPr>
          <w:p w14:paraId="7F033930"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3,00%</w:t>
            </w:r>
          </w:p>
        </w:tc>
        <w:tc>
          <w:tcPr>
            <w:tcW w:w="2280" w:type="dxa"/>
            <w:tcBorders>
              <w:top w:val="nil"/>
              <w:left w:val="nil"/>
              <w:bottom w:val="single" w:sz="4" w:space="0" w:color="FFFFFF"/>
              <w:right w:val="single" w:sz="4" w:space="0" w:color="FFFFFF"/>
            </w:tcBorders>
            <w:shd w:val="clear" w:color="000000" w:fill="FFFFFF"/>
            <w:vAlign w:val="center"/>
            <w:hideMark/>
          </w:tcPr>
          <w:p w14:paraId="39B5D3AF"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314CB7" w:rsidRPr="004C3D01" w14:paraId="47CC7A3E" w14:textId="77777777" w:rsidTr="008652EF">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3DB8D10B" w14:textId="77777777" w:rsidR="00314CB7" w:rsidRPr="004C3D01" w:rsidRDefault="00314CB7" w:rsidP="008652EF">
            <w:pPr>
              <w:jc w:val="left"/>
              <w:rPr>
                <w:rFonts w:ascii="Calibri" w:eastAsia="Times New Roman" w:hAnsi="Calibri" w:cs="Calibri"/>
                <w:sz w:val="24"/>
                <w:lang w:val="en-US"/>
              </w:rPr>
            </w:pPr>
            <w:r w:rsidRPr="004C3D01">
              <w:rPr>
                <w:rFonts w:ascii="Calibri" w:eastAsia="Times New Roman" w:hAnsi="Calibri" w:cs="Calibri"/>
                <w:sz w:val="24"/>
                <w:lang w:val="en-US"/>
              </w:rPr>
              <w:t>ISSQN</w:t>
            </w:r>
          </w:p>
        </w:tc>
        <w:tc>
          <w:tcPr>
            <w:tcW w:w="3760" w:type="dxa"/>
            <w:tcBorders>
              <w:top w:val="nil"/>
              <w:left w:val="nil"/>
              <w:bottom w:val="single" w:sz="4" w:space="0" w:color="FFFFFF"/>
              <w:right w:val="single" w:sz="4" w:space="0" w:color="FFFFFF"/>
            </w:tcBorders>
            <w:shd w:val="clear" w:color="000000" w:fill="FFFFFF"/>
            <w:vAlign w:val="center"/>
            <w:hideMark/>
          </w:tcPr>
          <w:p w14:paraId="76386D48"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2,50%</w:t>
            </w:r>
          </w:p>
        </w:tc>
        <w:tc>
          <w:tcPr>
            <w:tcW w:w="2280" w:type="dxa"/>
            <w:tcBorders>
              <w:top w:val="nil"/>
              <w:left w:val="nil"/>
              <w:bottom w:val="single" w:sz="4" w:space="0" w:color="FFFFFF"/>
              <w:right w:val="single" w:sz="4" w:space="0" w:color="FFFFFF"/>
            </w:tcBorders>
            <w:shd w:val="clear" w:color="000000" w:fill="FFFFFF"/>
            <w:vAlign w:val="center"/>
            <w:hideMark/>
          </w:tcPr>
          <w:p w14:paraId="6DC55EA3"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314CB7" w:rsidRPr="004C3D01" w14:paraId="08BA5A47" w14:textId="77777777" w:rsidTr="008652EF">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0A7A6D13" w14:textId="77777777" w:rsidR="00314CB7" w:rsidRPr="004C3D01" w:rsidRDefault="00314CB7" w:rsidP="008652EF">
            <w:pPr>
              <w:jc w:val="left"/>
              <w:rPr>
                <w:rFonts w:ascii="Calibri" w:eastAsia="Times New Roman" w:hAnsi="Calibri" w:cs="Calibri"/>
                <w:sz w:val="24"/>
                <w:lang w:val="en-US"/>
              </w:rPr>
            </w:pPr>
            <w:proofErr w:type="spellStart"/>
            <w:r w:rsidRPr="004C3D01">
              <w:rPr>
                <w:rFonts w:ascii="Calibri" w:eastAsia="Times New Roman" w:hAnsi="Calibri" w:cs="Calibri"/>
                <w:sz w:val="24"/>
                <w:lang w:val="en-US"/>
              </w:rPr>
              <w:t>Contribuição</w:t>
            </w:r>
            <w:proofErr w:type="spellEnd"/>
            <w:r w:rsidRPr="004C3D01">
              <w:rPr>
                <w:rFonts w:ascii="Calibri" w:eastAsia="Times New Roman" w:hAnsi="Calibri" w:cs="Calibri"/>
                <w:sz w:val="24"/>
                <w:lang w:val="en-US"/>
              </w:rPr>
              <w:t xml:space="preserve"> </w:t>
            </w:r>
            <w:proofErr w:type="spellStart"/>
            <w:r w:rsidRPr="004C3D01">
              <w:rPr>
                <w:rFonts w:ascii="Calibri" w:eastAsia="Times New Roman" w:hAnsi="Calibri" w:cs="Calibri"/>
                <w:sz w:val="24"/>
                <w:lang w:val="en-US"/>
              </w:rPr>
              <w:t>Previdenciaria</w:t>
            </w:r>
            <w:proofErr w:type="spellEnd"/>
          </w:p>
        </w:tc>
        <w:tc>
          <w:tcPr>
            <w:tcW w:w="3760" w:type="dxa"/>
            <w:tcBorders>
              <w:top w:val="nil"/>
              <w:left w:val="nil"/>
              <w:bottom w:val="single" w:sz="4" w:space="0" w:color="FFFFFF"/>
              <w:right w:val="single" w:sz="4" w:space="0" w:color="FFFFFF"/>
            </w:tcBorders>
            <w:shd w:val="clear" w:color="000000" w:fill="FFFFFF"/>
            <w:vAlign w:val="center"/>
            <w:hideMark/>
          </w:tcPr>
          <w:p w14:paraId="15B72F7F"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0,00%</w:t>
            </w:r>
          </w:p>
        </w:tc>
        <w:tc>
          <w:tcPr>
            <w:tcW w:w="2280" w:type="dxa"/>
            <w:tcBorders>
              <w:top w:val="nil"/>
              <w:left w:val="nil"/>
              <w:bottom w:val="single" w:sz="4" w:space="0" w:color="FFFFFF"/>
              <w:right w:val="single" w:sz="4" w:space="0" w:color="FFFFFF"/>
            </w:tcBorders>
            <w:shd w:val="clear" w:color="000000" w:fill="FFFFFF"/>
            <w:vAlign w:val="center"/>
            <w:hideMark/>
          </w:tcPr>
          <w:p w14:paraId="2FA5DA74"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314CB7" w:rsidRPr="004C3D01" w14:paraId="38709363" w14:textId="77777777" w:rsidTr="008652EF">
        <w:trPr>
          <w:trHeight w:val="315"/>
        </w:trPr>
        <w:tc>
          <w:tcPr>
            <w:tcW w:w="4000" w:type="dxa"/>
            <w:tcBorders>
              <w:top w:val="single" w:sz="4" w:space="0" w:color="auto"/>
              <w:left w:val="nil"/>
              <w:bottom w:val="nil"/>
              <w:right w:val="nil"/>
            </w:tcBorders>
            <w:shd w:val="clear" w:color="auto" w:fill="auto"/>
            <w:noWrap/>
            <w:vAlign w:val="bottom"/>
            <w:hideMark/>
          </w:tcPr>
          <w:p w14:paraId="702609DE" w14:textId="77777777" w:rsidR="00314CB7" w:rsidRPr="004C3D01" w:rsidRDefault="00314CB7" w:rsidP="008652EF">
            <w:pPr>
              <w:jc w:val="left"/>
              <w:rPr>
                <w:rFonts w:eastAsia="Times New Roman"/>
                <w:szCs w:val="20"/>
                <w:lang w:val="en-US"/>
              </w:rPr>
            </w:pPr>
            <w:r w:rsidRPr="004C3D01">
              <w:rPr>
                <w:rFonts w:eastAsia="Times New Roman"/>
                <w:szCs w:val="20"/>
                <w:lang w:val="en-US"/>
              </w:rPr>
              <w:t> </w:t>
            </w:r>
          </w:p>
        </w:tc>
        <w:tc>
          <w:tcPr>
            <w:tcW w:w="3760" w:type="dxa"/>
            <w:tcBorders>
              <w:top w:val="single" w:sz="4" w:space="0" w:color="auto"/>
              <w:left w:val="nil"/>
              <w:bottom w:val="nil"/>
              <w:right w:val="nil"/>
            </w:tcBorders>
            <w:shd w:val="clear" w:color="000000" w:fill="FFFFFF"/>
            <w:vAlign w:val="center"/>
            <w:hideMark/>
          </w:tcPr>
          <w:p w14:paraId="7E556CB3" w14:textId="77777777" w:rsidR="00314CB7" w:rsidRPr="004C3D01" w:rsidRDefault="00314CB7" w:rsidP="008652EF">
            <w:pPr>
              <w:jc w:val="right"/>
              <w:rPr>
                <w:rFonts w:ascii="Calibri" w:eastAsia="Times New Roman" w:hAnsi="Calibri" w:cs="Calibri"/>
                <w:b/>
                <w:bCs/>
                <w:sz w:val="24"/>
                <w:lang w:val="en-US"/>
              </w:rPr>
            </w:pPr>
            <w:r w:rsidRPr="004C3D01">
              <w:rPr>
                <w:rFonts w:ascii="Calibri" w:eastAsia="Times New Roman" w:hAnsi="Calibri" w:cs="Calibri"/>
                <w:b/>
                <w:bCs/>
                <w:sz w:val="24"/>
                <w:lang w:val="en-US"/>
              </w:rPr>
              <w:t>BDI</w:t>
            </w:r>
          </w:p>
        </w:tc>
        <w:tc>
          <w:tcPr>
            <w:tcW w:w="2280" w:type="dxa"/>
            <w:tcBorders>
              <w:top w:val="single" w:sz="4" w:space="0" w:color="auto"/>
              <w:left w:val="nil"/>
              <w:bottom w:val="nil"/>
              <w:right w:val="nil"/>
            </w:tcBorders>
            <w:shd w:val="clear" w:color="000000" w:fill="FFFFFF"/>
            <w:vAlign w:val="center"/>
            <w:hideMark/>
          </w:tcPr>
          <w:p w14:paraId="2E381454" w14:textId="77777777" w:rsidR="00314CB7" w:rsidRPr="004C3D01" w:rsidRDefault="00314CB7" w:rsidP="008652EF">
            <w:pPr>
              <w:jc w:val="center"/>
              <w:rPr>
                <w:rFonts w:ascii="Calibri" w:eastAsia="Times New Roman" w:hAnsi="Calibri" w:cs="Calibri"/>
                <w:b/>
                <w:bCs/>
                <w:sz w:val="24"/>
                <w:lang w:val="en-US"/>
              </w:rPr>
            </w:pPr>
            <w:r w:rsidRPr="004C3D01">
              <w:rPr>
                <w:rFonts w:ascii="Calibri" w:eastAsia="Times New Roman" w:hAnsi="Calibri" w:cs="Calibri"/>
                <w:b/>
                <w:bCs/>
                <w:sz w:val="24"/>
                <w:lang w:val="en-US"/>
              </w:rPr>
              <w:t>22,81%</w:t>
            </w:r>
          </w:p>
        </w:tc>
      </w:tr>
    </w:tbl>
    <w:p w14:paraId="51D311A2" w14:textId="77777777" w:rsidR="00314CB7" w:rsidRDefault="00314CB7" w:rsidP="00314CB7">
      <w:pPr>
        <w:rPr>
          <w:szCs w:val="20"/>
        </w:rPr>
      </w:pPr>
    </w:p>
    <w:p w14:paraId="2958576F" w14:textId="77777777" w:rsidR="00314CB7" w:rsidRDefault="00314CB7" w:rsidP="00314CB7">
      <w:pPr>
        <w:rPr>
          <w:szCs w:val="20"/>
        </w:rPr>
      </w:pPr>
      <w:r w:rsidRPr="004C3D01">
        <w:rPr>
          <w:szCs w:val="20"/>
        </w:rPr>
        <w:t>Ofício-Circular nº 3071/2025 (SEI DNIT nº 21157417)</w:t>
      </w:r>
      <w:r>
        <w:rPr>
          <w:szCs w:val="20"/>
        </w:rPr>
        <w:t>.</w:t>
      </w:r>
    </w:p>
    <w:p w14:paraId="3D1F0029" w14:textId="77777777" w:rsidR="00314CB7" w:rsidRPr="00C03740" w:rsidRDefault="00314CB7" w:rsidP="00314CB7">
      <w:pPr>
        <w:rPr>
          <w:szCs w:val="20"/>
        </w:rPr>
      </w:pPr>
      <w:proofErr w:type="spellStart"/>
      <w:r w:rsidRPr="00C03740">
        <w:rPr>
          <w:szCs w:val="20"/>
        </w:rPr>
        <w:t>Obs</w:t>
      </w:r>
      <w:proofErr w:type="spellEnd"/>
      <w:r w:rsidRPr="00C03740">
        <w:rPr>
          <w:szCs w:val="20"/>
        </w:rPr>
        <w:t>: Utilizar ISS real do município: Lei complementar nº 029/2004</w:t>
      </w:r>
    </w:p>
    <w:p w14:paraId="6955FFA1" w14:textId="77777777" w:rsidR="00314CB7" w:rsidRPr="00C03740" w:rsidRDefault="00314CB7" w:rsidP="00314CB7">
      <w:pPr>
        <w:rPr>
          <w:szCs w:val="20"/>
        </w:rPr>
      </w:pPr>
    </w:p>
    <w:p w14:paraId="233CC26B" w14:textId="77777777" w:rsidR="00314CB7" w:rsidRPr="00C03740" w:rsidRDefault="00314CB7" w:rsidP="00314CB7">
      <w:pPr>
        <w:rPr>
          <w:szCs w:val="20"/>
        </w:rPr>
      </w:pPr>
      <w:r w:rsidRPr="00C03740">
        <w:rPr>
          <w:szCs w:val="20"/>
        </w:rPr>
        <w:br w:type="page"/>
      </w:r>
      <w:r>
        <w:rPr>
          <w:noProof/>
        </w:rPr>
        <w:drawing>
          <wp:anchor distT="0" distB="0" distL="114300" distR="114300" simplePos="0" relativeHeight="251666432" behindDoc="0" locked="0" layoutInCell="1" allowOverlap="1" wp14:anchorId="6CFB512B" wp14:editId="0065D7B6">
            <wp:simplePos x="0" y="0"/>
            <wp:positionH relativeFrom="column">
              <wp:posOffset>0</wp:posOffset>
            </wp:positionH>
            <wp:positionV relativeFrom="paragraph">
              <wp:posOffset>-635</wp:posOffset>
            </wp:positionV>
            <wp:extent cx="5423029" cy="3706039"/>
            <wp:effectExtent l="0" t="0" r="6350" b="8890"/>
            <wp:wrapNone/>
            <wp:docPr id="895102456" name="Imagem 1">
              <a:extLst xmlns:a="http://schemas.openxmlformats.org/drawingml/2006/main">
                <a:ext uri="{FF2B5EF4-FFF2-40B4-BE49-F238E27FC236}">
                  <a16:creationId xmlns:a16="http://schemas.microsoft.com/office/drawing/2014/main" id="{00000000-0008-0000-0A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a:extLst>
                        <a:ext uri="{FF2B5EF4-FFF2-40B4-BE49-F238E27FC236}">
                          <a16:creationId xmlns:a16="http://schemas.microsoft.com/office/drawing/2014/main" id="{00000000-0008-0000-0A00-000002000000}"/>
                        </a:ext>
                      </a:extLst>
                    </pic:cNvPr>
                    <pic:cNvPicPr>
                      <a:picLocks noChangeAspect="1"/>
                    </pic:cNvPicPr>
                  </pic:nvPicPr>
                  <pic:blipFill>
                    <a:blip r:embed="rId8"/>
                    <a:stretch>
                      <a:fillRect/>
                    </a:stretch>
                  </pic:blipFill>
                  <pic:spPr>
                    <a:xfrm>
                      <a:off x="0" y="0"/>
                      <a:ext cx="5423029" cy="3706039"/>
                    </a:xfrm>
                    <a:prstGeom prst="rect">
                      <a:avLst/>
                    </a:prstGeom>
                  </pic:spPr>
                </pic:pic>
              </a:graphicData>
            </a:graphic>
          </wp:anchor>
        </w:drawing>
      </w:r>
      <w:r>
        <w:rPr>
          <w:noProof/>
        </w:rPr>
        <mc:AlternateContent>
          <mc:Choice Requires="wps">
            <w:drawing>
              <wp:anchor distT="0" distB="0" distL="114300" distR="114300" simplePos="0" relativeHeight="251667456" behindDoc="0" locked="0" layoutInCell="1" allowOverlap="1" wp14:anchorId="5E11029C" wp14:editId="4D9DFBEE">
                <wp:simplePos x="0" y="0"/>
                <wp:positionH relativeFrom="column">
                  <wp:posOffset>4371975</wp:posOffset>
                </wp:positionH>
                <wp:positionV relativeFrom="paragraph">
                  <wp:posOffset>265430</wp:posOffset>
                </wp:positionV>
                <wp:extent cx="1028156" cy="3429561"/>
                <wp:effectExtent l="19050" t="19050" r="19685" b="19050"/>
                <wp:wrapNone/>
                <wp:docPr id="1965870018" name="Retângulo 2"/>
                <wp:cNvGraphicFramePr/>
                <a:graphic xmlns:a="http://schemas.openxmlformats.org/drawingml/2006/main">
                  <a:graphicData uri="http://schemas.microsoft.com/office/word/2010/wordprocessingShape">
                    <wps:wsp>
                      <wps:cNvSpPr/>
                      <wps:spPr>
                        <a:xfrm>
                          <a:off x="0" y="0"/>
                          <a:ext cx="1028156" cy="3429561"/>
                        </a:xfrm>
                        <a:prstGeom prst="rect">
                          <a:avLst/>
                        </a:prstGeom>
                        <a:noFill/>
                        <a:ln w="38100">
                          <a:solidFill>
                            <a:srgbClr val="FF0000"/>
                          </a:solidFill>
                        </a:ln>
                      </wps:spPr>
                      <wps:style>
                        <a:lnRef idx="2">
                          <a:schemeClr val="accent2"/>
                        </a:lnRef>
                        <a:fillRef idx="1">
                          <a:schemeClr val="lt1"/>
                        </a:fillRef>
                        <a:effectRef idx="0">
                          <a:schemeClr val="accent2"/>
                        </a:effectRef>
                        <a:fontRef idx="minor">
                          <a:schemeClr val="dk1"/>
                        </a:fontRef>
                      </wps:style>
                      <wps:bodyPr vertOverflow="clip" horzOverflow="clip" rtlCol="0" anchor="t"/>
                    </wps:wsp>
                  </a:graphicData>
                </a:graphic>
              </wp:anchor>
            </w:drawing>
          </mc:Choice>
          <mc:Fallback>
            <w:pict>
              <v:rect w14:anchorId="2B1D1867" id="Retângulo 2" o:spid="_x0000_s1026" style="position:absolute;margin-left:344.25pt;margin-top:20.9pt;width:80.95pt;height:270.0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" filled="f" strokecolor="red" strokeweight="3pt"/>
            </w:pict>
          </mc:Fallback>
        </mc:AlternateContent>
      </w:r>
    </w:p>
    <w:p w14:paraId="7B6405B5" w14:textId="77777777" w:rsidR="00314CB7" w:rsidRPr="00C03740" w:rsidRDefault="00314CB7" w:rsidP="00314CB7">
      <w:pPr>
        <w:jc w:val="center"/>
        <w:rPr>
          <w:b/>
          <w:szCs w:val="20"/>
          <w:lang w:eastAsia="pt-BR"/>
        </w:rPr>
      </w:pPr>
      <w:r w:rsidRPr="00C03740">
        <w:rPr>
          <w:b/>
          <w:szCs w:val="20"/>
          <w:lang w:eastAsia="pt-BR"/>
        </w:rPr>
        <w:lastRenderedPageBreak/>
        <w:t xml:space="preserve">DETALHAMENTO DO BDI – FORNECIMENTO – </w:t>
      </w:r>
      <w:r w:rsidRPr="00C03740">
        <w:rPr>
          <w:b/>
          <w:color w:val="0070C0"/>
          <w:szCs w:val="20"/>
          <w:lang w:eastAsia="pt-BR"/>
        </w:rPr>
        <w:t>SEM DESONERAÇÃO</w:t>
      </w:r>
    </w:p>
    <w:p w14:paraId="473BDCA7" w14:textId="77777777" w:rsidR="00314CB7" w:rsidRPr="00C03740" w:rsidRDefault="00314CB7" w:rsidP="00314CB7">
      <w:pPr>
        <w:rPr>
          <w:szCs w:val="20"/>
          <w:lang w:eastAsia="pt-BR"/>
        </w:rPr>
      </w:pPr>
    </w:p>
    <w:p w14:paraId="5E8CBBB9" w14:textId="0C0F8C74" w:rsidR="00314CB7" w:rsidRPr="00C03740" w:rsidRDefault="00314CB7" w:rsidP="00314CB7">
      <w:pPr>
        <w:jc w:val="center"/>
        <w:rPr>
          <w:b/>
          <w:szCs w:val="20"/>
          <w:lang w:eastAsia="pt-BR"/>
        </w:rPr>
      </w:pPr>
      <w:r w:rsidRPr="00C03740">
        <w:rPr>
          <w:b/>
          <w:szCs w:val="20"/>
          <w:lang w:eastAsia="pt-BR"/>
        </w:rPr>
        <w:t>QUADRO DBDI-F</w:t>
      </w:r>
      <w:r>
        <w:rPr>
          <w:b/>
          <w:szCs w:val="20"/>
          <w:lang w:eastAsia="pt-BR"/>
        </w:rPr>
        <w:t xml:space="preserve"> - </w:t>
      </w:r>
      <w:r w:rsidRPr="006821DF">
        <w:rPr>
          <w:b/>
          <w:color w:val="0070C0"/>
          <w:szCs w:val="20"/>
          <w:lang w:eastAsia="pt-BR"/>
        </w:rPr>
        <w:t xml:space="preserve">ITEM </w:t>
      </w:r>
      <w:r>
        <w:rPr>
          <w:b/>
          <w:color w:val="0070C0"/>
          <w:szCs w:val="20"/>
          <w:lang w:eastAsia="pt-BR"/>
        </w:rPr>
        <w:t>2</w:t>
      </w:r>
    </w:p>
    <w:p w14:paraId="580A85DE" w14:textId="77777777" w:rsidR="00314CB7" w:rsidRPr="00C03740" w:rsidRDefault="00314CB7" w:rsidP="00314CB7">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314CB7" w:rsidRPr="00C03740" w14:paraId="73129CB7" w14:textId="77777777" w:rsidTr="008652EF">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14:paraId="26BE7170" w14:textId="77777777" w:rsidR="00314CB7" w:rsidRPr="00C03740" w:rsidRDefault="00314CB7" w:rsidP="008652EF">
            <w:pPr>
              <w:rPr>
                <w:szCs w:val="20"/>
                <w:lang w:eastAsia="pt-BR"/>
              </w:rPr>
            </w:pPr>
            <w:r w:rsidRPr="00C03740">
              <w:rPr>
                <w:szCs w:val="20"/>
                <w:lang w:eastAsia="pt-BR"/>
              </w:rPr>
              <w:t>NOME DA CONCORRENTE:</w:t>
            </w:r>
          </w:p>
        </w:tc>
      </w:tr>
      <w:tr w:rsidR="00314CB7" w:rsidRPr="00C03740" w14:paraId="3A600F7D" w14:textId="77777777" w:rsidTr="008652EF">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14:paraId="2C13202D" w14:textId="77777777" w:rsidR="00314CB7" w:rsidRPr="00C03740" w:rsidRDefault="00314CB7" w:rsidP="008652EF">
            <w:pPr>
              <w:rPr>
                <w:szCs w:val="20"/>
                <w:lang w:eastAsia="pt-BR"/>
              </w:rPr>
            </w:pPr>
            <w:r w:rsidRPr="00C03740">
              <w:rPr>
                <w:szCs w:val="20"/>
                <w:lang w:eastAsia="pt-BR"/>
              </w:rPr>
              <w:t>OBJETO:</w:t>
            </w:r>
          </w:p>
          <w:p w14:paraId="74C63663" w14:textId="77777777" w:rsidR="00314CB7" w:rsidRPr="00C03740" w:rsidRDefault="00314CB7" w:rsidP="008652EF">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14:paraId="73215E36" w14:textId="77777777" w:rsidR="00314CB7" w:rsidRPr="00C03740" w:rsidRDefault="00314CB7" w:rsidP="008652EF">
            <w:pPr>
              <w:rPr>
                <w:szCs w:val="20"/>
                <w:lang w:eastAsia="pt-BR"/>
              </w:rPr>
            </w:pPr>
            <w:r w:rsidRPr="00C03740">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14:paraId="62282D55" w14:textId="77777777" w:rsidR="00314CB7" w:rsidRPr="00C03740" w:rsidRDefault="00314CB7" w:rsidP="008652EF">
            <w:pPr>
              <w:rPr>
                <w:szCs w:val="20"/>
                <w:lang w:eastAsia="pt-BR"/>
              </w:rPr>
            </w:pPr>
            <w:r w:rsidRPr="00C03740">
              <w:rPr>
                <w:szCs w:val="20"/>
                <w:lang w:eastAsia="pt-BR"/>
              </w:rPr>
              <w:t>FOLHA</w:t>
            </w:r>
          </w:p>
        </w:tc>
      </w:tr>
      <w:tr w:rsidR="00314CB7" w:rsidRPr="00C03740" w14:paraId="6F7EC05E" w14:textId="77777777" w:rsidTr="008652EF">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14:paraId="123F00AF" w14:textId="77777777" w:rsidR="00314CB7" w:rsidRPr="00C03740" w:rsidRDefault="00314CB7" w:rsidP="008652EF">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14:paraId="1609FDFD" w14:textId="77777777" w:rsidR="00314CB7" w:rsidRPr="00C03740" w:rsidRDefault="00314CB7" w:rsidP="008652EF">
            <w:pPr>
              <w:rPr>
                <w:szCs w:val="20"/>
                <w:lang w:eastAsia="pt-BR"/>
              </w:rPr>
            </w:pPr>
            <w:r w:rsidRPr="00C03740">
              <w:rPr>
                <w:szCs w:val="20"/>
                <w:lang w:eastAsia="pt-BR"/>
              </w:rPr>
              <w:t>______/_____</w:t>
            </w:r>
          </w:p>
        </w:tc>
        <w:tc>
          <w:tcPr>
            <w:tcW w:w="1117" w:type="dxa"/>
            <w:tcBorders>
              <w:top w:val="nil"/>
              <w:left w:val="nil"/>
              <w:bottom w:val="single" w:sz="4" w:space="0" w:color="auto"/>
              <w:right w:val="single" w:sz="4" w:space="0" w:color="auto"/>
            </w:tcBorders>
            <w:shd w:val="clear" w:color="000000" w:fill="FFFFFF"/>
            <w:noWrap/>
            <w:vAlign w:val="center"/>
            <w:hideMark/>
          </w:tcPr>
          <w:p w14:paraId="1861802B" w14:textId="77777777" w:rsidR="00314CB7" w:rsidRPr="00C03740" w:rsidRDefault="00314CB7" w:rsidP="008652EF">
            <w:pPr>
              <w:rPr>
                <w:szCs w:val="20"/>
                <w:lang w:eastAsia="pt-BR"/>
              </w:rPr>
            </w:pPr>
            <w:r w:rsidRPr="00C03740">
              <w:rPr>
                <w:szCs w:val="20"/>
                <w:lang w:eastAsia="pt-BR"/>
              </w:rPr>
              <w:t>____/____</w:t>
            </w:r>
          </w:p>
        </w:tc>
      </w:tr>
    </w:tbl>
    <w:p w14:paraId="6CA6D2AD" w14:textId="77777777" w:rsidR="00314CB7" w:rsidRPr="00C03740" w:rsidRDefault="00314CB7" w:rsidP="00314CB7">
      <w:pPr>
        <w:rPr>
          <w:szCs w:val="20"/>
        </w:rPr>
      </w:pPr>
    </w:p>
    <w:p w14:paraId="56ED32DA" w14:textId="77777777" w:rsidR="00314CB7" w:rsidRDefault="00314CB7" w:rsidP="00314CB7">
      <w:pPr>
        <w:rPr>
          <w:szCs w:val="20"/>
        </w:rPr>
      </w:pPr>
    </w:p>
    <w:tbl>
      <w:tblPr>
        <w:tblW w:w="10040" w:type="dxa"/>
        <w:tblInd w:w="-431" w:type="dxa"/>
        <w:tblLook w:val="04A0" w:firstRow="1" w:lastRow="0" w:firstColumn="1" w:lastColumn="0" w:noHBand="0" w:noVBand="1"/>
      </w:tblPr>
      <w:tblGrid>
        <w:gridCol w:w="4000"/>
        <w:gridCol w:w="3760"/>
        <w:gridCol w:w="2280"/>
      </w:tblGrid>
      <w:tr w:rsidR="00314CB7" w:rsidRPr="004C3D01" w14:paraId="3961AEED" w14:textId="77777777" w:rsidTr="008652EF">
        <w:trPr>
          <w:trHeight w:val="315"/>
        </w:trPr>
        <w:tc>
          <w:tcPr>
            <w:tcW w:w="4000" w:type="dxa"/>
            <w:tcBorders>
              <w:top w:val="single" w:sz="4" w:space="0" w:color="000000"/>
              <w:left w:val="single" w:sz="4" w:space="0" w:color="FFFFFF"/>
              <w:bottom w:val="single" w:sz="4" w:space="0" w:color="000000"/>
              <w:right w:val="single" w:sz="4" w:space="0" w:color="FFFFFF"/>
            </w:tcBorders>
            <w:shd w:val="clear" w:color="CCCCFF" w:fill="FFFFFF"/>
            <w:vAlign w:val="center"/>
            <w:hideMark/>
          </w:tcPr>
          <w:p w14:paraId="64C4C6B6" w14:textId="77777777" w:rsidR="00314CB7" w:rsidRPr="004C3D01" w:rsidRDefault="00314CB7" w:rsidP="008652EF">
            <w:pPr>
              <w:jc w:val="center"/>
              <w:rPr>
                <w:rFonts w:ascii="Calibri" w:eastAsia="Times New Roman" w:hAnsi="Calibri" w:cs="Calibri"/>
                <w:b/>
                <w:bCs/>
                <w:sz w:val="24"/>
                <w:lang w:val="en-US"/>
              </w:rPr>
            </w:pPr>
            <w:r w:rsidRPr="004C3D01">
              <w:rPr>
                <w:rFonts w:ascii="Calibri" w:eastAsia="Times New Roman" w:hAnsi="Calibri" w:cs="Calibri"/>
                <w:b/>
                <w:bCs/>
                <w:sz w:val="24"/>
                <w:lang w:val="en-US"/>
              </w:rPr>
              <w:t>DESCRIÇÃO DOS SERVIÇOS</w:t>
            </w:r>
          </w:p>
        </w:tc>
        <w:tc>
          <w:tcPr>
            <w:tcW w:w="3760" w:type="dxa"/>
            <w:tcBorders>
              <w:top w:val="single" w:sz="4" w:space="0" w:color="000000"/>
              <w:left w:val="nil"/>
              <w:bottom w:val="single" w:sz="4" w:space="0" w:color="000000"/>
              <w:right w:val="single" w:sz="4" w:space="0" w:color="FFFFFF"/>
            </w:tcBorders>
            <w:shd w:val="clear" w:color="CCCCFF" w:fill="FFFFFF"/>
            <w:vAlign w:val="center"/>
            <w:hideMark/>
          </w:tcPr>
          <w:p w14:paraId="6C081512" w14:textId="77777777" w:rsidR="00314CB7" w:rsidRPr="004C3D01" w:rsidRDefault="00314CB7" w:rsidP="008652EF">
            <w:pPr>
              <w:jc w:val="center"/>
              <w:rPr>
                <w:rFonts w:ascii="Calibri" w:eastAsia="Times New Roman" w:hAnsi="Calibri" w:cs="Calibri"/>
                <w:b/>
                <w:bCs/>
                <w:sz w:val="24"/>
                <w:lang w:val="en-US"/>
              </w:rPr>
            </w:pPr>
            <w:r w:rsidRPr="004C3D01">
              <w:rPr>
                <w:rFonts w:ascii="Calibri" w:eastAsia="Times New Roman" w:hAnsi="Calibri" w:cs="Calibri"/>
                <w:b/>
                <w:bCs/>
                <w:sz w:val="24"/>
                <w:lang w:val="en-US"/>
              </w:rPr>
              <w:t>PREÇO DE VENDA (%)</w:t>
            </w:r>
          </w:p>
        </w:tc>
        <w:tc>
          <w:tcPr>
            <w:tcW w:w="2280" w:type="dxa"/>
            <w:tcBorders>
              <w:top w:val="single" w:sz="4" w:space="0" w:color="000000"/>
              <w:left w:val="nil"/>
              <w:bottom w:val="single" w:sz="4" w:space="0" w:color="000000"/>
              <w:right w:val="nil"/>
            </w:tcBorders>
            <w:shd w:val="clear" w:color="CCCCFF" w:fill="FFFFFF"/>
            <w:vAlign w:val="center"/>
            <w:hideMark/>
          </w:tcPr>
          <w:p w14:paraId="0D1D5565" w14:textId="77777777" w:rsidR="00314CB7" w:rsidRPr="004C3D01" w:rsidRDefault="00314CB7" w:rsidP="008652EF">
            <w:pPr>
              <w:jc w:val="center"/>
              <w:rPr>
                <w:rFonts w:ascii="Calibri" w:eastAsia="Times New Roman" w:hAnsi="Calibri" w:cs="Calibri"/>
                <w:b/>
                <w:bCs/>
                <w:sz w:val="24"/>
                <w:lang w:val="en-US"/>
              </w:rPr>
            </w:pPr>
            <w:r w:rsidRPr="004C3D01">
              <w:rPr>
                <w:rFonts w:ascii="Calibri" w:eastAsia="Times New Roman" w:hAnsi="Calibri" w:cs="Calibri"/>
                <w:b/>
                <w:bCs/>
                <w:sz w:val="24"/>
                <w:lang w:val="en-US"/>
              </w:rPr>
              <w:t>CUSTO DIRETO (%)</w:t>
            </w:r>
          </w:p>
        </w:tc>
      </w:tr>
      <w:tr w:rsidR="00314CB7" w:rsidRPr="004C3D01" w14:paraId="73937B15" w14:textId="77777777" w:rsidTr="008652EF">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73808C84" w14:textId="77777777" w:rsidR="00314CB7" w:rsidRPr="004C3D01" w:rsidRDefault="00314CB7" w:rsidP="008652EF">
            <w:pPr>
              <w:jc w:val="left"/>
              <w:rPr>
                <w:rFonts w:ascii="Calibri" w:eastAsia="Times New Roman" w:hAnsi="Calibri" w:cs="Calibri"/>
                <w:sz w:val="24"/>
                <w:lang w:val="en-US"/>
              </w:rPr>
            </w:pPr>
            <w:r w:rsidRPr="004C3D01">
              <w:rPr>
                <w:rFonts w:ascii="Calibri" w:eastAsia="Times New Roman" w:hAnsi="Calibri" w:cs="Calibri"/>
                <w:sz w:val="24"/>
                <w:lang w:val="en-US"/>
              </w:rPr>
              <w:t>ADMINISTRAÇÃO CENTRAL</w:t>
            </w:r>
          </w:p>
        </w:tc>
        <w:tc>
          <w:tcPr>
            <w:tcW w:w="3760" w:type="dxa"/>
            <w:tcBorders>
              <w:top w:val="nil"/>
              <w:left w:val="nil"/>
              <w:bottom w:val="single" w:sz="4" w:space="0" w:color="FFFFFF"/>
              <w:right w:val="single" w:sz="4" w:space="0" w:color="FFFFFF"/>
            </w:tcBorders>
            <w:shd w:val="clear" w:color="000000" w:fill="FFFFFF"/>
            <w:noWrap/>
            <w:vAlign w:val="center"/>
            <w:hideMark/>
          </w:tcPr>
          <w:p w14:paraId="259B9CAA" w14:textId="77777777" w:rsidR="00314CB7" w:rsidRPr="004C3D01" w:rsidRDefault="00314CB7" w:rsidP="008652EF">
            <w:pPr>
              <w:jc w:val="center"/>
              <w:rPr>
                <w:rFonts w:ascii="Calibri" w:eastAsia="Times New Roman" w:hAnsi="Calibri" w:cs="Calibri"/>
                <w:color w:val="000000"/>
                <w:sz w:val="24"/>
                <w:lang w:val="en-US"/>
              </w:rPr>
            </w:pPr>
            <w:r w:rsidRPr="004C3D01">
              <w:rPr>
                <w:rFonts w:ascii="Calibri" w:eastAsia="Times New Roman" w:hAnsi="Calibri" w:cs="Calibri"/>
                <w:color w:val="000000"/>
                <w:sz w:val="24"/>
                <w:lang w:val="en-US"/>
              </w:rPr>
              <w:t> </w:t>
            </w:r>
          </w:p>
        </w:tc>
        <w:tc>
          <w:tcPr>
            <w:tcW w:w="2280" w:type="dxa"/>
            <w:tcBorders>
              <w:top w:val="nil"/>
              <w:left w:val="nil"/>
              <w:bottom w:val="single" w:sz="4" w:space="0" w:color="FFFFFF"/>
              <w:right w:val="nil"/>
            </w:tcBorders>
            <w:shd w:val="clear" w:color="000000" w:fill="FFFFFF"/>
            <w:vAlign w:val="center"/>
            <w:hideMark/>
          </w:tcPr>
          <w:p w14:paraId="5DD5F136"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3,69%</w:t>
            </w:r>
          </w:p>
        </w:tc>
      </w:tr>
      <w:tr w:rsidR="00314CB7" w:rsidRPr="004C3D01" w14:paraId="18C30D60" w14:textId="77777777" w:rsidTr="008652EF">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7BE5C5FE" w14:textId="77777777" w:rsidR="00314CB7" w:rsidRPr="004C3D01" w:rsidRDefault="00314CB7" w:rsidP="008652EF">
            <w:pPr>
              <w:jc w:val="left"/>
              <w:rPr>
                <w:rFonts w:ascii="Calibri" w:eastAsia="Times New Roman" w:hAnsi="Calibri" w:cs="Calibri"/>
                <w:sz w:val="24"/>
                <w:lang w:val="en-US"/>
              </w:rPr>
            </w:pPr>
            <w:r w:rsidRPr="004C3D01">
              <w:rPr>
                <w:rFonts w:ascii="Calibri" w:eastAsia="Times New Roman" w:hAnsi="Calibri" w:cs="Calibri"/>
                <w:sz w:val="24"/>
                <w:lang w:val="en-US"/>
              </w:rPr>
              <w:t>DESPESA FINANCEIRAS</w:t>
            </w:r>
          </w:p>
        </w:tc>
        <w:tc>
          <w:tcPr>
            <w:tcW w:w="3760" w:type="dxa"/>
            <w:tcBorders>
              <w:top w:val="nil"/>
              <w:left w:val="nil"/>
              <w:bottom w:val="single" w:sz="4" w:space="0" w:color="FFFFFF"/>
              <w:right w:val="single" w:sz="4" w:space="0" w:color="FFFFFF"/>
            </w:tcBorders>
            <w:shd w:val="clear" w:color="000000" w:fill="FFFFFF"/>
            <w:vAlign w:val="center"/>
            <w:hideMark/>
          </w:tcPr>
          <w:p w14:paraId="38E99ABC"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1,09%</w:t>
            </w:r>
          </w:p>
        </w:tc>
        <w:tc>
          <w:tcPr>
            <w:tcW w:w="2280" w:type="dxa"/>
            <w:tcBorders>
              <w:top w:val="nil"/>
              <w:left w:val="nil"/>
              <w:bottom w:val="single" w:sz="4" w:space="0" w:color="FFFFFF"/>
              <w:right w:val="single" w:sz="4" w:space="0" w:color="FFFFFF"/>
            </w:tcBorders>
            <w:shd w:val="clear" w:color="000000" w:fill="FFFFFF"/>
            <w:vAlign w:val="center"/>
            <w:hideMark/>
          </w:tcPr>
          <w:p w14:paraId="74E1E2B4"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314CB7" w:rsidRPr="004C3D01" w14:paraId="2D53A22B" w14:textId="77777777" w:rsidTr="008652EF">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0DE4EAA1" w14:textId="77777777" w:rsidR="00314CB7" w:rsidRPr="004C3D01" w:rsidRDefault="00314CB7" w:rsidP="008652EF">
            <w:pPr>
              <w:jc w:val="left"/>
              <w:rPr>
                <w:rFonts w:ascii="Calibri" w:eastAsia="Times New Roman" w:hAnsi="Calibri" w:cs="Calibri"/>
                <w:sz w:val="24"/>
                <w:lang w:val="en-US"/>
              </w:rPr>
            </w:pPr>
            <w:r w:rsidRPr="004C3D01">
              <w:rPr>
                <w:rFonts w:ascii="Calibri" w:eastAsia="Times New Roman" w:hAnsi="Calibri" w:cs="Calibri"/>
                <w:sz w:val="24"/>
                <w:lang w:val="en-US"/>
              </w:rPr>
              <w:t>SEGUROS E GARANTIAS CONTRATUAIS</w:t>
            </w:r>
          </w:p>
        </w:tc>
        <w:tc>
          <w:tcPr>
            <w:tcW w:w="3760" w:type="dxa"/>
            <w:tcBorders>
              <w:top w:val="nil"/>
              <w:left w:val="nil"/>
              <w:bottom w:val="single" w:sz="4" w:space="0" w:color="FFFFFF"/>
              <w:right w:val="single" w:sz="4" w:space="0" w:color="FFFFFF"/>
            </w:tcBorders>
            <w:shd w:val="clear" w:color="000000" w:fill="FFFFFF"/>
            <w:vAlign w:val="center"/>
            <w:hideMark/>
          </w:tcPr>
          <w:p w14:paraId="2209D24B"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0,25%</w:t>
            </w:r>
          </w:p>
        </w:tc>
        <w:tc>
          <w:tcPr>
            <w:tcW w:w="2280" w:type="dxa"/>
            <w:tcBorders>
              <w:top w:val="nil"/>
              <w:left w:val="nil"/>
              <w:bottom w:val="single" w:sz="4" w:space="0" w:color="FFFFFF"/>
              <w:right w:val="single" w:sz="4" w:space="0" w:color="FFFFFF"/>
            </w:tcBorders>
            <w:shd w:val="clear" w:color="000000" w:fill="FFFFFF"/>
            <w:vAlign w:val="center"/>
            <w:hideMark/>
          </w:tcPr>
          <w:p w14:paraId="6DD55CBD"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314CB7" w:rsidRPr="004C3D01" w14:paraId="6B01959D" w14:textId="77777777" w:rsidTr="008652EF">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7C81077C" w14:textId="77777777" w:rsidR="00314CB7" w:rsidRPr="004C3D01" w:rsidRDefault="00314CB7" w:rsidP="008652EF">
            <w:pPr>
              <w:jc w:val="left"/>
              <w:rPr>
                <w:rFonts w:ascii="Calibri" w:eastAsia="Times New Roman" w:hAnsi="Calibri" w:cs="Calibri"/>
                <w:sz w:val="24"/>
                <w:lang w:val="en-US"/>
              </w:rPr>
            </w:pPr>
            <w:r w:rsidRPr="004C3D01">
              <w:rPr>
                <w:rFonts w:ascii="Calibri" w:eastAsia="Times New Roman" w:hAnsi="Calibri" w:cs="Calibri"/>
                <w:sz w:val="24"/>
                <w:lang w:val="en-US"/>
              </w:rPr>
              <w:t>RISCOS</w:t>
            </w:r>
          </w:p>
        </w:tc>
        <w:tc>
          <w:tcPr>
            <w:tcW w:w="3760" w:type="dxa"/>
            <w:tcBorders>
              <w:top w:val="nil"/>
              <w:left w:val="nil"/>
              <w:bottom w:val="single" w:sz="4" w:space="0" w:color="FFFFFF"/>
              <w:right w:val="single" w:sz="4" w:space="0" w:color="FFFFFF"/>
            </w:tcBorders>
            <w:shd w:val="clear" w:color="000000" w:fill="FFFFFF"/>
            <w:vAlign w:val="center"/>
            <w:hideMark/>
          </w:tcPr>
          <w:p w14:paraId="7D092544"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0,50%</w:t>
            </w:r>
          </w:p>
        </w:tc>
        <w:tc>
          <w:tcPr>
            <w:tcW w:w="2280" w:type="dxa"/>
            <w:tcBorders>
              <w:top w:val="nil"/>
              <w:left w:val="nil"/>
              <w:bottom w:val="single" w:sz="4" w:space="0" w:color="FFFFFF"/>
              <w:right w:val="single" w:sz="4" w:space="0" w:color="FFFFFF"/>
            </w:tcBorders>
            <w:shd w:val="clear" w:color="000000" w:fill="FFFFFF"/>
            <w:vAlign w:val="center"/>
            <w:hideMark/>
          </w:tcPr>
          <w:p w14:paraId="62E7A068"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314CB7" w:rsidRPr="004C3D01" w14:paraId="3793A9CF" w14:textId="77777777" w:rsidTr="008652EF">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36D58E17" w14:textId="77777777" w:rsidR="00314CB7" w:rsidRPr="004C3D01" w:rsidRDefault="00314CB7" w:rsidP="008652EF">
            <w:pPr>
              <w:jc w:val="left"/>
              <w:rPr>
                <w:rFonts w:ascii="Calibri" w:eastAsia="Times New Roman" w:hAnsi="Calibri" w:cs="Calibri"/>
                <w:sz w:val="24"/>
                <w:lang w:val="en-US"/>
              </w:rPr>
            </w:pPr>
            <w:r w:rsidRPr="004C3D01">
              <w:rPr>
                <w:rFonts w:ascii="Calibri" w:eastAsia="Times New Roman" w:hAnsi="Calibri" w:cs="Calibri"/>
                <w:sz w:val="24"/>
                <w:lang w:val="en-US"/>
              </w:rPr>
              <w:t>LUCRO OPERACIONAL</w:t>
            </w:r>
          </w:p>
        </w:tc>
        <w:tc>
          <w:tcPr>
            <w:tcW w:w="3760" w:type="dxa"/>
            <w:tcBorders>
              <w:top w:val="nil"/>
              <w:left w:val="nil"/>
              <w:bottom w:val="single" w:sz="4" w:space="0" w:color="FFFFFF"/>
              <w:right w:val="single" w:sz="4" w:space="0" w:color="FFFFFF"/>
            </w:tcBorders>
            <w:shd w:val="clear" w:color="000000" w:fill="FFFFFF"/>
            <w:noWrap/>
            <w:vAlign w:val="center"/>
            <w:hideMark/>
          </w:tcPr>
          <w:p w14:paraId="39B8CB1E" w14:textId="77777777" w:rsidR="00314CB7" w:rsidRPr="004C3D01" w:rsidRDefault="00314CB7" w:rsidP="008652EF">
            <w:pPr>
              <w:jc w:val="center"/>
              <w:rPr>
                <w:rFonts w:ascii="Calibri" w:eastAsia="Times New Roman" w:hAnsi="Calibri" w:cs="Calibri"/>
                <w:color w:val="000000"/>
                <w:sz w:val="24"/>
                <w:lang w:val="en-US"/>
              </w:rPr>
            </w:pPr>
            <w:r w:rsidRPr="004C3D01">
              <w:rPr>
                <w:rFonts w:ascii="Calibri" w:eastAsia="Times New Roman" w:hAnsi="Calibri" w:cs="Calibri"/>
                <w:color w:val="000000"/>
                <w:sz w:val="24"/>
                <w:lang w:val="en-US"/>
              </w:rPr>
              <w:t> </w:t>
            </w:r>
          </w:p>
        </w:tc>
        <w:tc>
          <w:tcPr>
            <w:tcW w:w="2280" w:type="dxa"/>
            <w:tcBorders>
              <w:top w:val="nil"/>
              <w:left w:val="nil"/>
              <w:bottom w:val="single" w:sz="4" w:space="0" w:color="FFFFFF"/>
              <w:right w:val="nil"/>
            </w:tcBorders>
            <w:shd w:val="clear" w:color="000000" w:fill="FFFFFF"/>
            <w:vAlign w:val="center"/>
            <w:hideMark/>
          </w:tcPr>
          <w:p w14:paraId="015511AC"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5,00%</w:t>
            </w:r>
          </w:p>
        </w:tc>
      </w:tr>
      <w:tr w:rsidR="00314CB7" w:rsidRPr="004C3D01" w14:paraId="35C1D8D4" w14:textId="77777777" w:rsidTr="008652EF">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36E63820" w14:textId="77777777" w:rsidR="00314CB7" w:rsidRPr="004C3D01" w:rsidRDefault="00314CB7" w:rsidP="008652EF">
            <w:pPr>
              <w:jc w:val="left"/>
              <w:rPr>
                <w:rFonts w:ascii="Calibri" w:eastAsia="Times New Roman" w:hAnsi="Calibri" w:cs="Calibri"/>
                <w:sz w:val="24"/>
                <w:lang w:val="en-US"/>
              </w:rPr>
            </w:pPr>
            <w:r w:rsidRPr="004C3D01">
              <w:rPr>
                <w:rFonts w:ascii="Calibri" w:eastAsia="Times New Roman" w:hAnsi="Calibri" w:cs="Calibri"/>
                <w:sz w:val="24"/>
                <w:lang w:val="en-US"/>
              </w:rPr>
              <w:t>PIS</w:t>
            </w:r>
          </w:p>
        </w:tc>
        <w:tc>
          <w:tcPr>
            <w:tcW w:w="3760" w:type="dxa"/>
            <w:tcBorders>
              <w:top w:val="nil"/>
              <w:left w:val="nil"/>
              <w:bottom w:val="single" w:sz="4" w:space="0" w:color="FFFFFF"/>
              <w:right w:val="single" w:sz="4" w:space="0" w:color="FFFFFF"/>
            </w:tcBorders>
            <w:shd w:val="clear" w:color="000000" w:fill="FFFFFF"/>
            <w:vAlign w:val="center"/>
            <w:hideMark/>
          </w:tcPr>
          <w:p w14:paraId="39040555"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0,65%</w:t>
            </w:r>
          </w:p>
        </w:tc>
        <w:tc>
          <w:tcPr>
            <w:tcW w:w="2280" w:type="dxa"/>
            <w:tcBorders>
              <w:top w:val="nil"/>
              <w:left w:val="nil"/>
              <w:bottom w:val="single" w:sz="4" w:space="0" w:color="FFFFFF"/>
              <w:right w:val="single" w:sz="4" w:space="0" w:color="FFFFFF"/>
            </w:tcBorders>
            <w:shd w:val="clear" w:color="000000" w:fill="FFFFFF"/>
            <w:vAlign w:val="center"/>
            <w:hideMark/>
          </w:tcPr>
          <w:p w14:paraId="6A4D6252"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314CB7" w:rsidRPr="004C3D01" w14:paraId="797D4915" w14:textId="77777777" w:rsidTr="008652EF">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68A80C36" w14:textId="77777777" w:rsidR="00314CB7" w:rsidRPr="004C3D01" w:rsidRDefault="00314CB7" w:rsidP="008652EF">
            <w:pPr>
              <w:jc w:val="left"/>
              <w:rPr>
                <w:rFonts w:ascii="Calibri" w:eastAsia="Times New Roman" w:hAnsi="Calibri" w:cs="Calibri"/>
                <w:sz w:val="24"/>
                <w:lang w:val="en-US"/>
              </w:rPr>
            </w:pPr>
            <w:r w:rsidRPr="004C3D01">
              <w:rPr>
                <w:rFonts w:ascii="Calibri" w:eastAsia="Times New Roman" w:hAnsi="Calibri" w:cs="Calibri"/>
                <w:sz w:val="24"/>
                <w:lang w:val="en-US"/>
              </w:rPr>
              <w:t>COFINS</w:t>
            </w:r>
          </w:p>
        </w:tc>
        <w:tc>
          <w:tcPr>
            <w:tcW w:w="3760" w:type="dxa"/>
            <w:tcBorders>
              <w:top w:val="nil"/>
              <w:left w:val="nil"/>
              <w:bottom w:val="single" w:sz="4" w:space="0" w:color="FFFFFF"/>
              <w:right w:val="single" w:sz="4" w:space="0" w:color="FFFFFF"/>
            </w:tcBorders>
            <w:shd w:val="clear" w:color="000000" w:fill="FFFFFF"/>
            <w:vAlign w:val="center"/>
            <w:hideMark/>
          </w:tcPr>
          <w:p w14:paraId="11E97399"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3,00%</w:t>
            </w:r>
          </w:p>
        </w:tc>
        <w:tc>
          <w:tcPr>
            <w:tcW w:w="2280" w:type="dxa"/>
            <w:tcBorders>
              <w:top w:val="nil"/>
              <w:left w:val="nil"/>
              <w:bottom w:val="single" w:sz="4" w:space="0" w:color="FFFFFF"/>
              <w:right w:val="single" w:sz="4" w:space="0" w:color="FFFFFF"/>
            </w:tcBorders>
            <w:shd w:val="clear" w:color="000000" w:fill="FFFFFF"/>
            <w:vAlign w:val="center"/>
            <w:hideMark/>
          </w:tcPr>
          <w:p w14:paraId="44047159"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314CB7" w:rsidRPr="004C3D01" w14:paraId="1ADC212F" w14:textId="77777777" w:rsidTr="008652EF">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56699E18" w14:textId="77777777" w:rsidR="00314CB7" w:rsidRPr="004C3D01" w:rsidRDefault="00314CB7" w:rsidP="008652EF">
            <w:pPr>
              <w:jc w:val="left"/>
              <w:rPr>
                <w:rFonts w:ascii="Calibri" w:eastAsia="Times New Roman" w:hAnsi="Calibri" w:cs="Calibri"/>
                <w:sz w:val="24"/>
                <w:lang w:val="en-US"/>
              </w:rPr>
            </w:pPr>
            <w:r w:rsidRPr="004C3D01">
              <w:rPr>
                <w:rFonts w:ascii="Calibri" w:eastAsia="Times New Roman" w:hAnsi="Calibri" w:cs="Calibri"/>
                <w:sz w:val="24"/>
                <w:lang w:val="en-US"/>
              </w:rPr>
              <w:t>ISSQN</w:t>
            </w:r>
          </w:p>
        </w:tc>
        <w:tc>
          <w:tcPr>
            <w:tcW w:w="3760" w:type="dxa"/>
            <w:tcBorders>
              <w:top w:val="nil"/>
              <w:left w:val="nil"/>
              <w:bottom w:val="single" w:sz="4" w:space="0" w:color="FFFFFF"/>
              <w:right w:val="single" w:sz="4" w:space="0" w:color="FFFFFF"/>
            </w:tcBorders>
            <w:shd w:val="clear" w:color="000000" w:fill="FFFFFF"/>
            <w:vAlign w:val="center"/>
            <w:hideMark/>
          </w:tcPr>
          <w:p w14:paraId="2CE2D51D"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0,00%</w:t>
            </w:r>
          </w:p>
        </w:tc>
        <w:tc>
          <w:tcPr>
            <w:tcW w:w="2280" w:type="dxa"/>
            <w:tcBorders>
              <w:top w:val="nil"/>
              <w:left w:val="nil"/>
              <w:bottom w:val="single" w:sz="4" w:space="0" w:color="FFFFFF"/>
              <w:right w:val="single" w:sz="4" w:space="0" w:color="FFFFFF"/>
            </w:tcBorders>
            <w:shd w:val="clear" w:color="000000" w:fill="FFFFFF"/>
            <w:vAlign w:val="center"/>
            <w:hideMark/>
          </w:tcPr>
          <w:p w14:paraId="15167D93"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314CB7" w:rsidRPr="004C3D01" w14:paraId="367ED71B" w14:textId="77777777" w:rsidTr="008652EF">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09F1C512" w14:textId="77777777" w:rsidR="00314CB7" w:rsidRPr="004C3D01" w:rsidRDefault="00314CB7" w:rsidP="008652EF">
            <w:pPr>
              <w:jc w:val="left"/>
              <w:rPr>
                <w:rFonts w:ascii="Calibri" w:eastAsia="Times New Roman" w:hAnsi="Calibri" w:cs="Calibri"/>
                <w:sz w:val="24"/>
                <w:lang w:val="en-US"/>
              </w:rPr>
            </w:pPr>
            <w:proofErr w:type="spellStart"/>
            <w:r w:rsidRPr="004C3D01">
              <w:rPr>
                <w:rFonts w:ascii="Calibri" w:eastAsia="Times New Roman" w:hAnsi="Calibri" w:cs="Calibri"/>
                <w:sz w:val="24"/>
                <w:lang w:val="en-US"/>
              </w:rPr>
              <w:t>Contribuição</w:t>
            </w:r>
            <w:proofErr w:type="spellEnd"/>
            <w:r w:rsidRPr="004C3D01">
              <w:rPr>
                <w:rFonts w:ascii="Calibri" w:eastAsia="Times New Roman" w:hAnsi="Calibri" w:cs="Calibri"/>
                <w:sz w:val="24"/>
                <w:lang w:val="en-US"/>
              </w:rPr>
              <w:t xml:space="preserve"> </w:t>
            </w:r>
            <w:proofErr w:type="spellStart"/>
            <w:r w:rsidRPr="004C3D01">
              <w:rPr>
                <w:rFonts w:ascii="Calibri" w:eastAsia="Times New Roman" w:hAnsi="Calibri" w:cs="Calibri"/>
                <w:sz w:val="24"/>
                <w:lang w:val="en-US"/>
              </w:rPr>
              <w:t>Previdenciaria</w:t>
            </w:r>
            <w:proofErr w:type="spellEnd"/>
          </w:p>
        </w:tc>
        <w:tc>
          <w:tcPr>
            <w:tcW w:w="3760" w:type="dxa"/>
            <w:tcBorders>
              <w:top w:val="nil"/>
              <w:left w:val="nil"/>
              <w:bottom w:val="single" w:sz="4" w:space="0" w:color="FFFFFF"/>
              <w:right w:val="single" w:sz="4" w:space="0" w:color="FFFFFF"/>
            </w:tcBorders>
            <w:shd w:val="clear" w:color="000000" w:fill="FFFFFF"/>
            <w:vAlign w:val="center"/>
            <w:hideMark/>
          </w:tcPr>
          <w:p w14:paraId="1B21F179"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0,00%</w:t>
            </w:r>
          </w:p>
        </w:tc>
        <w:tc>
          <w:tcPr>
            <w:tcW w:w="2280" w:type="dxa"/>
            <w:tcBorders>
              <w:top w:val="nil"/>
              <w:left w:val="nil"/>
              <w:bottom w:val="single" w:sz="4" w:space="0" w:color="FFFFFF"/>
              <w:right w:val="single" w:sz="4" w:space="0" w:color="FFFFFF"/>
            </w:tcBorders>
            <w:shd w:val="clear" w:color="000000" w:fill="FFFFFF"/>
            <w:vAlign w:val="center"/>
            <w:hideMark/>
          </w:tcPr>
          <w:p w14:paraId="00396FB3" w14:textId="77777777" w:rsidR="00314CB7" w:rsidRPr="004C3D01" w:rsidRDefault="00314CB7" w:rsidP="008652EF">
            <w:pPr>
              <w:jc w:val="center"/>
              <w:rPr>
                <w:rFonts w:ascii="Calibri" w:eastAsia="Times New Roman" w:hAnsi="Calibri" w:cs="Calibri"/>
                <w:sz w:val="24"/>
                <w:lang w:val="en-US"/>
              </w:rPr>
            </w:pPr>
            <w:r w:rsidRPr="004C3D01">
              <w:rPr>
                <w:rFonts w:ascii="Calibri" w:eastAsia="Times New Roman" w:hAnsi="Calibri" w:cs="Calibri"/>
                <w:sz w:val="24"/>
                <w:lang w:val="en-US"/>
              </w:rPr>
              <w:t> </w:t>
            </w:r>
          </w:p>
        </w:tc>
      </w:tr>
      <w:tr w:rsidR="00314CB7" w:rsidRPr="004C3D01" w14:paraId="10BB4738" w14:textId="77777777" w:rsidTr="008652EF">
        <w:trPr>
          <w:trHeight w:val="315"/>
        </w:trPr>
        <w:tc>
          <w:tcPr>
            <w:tcW w:w="4000" w:type="dxa"/>
            <w:tcBorders>
              <w:top w:val="single" w:sz="4" w:space="0" w:color="auto"/>
              <w:left w:val="nil"/>
              <w:bottom w:val="nil"/>
              <w:right w:val="nil"/>
            </w:tcBorders>
            <w:shd w:val="clear" w:color="auto" w:fill="auto"/>
            <w:noWrap/>
            <w:vAlign w:val="bottom"/>
            <w:hideMark/>
          </w:tcPr>
          <w:p w14:paraId="3B0EFFAD" w14:textId="77777777" w:rsidR="00314CB7" w:rsidRPr="004C3D01" w:rsidRDefault="00314CB7" w:rsidP="008652EF">
            <w:pPr>
              <w:jc w:val="left"/>
              <w:rPr>
                <w:rFonts w:eastAsia="Times New Roman"/>
                <w:szCs w:val="20"/>
                <w:lang w:val="en-US"/>
              </w:rPr>
            </w:pPr>
            <w:r w:rsidRPr="004C3D01">
              <w:rPr>
                <w:rFonts w:eastAsia="Times New Roman"/>
                <w:szCs w:val="20"/>
                <w:lang w:val="en-US"/>
              </w:rPr>
              <w:t> </w:t>
            </w:r>
          </w:p>
        </w:tc>
        <w:tc>
          <w:tcPr>
            <w:tcW w:w="3760" w:type="dxa"/>
            <w:tcBorders>
              <w:top w:val="single" w:sz="4" w:space="0" w:color="auto"/>
              <w:left w:val="nil"/>
              <w:bottom w:val="nil"/>
              <w:right w:val="nil"/>
            </w:tcBorders>
            <w:shd w:val="clear" w:color="000000" w:fill="FFFFFF"/>
            <w:vAlign w:val="center"/>
            <w:hideMark/>
          </w:tcPr>
          <w:p w14:paraId="4973620B" w14:textId="77777777" w:rsidR="00314CB7" w:rsidRPr="004C3D01" w:rsidRDefault="00314CB7" w:rsidP="008652EF">
            <w:pPr>
              <w:jc w:val="right"/>
              <w:rPr>
                <w:rFonts w:ascii="Calibri" w:eastAsia="Times New Roman" w:hAnsi="Calibri" w:cs="Calibri"/>
                <w:b/>
                <w:bCs/>
                <w:sz w:val="24"/>
                <w:lang w:val="en-US"/>
              </w:rPr>
            </w:pPr>
            <w:r w:rsidRPr="004C3D01">
              <w:rPr>
                <w:rFonts w:ascii="Calibri" w:eastAsia="Times New Roman" w:hAnsi="Calibri" w:cs="Calibri"/>
                <w:b/>
                <w:bCs/>
                <w:sz w:val="24"/>
                <w:lang w:val="en-US"/>
              </w:rPr>
              <w:t>BDI</w:t>
            </w:r>
          </w:p>
        </w:tc>
        <w:tc>
          <w:tcPr>
            <w:tcW w:w="2280" w:type="dxa"/>
            <w:tcBorders>
              <w:top w:val="single" w:sz="4" w:space="0" w:color="auto"/>
              <w:left w:val="nil"/>
              <w:bottom w:val="nil"/>
              <w:right w:val="nil"/>
            </w:tcBorders>
            <w:shd w:val="clear" w:color="000000" w:fill="FFFFFF"/>
            <w:vAlign w:val="center"/>
            <w:hideMark/>
          </w:tcPr>
          <w:p w14:paraId="6A8523CC" w14:textId="77777777" w:rsidR="00314CB7" w:rsidRPr="004C3D01" w:rsidRDefault="00314CB7" w:rsidP="008652EF">
            <w:pPr>
              <w:jc w:val="center"/>
              <w:rPr>
                <w:rFonts w:ascii="Calibri" w:eastAsia="Times New Roman" w:hAnsi="Calibri" w:cs="Calibri"/>
                <w:b/>
                <w:bCs/>
                <w:sz w:val="24"/>
                <w:lang w:val="en-US"/>
              </w:rPr>
            </w:pPr>
            <w:r w:rsidRPr="004C3D01">
              <w:rPr>
                <w:rFonts w:ascii="Calibri" w:eastAsia="Times New Roman" w:hAnsi="Calibri" w:cs="Calibri"/>
                <w:b/>
                <w:bCs/>
                <w:sz w:val="24"/>
                <w:lang w:val="en-US"/>
              </w:rPr>
              <w:t>15,00%</w:t>
            </w:r>
          </w:p>
        </w:tc>
      </w:tr>
    </w:tbl>
    <w:p w14:paraId="7BA7D75A" w14:textId="77777777" w:rsidR="00314CB7" w:rsidRPr="00C03740" w:rsidRDefault="00314CB7" w:rsidP="00314CB7">
      <w:pPr>
        <w:rPr>
          <w:szCs w:val="20"/>
        </w:rPr>
      </w:pPr>
    </w:p>
    <w:p w14:paraId="70FD97BF" w14:textId="77777777" w:rsidR="00314CB7" w:rsidRPr="00C03740" w:rsidRDefault="00314CB7" w:rsidP="00314CB7">
      <w:pPr>
        <w:rPr>
          <w:szCs w:val="20"/>
        </w:rPr>
      </w:pPr>
      <w:r w:rsidRPr="00C03740">
        <w:rPr>
          <w:szCs w:val="20"/>
        </w:rPr>
        <w:t>Considerações:</w:t>
      </w:r>
    </w:p>
    <w:p w14:paraId="4BB3648F" w14:textId="77777777" w:rsidR="00314CB7" w:rsidRPr="00C03740" w:rsidRDefault="00314CB7" w:rsidP="00314CB7">
      <w:pPr>
        <w:rPr>
          <w:szCs w:val="20"/>
        </w:rPr>
      </w:pPr>
      <w:r w:rsidRPr="004C3D01">
        <w:rPr>
          <w:szCs w:val="20"/>
        </w:rPr>
        <w:t>Fonte da composição, valores de referência e fórmula do BDI:  Instrução Normativa N° 62/DNIT SEDE.</w:t>
      </w:r>
    </w:p>
    <w:p w14:paraId="53254DFB" w14:textId="77777777" w:rsidR="004C3D01" w:rsidRDefault="004C3D01" w:rsidP="00FD3D2D">
      <w:pPr>
        <w:pStyle w:val="Legenda"/>
        <w:rPr>
          <w:rFonts w:ascii="Arial" w:hAnsi="Arial"/>
          <w:szCs w:val="20"/>
        </w:rPr>
      </w:pPr>
      <w:r>
        <w:rPr>
          <w:rFonts w:ascii="Arial" w:hAnsi="Arial"/>
          <w:szCs w:val="20"/>
        </w:rPr>
        <w:br w:type="page"/>
      </w:r>
    </w:p>
    <w:p w14:paraId="3D5F5233" w14:textId="51231EB1" w:rsidR="008811C1" w:rsidRPr="003266F8" w:rsidRDefault="008811C1" w:rsidP="008811C1">
      <w:pPr>
        <w:pStyle w:val="Ttulo"/>
        <w:rPr>
          <w:sz w:val="20"/>
          <w:szCs w:val="22"/>
        </w:rPr>
      </w:pPr>
      <w:bookmarkStart w:id="78" w:name="_Toc178670056"/>
      <w:bookmarkStart w:id="79" w:name="_Ref450205759"/>
      <w:bookmarkStart w:id="80" w:name="_Ref450206152"/>
      <w:r w:rsidRPr="003266F8">
        <w:rPr>
          <w:sz w:val="20"/>
          <w:szCs w:val="22"/>
        </w:rPr>
        <w:lastRenderedPageBreak/>
        <w:t>ANEXO 4: PLANILHA DE CUSTOS DO OR</w:t>
      </w:r>
      <w:r w:rsidRPr="003266F8">
        <w:rPr>
          <w:rFonts w:hint="eastAsia"/>
          <w:sz w:val="20"/>
          <w:szCs w:val="22"/>
        </w:rPr>
        <w:t>Ç</w:t>
      </w:r>
      <w:r w:rsidRPr="003266F8">
        <w:rPr>
          <w:sz w:val="20"/>
          <w:szCs w:val="22"/>
        </w:rPr>
        <w:t>AMENTO DE REFER</w:t>
      </w:r>
      <w:r w:rsidRPr="003266F8">
        <w:rPr>
          <w:rFonts w:hint="eastAsia"/>
          <w:sz w:val="20"/>
          <w:szCs w:val="22"/>
        </w:rPr>
        <w:t>Ê</w:t>
      </w:r>
      <w:r w:rsidRPr="003266F8">
        <w:rPr>
          <w:sz w:val="20"/>
          <w:szCs w:val="22"/>
        </w:rPr>
        <w:t>NCIA</w:t>
      </w:r>
      <w:bookmarkEnd w:id="78"/>
    </w:p>
    <w:p w14:paraId="0CE13B1C" w14:textId="77777777" w:rsidR="008811C1" w:rsidRDefault="008811C1" w:rsidP="008811C1">
      <w:pPr>
        <w:rPr>
          <w:szCs w:val="20"/>
        </w:rPr>
      </w:pPr>
    </w:p>
    <w:p w14:paraId="37A546B6" w14:textId="77777777" w:rsidR="008811C1" w:rsidRDefault="008811C1" w:rsidP="008811C1">
      <w:pPr>
        <w:rPr>
          <w:szCs w:val="20"/>
        </w:rPr>
      </w:pPr>
    </w:p>
    <w:p w14:paraId="5A968E08" w14:textId="77777777" w:rsidR="008811C1" w:rsidRDefault="008811C1" w:rsidP="008811C1">
      <w:pPr>
        <w:rPr>
          <w:szCs w:val="20"/>
        </w:rPr>
      </w:pPr>
    </w:p>
    <w:p w14:paraId="5CD3A18C" w14:textId="77777777" w:rsidR="008811C1" w:rsidRDefault="008811C1" w:rsidP="008811C1">
      <w:pPr>
        <w:rPr>
          <w:szCs w:val="20"/>
        </w:rPr>
      </w:pPr>
    </w:p>
    <w:p w14:paraId="3DE94D21" w14:textId="77777777" w:rsidR="008811C1" w:rsidRDefault="008811C1" w:rsidP="008811C1">
      <w:pPr>
        <w:rPr>
          <w:szCs w:val="20"/>
        </w:rPr>
      </w:pPr>
    </w:p>
    <w:p w14:paraId="3A40B997" w14:textId="77777777" w:rsidR="008811C1" w:rsidRDefault="008811C1" w:rsidP="008811C1">
      <w:pPr>
        <w:rPr>
          <w:szCs w:val="20"/>
        </w:rPr>
      </w:pPr>
    </w:p>
    <w:p w14:paraId="601C9E16" w14:textId="77777777" w:rsidR="008811C1" w:rsidRDefault="008811C1" w:rsidP="008811C1">
      <w:pPr>
        <w:rPr>
          <w:szCs w:val="20"/>
        </w:rPr>
      </w:pPr>
    </w:p>
    <w:p w14:paraId="44E98FBA" w14:textId="77777777" w:rsidR="008811C1" w:rsidRDefault="008811C1" w:rsidP="008811C1">
      <w:pPr>
        <w:rPr>
          <w:szCs w:val="20"/>
        </w:rPr>
      </w:pPr>
    </w:p>
    <w:p w14:paraId="4F3BB553" w14:textId="77777777" w:rsidR="008811C1" w:rsidRDefault="008811C1" w:rsidP="008811C1">
      <w:pPr>
        <w:rPr>
          <w:szCs w:val="20"/>
        </w:rPr>
      </w:pPr>
    </w:p>
    <w:p w14:paraId="40A81A6D" w14:textId="77777777" w:rsidR="008811C1" w:rsidRDefault="008811C1" w:rsidP="008811C1">
      <w:pPr>
        <w:rPr>
          <w:szCs w:val="20"/>
        </w:rPr>
      </w:pPr>
    </w:p>
    <w:p w14:paraId="0C0AA94F" w14:textId="77777777" w:rsidR="008811C1" w:rsidRDefault="008811C1" w:rsidP="008811C1">
      <w:pPr>
        <w:rPr>
          <w:szCs w:val="20"/>
        </w:rPr>
      </w:pPr>
    </w:p>
    <w:p w14:paraId="100DE9C9" w14:textId="77777777" w:rsidR="008811C1" w:rsidRDefault="008811C1" w:rsidP="008811C1">
      <w:pPr>
        <w:rPr>
          <w:szCs w:val="20"/>
        </w:rPr>
      </w:pPr>
    </w:p>
    <w:p w14:paraId="00CE6C56" w14:textId="77777777" w:rsidR="008811C1" w:rsidRDefault="008811C1" w:rsidP="008811C1">
      <w:pPr>
        <w:rPr>
          <w:szCs w:val="20"/>
        </w:rPr>
      </w:pPr>
    </w:p>
    <w:p w14:paraId="0A1EC815" w14:textId="77777777" w:rsidR="008811C1" w:rsidRDefault="008811C1" w:rsidP="008811C1">
      <w:pPr>
        <w:rPr>
          <w:szCs w:val="20"/>
        </w:rPr>
      </w:pPr>
    </w:p>
    <w:p w14:paraId="59EE80E1" w14:textId="77777777" w:rsidR="008811C1" w:rsidRDefault="008811C1" w:rsidP="008811C1">
      <w:pPr>
        <w:rPr>
          <w:szCs w:val="20"/>
        </w:rPr>
      </w:pPr>
    </w:p>
    <w:p w14:paraId="2DD3265F" w14:textId="77777777" w:rsidR="008811C1" w:rsidRDefault="008811C1" w:rsidP="008811C1">
      <w:pPr>
        <w:rPr>
          <w:szCs w:val="20"/>
        </w:rPr>
      </w:pPr>
    </w:p>
    <w:p w14:paraId="1873D897" w14:textId="77777777" w:rsidR="008811C1" w:rsidRDefault="008811C1" w:rsidP="008811C1">
      <w:pPr>
        <w:rPr>
          <w:szCs w:val="20"/>
        </w:rPr>
      </w:pPr>
    </w:p>
    <w:p w14:paraId="2F48D6AC" w14:textId="77777777" w:rsidR="008811C1" w:rsidRDefault="008811C1" w:rsidP="008811C1">
      <w:pPr>
        <w:rPr>
          <w:szCs w:val="20"/>
        </w:rPr>
      </w:pPr>
    </w:p>
    <w:p w14:paraId="186058B5" w14:textId="77777777" w:rsidR="008811C1" w:rsidRDefault="008811C1" w:rsidP="008811C1">
      <w:pPr>
        <w:rPr>
          <w:szCs w:val="20"/>
        </w:rPr>
      </w:pPr>
    </w:p>
    <w:p w14:paraId="4337D186" w14:textId="77777777" w:rsidR="008811C1" w:rsidRDefault="008811C1" w:rsidP="008811C1">
      <w:pPr>
        <w:rPr>
          <w:szCs w:val="20"/>
        </w:rPr>
      </w:pPr>
    </w:p>
    <w:p w14:paraId="4F6DDD3E" w14:textId="77777777" w:rsidR="008811C1" w:rsidRDefault="008811C1" w:rsidP="008811C1">
      <w:pPr>
        <w:rPr>
          <w:szCs w:val="20"/>
        </w:rPr>
      </w:pPr>
    </w:p>
    <w:p w14:paraId="44CD6C04" w14:textId="77777777" w:rsidR="008811C1" w:rsidRDefault="008811C1" w:rsidP="008811C1">
      <w:pPr>
        <w:rPr>
          <w:szCs w:val="20"/>
        </w:rPr>
      </w:pPr>
    </w:p>
    <w:p w14:paraId="17B59CCA" w14:textId="77777777" w:rsidR="008811C1" w:rsidRDefault="008811C1" w:rsidP="008811C1">
      <w:pPr>
        <w:rPr>
          <w:szCs w:val="20"/>
        </w:rPr>
      </w:pPr>
    </w:p>
    <w:p w14:paraId="2D4CA1DD" w14:textId="77777777" w:rsidR="008811C1" w:rsidRDefault="008811C1" w:rsidP="008811C1">
      <w:pPr>
        <w:rPr>
          <w:szCs w:val="20"/>
        </w:rPr>
      </w:pPr>
    </w:p>
    <w:p w14:paraId="6FEA62C4" w14:textId="77777777" w:rsidR="008811C1" w:rsidRDefault="008811C1" w:rsidP="008811C1">
      <w:pPr>
        <w:rPr>
          <w:szCs w:val="20"/>
        </w:rPr>
      </w:pPr>
    </w:p>
    <w:p w14:paraId="0DDBDDFC" w14:textId="77777777" w:rsidR="008811C1" w:rsidRDefault="008811C1" w:rsidP="008811C1">
      <w:pPr>
        <w:jc w:val="center"/>
        <w:rPr>
          <w:szCs w:val="20"/>
        </w:rPr>
      </w:pPr>
      <w:r w:rsidRPr="00DA36D2">
        <w:rPr>
          <w:b/>
          <w:szCs w:val="20"/>
        </w:rPr>
        <w:t>PLANILHA DE CUSTOS DO ORÇAMENTO DE REFERÊNCIA</w:t>
      </w:r>
    </w:p>
    <w:p w14:paraId="46DFCBDC" w14:textId="77777777" w:rsidR="008811C1" w:rsidRDefault="008811C1" w:rsidP="008811C1">
      <w:pPr>
        <w:rPr>
          <w:szCs w:val="20"/>
        </w:rPr>
      </w:pPr>
    </w:p>
    <w:p w14:paraId="129CA36C" w14:textId="77777777" w:rsidR="008811C1" w:rsidRDefault="008811C1" w:rsidP="008811C1">
      <w:pPr>
        <w:jc w:val="center"/>
        <w:rPr>
          <w:b/>
          <w:szCs w:val="20"/>
        </w:rPr>
      </w:pPr>
      <w:r>
        <w:rPr>
          <w:b/>
          <w:szCs w:val="20"/>
        </w:rPr>
        <w:t>(GRAVADO EM ARQUIVO SEPARADO)</w:t>
      </w:r>
    </w:p>
    <w:p w14:paraId="1E361A50" w14:textId="77777777" w:rsidR="008811C1" w:rsidRDefault="008811C1" w:rsidP="008811C1">
      <w:pPr>
        <w:rPr>
          <w:szCs w:val="20"/>
        </w:rPr>
      </w:pPr>
    </w:p>
    <w:p w14:paraId="1C9C2BC2" w14:textId="77777777" w:rsidR="008811C1" w:rsidRDefault="008811C1" w:rsidP="008811C1">
      <w:pPr>
        <w:spacing w:after="200" w:line="276" w:lineRule="auto"/>
        <w:jc w:val="left"/>
        <w:rPr>
          <w:szCs w:val="20"/>
        </w:rPr>
      </w:pPr>
      <w:r>
        <w:rPr>
          <w:szCs w:val="20"/>
        </w:rPr>
        <w:br w:type="page"/>
      </w:r>
    </w:p>
    <w:p w14:paraId="2E4769E6" w14:textId="77777777" w:rsidR="008811C1" w:rsidRPr="003266F8" w:rsidRDefault="008811C1" w:rsidP="008811C1">
      <w:pPr>
        <w:pStyle w:val="Ttulo"/>
        <w:rPr>
          <w:sz w:val="20"/>
          <w:szCs w:val="22"/>
        </w:rPr>
      </w:pPr>
      <w:bookmarkStart w:id="81" w:name="_Toc178670057"/>
      <w:r w:rsidRPr="003266F8">
        <w:rPr>
          <w:sz w:val="20"/>
          <w:szCs w:val="22"/>
        </w:rPr>
        <w:lastRenderedPageBreak/>
        <w:t xml:space="preserve">ANEXO 5: </w:t>
      </w:r>
      <w:r w:rsidRPr="00434C98">
        <w:rPr>
          <w:sz w:val="20"/>
          <w:szCs w:val="22"/>
        </w:rPr>
        <w:t>PLANILHA DE CUSTO DA PROPONENTE</w:t>
      </w:r>
      <w:bookmarkEnd w:id="81"/>
    </w:p>
    <w:p w14:paraId="04B66DC8" w14:textId="77777777" w:rsidR="008811C1" w:rsidRDefault="008811C1" w:rsidP="008811C1">
      <w:pPr>
        <w:pStyle w:val="Legenda"/>
        <w:rPr>
          <w:rFonts w:ascii="Arial" w:hAnsi="Arial"/>
          <w:szCs w:val="20"/>
        </w:rPr>
      </w:pPr>
    </w:p>
    <w:p w14:paraId="659E413C" w14:textId="77777777" w:rsidR="008811C1" w:rsidRDefault="008811C1" w:rsidP="008811C1">
      <w:pPr>
        <w:rPr>
          <w:szCs w:val="20"/>
        </w:rPr>
      </w:pPr>
    </w:p>
    <w:p w14:paraId="033981C1" w14:textId="77777777" w:rsidR="008811C1" w:rsidRDefault="008811C1" w:rsidP="008811C1">
      <w:pPr>
        <w:rPr>
          <w:szCs w:val="20"/>
        </w:rPr>
      </w:pPr>
    </w:p>
    <w:p w14:paraId="50336C41" w14:textId="77777777" w:rsidR="008811C1" w:rsidRDefault="008811C1" w:rsidP="008811C1">
      <w:pPr>
        <w:rPr>
          <w:szCs w:val="20"/>
        </w:rPr>
      </w:pPr>
    </w:p>
    <w:p w14:paraId="5FCCDAB9" w14:textId="77777777" w:rsidR="008811C1" w:rsidRDefault="008811C1" w:rsidP="008811C1">
      <w:pPr>
        <w:rPr>
          <w:szCs w:val="20"/>
        </w:rPr>
      </w:pPr>
    </w:p>
    <w:p w14:paraId="50EFC545" w14:textId="77777777" w:rsidR="008811C1" w:rsidRDefault="008811C1" w:rsidP="008811C1">
      <w:pPr>
        <w:rPr>
          <w:szCs w:val="20"/>
        </w:rPr>
      </w:pPr>
    </w:p>
    <w:p w14:paraId="196FCEA5" w14:textId="77777777" w:rsidR="008811C1" w:rsidRDefault="008811C1" w:rsidP="008811C1">
      <w:pPr>
        <w:rPr>
          <w:szCs w:val="20"/>
        </w:rPr>
      </w:pPr>
    </w:p>
    <w:p w14:paraId="71575CF7" w14:textId="77777777" w:rsidR="008811C1" w:rsidRDefault="008811C1" w:rsidP="008811C1">
      <w:pPr>
        <w:rPr>
          <w:szCs w:val="20"/>
        </w:rPr>
      </w:pPr>
    </w:p>
    <w:p w14:paraId="3F966571" w14:textId="77777777" w:rsidR="008811C1" w:rsidRDefault="008811C1" w:rsidP="008811C1">
      <w:pPr>
        <w:rPr>
          <w:szCs w:val="20"/>
        </w:rPr>
      </w:pPr>
    </w:p>
    <w:p w14:paraId="07BE87AE" w14:textId="77777777" w:rsidR="008811C1" w:rsidRDefault="008811C1" w:rsidP="008811C1">
      <w:pPr>
        <w:rPr>
          <w:szCs w:val="20"/>
        </w:rPr>
      </w:pPr>
    </w:p>
    <w:p w14:paraId="3367D9B5" w14:textId="77777777" w:rsidR="008811C1" w:rsidRDefault="008811C1" w:rsidP="008811C1">
      <w:pPr>
        <w:rPr>
          <w:szCs w:val="20"/>
        </w:rPr>
      </w:pPr>
    </w:p>
    <w:p w14:paraId="3217B0C6" w14:textId="77777777" w:rsidR="008811C1" w:rsidRDefault="008811C1" w:rsidP="008811C1">
      <w:pPr>
        <w:rPr>
          <w:szCs w:val="20"/>
        </w:rPr>
      </w:pPr>
    </w:p>
    <w:p w14:paraId="51E5625D" w14:textId="77777777" w:rsidR="008811C1" w:rsidRDefault="008811C1" w:rsidP="008811C1">
      <w:pPr>
        <w:rPr>
          <w:szCs w:val="20"/>
        </w:rPr>
      </w:pPr>
    </w:p>
    <w:p w14:paraId="67FB59BB" w14:textId="77777777" w:rsidR="008811C1" w:rsidRDefault="008811C1" w:rsidP="008811C1">
      <w:pPr>
        <w:rPr>
          <w:szCs w:val="20"/>
        </w:rPr>
      </w:pPr>
    </w:p>
    <w:p w14:paraId="30AE53DE" w14:textId="77777777" w:rsidR="008811C1" w:rsidRDefault="008811C1" w:rsidP="008811C1">
      <w:pPr>
        <w:rPr>
          <w:szCs w:val="20"/>
        </w:rPr>
      </w:pPr>
    </w:p>
    <w:p w14:paraId="2AD44BEF" w14:textId="77777777" w:rsidR="008811C1" w:rsidRDefault="008811C1" w:rsidP="008811C1">
      <w:pPr>
        <w:rPr>
          <w:szCs w:val="20"/>
        </w:rPr>
      </w:pPr>
    </w:p>
    <w:p w14:paraId="2D71D2F6" w14:textId="77777777" w:rsidR="008811C1" w:rsidRDefault="008811C1" w:rsidP="008811C1">
      <w:pPr>
        <w:rPr>
          <w:szCs w:val="20"/>
        </w:rPr>
      </w:pPr>
    </w:p>
    <w:p w14:paraId="02B6F79F" w14:textId="77777777" w:rsidR="008811C1" w:rsidRDefault="008811C1" w:rsidP="008811C1">
      <w:pPr>
        <w:rPr>
          <w:szCs w:val="20"/>
        </w:rPr>
      </w:pPr>
    </w:p>
    <w:p w14:paraId="4046307B" w14:textId="77777777" w:rsidR="008811C1" w:rsidRDefault="008811C1" w:rsidP="008811C1">
      <w:pPr>
        <w:rPr>
          <w:szCs w:val="20"/>
        </w:rPr>
      </w:pPr>
    </w:p>
    <w:p w14:paraId="5FBEAE7C" w14:textId="77777777" w:rsidR="008811C1" w:rsidRDefault="008811C1" w:rsidP="008811C1">
      <w:pPr>
        <w:rPr>
          <w:szCs w:val="20"/>
        </w:rPr>
      </w:pPr>
    </w:p>
    <w:p w14:paraId="3138A6AF" w14:textId="77777777" w:rsidR="008811C1" w:rsidRDefault="008811C1" w:rsidP="008811C1">
      <w:pPr>
        <w:rPr>
          <w:szCs w:val="20"/>
        </w:rPr>
      </w:pPr>
    </w:p>
    <w:p w14:paraId="655F6708" w14:textId="77777777" w:rsidR="008811C1" w:rsidRDefault="008811C1" w:rsidP="008811C1">
      <w:pPr>
        <w:rPr>
          <w:szCs w:val="20"/>
        </w:rPr>
      </w:pPr>
    </w:p>
    <w:p w14:paraId="1800877C" w14:textId="77777777" w:rsidR="008811C1" w:rsidRDefault="008811C1" w:rsidP="008811C1">
      <w:pPr>
        <w:rPr>
          <w:szCs w:val="20"/>
        </w:rPr>
      </w:pPr>
    </w:p>
    <w:p w14:paraId="675A50E6" w14:textId="77777777" w:rsidR="008811C1" w:rsidRDefault="008811C1" w:rsidP="008811C1">
      <w:pPr>
        <w:rPr>
          <w:szCs w:val="20"/>
        </w:rPr>
      </w:pPr>
    </w:p>
    <w:p w14:paraId="0EDE71E2" w14:textId="77777777" w:rsidR="008811C1" w:rsidRDefault="008811C1" w:rsidP="008811C1">
      <w:pPr>
        <w:rPr>
          <w:szCs w:val="20"/>
        </w:rPr>
      </w:pPr>
    </w:p>
    <w:p w14:paraId="06C394EA" w14:textId="77777777" w:rsidR="008811C1" w:rsidRDefault="008811C1" w:rsidP="008811C1">
      <w:pPr>
        <w:jc w:val="center"/>
        <w:rPr>
          <w:b/>
          <w:szCs w:val="20"/>
        </w:rPr>
      </w:pPr>
      <w:r w:rsidRPr="00434C98">
        <w:rPr>
          <w:b/>
          <w:szCs w:val="20"/>
        </w:rPr>
        <w:t>PLANILHA DE CUSTOS DO VALOR DA PROPOSTA DA LICITANTE</w:t>
      </w:r>
    </w:p>
    <w:p w14:paraId="18349620" w14:textId="77777777" w:rsidR="008811C1" w:rsidRDefault="008811C1" w:rsidP="008811C1">
      <w:pPr>
        <w:jc w:val="center"/>
        <w:rPr>
          <w:szCs w:val="20"/>
        </w:rPr>
      </w:pPr>
    </w:p>
    <w:p w14:paraId="346FF72F" w14:textId="77777777" w:rsidR="008811C1" w:rsidRDefault="008811C1" w:rsidP="008811C1">
      <w:pPr>
        <w:jc w:val="center"/>
        <w:rPr>
          <w:b/>
          <w:szCs w:val="20"/>
        </w:rPr>
      </w:pPr>
      <w:r>
        <w:rPr>
          <w:b/>
          <w:szCs w:val="20"/>
        </w:rPr>
        <w:t>(GRAVADO EM ARQUIVO SEPARADO)</w:t>
      </w:r>
    </w:p>
    <w:p w14:paraId="466A8A55" w14:textId="77777777" w:rsidR="008811C1" w:rsidRDefault="008811C1" w:rsidP="008811C1">
      <w:pPr>
        <w:rPr>
          <w:szCs w:val="20"/>
        </w:rPr>
      </w:pPr>
    </w:p>
    <w:p w14:paraId="0049CAEE" w14:textId="77777777" w:rsidR="008811C1" w:rsidRDefault="008811C1" w:rsidP="008811C1">
      <w:pPr>
        <w:spacing w:after="200" w:line="276" w:lineRule="auto"/>
        <w:jc w:val="left"/>
        <w:rPr>
          <w:szCs w:val="20"/>
        </w:rPr>
      </w:pPr>
      <w:r>
        <w:rPr>
          <w:szCs w:val="20"/>
        </w:rPr>
        <w:br w:type="page"/>
      </w:r>
    </w:p>
    <w:p w14:paraId="29FABD17" w14:textId="77777777" w:rsidR="008811C1" w:rsidRPr="003266F8" w:rsidRDefault="008811C1" w:rsidP="008811C1">
      <w:pPr>
        <w:pStyle w:val="Ttulo"/>
        <w:rPr>
          <w:sz w:val="20"/>
          <w:szCs w:val="22"/>
        </w:rPr>
      </w:pPr>
      <w:bookmarkStart w:id="82" w:name="_Toc178670058"/>
      <w:r w:rsidRPr="003266F8">
        <w:rPr>
          <w:sz w:val="20"/>
          <w:szCs w:val="22"/>
        </w:rPr>
        <w:lastRenderedPageBreak/>
        <w:t xml:space="preserve">ANEXO </w:t>
      </w:r>
      <w:bookmarkEnd w:id="79"/>
      <w:r w:rsidRPr="003266F8">
        <w:rPr>
          <w:sz w:val="20"/>
          <w:szCs w:val="22"/>
        </w:rPr>
        <w:t xml:space="preserve">6: </w:t>
      </w:r>
      <w:bookmarkEnd w:id="80"/>
      <w:r w:rsidRPr="003266F8">
        <w:rPr>
          <w:sz w:val="20"/>
          <w:szCs w:val="22"/>
        </w:rPr>
        <w:t>PROJETO (SEÇÃO TIPO)</w:t>
      </w:r>
      <w:bookmarkEnd w:id="82"/>
    </w:p>
    <w:p w14:paraId="1334F0C7" w14:textId="77777777" w:rsidR="008811C1" w:rsidRDefault="008811C1" w:rsidP="008811C1">
      <w:pPr>
        <w:rPr>
          <w:szCs w:val="20"/>
        </w:rPr>
      </w:pPr>
    </w:p>
    <w:p w14:paraId="7105C6DA" w14:textId="77777777" w:rsidR="008811C1" w:rsidRDefault="008811C1" w:rsidP="008811C1">
      <w:pPr>
        <w:rPr>
          <w:szCs w:val="20"/>
        </w:rPr>
      </w:pPr>
    </w:p>
    <w:p w14:paraId="05AA7AC1" w14:textId="77777777" w:rsidR="008811C1" w:rsidRDefault="008811C1" w:rsidP="008811C1">
      <w:pPr>
        <w:rPr>
          <w:szCs w:val="20"/>
        </w:rPr>
      </w:pPr>
    </w:p>
    <w:p w14:paraId="783404C4" w14:textId="77777777" w:rsidR="008811C1" w:rsidRDefault="008811C1" w:rsidP="008811C1">
      <w:pPr>
        <w:rPr>
          <w:szCs w:val="20"/>
        </w:rPr>
      </w:pPr>
    </w:p>
    <w:p w14:paraId="7EA7DE6B" w14:textId="77777777" w:rsidR="008811C1" w:rsidRDefault="008811C1" w:rsidP="008811C1">
      <w:pPr>
        <w:rPr>
          <w:szCs w:val="20"/>
        </w:rPr>
      </w:pPr>
    </w:p>
    <w:p w14:paraId="090C9B99" w14:textId="77777777" w:rsidR="008811C1" w:rsidRDefault="008811C1" w:rsidP="008811C1">
      <w:pPr>
        <w:rPr>
          <w:szCs w:val="20"/>
        </w:rPr>
      </w:pPr>
    </w:p>
    <w:p w14:paraId="43B9DF46" w14:textId="77777777" w:rsidR="008811C1" w:rsidRDefault="008811C1" w:rsidP="008811C1">
      <w:pPr>
        <w:rPr>
          <w:szCs w:val="20"/>
        </w:rPr>
      </w:pPr>
    </w:p>
    <w:p w14:paraId="4CB75E17" w14:textId="77777777" w:rsidR="008811C1" w:rsidRDefault="008811C1" w:rsidP="008811C1">
      <w:pPr>
        <w:rPr>
          <w:szCs w:val="20"/>
        </w:rPr>
      </w:pPr>
    </w:p>
    <w:p w14:paraId="31A17425" w14:textId="77777777" w:rsidR="008811C1" w:rsidRDefault="008811C1" w:rsidP="008811C1">
      <w:pPr>
        <w:rPr>
          <w:szCs w:val="20"/>
        </w:rPr>
      </w:pPr>
    </w:p>
    <w:p w14:paraId="19F1767A" w14:textId="77777777" w:rsidR="008811C1" w:rsidRDefault="008811C1" w:rsidP="008811C1">
      <w:pPr>
        <w:rPr>
          <w:szCs w:val="20"/>
        </w:rPr>
      </w:pPr>
    </w:p>
    <w:p w14:paraId="5F5AE14A" w14:textId="77777777" w:rsidR="008811C1" w:rsidRDefault="008811C1" w:rsidP="008811C1">
      <w:pPr>
        <w:rPr>
          <w:szCs w:val="20"/>
        </w:rPr>
      </w:pPr>
    </w:p>
    <w:p w14:paraId="3C81ABD9" w14:textId="77777777" w:rsidR="008811C1" w:rsidRDefault="008811C1" w:rsidP="008811C1">
      <w:pPr>
        <w:rPr>
          <w:szCs w:val="20"/>
        </w:rPr>
      </w:pPr>
    </w:p>
    <w:p w14:paraId="55AA871C" w14:textId="77777777" w:rsidR="008811C1" w:rsidRDefault="008811C1" w:rsidP="008811C1">
      <w:pPr>
        <w:rPr>
          <w:szCs w:val="20"/>
        </w:rPr>
      </w:pPr>
    </w:p>
    <w:p w14:paraId="0A0E30DD" w14:textId="77777777" w:rsidR="008811C1" w:rsidRDefault="008811C1" w:rsidP="008811C1">
      <w:pPr>
        <w:rPr>
          <w:szCs w:val="20"/>
        </w:rPr>
      </w:pPr>
    </w:p>
    <w:p w14:paraId="5D755325" w14:textId="77777777" w:rsidR="008811C1" w:rsidRDefault="008811C1" w:rsidP="008811C1">
      <w:pPr>
        <w:rPr>
          <w:szCs w:val="20"/>
        </w:rPr>
      </w:pPr>
    </w:p>
    <w:p w14:paraId="79038981" w14:textId="77777777" w:rsidR="008811C1" w:rsidRDefault="008811C1" w:rsidP="008811C1">
      <w:pPr>
        <w:rPr>
          <w:szCs w:val="20"/>
        </w:rPr>
      </w:pPr>
    </w:p>
    <w:p w14:paraId="17BF1C9E" w14:textId="77777777" w:rsidR="008811C1" w:rsidRDefault="008811C1" w:rsidP="008811C1">
      <w:pPr>
        <w:rPr>
          <w:szCs w:val="20"/>
        </w:rPr>
      </w:pPr>
    </w:p>
    <w:p w14:paraId="19B98B87" w14:textId="77777777" w:rsidR="008811C1" w:rsidRDefault="008811C1" w:rsidP="008811C1">
      <w:pPr>
        <w:rPr>
          <w:szCs w:val="20"/>
        </w:rPr>
      </w:pPr>
    </w:p>
    <w:p w14:paraId="7E2A815F" w14:textId="77777777" w:rsidR="008811C1" w:rsidRDefault="008811C1" w:rsidP="008811C1">
      <w:pPr>
        <w:rPr>
          <w:szCs w:val="20"/>
        </w:rPr>
      </w:pPr>
    </w:p>
    <w:p w14:paraId="3FB216B8" w14:textId="77777777" w:rsidR="008811C1" w:rsidRDefault="008811C1" w:rsidP="008811C1">
      <w:pPr>
        <w:rPr>
          <w:szCs w:val="20"/>
        </w:rPr>
      </w:pPr>
    </w:p>
    <w:p w14:paraId="2E1E5867" w14:textId="77777777" w:rsidR="008811C1" w:rsidRDefault="008811C1" w:rsidP="008811C1">
      <w:pPr>
        <w:rPr>
          <w:szCs w:val="20"/>
        </w:rPr>
      </w:pPr>
    </w:p>
    <w:p w14:paraId="5D322CCD" w14:textId="77777777" w:rsidR="008811C1" w:rsidRDefault="008811C1" w:rsidP="008811C1">
      <w:pPr>
        <w:rPr>
          <w:szCs w:val="20"/>
        </w:rPr>
      </w:pPr>
    </w:p>
    <w:p w14:paraId="68ED95F4" w14:textId="77777777" w:rsidR="008811C1" w:rsidRDefault="008811C1" w:rsidP="008811C1">
      <w:pPr>
        <w:rPr>
          <w:szCs w:val="20"/>
        </w:rPr>
      </w:pPr>
    </w:p>
    <w:p w14:paraId="7D9E978A" w14:textId="77777777" w:rsidR="008811C1" w:rsidRDefault="008811C1" w:rsidP="008811C1">
      <w:pPr>
        <w:rPr>
          <w:szCs w:val="20"/>
        </w:rPr>
      </w:pPr>
    </w:p>
    <w:p w14:paraId="48288A89" w14:textId="77777777" w:rsidR="008811C1" w:rsidRDefault="008811C1" w:rsidP="008811C1">
      <w:pPr>
        <w:rPr>
          <w:szCs w:val="20"/>
        </w:rPr>
      </w:pPr>
    </w:p>
    <w:p w14:paraId="565777EB" w14:textId="77777777" w:rsidR="008811C1" w:rsidRDefault="008811C1" w:rsidP="008811C1">
      <w:pPr>
        <w:pStyle w:val="Legenda"/>
        <w:rPr>
          <w:rFonts w:ascii="Arial" w:hAnsi="Arial"/>
          <w:szCs w:val="20"/>
        </w:rPr>
      </w:pPr>
      <w:r w:rsidRPr="00DA36D2">
        <w:rPr>
          <w:rFonts w:ascii="Arial" w:hAnsi="Arial"/>
          <w:szCs w:val="20"/>
        </w:rPr>
        <w:t>PROJETO (SEÇÃO TIPO)</w:t>
      </w:r>
    </w:p>
    <w:p w14:paraId="74A05D84" w14:textId="77777777" w:rsidR="008811C1" w:rsidRDefault="008811C1" w:rsidP="008811C1">
      <w:pPr>
        <w:rPr>
          <w:szCs w:val="20"/>
        </w:rPr>
      </w:pPr>
    </w:p>
    <w:p w14:paraId="4730876A" w14:textId="77777777" w:rsidR="008811C1" w:rsidRDefault="008811C1" w:rsidP="008811C1">
      <w:pPr>
        <w:jc w:val="center"/>
        <w:rPr>
          <w:b/>
          <w:szCs w:val="20"/>
        </w:rPr>
      </w:pPr>
      <w:r>
        <w:rPr>
          <w:b/>
          <w:szCs w:val="20"/>
        </w:rPr>
        <w:t>(GRAVADO EM ARQUIVO SEPARADO)</w:t>
      </w:r>
    </w:p>
    <w:p w14:paraId="2BC7CE18" w14:textId="77777777" w:rsidR="008811C1" w:rsidRDefault="008811C1" w:rsidP="008811C1">
      <w:pPr>
        <w:jc w:val="center"/>
        <w:rPr>
          <w:b/>
          <w:szCs w:val="20"/>
        </w:rPr>
      </w:pPr>
    </w:p>
    <w:p w14:paraId="2B3A275E" w14:textId="77777777" w:rsidR="008811C1" w:rsidRDefault="008811C1" w:rsidP="008811C1">
      <w:pPr>
        <w:jc w:val="center"/>
        <w:rPr>
          <w:b/>
          <w:szCs w:val="20"/>
        </w:rPr>
      </w:pPr>
    </w:p>
    <w:p w14:paraId="710500E9" w14:textId="77777777" w:rsidR="008811C1" w:rsidRDefault="008811C1" w:rsidP="008811C1">
      <w:pPr>
        <w:jc w:val="center"/>
        <w:rPr>
          <w:b/>
          <w:szCs w:val="20"/>
        </w:rPr>
      </w:pPr>
    </w:p>
    <w:p w14:paraId="6800DA96" w14:textId="77777777" w:rsidR="008811C1" w:rsidRDefault="008811C1" w:rsidP="008811C1">
      <w:pPr>
        <w:pStyle w:val="Ttulo"/>
      </w:pPr>
      <w:r>
        <w:rPr>
          <w:noProof/>
        </w:rPr>
        <w:br w:type="page"/>
      </w:r>
      <w:bookmarkStart w:id="83" w:name="_Ref450206111"/>
      <w:bookmarkStart w:id="84" w:name="_Ref78987734"/>
      <w:bookmarkStart w:id="85" w:name="_Ref450206154"/>
      <w:bookmarkStart w:id="86" w:name="_Toc178670059"/>
      <w:r w:rsidRPr="003266F8">
        <w:rPr>
          <w:sz w:val="20"/>
          <w:szCs w:val="22"/>
        </w:rPr>
        <w:lastRenderedPageBreak/>
        <w:t>ANEXO</w:t>
      </w:r>
      <w:bookmarkEnd w:id="83"/>
      <w:bookmarkEnd w:id="84"/>
      <w:r w:rsidRPr="003266F8">
        <w:rPr>
          <w:sz w:val="20"/>
          <w:szCs w:val="22"/>
        </w:rPr>
        <w:t xml:space="preserve"> 7: </w:t>
      </w:r>
      <w:bookmarkEnd w:id="85"/>
      <w:r w:rsidRPr="003266F8">
        <w:rPr>
          <w:sz w:val="20"/>
          <w:szCs w:val="22"/>
        </w:rPr>
        <w:t>MODELO DE PLACA DE OBRA, MANUAL DE USO DA MARCA DO GOVERNO FEDERAL E INSTRU</w:t>
      </w:r>
      <w:r w:rsidRPr="003266F8">
        <w:rPr>
          <w:rFonts w:hint="eastAsia"/>
          <w:sz w:val="20"/>
          <w:szCs w:val="22"/>
        </w:rPr>
        <w:t>ÇÕ</w:t>
      </w:r>
      <w:r w:rsidRPr="003266F8">
        <w:rPr>
          <w:sz w:val="20"/>
          <w:szCs w:val="22"/>
        </w:rPr>
        <w:t>ES PARA UTILIZA</w:t>
      </w:r>
      <w:r w:rsidRPr="003266F8">
        <w:rPr>
          <w:rFonts w:hint="eastAsia"/>
          <w:sz w:val="20"/>
          <w:szCs w:val="22"/>
        </w:rPr>
        <w:t>ÇÃ</w:t>
      </w:r>
      <w:r w:rsidRPr="003266F8">
        <w:rPr>
          <w:sz w:val="20"/>
          <w:szCs w:val="22"/>
        </w:rPr>
        <w:t>O DA LOGOMARCA</w:t>
      </w:r>
      <w:bookmarkEnd w:id="86"/>
    </w:p>
    <w:p w14:paraId="03CE94B9" w14:textId="77777777" w:rsidR="008811C1" w:rsidRDefault="008811C1" w:rsidP="008811C1">
      <w:pPr>
        <w:rPr>
          <w:szCs w:val="20"/>
        </w:rPr>
      </w:pPr>
    </w:p>
    <w:p w14:paraId="272C23B9" w14:textId="77777777" w:rsidR="008811C1" w:rsidRDefault="008811C1" w:rsidP="008811C1">
      <w:pPr>
        <w:rPr>
          <w:szCs w:val="20"/>
        </w:rPr>
      </w:pPr>
    </w:p>
    <w:p w14:paraId="6363319E" w14:textId="77777777" w:rsidR="008811C1" w:rsidRDefault="008811C1" w:rsidP="008811C1">
      <w:pPr>
        <w:rPr>
          <w:szCs w:val="20"/>
        </w:rPr>
      </w:pPr>
    </w:p>
    <w:p w14:paraId="6F736A30" w14:textId="77777777" w:rsidR="008811C1" w:rsidRDefault="008811C1" w:rsidP="008811C1">
      <w:pPr>
        <w:rPr>
          <w:szCs w:val="20"/>
        </w:rPr>
      </w:pPr>
    </w:p>
    <w:p w14:paraId="39BDB3F1" w14:textId="77777777" w:rsidR="008811C1" w:rsidRDefault="008811C1" w:rsidP="008811C1">
      <w:pPr>
        <w:rPr>
          <w:szCs w:val="20"/>
        </w:rPr>
      </w:pPr>
    </w:p>
    <w:p w14:paraId="3DACEBCF" w14:textId="77777777" w:rsidR="008811C1" w:rsidRDefault="008811C1" w:rsidP="008811C1">
      <w:pPr>
        <w:rPr>
          <w:szCs w:val="20"/>
        </w:rPr>
      </w:pPr>
    </w:p>
    <w:p w14:paraId="2DDF3413" w14:textId="77777777" w:rsidR="008811C1" w:rsidRDefault="008811C1" w:rsidP="008811C1">
      <w:pPr>
        <w:rPr>
          <w:szCs w:val="20"/>
        </w:rPr>
      </w:pPr>
    </w:p>
    <w:p w14:paraId="66DD8881" w14:textId="77777777" w:rsidR="008811C1" w:rsidRDefault="008811C1" w:rsidP="008811C1">
      <w:pPr>
        <w:rPr>
          <w:szCs w:val="20"/>
        </w:rPr>
      </w:pPr>
    </w:p>
    <w:p w14:paraId="5BCAA144" w14:textId="77777777" w:rsidR="008811C1" w:rsidRDefault="008811C1" w:rsidP="008811C1">
      <w:pPr>
        <w:rPr>
          <w:szCs w:val="20"/>
        </w:rPr>
      </w:pPr>
    </w:p>
    <w:p w14:paraId="079996D5" w14:textId="77777777" w:rsidR="008811C1" w:rsidRDefault="008811C1" w:rsidP="008811C1">
      <w:pPr>
        <w:rPr>
          <w:szCs w:val="20"/>
        </w:rPr>
      </w:pPr>
    </w:p>
    <w:p w14:paraId="2A3C16CA" w14:textId="77777777" w:rsidR="008811C1" w:rsidRDefault="008811C1" w:rsidP="008811C1">
      <w:pPr>
        <w:rPr>
          <w:szCs w:val="20"/>
        </w:rPr>
      </w:pPr>
    </w:p>
    <w:p w14:paraId="5E42F9B4" w14:textId="77777777" w:rsidR="008811C1" w:rsidRDefault="008811C1" w:rsidP="008811C1">
      <w:pPr>
        <w:rPr>
          <w:szCs w:val="20"/>
        </w:rPr>
      </w:pPr>
    </w:p>
    <w:p w14:paraId="4A7262AE" w14:textId="77777777" w:rsidR="008811C1" w:rsidRDefault="008811C1" w:rsidP="008811C1">
      <w:pPr>
        <w:rPr>
          <w:szCs w:val="20"/>
        </w:rPr>
      </w:pPr>
    </w:p>
    <w:p w14:paraId="21408375" w14:textId="77777777" w:rsidR="008811C1" w:rsidRDefault="008811C1" w:rsidP="008811C1">
      <w:pPr>
        <w:rPr>
          <w:szCs w:val="20"/>
        </w:rPr>
      </w:pPr>
    </w:p>
    <w:p w14:paraId="42FFD59A" w14:textId="77777777" w:rsidR="008811C1" w:rsidRDefault="008811C1" w:rsidP="008811C1">
      <w:pPr>
        <w:rPr>
          <w:szCs w:val="20"/>
        </w:rPr>
      </w:pPr>
    </w:p>
    <w:p w14:paraId="6BB25454" w14:textId="77777777" w:rsidR="008811C1" w:rsidRDefault="008811C1" w:rsidP="008811C1">
      <w:pPr>
        <w:rPr>
          <w:szCs w:val="20"/>
        </w:rPr>
      </w:pPr>
    </w:p>
    <w:p w14:paraId="3359FD1F" w14:textId="77777777" w:rsidR="008811C1" w:rsidRDefault="008811C1" w:rsidP="008811C1">
      <w:pPr>
        <w:rPr>
          <w:szCs w:val="20"/>
        </w:rPr>
      </w:pPr>
    </w:p>
    <w:p w14:paraId="1E50699A" w14:textId="77777777" w:rsidR="008811C1" w:rsidRDefault="008811C1" w:rsidP="008811C1">
      <w:pPr>
        <w:rPr>
          <w:szCs w:val="20"/>
        </w:rPr>
      </w:pPr>
    </w:p>
    <w:p w14:paraId="0DEFFC89" w14:textId="77777777" w:rsidR="008811C1" w:rsidRDefault="008811C1" w:rsidP="008811C1">
      <w:pPr>
        <w:rPr>
          <w:szCs w:val="20"/>
        </w:rPr>
      </w:pPr>
    </w:p>
    <w:p w14:paraId="4AB7C11A" w14:textId="77777777" w:rsidR="008811C1" w:rsidRDefault="008811C1" w:rsidP="008811C1">
      <w:pPr>
        <w:rPr>
          <w:szCs w:val="20"/>
        </w:rPr>
      </w:pPr>
    </w:p>
    <w:p w14:paraId="0677D82B" w14:textId="77777777" w:rsidR="008811C1" w:rsidRDefault="008811C1" w:rsidP="008811C1">
      <w:pPr>
        <w:rPr>
          <w:szCs w:val="20"/>
        </w:rPr>
      </w:pPr>
    </w:p>
    <w:p w14:paraId="3EAC954E" w14:textId="77777777" w:rsidR="008811C1" w:rsidRDefault="008811C1" w:rsidP="008811C1">
      <w:pPr>
        <w:rPr>
          <w:szCs w:val="20"/>
        </w:rPr>
      </w:pPr>
    </w:p>
    <w:p w14:paraId="7DE8A733" w14:textId="77777777" w:rsidR="008811C1" w:rsidRDefault="008811C1" w:rsidP="008811C1">
      <w:pPr>
        <w:rPr>
          <w:szCs w:val="20"/>
        </w:rPr>
      </w:pPr>
    </w:p>
    <w:p w14:paraId="616355DF" w14:textId="77777777" w:rsidR="008811C1" w:rsidRDefault="008811C1" w:rsidP="008811C1">
      <w:pPr>
        <w:rPr>
          <w:szCs w:val="20"/>
        </w:rPr>
      </w:pPr>
    </w:p>
    <w:p w14:paraId="3AE24014" w14:textId="77777777" w:rsidR="008811C1" w:rsidRDefault="008811C1" w:rsidP="008811C1">
      <w:pPr>
        <w:jc w:val="center"/>
        <w:rPr>
          <w:b/>
          <w:szCs w:val="20"/>
        </w:rPr>
      </w:pPr>
      <w:r>
        <w:rPr>
          <w:b/>
          <w:szCs w:val="20"/>
        </w:rPr>
        <w:t>MANUAL DE USO DA MARCA DO GOVERNO FEDERAL</w:t>
      </w:r>
    </w:p>
    <w:p w14:paraId="14C1009B" w14:textId="77777777" w:rsidR="008811C1" w:rsidRDefault="008811C1" w:rsidP="008811C1">
      <w:pPr>
        <w:jc w:val="center"/>
        <w:rPr>
          <w:b/>
          <w:szCs w:val="20"/>
        </w:rPr>
      </w:pPr>
      <w:r>
        <w:rPr>
          <w:b/>
          <w:szCs w:val="20"/>
        </w:rPr>
        <w:t>OBRAS (MODELO DE PLACAS CODEVASF)</w:t>
      </w:r>
    </w:p>
    <w:p w14:paraId="4B40FCC5" w14:textId="77777777" w:rsidR="008811C1" w:rsidRDefault="008811C1" w:rsidP="008811C1">
      <w:pPr>
        <w:rPr>
          <w:szCs w:val="20"/>
        </w:rPr>
      </w:pPr>
    </w:p>
    <w:p w14:paraId="172DEFD4" w14:textId="77777777" w:rsidR="008811C1" w:rsidRDefault="008811C1" w:rsidP="008811C1">
      <w:pPr>
        <w:jc w:val="center"/>
        <w:rPr>
          <w:b/>
          <w:szCs w:val="20"/>
        </w:rPr>
      </w:pPr>
      <w:r>
        <w:rPr>
          <w:b/>
          <w:szCs w:val="20"/>
        </w:rPr>
        <w:t>(GRAVADO EM ARQUIVO SEPARADO)</w:t>
      </w:r>
    </w:p>
    <w:p w14:paraId="58565ED2" w14:textId="77777777" w:rsidR="008811C1" w:rsidRDefault="008811C1" w:rsidP="008811C1">
      <w:pPr>
        <w:pStyle w:val="Legenda"/>
        <w:rPr>
          <w:rFonts w:ascii="Arial" w:hAnsi="Arial"/>
          <w:szCs w:val="20"/>
        </w:rPr>
      </w:pPr>
      <w:r>
        <w:rPr>
          <w:b w:val="0"/>
          <w:bCs w:val="0"/>
          <w:szCs w:val="20"/>
        </w:rPr>
        <w:br w:type="page"/>
      </w:r>
    </w:p>
    <w:p w14:paraId="04809115" w14:textId="77777777" w:rsidR="008811C1" w:rsidRPr="003266F8" w:rsidRDefault="008811C1" w:rsidP="008811C1">
      <w:pPr>
        <w:pStyle w:val="Ttulo"/>
        <w:rPr>
          <w:sz w:val="20"/>
          <w:szCs w:val="22"/>
        </w:rPr>
      </w:pPr>
      <w:bookmarkStart w:id="87" w:name="_Toc178670060"/>
      <w:bookmarkStart w:id="88" w:name="_Ref73033035"/>
      <w:bookmarkStart w:id="89" w:name="_Ref73032975"/>
      <w:bookmarkStart w:id="90" w:name="_Ref78986752"/>
      <w:r w:rsidRPr="003266F8">
        <w:rPr>
          <w:sz w:val="20"/>
          <w:szCs w:val="22"/>
        </w:rPr>
        <w:lastRenderedPageBreak/>
        <w:t>ANEXO 8: ESPECIFICA</w:t>
      </w:r>
      <w:r w:rsidRPr="003266F8">
        <w:rPr>
          <w:rFonts w:hint="eastAsia"/>
          <w:sz w:val="20"/>
          <w:szCs w:val="22"/>
        </w:rPr>
        <w:t>ÇÕ</w:t>
      </w:r>
      <w:r w:rsidRPr="003266F8">
        <w:rPr>
          <w:sz w:val="20"/>
          <w:szCs w:val="22"/>
        </w:rPr>
        <w:t>ES T</w:t>
      </w:r>
      <w:r w:rsidRPr="003266F8">
        <w:rPr>
          <w:rFonts w:hint="eastAsia"/>
          <w:sz w:val="20"/>
          <w:szCs w:val="22"/>
        </w:rPr>
        <w:t>É</w:t>
      </w:r>
      <w:r w:rsidRPr="003266F8">
        <w:rPr>
          <w:sz w:val="20"/>
          <w:szCs w:val="22"/>
        </w:rPr>
        <w:t>CNICAS</w:t>
      </w:r>
      <w:bookmarkEnd w:id="87"/>
    </w:p>
    <w:p w14:paraId="534A9098" w14:textId="77777777" w:rsidR="008811C1" w:rsidRDefault="008811C1" w:rsidP="008811C1">
      <w:pPr>
        <w:rPr>
          <w:szCs w:val="20"/>
        </w:rPr>
      </w:pPr>
    </w:p>
    <w:p w14:paraId="6E99F95F" w14:textId="77777777" w:rsidR="008811C1" w:rsidRDefault="008811C1" w:rsidP="008811C1">
      <w:pPr>
        <w:rPr>
          <w:szCs w:val="20"/>
        </w:rPr>
      </w:pPr>
    </w:p>
    <w:p w14:paraId="2400AFC5" w14:textId="77777777" w:rsidR="008811C1" w:rsidRDefault="008811C1" w:rsidP="008811C1">
      <w:pPr>
        <w:rPr>
          <w:szCs w:val="20"/>
        </w:rPr>
      </w:pPr>
    </w:p>
    <w:p w14:paraId="4963CE97" w14:textId="77777777" w:rsidR="008811C1" w:rsidRDefault="008811C1" w:rsidP="008811C1">
      <w:pPr>
        <w:rPr>
          <w:szCs w:val="20"/>
        </w:rPr>
      </w:pPr>
    </w:p>
    <w:p w14:paraId="14F94F46" w14:textId="77777777" w:rsidR="008811C1" w:rsidRDefault="008811C1" w:rsidP="008811C1">
      <w:pPr>
        <w:rPr>
          <w:szCs w:val="20"/>
        </w:rPr>
      </w:pPr>
    </w:p>
    <w:p w14:paraId="3B62F0CB" w14:textId="77777777" w:rsidR="008811C1" w:rsidRDefault="008811C1" w:rsidP="008811C1">
      <w:pPr>
        <w:rPr>
          <w:szCs w:val="20"/>
        </w:rPr>
      </w:pPr>
    </w:p>
    <w:p w14:paraId="5DBC76B5" w14:textId="77777777" w:rsidR="008811C1" w:rsidRDefault="008811C1" w:rsidP="008811C1">
      <w:pPr>
        <w:rPr>
          <w:szCs w:val="20"/>
        </w:rPr>
      </w:pPr>
    </w:p>
    <w:p w14:paraId="2222EB3A" w14:textId="77777777" w:rsidR="008811C1" w:rsidRDefault="008811C1" w:rsidP="008811C1">
      <w:pPr>
        <w:rPr>
          <w:szCs w:val="20"/>
        </w:rPr>
      </w:pPr>
    </w:p>
    <w:p w14:paraId="30A6D202" w14:textId="77777777" w:rsidR="008811C1" w:rsidRDefault="008811C1" w:rsidP="008811C1">
      <w:pPr>
        <w:rPr>
          <w:szCs w:val="20"/>
        </w:rPr>
      </w:pPr>
    </w:p>
    <w:p w14:paraId="0AD36A93" w14:textId="77777777" w:rsidR="008811C1" w:rsidRDefault="008811C1" w:rsidP="008811C1">
      <w:pPr>
        <w:rPr>
          <w:szCs w:val="20"/>
        </w:rPr>
      </w:pPr>
    </w:p>
    <w:p w14:paraId="6BAC46B1" w14:textId="77777777" w:rsidR="008811C1" w:rsidRDefault="008811C1" w:rsidP="008811C1">
      <w:pPr>
        <w:rPr>
          <w:szCs w:val="20"/>
        </w:rPr>
      </w:pPr>
    </w:p>
    <w:p w14:paraId="4B20E478" w14:textId="77777777" w:rsidR="008811C1" w:rsidRDefault="008811C1" w:rsidP="008811C1">
      <w:pPr>
        <w:rPr>
          <w:szCs w:val="20"/>
        </w:rPr>
      </w:pPr>
    </w:p>
    <w:p w14:paraId="47E9A649" w14:textId="77777777" w:rsidR="008811C1" w:rsidRDefault="008811C1" w:rsidP="008811C1">
      <w:pPr>
        <w:rPr>
          <w:szCs w:val="20"/>
        </w:rPr>
      </w:pPr>
    </w:p>
    <w:p w14:paraId="699D1E6D" w14:textId="77777777" w:rsidR="008811C1" w:rsidRDefault="008811C1" w:rsidP="008811C1">
      <w:pPr>
        <w:rPr>
          <w:szCs w:val="20"/>
        </w:rPr>
      </w:pPr>
    </w:p>
    <w:p w14:paraId="4BA5289E" w14:textId="77777777" w:rsidR="008811C1" w:rsidRDefault="008811C1" w:rsidP="008811C1">
      <w:pPr>
        <w:rPr>
          <w:szCs w:val="20"/>
        </w:rPr>
      </w:pPr>
    </w:p>
    <w:p w14:paraId="1A141A41" w14:textId="77777777" w:rsidR="008811C1" w:rsidRDefault="008811C1" w:rsidP="008811C1">
      <w:pPr>
        <w:rPr>
          <w:szCs w:val="20"/>
        </w:rPr>
      </w:pPr>
    </w:p>
    <w:p w14:paraId="103FF5D3" w14:textId="77777777" w:rsidR="008811C1" w:rsidRDefault="008811C1" w:rsidP="008811C1">
      <w:pPr>
        <w:rPr>
          <w:szCs w:val="20"/>
        </w:rPr>
      </w:pPr>
    </w:p>
    <w:p w14:paraId="00C65AB3" w14:textId="77777777" w:rsidR="008811C1" w:rsidRDefault="008811C1" w:rsidP="008811C1">
      <w:pPr>
        <w:rPr>
          <w:szCs w:val="20"/>
        </w:rPr>
      </w:pPr>
    </w:p>
    <w:p w14:paraId="54923D99" w14:textId="77777777" w:rsidR="008811C1" w:rsidRDefault="008811C1" w:rsidP="008811C1">
      <w:pPr>
        <w:rPr>
          <w:szCs w:val="20"/>
        </w:rPr>
      </w:pPr>
    </w:p>
    <w:p w14:paraId="0951F5BF" w14:textId="77777777" w:rsidR="008811C1" w:rsidRDefault="008811C1" w:rsidP="008811C1">
      <w:pPr>
        <w:rPr>
          <w:szCs w:val="20"/>
        </w:rPr>
      </w:pPr>
    </w:p>
    <w:p w14:paraId="284D5331" w14:textId="77777777" w:rsidR="008811C1" w:rsidRDefault="008811C1" w:rsidP="008811C1">
      <w:pPr>
        <w:rPr>
          <w:szCs w:val="20"/>
        </w:rPr>
      </w:pPr>
    </w:p>
    <w:p w14:paraId="397D381F" w14:textId="77777777" w:rsidR="008811C1" w:rsidRDefault="008811C1" w:rsidP="008811C1">
      <w:pPr>
        <w:rPr>
          <w:szCs w:val="20"/>
        </w:rPr>
      </w:pPr>
    </w:p>
    <w:p w14:paraId="13DED561" w14:textId="77777777" w:rsidR="008811C1" w:rsidRDefault="008811C1" w:rsidP="008811C1">
      <w:pPr>
        <w:rPr>
          <w:szCs w:val="20"/>
        </w:rPr>
      </w:pPr>
    </w:p>
    <w:p w14:paraId="66ACB517" w14:textId="77777777" w:rsidR="008811C1" w:rsidRDefault="008811C1" w:rsidP="008811C1">
      <w:pPr>
        <w:rPr>
          <w:szCs w:val="20"/>
        </w:rPr>
      </w:pPr>
    </w:p>
    <w:p w14:paraId="0AAC1ECE" w14:textId="77777777" w:rsidR="008811C1" w:rsidRDefault="008811C1" w:rsidP="008811C1">
      <w:pPr>
        <w:rPr>
          <w:szCs w:val="20"/>
        </w:rPr>
      </w:pPr>
    </w:p>
    <w:p w14:paraId="08268A73" w14:textId="77777777" w:rsidR="008811C1" w:rsidRDefault="008811C1" w:rsidP="008811C1">
      <w:pPr>
        <w:rPr>
          <w:szCs w:val="20"/>
        </w:rPr>
      </w:pPr>
    </w:p>
    <w:p w14:paraId="499A0770" w14:textId="77777777" w:rsidR="008811C1" w:rsidRDefault="008811C1" w:rsidP="008811C1">
      <w:pPr>
        <w:jc w:val="center"/>
        <w:rPr>
          <w:b/>
          <w:szCs w:val="20"/>
        </w:rPr>
      </w:pPr>
      <w:r w:rsidRPr="00DA36D2">
        <w:rPr>
          <w:b/>
          <w:szCs w:val="20"/>
        </w:rPr>
        <w:t>ESPECIFICAÇÕES TÉCNICAS</w:t>
      </w:r>
    </w:p>
    <w:p w14:paraId="351C2D3A" w14:textId="77777777" w:rsidR="008811C1" w:rsidRDefault="008811C1" w:rsidP="008811C1">
      <w:pPr>
        <w:jc w:val="center"/>
        <w:rPr>
          <w:b/>
          <w:szCs w:val="20"/>
        </w:rPr>
      </w:pPr>
    </w:p>
    <w:p w14:paraId="14FFE63C" w14:textId="77777777" w:rsidR="008811C1" w:rsidRDefault="008811C1" w:rsidP="008811C1">
      <w:pPr>
        <w:jc w:val="center"/>
        <w:rPr>
          <w:b/>
          <w:szCs w:val="20"/>
        </w:rPr>
      </w:pPr>
      <w:r>
        <w:rPr>
          <w:b/>
          <w:szCs w:val="20"/>
        </w:rPr>
        <w:t>(GRAVADO EM ARQUIVO SEPARADO)</w:t>
      </w:r>
    </w:p>
    <w:p w14:paraId="38304F4F" w14:textId="77777777" w:rsidR="008811C1" w:rsidRDefault="008811C1" w:rsidP="008811C1">
      <w:pPr>
        <w:jc w:val="center"/>
        <w:rPr>
          <w:szCs w:val="20"/>
        </w:rPr>
      </w:pPr>
    </w:p>
    <w:p w14:paraId="305F566D" w14:textId="77777777" w:rsidR="008811C1" w:rsidRDefault="008811C1" w:rsidP="008811C1">
      <w:pPr>
        <w:rPr>
          <w:szCs w:val="20"/>
        </w:rPr>
      </w:pPr>
    </w:p>
    <w:p w14:paraId="54836D70" w14:textId="77777777" w:rsidR="008811C1" w:rsidRDefault="008811C1" w:rsidP="008811C1">
      <w:pPr>
        <w:pStyle w:val="Legenda"/>
        <w:rPr>
          <w:rFonts w:ascii="Arial" w:hAnsi="Arial"/>
          <w:szCs w:val="20"/>
        </w:rPr>
      </w:pPr>
      <w:r>
        <w:rPr>
          <w:rFonts w:ascii="Arial" w:hAnsi="Arial"/>
          <w:szCs w:val="20"/>
        </w:rPr>
        <w:br w:type="page"/>
      </w:r>
    </w:p>
    <w:p w14:paraId="510A335C" w14:textId="5B39DCE9" w:rsidR="008811C1" w:rsidRPr="003266F8" w:rsidRDefault="008811C1" w:rsidP="008811C1">
      <w:pPr>
        <w:pStyle w:val="Ttulo"/>
        <w:rPr>
          <w:sz w:val="20"/>
          <w:szCs w:val="22"/>
        </w:rPr>
      </w:pPr>
      <w:bookmarkStart w:id="91" w:name="_Toc178670061"/>
      <w:r w:rsidRPr="003266F8">
        <w:rPr>
          <w:sz w:val="20"/>
          <w:szCs w:val="22"/>
        </w:rPr>
        <w:lastRenderedPageBreak/>
        <w:t xml:space="preserve">ANEXO </w:t>
      </w:r>
      <w:r>
        <w:rPr>
          <w:sz w:val="20"/>
          <w:szCs w:val="22"/>
        </w:rPr>
        <w:t>9</w:t>
      </w:r>
      <w:r w:rsidRPr="003266F8">
        <w:rPr>
          <w:sz w:val="20"/>
          <w:szCs w:val="22"/>
        </w:rPr>
        <w:t xml:space="preserve">: </w:t>
      </w:r>
      <w:bookmarkEnd w:id="91"/>
      <w:r w:rsidR="003E6A59" w:rsidRPr="003E6A59">
        <w:rPr>
          <w:sz w:val="20"/>
          <w:szCs w:val="22"/>
        </w:rPr>
        <w:t>MANUAL DE ACOMPANHAMENTO DE SERVIÇOS DE PAVIMENTAÇÃO POR SRP</w:t>
      </w:r>
    </w:p>
    <w:p w14:paraId="0F6129D1" w14:textId="77777777" w:rsidR="008811C1" w:rsidRDefault="008811C1" w:rsidP="008811C1">
      <w:pPr>
        <w:rPr>
          <w:szCs w:val="20"/>
        </w:rPr>
      </w:pPr>
    </w:p>
    <w:p w14:paraId="1D8DDECA" w14:textId="77777777" w:rsidR="008811C1" w:rsidRDefault="008811C1" w:rsidP="008811C1">
      <w:pPr>
        <w:rPr>
          <w:szCs w:val="20"/>
        </w:rPr>
      </w:pPr>
    </w:p>
    <w:p w14:paraId="66A8B722" w14:textId="77777777" w:rsidR="008811C1" w:rsidRDefault="008811C1" w:rsidP="008811C1">
      <w:pPr>
        <w:rPr>
          <w:szCs w:val="20"/>
        </w:rPr>
      </w:pPr>
    </w:p>
    <w:p w14:paraId="718685B0" w14:textId="77777777" w:rsidR="008811C1" w:rsidRDefault="008811C1" w:rsidP="008811C1">
      <w:pPr>
        <w:rPr>
          <w:szCs w:val="20"/>
        </w:rPr>
      </w:pPr>
    </w:p>
    <w:p w14:paraId="50C3B82F" w14:textId="77777777" w:rsidR="008811C1" w:rsidRDefault="008811C1" w:rsidP="008811C1">
      <w:pPr>
        <w:rPr>
          <w:szCs w:val="20"/>
        </w:rPr>
      </w:pPr>
    </w:p>
    <w:p w14:paraId="7F7DB7AA" w14:textId="77777777" w:rsidR="008811C1" w:rsidRDefault="008811C1" w:rsidP="008811C1">
      <w:pPr>
        <w:rPr>
          <w:szCs w:val="20"/>
        </w:rPr>
      </w:pPr>
    </w:p>
    <w:p w14:paraId="14FBF7BC" w14:textId="77777777" w:rsidR="008811C1" w:rsidRDefault="008811C1" w:rsidP="008811C1">
      <w:pPr>
        <w:rPr>
          <w:szCs w:val="20"/>
        </w:rPr>
      </w:pPr>
    </w:p>
    <w:p w14:paraId="215BAE42" w14:textId="77777777" w:rsidR="008811C1" w:rsidRDefault="008811C1" w:rsidP="008811C1">
      <w:pPr>
        <w:rPr>
          <w:szCs w:val="20"/>
        </w:rPr>
      </w:pPr>
    </w:p>
    <w:p w14:paraId="5538CDFA" w14:textId="77777777" w:rsidR="008811C1" w:rsidRDefault="008811C1" w:rsidP="008811C1">
      <w:pPr>
        <w:rPr>
          <w:szCs w:val="20"/>
        </w:rPr>
      </w:pPr>
    </w:p>
    <w:p w14:paraId="7F42CBE7" w14:textId="77777777" w:rsidR="008811C1" w:rsidRDefault="008811C1" w:rsidP="008811C1">
      <w:pPr>
        <w:rPr>
          <w:szCs w:val="20"/>
        </w:rPr>
      </w:pPr>
    </w:p>
    <w:p w14:paraId="40956630" w14:textId="77777777" w:rsidR="008811C1" w:rsidRDefault="008811C1" w:rsidP="008811C1">
      <w:pPr>
        <w:rPr>
          <w:szCs w:val="20"/>
        </w:rPr>
      </w:pPr>
    </w:p>
    <w:p w14:paraId="3E7E1049" w14:textId="77777777" w:rsidR="008811C1" w:rsidRDefault="008811C1" w:rsidP="008811C1">
      <w:pPr>
        <w:rPr>
          <w:szCs w:val="20"/>
        </w:rPr>
      </w:pPr>
    </w:p>
    <w:p w14:paraId="054399FD" w14:textId="77777777" w:rsidR="008811C1" w:rsidRDefault="008811C1" w:rsidP="008811C1">
      <w:pPr>
        <w:rPr>
          <w:szCs w:val="20"/>
        </w:rPr>
      </w:pPr>
    </w:p>
    <w:p w14:paraId="0D772DBE" w14:textId="77777777" w:rsidR="008811C1" w:rsidRDefault="008811C1" w:rsidP="008811C1">
      <w:pPr>
        <w:rPr>
          <w:szCs w:val="20"/>
        </w:rPr>
      </w:pPr>
    </w:p>
    <w:p w14:paraId="302299A8" w14:textId="77777777" w:rsidR="008811C1" w:rsidRDefault="008811C1" w:rsidP="008811C1">
      <w:pPr>
        <w:rPr>
          <w:szCs w:val="20"/>
        </w:rPr>
      </w:pPr>
    </w:p>
    <w:p w14:paraId="3A6D8E62" w14:textId="77777777" w:rsidR="008811C1" w:rsidRDefault="008811C1" w:rsidP="008811C1">
      <w:pPr>
        <w:rPr>
          <w:szCs w:val="20"/>
        </w:rPr>
      </w:pPr>
    </w:p>
    <w:p w14:paraId="17FC22F7" w14:textId="77777777" w:rsidR="008811C1" w:rsidRDefault="008811C1" w:rsidP="008811C1">
      <w:pPr>
        <w:rPr>
          <w:szCs w:val="20"/>
        </w:rPr>
      </w:pPr>
    </w:p>
    <w:p w14:paraId="3ED61DA5" w14:textId="77777777" w:rsidR="008811C1" w:rsidRDefault="008811C1" w:rsidP="008811C1">
      <w:pPr>
        <w:rPr>
          <w:szCs w:val="20"/>
        </w:rPr>
      </w:pPr>
    </w:p>
    <w:p w14:paraId="373C1A75" w14:textId="77777777" w:rsidR="008811C1" w:rsidRDefault="008811C1" w:rsidP="008811C1">
      <w:pPr>
        <w:rPr>
          <w:szCs w:val="20"/>
        </w:rPr>
      </w:pPr>
    </w:p>
    <w:p w14:paraId="17CFDA57" w14:textId="77777777" w:rsidR="008811C1" w:rsidRDefault="008811C1" w:rsidP="008811C1">
      <w:pPr>
        <w:rPr>
          <w:szCs w:val="20"/>
        </w:rPr>
      </w:pPr>
    </w:p>
    <w:p w14:paraId="1BF7FB4C" w14:textId="77777777" w:rsidR="008811C1" w:rsidRDefault="008811C1" w:rsidP="008811C1">
      <w:pPr>
        <w:rPr>
          <w:szCs w:val="20"/>
        </w:rPr>
      </w:pPr>
    </w:p>
    <w:p w14:paraId="13705539" w14:textId="77777777" w:rsidR="008811C1" w:rsidRDefault="008811C1" w:rsidP="008811C1">
      <w:pPr>
        <w:rPr>
          <w:szCs w:val="20"/>
        </w:rPr>
      </w:pPr>
    </w:p>
    <w:p w14:paraId="5782318A" w14:textId="77777777" w:rsidR="008811C1" w:rsidRDefault="008811C1" w:rsidP="008811C1">
      <w:pPr>
        <w:rPr>
          <w:szCs w:val="20"/>
        </w:rPr>
      </w:pPr>
    </w:p>
    <w:p w14:paraId="38B36010" w14:textId="77777777" w:rsidR="008811C1" w:rsidRDefault="008811C1" w:rsidP="008811C1">
      <w:pPr>
        <w:rPr>
          <w:szCs w:val="20"/>
        </w:rPr>
      </w:pPr>
    </w:p>
    <w:p w14:paraId="547912FD" w14:textId="77777777" w:rsidR="008811C1" w:rsidRDefault="008811C1" w:rsidP="008811C1">
      <w:pPr>
        <w:rPr>
          <w:szCs w:val="20"/>
        </w:rPr>
      </w:pPr>
    </w:p>
    <w:p w14:paraId="43DA5132" w14:textId="77777777" w:rsidR="008811C1" w:rsidRDefault="008811C1" w:rsidP="008811C1">
      <w:pPr>
        <w:rPr>
          <w:szCs w:val="20"/>
        </w:rPr>
      </w:pPr>
    </w:p>
    <w:p w14:paraId="55DCC58A" w14:textId="77777777" w:rsidR="003E6A59" w:rsidRPr="00AF514E" w:rsidRDefault="003E6A59" w:rsidP="003E6A59">
      <w:pPr>
        <w:pStyle w:val="Ttulo"/>
        <w:rPr>
          <w:rFonts w:eastAsiaTheme="minorHAnsi"/>
          <w:bCs w:val="0"/>
          <w:kern w:val="0"/>
          <w:sz w:val="20"/>
          <w:szCs w:val="20"/>
          <w:lang w:eastAsia="en-US"/>
        </w:rPr>
      </w:pPr>
      <w:r w:rsidRPr="00AF514E">
        <w:rPr>
          <w:rFonts w:eastAsiaTheme="minorHAnsi"/>
          <w:bCs w:val="0"/>
          <w:kern w:val="0"/>
          <w:sz w:val="20"/>
          <w:szCs w:val="20"/>
          <w:lang w:eastAsia="en-US"/>
        </w:rPr>
        <w:t>MANUAL DE ACOMPANHAMENTO DE SERVIÇOS DE PAVIMENTAÇÃO</w:t>
      </w:r>
      <w:r>
        <w:rPr>
          <w:rFonts w:eastAsiaTheme="minorHAnsi"/>
          <w:bCs w:val="0"/>
          <w:kern w:val="0"/>
          <w:sz w:val="20"/>
          <w:szCs w:val="20"/>
          <w:lang w:eastAsia="en-US"/>
        </w:rPr>
        <w:t xml:space="preserve"> </w:t>
      </w:r>
      <w:r w:rsidRPr="00AF514E">
        <w:rPr>
          <w:rFonts w:eastAsiaTheme="minorHAnsi"/>
          <w:bCs w:val="0"/>
          <w:kern w:val="0"/>
          <w:sz w:val="20"/>
          <w:szCs w:val="20"/>
          <w:lang w:eastAsia="en-US"/>
        </w:rPr>
        <w:t>POR SRP</w:t>
      </w:r>
    </w:p>
    <w:p w14:paraId="2969CA79" w14:textId="77777777" w:rsidR="008811C1" w:rsidRDefault="008811C1" w:rsidP="008811C1">
      <w:pPr>
        <w:jc w:val="center"/>
        <w:rPr>
          <w:b/>
          <w:szCs w:val="20"/>
        </w:rPr>
      </w:pPr>
      <w:bookmarkStart w:id="92" w:name="_Hlk203390564"/>
      <w:r w:rsidRPr="00DA36D2">
        <w:rPr>
          <w:b/>
          <w:szCs w:val="20"/>
        </w:rPr>
        <w:t>PROCEDIMENTO DE ENQUADRAMENTO DE VIAS PARA PAVIMENTAÇÃO</w:t>
      </w:r>
    </w:p>
    <w:bookmarkEnd w:id="92"/>
    <w:p w14:paraId="5A895F98" w14:textId="77777777" w:rsidR="008811C1" w:rsidRDefault="008811C1" w:rsidP="008811C1">
      <w:pPr>
        <w:jc w:val="center"/>
        <w:rPr>
          <w:b/>
          <w:szCs w:val="20"/>
        </w:rPr>
      </w:pPr>
    </w:p>
    <w:p w14:paraId="632529AD" w14:textId="77777777" w:rsidR="008811C1" w:rsidRDefault="008811C1" w:rsidP="008811C1">
      <w:pPr>
        <w:jc w:val="center"/>
        <w:rPr>
          <w:b/>
          <w:szCs w:val="20"/>
        </w:rPr>
      </w:pPr>
      <w:r>
        <w:rPr>
          <w:b/>
          <w:szCs w:val="20"/>
        </w:rPr>
        <w:t>(GRAVADO EM ARQUIVO SEPARADO)</w:t>
      </w:r>
    </w:p>
    <w:p w14:paraId="23BCBB6C" w14:textId="77777777" w:rsidR="008811C1" w:rsidRDefault="008811C1" w:rsidP="008811C1">
      <w:pPr>
        <w:jc w:val="center"/>
        <w:rPr>
          <w:szCs w:val="20"/>
        </w:rPr>
      </w:pPr>
    </w:p>
    <w:p w14:paraId="1A6EF574" w14:textId="77777777" w:rsidR="008811C1" w:rsidRDefault="008811C1" w:rsidP="008811C1">
      <w:pPr>
        <w:rPr>
          <w:szCs w:val="20"/>
        </w:rPr>
      </w:pPr>
    </w:p>
    <w:p w14:paraId="2DCB271A" w14:textId="77777777" w:rsidR="008811C1" w:rsidRDefault="008811C1" w:rsidP="008811C1">
      <w:pPr>
        <w:pStyle w:val="Legenda"/>
        <w:rPr>
          <w:rFonts w:ascii="Arial" w:hAnsi="Arial"/>
          <w:szCs w:val="20"/>
        </w:rPr>
      </w:pPr>
      <w:r>
        <w:rPr>
          <w:rFonts w:ascii="Arial" w:hAnsi="Arial"/>
          <w:szCs w:val="20"/>
        </w:rPr>
        <w:br w:type="page"/>
      </w:r>
    </w:p>
    <w:p w14:paraId="65A7E09E" w14:textId="77777777" w:rsidR="008811C1" w:rsidRDefault="008811C1" w:rsidP="008811C1">
      <w:pPr>
        <w:pStyle w:val="Ttulo"/>
      </w:pPr>
      <w:bookmarkStart w:id="93" w:name="_Toc178670062"/>
      <w:r w:rsidRPr="003266F8">
        <w:rPr>
          <w:sz w:val="20"/>
          <w:szCs w:val="22"/>
        </w:rPr>
        <w:lastRenderedPageBreak/>
        <w:t>ANEXO 10: MATRIZ DE RISCO</w:t>
      </w:r>
      <w:bookmarkEnd w:id="93"/>
    </w:p>
    <w:p w14:paraId="7460F4DF" w14:textId="77777777" w:rsidR="008811C1" w:rsidRDefault="008811C1" w:rsidP="008811C1">
      <w:pPr>
        <w:rPr>
          <w:szCs w:val="20"/>
        </w:rPr>
      </w:pPr>
    </w:p>
    <w:p w14:paraId="469F094B" w14:textId="77777777" w:rsidR="008811C1" w:rsidRDefault="008811C1" w:rsidP="008811C1">
      <w:pPr>
        <w:rPr>
          <w:szCs w:val="20"/>
        </w:rPr>
      </w:pPr>
    </w:p>
    <w:p w14:paraId="5E346CDE" w14:textId="77777777" w:rsidR="008811C1" w:rsidRDefault="008811C1" w:rsidP="008811C1">
      <w:pPr>
        <w:rPr>
          <w:szCs w:val="20"/>
        </w:rPr>
      </w:pPr>
    </w:p>
    <w:p w14:paraId="1C416CB3" w14:textId="77777777" w:rsidR="008811C1" w:rsidRDefault="008811C1" w:rsidP="008811C1">
      <w:pPr>
        <w:rPr>
          <w:szCs w:val="20"/>
        </w:rPr>
      </w:pPr>
    </w:p>
    <w:p w14:paraId="14F3BFA9" w14:textId="77777777" w:rsidR="008811C1" w:rsidRDefault="008811C1" w:rsidP="008811C1">
      <w:pPr>
        <w:rPr>
          <w:szCs w:val="20"/>
        </w:rPr>
      </w:pPr>
    </w:p>
    <w:p w14:paraId="660C6573" w14:textId="77777777" w:rsidR="008811C1" w:rsidRDefault="008811C1" w:rsidP="008811C1">
      <w:pPr>
        <w:rPr>
          <w:szCs w:val="20"/>
        </w:rPr>
      </w:pPr>
    </w:p>
    <w:p w14:paraId="049CC951" w14:textId="77777777" w:rsidR="008811C1" w:rsidRDefault="008811C1" w:rsidP="008811C1">
      <w:pPr>
        <w:rPr>
          <w:szCs w:val="20"/>
        </w:rPr>
      </w:pPr>
    </w:p>
    <w:p w14:paraId="0DE3E86B" w14:textId="77777777" w:rsidR="008811C1" w:rsidRDefault="008811C1" w:rsidP="008811C1">
      <w:pPr>
        <w:rPr>
          <w:szCs w:val="20"/>
        </w:rPr>
      </w:pPr>
    </w:p>
    <w:p w14:paraId="7B5808FD" w14:textId="77777777" w:rsidR="008811C1" w:rsidRDefault="008811C1" w:rsidP="008811C1">
      <w:pPr>
        <w:rPr>
          <w:szCs w:val="20"/>
        </w:rPr>
      </w:pPr>
    </w:p>
    <w:p w14:paraId="7B5DD3FB" w14:textId="77777777" w:rsidR="008811C1" w:rsidRDefault="008811C1" w:rsidP="008811C1">
      <w:pPr>
        <w:rPr>
          <w:szCs w:val="20"/>
        </w:rPr>
      </w:pPr>
    </w:p>
    <w:p w14:paraId="599A50F9" w14:textId="77777777" w:rsidR="008811C1" w:rsidRDefault="008811C1" w:rsidP="008811C1">
      <w:pPr>
        <w:rPr>
          <w:szCs w:val="20"/>
        </w:rPr>
      </w:pPr>
    </w:p>
    <w:p w14:paraId="102145FD" w14:textId="77777777" w:rsidR="008811C1" w:rsidRDefault="008811C1" w:rsidP="008811C1">
      <w:pPr>
        <w:rPr>
          <w:szCs w:val="20"/>
        </w:rPr>
      </w:pPr>
    </w:p>
    <w:p w14:paraId="6786B31B" w14:textId="77777777" w:rsidR="008811C1" w:rsidRDefault="008811C1" w:rsidP="008811C1">
      <w:pPr>
        <w:rPr>
          <w:szCs w:val="20"/>
        </w:rPr>
      </w:pPr>
    </w:p>
    <w:p w14:paraId="3591F57D" w14:textId="77777777" w:rsidR="008811C1" w:rsidRDefault="008811C1" w:rsidP="008811C1">
      <w:pPr>
        <w:ind w:left="307" w:firstLine="708"/>
      </w:pPr>
    </w:p>
    <w:p w14:paraId="3B839EB7" w14:textId="77777777" w:rsidR="008811C1" w:rsidRDefault="008811C1" w:rsidP="008811C1">
      <w:pPr>
        <w:rPr>
          <w:szCs w:val="20"/>
        </w:rPr>
      </w:pPr>
    </w:p>
    <w:p w14:paraId="436CB84F" w14:textId="77777777" w:rsidR="008811C1" w:rsidRDefault="008811C1" w:rsidP="008811C1">
      <w:pPr>
        <w:rPr>
          <w:szCs w:val="20"/>
        </w:rPr>
      </w:pPr>
    </w:p>
    <w:p w14:paraId="3CE782C5" w14:textId="77777777" w:rsidR="008811C1" w:rsidRDefault="008811C1" w:rsidP="008811C1">
      <w:pPr>
        <w:rPr>
          <w:szCs w:val="20"/>
        </w:rPr>
      </w:pPr>
    </w:p>
    <w:p w14:paraId="189091C4" w14:textId="77777777" w:rsidR="008811C1" w:rsidRDefault="008811C1" w:rsidP="008811C1">
      <w:pPr>
        <w:rPr>
          <w:szCs w:val="20"/>
        </w:rPr>
      </w:pPr>
    </w:p>
    <w:p w14:paraId="7D34C9A4" w14:textId="77777777" w:rsidR="008811C1" w:rsidRDefault="008811C1" w:rsidP="008811C1">
      <w:pPr>
        <w:rPr>
          <w:szCs w:val="20"/>
        </w:rPr>
      </w:pPr>
    </w:p>
    <w:p w14:paraId="6D2896AE" w14:textId="77777777" w:rsidR="008811C1" w:rsidRDefault="008811C1" w:rsidP="008811C1">
      <w:pPr>
        <w:rPr>
          <w:szCs w:val="20"/>
        </w:rPr>
      </w:pPr>
    </w:p>
    <w:p w14:paraId="49298606" w14:textId="77777777" w:rsidR="008811C1" w:rsidRDefault="008811C1" w:rsidP="008811C1">
      <w:pPr>
        <w:rPr>
          <w:szCs w:val="20"/>
        </w:rPr>
      </w:pPr>
    </w:p>
    <w:p w14:paraId="590774E9" w14:textId="77777777" w:rsidR="008811C1" w:rsidRDefault="008811C1" w:rsidP="008811C1">
      <w:pPr>
        <w:rPr>
          <w:szCs w:val="20"/>
        </w:rPr>
      </w:pPr>
    </w:p>
    <w:p w14:paraId="0E1CFB98" w14:textId="77777777" w:rsidR="008811C1" w:rsidRDefault="008811C1" w:rsidP="008811C1">
      <w:pPr>
        <w:rPr>
          <w:szCs w:val="20"/>
        </w:rPr>
      </w:pPr>
    </w:p>
    <w:p w14:paraId="08ECADBF" w14:textId="77777777" w:rsidR="008811C1" w:rsidRDefault="008811C1" w:rsidP="008811C1">
      <w:pPr>
        <w:rPr>
          <w:szCs w:val="20"/>
        </w:rPr>
      </w:pPr>
    </w:p>
    <w:p w14:paraId="7AD21C59" w14:textId="77777777" w:rsidR="008811C1" w:rsidRDefault="008811C1" w:rsidP="008811C1">
      <w:pPr>
        <w:rPr>
          <w:szCs w:val="20"/>
        </w:rPr>
      </w:pPr>
    </w:p>
    <w:p w14:paraId="699689BA" w14:textId="77777777" w:rsidR="008811C1" w:rsidRDefault="008811C1" w:rsidP="008811C1">
      <w:pPr>
        <w:rPr>
          <w:szCs w:val="20"/>
        </w:rPr>
      </w:pPr>
    </w:p>
    <w:p w14:paraId="4F2E871A" w14:textId="77777777" w:rsidR="008811C1" w:rsidRDefault="008811C1" w:rsidP="008811C1">
      <w:pPr>
        <w:jc w:val="center"/>
        <w:rPr>
          <w:b/>
          <w:szCs w:val="20"/>
        </w:rPr>
      </w:pPr>
      <w:r w:rsidRPr="00DA36D2">
        <w:rPr>
          <w:b/>
          <w:szCs w:val="20"/>
        </w:rPr>
        <w:t>MATRIZ DE RISCO</w:t>
      </w:r>
    </w:p>
    <w:p w14:paraId="4701C4D1" w14:textId="77777777" w:rsidR="008811C1" w:rsidRDefault="008811C1" w:rsidP="008811C1">
      <w:pPr>
        <w:jc w:val="center"/>
        <w:rPr>
          <w:b/>
          <w:szCs w:val="20"/>
        </w:rPr>
      </w:pPr>
    </w:p>
    <w:p w14:paraId="29E84DA2" w14:textId="77777777" w:rsidR="008811C1" w:rsidRDefault="008811C1" w:rsidP="008811C1">
      <w:pPr>
        <w:jc w:val="center"/>
        <w:rPr>
          <w:b/>
          <w:szCs w:val="20"/>
        </w:rPr>
      </w:pPr>
      <w:r>
        <w:rPr>
          <w:b/>
          <w:szCs w:val="20"/>
        </w:rPr>
        <w:t>(GRAVADO EM ARQUIVO SEPARADO)</w:t>
      </w:r>
    </w:p>
    <w:p w14:paraId="4FF7132C" w14:textId="77777777" w:rsidR="008811C1" w:rsidRDefault="008811C1" w:rsidP="008811C1">
      <w:pPr>
        <w:jc w:val="center"/>
        <w:rPr>
          <w:szCs w:val="20"/>
        </w:rPr>
      </w:pPr>
    </w:p>
    <w:p w14:paraId="54A75839" w14:textId="77777777" w:rsidR="008811C1" w:rsidRDefault="008811C1" w:rsidP="008811C1">
      <w:pPr>
        <w:rPr>
          <w:szCs w:val="20"/>
        </w:rPr>
      </w:pPr>
    </w:p>
    <w:p w14:paraId="32F0695C" w14:textId="77777777" w:rsidR="008811C1" w:rsidRDefault="008811C1" w:rsidP="008811C1">
      <w:pPr>
        <w:pStyle w:val="Legenda"/>
        <w:rPr>
          <w:rFonts w:ascii="Arial" w:hAnsi="Arial"/>
          <w:szCs w:val="20"/>
        </w:rPr>
      </w:pPr>
      <w:r>
        <w:rPr>
          <w:rFonts w:ascii="Arial" w:hAnsi="Arial"/>
          <w:szCs w:val="20"/>
        </w:rPr>
        <w:br w:type="page"/>
      </w:r>
    </w:p>
    <w:p w14:paraId="4C06C26B" w14:textId="77777777" w:rsidR="008811C1" w:rsidRPr="003266F8" w:rsidRDefault="008811C1" w:rsidP="008811C1">
      <w:pPr>
        <w:pStyle w:val="Ttulo"/>
        <w:rPr>
          <w:sz w:val="20"/>
          <w:szCs w:val="22"/>
        </w:rPr>
      </w:pPr>
      <w:bookmarkStart w:id="94" w:name="_Toc178670063"/>
      <w:r w:rsidRPr="003266F8">
        <w:rPr>
          <w:sz w:val="20"/>
          <w:szCs w:val="22"/>
        </w:rPr>
        <w:lastRenderedPageBreak/>
        <w:t>ANEXO 11: RELA</w:t>
      </w:r>
      <w:r w:rsidRPr="003266F8">
        <w:rPr>
          <w:rFonts w:hint="eastAsia"/>
          <w:sz w:val="20"/>
          <w:szCs w:val="22"/>
        </w:rPr>
        <w:t>ÇÃ</w:t>
      </w:r>
      <w:r w:rsidRPr="003266F8">
        <w:rPr>
          <w:sz w:val="20"/>
          <w:szCs w:val="22"/>
        </w:rPr>
        <w:t>O DOS MUNIC</w:t>
      </w:r>
      <w:r w:rsidRPr="003266F8">
        <w:rPr>
          <w:rFonts w:hint="eastAsia"/>
          <w:sz w:val="20"/>
          <w:szCs w:val="22"/>
        </w:rPr>
        <w:t>Í</w:t>
      </w:r>
      <w:r w:rsidRPr="003266F8">
        <w:rPr>
          <w:sz w:val="20"/>
          <w:szCs w:val="22"/>
        </w:rPr>
        <w:t xml:space="preserve">PIOS NA </w:t>
      </w:r>
      <w:r w:rsidRPr="003266F8">
        <w:rPr>
          <w:rFonts w:hint="eastAsia"/>
          <w:sz w:val="20"/>
          <w:szCs w:val="22"/>
        </w:rPr>
        <w:t>Á</w:t>
      </w:r>
      <w:r w:rsidRPr="003266F8">
        <w:rPr>
          <w:sz w:val="20"/>
          <w:szCs w:val="22"/>
        </w:rPr>
        <w:t>REA DE ATUA</w:t>
      </w:r>
      <w:r w:rsidRPr="003266F8">
        <w:rPr>
          <w:rFonts w:hint="eastAsia"/>
          <w:sz w:val="20"/>
          <w:szCs w:val="22"/>
        </w:rPr>
        <w:t>ÇÃ</w:t>
      </w:r>
      <w:r w:rsidRPr="003266F8">
        <w:rPr>
          <w:sz w:val="20"/>
          <w:szCs w:val="22"/>
        </w:rPr>
        <w:t>O DA CODEVASF NO ESTADO DE ALAGOAS</w:t>
      </w:r>
      <w:bookmarkEnd w:id="94"/>
    </w:p>
    <w:p w14:paraId="3A5D4E1A" w14:textId="77777777" w:rsidR="008811C1" w:rsidRDefault="008811C1" w:rsidP="008811C1">
      <w:pPr>
        <w:rPr>
          <w:szCs w:val="20"/>
        </w:rPr>
      </w:pPr>
    </w:p>
    <w:p w14:paraId="2889FD02" w14:textId="77777777" w:rsidR="008811C1" w:rsidRDefault="008811C1" w:rsidP="008811C1">
      <w:pPr>
        <w:rPr>
          <w:szCs w:val="20"/>
        </w:rPr>
      </w:pPr>
    </w:p>
    <w:p w14:paraId="50BC0D18" w14:textId="77777777" w:rsidR="008811C1" w:rsidRDefault="008811C1" w:rsidP="008811C1">
      <w:pPr>
        <w:rPr>
          <w:szCs w:val="20"/>
        </w:rPr>
      </w:pPr>
    </w:p>
    <w:p w14:paraId="594F239D" w14:textId="77777777" w:rsidR="008811C1" w:rsidRDefault="008811C1" w:rsidP="008811C1">
      <w:pPr>
        <w:rPr>
          <w:szCs w:val="20"/>
        </w:rPr>
      </w:pPr>
    </w:p>
    <w:p w14:paraId="4C162C54" w14:textId="77777777" w:rsidR="008811C1" w:rsidRDefault="008811C1" w:rsidP="008811C1">
      <w:pPr>
        <w:rPr>
          <w:szCs w:val="20"/>
        </w:rPr>
      </w:pPr>
    </w:p>
    <w:p w14:paraId="09AF7ABF" w14:textId="77777777" w:rsidR="008811C1" w:rsidRDefault="008811C1" w:rsidP="008811C1">
      <w:pPr>
        <w:rPr>
          <w:szCs w:val="20"/>
        </w:rPr>
      </w:pPr>
    </w:p>
    <w:p w14:paraId="2C0497E7" w14:textId="77777777" w:rsidR="008811C1" w:rsidRDefault="008811C1" w:rsidP="008811C1">
      <w:pPr>
        <w:rPr>
          <w:szCs w:val="20"/>
        </w:rPr>
      </w:pPr>
    </w:p>
    <w:p w14:paraId="47443A55" w14:textId="77777777" w:rsidR="008811C1" w:rsidRDefault="008811C1" w:rsidP="008811C1">
      <w:pPr>
        <w:rPr>
          <w:szCs w:val="20"/>
        </w:rPr>
      </w:pPr>
    </w:p>
    <w:p w14:paraId="1F7E9850" w14:textId="77777777" w:rsidR="008811C1" w:rsidRDefault="008811C1" w:rsidP="008811C1">
      <w:pPr>
        <w:rPr>
          <w:szCs w:val="20"/>
        </w:rPr>
      </w:pPr>
    </w:p>
    <w:p w14:paraId="56A5E8D6" w14:textId="77777777" w:rsidR="008811C1" w:rsidRDefault="008811C1" w:rsidP="008811C1">
      <w:pPr>
        <w:rPr>
          <w:szCs w:val="20"/>
        </w:rPr>
      </w:pPr>
    </w:p>
    <w:p w14:paraId="35E2474A" w14:textId="77777777" w:rsidR="008811C1" w:rsidRDefault="008811C1" w:rsidP="008811C1">
      <w:pPr>
        <w:rPr>
          <w:szCs w:val="20"/>
        </w:rPr>
      </w:pPr>
    </w:p>
    <w:p w14:paraId="44D5AACA" w14:textId="77777777" w:rsidR="008811C1" w:rsidRDefault="008811C1" w:rsidP="008811C1">
      <w:pPr>
        <w:rPr>
          <w:szCs w:val="20"/>
        </w:rPr>
      </w:pPr>
    </w:p>
    <w:p w14:paraId="5405D71B" w14:textId="77777777" w:rsidR="008811C1" w:rsidRDefault="008811C1" w:rsidP="008811C1">
      <w:pPr>
        <w:rPr>
          <w:szCs w:val="20"/>
        </w:rPr>
      </w:pPr>
    </w:p>
    <w:p w14:paraId="7F1A0AD6" w14:textId="77777777" w:rsidR="008811C1" w:rsidRDefault="008811C1" w:rsidP="008811C1">
      <w:pPr>
        <w:rPr>
          <w:szCs w:val="20"/>
        </w:rPr>
      </w:pPr>
    </w:p>
    <w:p w14:paraId="251EA064" w14:textId="77777777" w:rsidR="008811C1" w:rsidRDefault="008811C1" w:rsidP="008811C1">
      <w:pPr>
        <w:rPr>
          <w:szCs w:val="20"/>
        </w:rPr>
      </w:pPr>
    </w:p>
    <w:p w14:paraId="22FBDE7E" w14:textId="77777777" w:rsidR="008811C1" w:rsidRDefault="008811C1" w:rsidP="008811C1">
      <w:pPr>
        <w:rPr>
          <w:szCs w:val="20"/>
        </w:rPr>
      </w:pPr>
    </w:p>
    <w:p w14:paraId="33934A29" w14:textId="77777777" w:rsidR="008811C1" w:rsidRDefault="008811C1" w:rsidP="008811C1">
      <w:pPr>
        <w:rPr>
          <w:szCs w:val="20"/>
        </w:rPr>
      </w:pPr>
    </w:p>
    <w:p w14:paraId="3490DE30" w14:textId="77777777" w:rsidR="008811C1" w:rsidRDefault="008811C1" w:rsidP="008811C1">
      <w:pPr>
        <w:rPr>
          <w:szCs w:val="20"/>
        </w:rPr>
      </w:pPr>
    </w:p>
    <w:p w14:paraId="34A8A25E" w14:textId="77777777" w:rsidR="008811C1" w:rsidRDefault="008811C1" w:rsidP="008811C1">
      <w:pPr>
        <w:rPr>
          <w:szCs w:val="20"/>
        </w:rPr>
      </w:pPr>
    </w:p>
    <w:p w14:paraId="4469BC33" w14:textId="77777777" w:rsidR="008811C1" w:rsidRDefault="008811C1" w:rsidP="008811C1">
      <w:pPr>
        <w:rPr>
          <w:szCs w:val="20"/>
        </w:rPr>
      </w:pPr>
    </w:p>
    <w:p w14:paraId="2765D861" w14:textId="77777777" w:rsidR="008811C1" w:rsidRDefault="008811C1" w:rsidP="008811C1">
      <w:pPr>
        <w:rPr>
          <w:szCs w:val="20"/>
        </w:rPr>
      </w:pPr>
    </w:p>
    <w:p w14:paraId="092AD1A4" w14:textId="77777777" w:rsidR="008811C1" w:rsidRDefault="008811C1" w:rsidP="008811C1">
      <w:pPr>
        <w:rPr>
          <w:szCs w:val="20"/>
        </w:rPr>
      </w:pPr>
    </w:p>
    <w:p w14:paraId="4AB9303B" w14:textId="77777777" w:rsidR="008811C1" w:rsidRDefault="008811C1" w:rsidP="008811C1">
      <w:pPr>
        <w:rPr>
          <w:szCs w:val="20"/>
        </w:rPr>
      </w:pPr>
    </w:p>
    <w:p w14:paraId="3D7C355B" w14:textId="77777777" w:rsidR="008811C1" w:rsidRDefault="008811C1" w:rsidP="008811C1">
      <w:pPr>
        <w:rPr>
          <w:szCs w:val="20"/>
        </w:rPr>
      </w:pPr>
    </w:p>
    <w:p w14:paraId="6117A971" w14:textId="77777777" w:rsidR="008811C1" w:rsidRDefault="008811C1" w:rsidP="008811C1">
      <w:pPr>
        <w:rPr>
          <w:szCs w:val="20"/>
        </w:rPr>
      </w:pPr>
    </w:p>
    <w:p w14:paraId="63CC3588" w14:textId="77777777" w:rsidR="008811C1" w:rsidRDefault="008811C1" w:rsidP="008811C1">
      <w:pPr>
        <w:jc w:val="center"/>
        <w:rPr>
          <w:b/>
          <w:szCs w:val="20"/>
        </w:rPr>
      </w:pPr>
      <w:r w:rsidRPr="00DA36D2">
        <w:rPr>
          <w:b/>
          <w:szCs w:val="20"/>
        </w:rPr>
        <w:t>RELAÇÃO DOS MUNICÍPIOS NA ÁREA DE ATUAÇÃO DA CODEVASF NO ESTADO DE ALAGOAS</w:t>
      </w:r>
    </w:p>
    <w:p w14:paraId="2C2E884F" w14:textId="77777777" w:rsidR="008811C1" w:rsidRDefault="008811C1" w:rsidP="008811C1">
      <w:pPr>
        <w:jc w:val="center"/>
        <w:rPr>
          <w:b/>
          <w:szCs w:val="20"/>
        </w:rPr>
      </w:pPr>
    </w:p>
    <w:p w14:paraId="103019BE" w14:textId="77777777" w:rsidR="008811C1" w:rsidRDefault="008811C1" w:rsidP="008811C1">
      <w:pPr>
        <w:jc w:val="center"/>
        <w:rPr>
          <w:b/>
          <w:szCs w:val="20"/>
        </w:rPr>
      </w:pPr>
      <w:r>
        <w:rPr>
          <w:b/>
          <w:szCs w:val="20"/>
        </w:rPr>
        <w:t>(GRAVADO EM ARQUIVO SEPARADO)</w:t>
      </w:r>
    </w:p>
    <w:p w14:paraId="205835BD" w14:textId="77777777" w:rsidR="008811C1" w:rsidRDefault="008811C1" w:rsidP="008811C1">
      <w:pPr>
        <w:jc w:val="center"/>
        <w:rPr>
          <w:szCs w:val="20"/>
        </w:rPr>
      </w:pPr>
    </w:p>
    <w:p w14:paraId="73125179" w14:textId="77777777" w:rsidR="008811C1" w:rsidRDefault="008811C1" w:rsidP="008811C1">
      <w:pPr>
        <w:rPr>
          <w:szCs w:val="20"/>
        </w:rPr>
      </w:pPr>
    </w:p>
    <w:p w14:paraId="20CC898B" w14:textId="77777777" w:rsidR="008811C1" w:rsidRDefault="008811C1" w:rsidP="008811C1">
      <w:pPr>
        <w:pStyle w:val="Legenda"/>
        <w:rPr>
          <w:rFonts w:ascii="Arial" w:hAnsi="Arial"/>
          <w:szCs w:val="20"/>
        </w:rPr>
      </w:pPr>
      <w:r>
        <w:rPr>
          <w:rFonts w:ascii="Arial" w:hAnsi="Arial"/>
          <w:szCs w:val="20"/>
        </w:rPr>
        <w:br w:type="page"/>
      </w:r>
    </w:p>
    <w:p w14:paraId="61C55344" w14:textId="77777777" w:rsidR="008811C1" w:rsidRPr="003266F8" w:rsidRDefault="008811C1" w:rsidP="008811C1">
      <w:pPr>
        <w:pStyle w:val="Ttulo"/>
        <w:rPr>
          <w:sz w:val="20"/>
          <w:szCs w:val="22"/>
        </w:rPr>
      </w:pPr>
      <w:bookmarkStart w:id="95" w:name="_Toc178670064"/>
      <w:r w:rsidRPr="003266F8">
        <w:rPr>
          <w:sz w:val="20"/>
          <w:szCs w:val="22"/>
        </w:rPr>
        <w:lastRenderedPageBreak/>
        <w:t>ANEXO</w:t>
      </w:r>
      <w:bookmarkEnd w:id="88"/>
      <w:r w:rsidRPr="003266F8">
        <w:rPr>
          <w:sz w:val="20"/>
          <w:szCs w:val="22"/>
        </w:rPr>
        <w:t xml:space="preserve"> 12: </w:t>
      </w:r>
      <w:bookmarkEnd w:id="89"/>
      <w:bookmarkEnd w:id="90"/>
      <w:r w:rsidRPr="003266F8">
        <w:rPr>
          <w:sz w:val="20"/>
          <w:szCs w:val="22"/>
        </w:rPr>
        <w:t>QUADROS RESUMO DE QUANTITATIVO E DE DISTRIBUIÇÃO</w:t>
      </w:r>
      <w:bookmarkEnd w:id="95"/>
    </w:p>
    <w:p w14:paraId="6A183343" w14:textId="77777777" w:rsidR="008811C1" w:rsidRDefault="008811C1" w:rsidP="008811C1">
      <w:pPr>
        <w:rPr>
          <w:szCs w:val="20"/>
        </w:rPr>
      </w:pPr>
    </w:p>
    <w:p w14:paraId="3D739032" w14:textId="77777777" w:rsidR="008811C1" w:rsidRDefault="008811C1" w:rsidP="008811C1">
      <w:pPr>
        <w:rPr>
          <w:szCs w:val="20"/>
        </w:rPr>
      </w:pPr>
    </w:p>
    <w:p w14:paraId="156F9580" w14:textId="77777777" w:rsidR="008811C1" w:rsidRDefault="008811C1" w:rsidP="008811C1">
      <w:pPr>
        <w:rPr>
          <w:szCs w:val="20"/>
        </w:rPr>
      </w:pPr>
    </w:p>
    <w:p w14:paraId="74C6FFFA" w14:textId="77777777" w:rsidR="008811C1" w:rsidRDefault="008811C1" w:rsidP="008811C1">
      <w:pPr>
        <w:rPr>
          <w:szCs w:val="20"/>
        </w:rPr>
      </w:pPr>
    </w:p>
    <w:p w14:paraId="115707AB" w14:textId="77777777" w:rsidR="008811C1" w:rsidRDefault="008811C1" w:rsidP="008811C1">
      <w:pPr>
        <w:rPr>
          <w:szCs w:val="20"/>
        </w:rPr>
      </w:pPr>
    </w:p>
    <w:p w14:paraId="52CDE9AF" w14:textId="77777777" w:rsidR="008811C1" w:rsidRDefault="008811C1" w:rsidP="008811C1">
      <w:pPr>
        <w:rPr>
          <w:szCs w:val="20"/>
        </w:rPr>
      </w:pPr>
    </w:p>
    <w:p w14:paraId="408AD21D" w14:textId="77777777" w:rsidR="008811C1" w:rsidRDefault="008811C1" w:rsidP="008811C1">
      <w:pPr>
        <w:rPr>
          <w:szCs w:val="20"/>
        </w:rPr>
      </w:pPr>
    </w:p>
    <w:p w14:paraId="28AB7FD3" w14:textId="77777777" w:rsidR="008811C1" w:rsidRDefault="008811C1" w:rsidP="008811C1">
      <w:pPr>
        <w:rPr>
          <w:szCs w:val="20"/>
        </w:rPr>
      </w:pPr>
    </w:p>
    <w:p w14:paraId="56537A99" w14:textId="77777777" w:rsidR="008811C1" w:rsidRDefault="008811C1" w:rsidP="008811C1">
      <w:pPr>
        <w:rPr>
          <w:szCs w:val="20"/>
        </w:rPr>
      </w:pPr>
    </w:p>
    <w:p w14:paraId="5B931B38" w14:textId="77777777" w:rsidR="008811C1" w:rsidRDefault="008811C1" w:rsidP="008811C1">
      <w:pPr>
        <w:rPr>
          <w:szCs w:val="20"/>
        </w:rPr>
      </w:pPr>
    </w:p>
    <w:p w14:paraId="358812CE" w14:textId="77777777" w:rsidR="008811C1" w:rsidRDefault="008811C1" w:rsidP="008811C1">
      <w:pPr>
        <w:rPr>
          <w:szCs w:val="20"/>
        </w:rPr>
      </w:pPr>
    </w:p>
    <w:p w14:paraId="40462C0C" w14:textId="77777777" w:rsidR="008811C1" w:rsidRDefault="008811C1" w:rsidP="008811C1">
      <w:pPr>
        <w:rPr>
          <w:szCs w:val="20"/>
        </w:rPr>
      </w:pPr>
    </w:p>
    <w:p w14:paraId="5F149F93" w14:textId="77777777" w:rsidR="008811C1" w:rsidRDefault="008811C1" w:rsidP="008811C1">
      <w:pPr>
        <w:rPr>
          <w:szCs w:val="20"/>
        </w:rPr>
      </w:pPr>
    </w:p>
    <w:p w14:paraId="353AB4BA" w14:textId="77777777" w:rsidR="008811C1" w:rsidRDefault="008811C1" w:rsidP="008811C1">
      <w:pPr>
        <w:rPr>
          <w:szCs w:val="20"/>
        </w:rPr>
      </w:pPr>
    </w:p>
    <w:p w14:paraId="283413BF" w14:textId="77777777" w:rsidR="008811C1" w:rsidRDefault="008811C1" w:rsidP="008811C1">
      <w:pPr>
        <w:rPr>
          <w:szCs w:val="20"/>
        </w:rPr>
      </w:pPr>
    </w:p>
    <w:p w14:paraId="70E6477F" w14:textId="77777777" w:rsidR="008811C1" w:rsidRDefault="008811C1" w:rsidP="008811C1">
      <w:pPr>
        <w:rPr>
          <w:szCs w:val="20"/>
        </w:rPr>
      </w:pPr>
    </w:p>
    <w:p w14:paraId="4D51CD6B" w14:textId="77777777" w:rsidR="008811C1" w:rsidRDefault="008811C1" w:rsidP="008811C1">
      <w:pPr>
        <w:rPr>
          <w:szCs w:val="20"/>
        </w:rPr>
      </w:pPr>
    </w:p>
    <w:p w14:paraId="56426C7E" w14:textId="77777777" w:rsidR="008811C1" w:rsidRDefault="008811C1" w:rsidP="008811C1">
      <w:pPr>
        <w:rPr>
          <w:szCs w:val="20"/>
        </w:rPr>
      </w:pPr>
    </w:p>
    <w:p w14:paraId="4D4909D2" w14:textId="77777777" w:rsidR="008811C1" w:rsidRDefault="008811C1" w:rsidP="008811C1">
      <w:pPr>
        <w:rPr>
          <w:szCs w:val="20"/>
        </w:rPr>
      </w:pPr>
    </w:p>
    <w:p w14:paraId="060A9449" w14:textId="77777777" w:rsidR="008811C1" w:rsidRDefault="008811C1" w:rsidP="008811C1">
      <w:pPr>
        <w:rPr>
          <w:szCs w:val="20"/>
        </w:rPr>
      </w:pPr>
    </w:p>
    <w:p w14:paraId="5EE76393" w14:textId="77777777" w:rsidR="008811C1" w:rsidRDefault="008811C1" w:rsidP="008811C1">
      <w:pPr>
        <w:rPr>
          <w:szCs w:val="20"/>
        </w:rPr>
      </w:pPr>
    </w:p>
    <w:p w14:paraId="6DE3DAF0" w14:textId="77777777" w:rsidR="008811C1" w:rsidRDefault="008811C1" w:rsidP="008811C1">
      <w:pPr>
        <w:rPr>
          <w:szCs w:val="20"/>
        </w:rPr>
      </w:pPr>
    </w:p>
    <w:p w14:paraId="59530F8A" w14:textId="77777777" w:rsidR="008811C1" w:rsidRDefault="008811C1" w:rsidP="008811C1">
      <w:pPr>
        <w:rPr>
          <w:szCs w:val="20"/>
        </w:rPr>
      </w:pPr>
    </w:p>
    <w:p w14:paraId="6287FFC4" w14:textId="77777777" w:rsidR="008811C1" w:rsidRDefault="008811C1" w:rsidP="008811C1">
      <w:pPr>
        <w:rPr>
          <w:szCs w:val="20"/>
        </w:rPr>
      </w:pPr>
    </w:p>
    <w:p w14:paraId="166BEBDB" w14:textId="77777777" w:rsidR="008811C1" w:rsidRDefault="008811C1" w:rsidP="008811C1">
      <w:pPr>
        <w:rPr>
          <w:szCs w:val="20"/>
        </w:rPr>
      </w:pPr>
    </w:p>
    <w:p w14:paraId="4543E861" w14:textId="77777777" w:rsidR="008811C1" w:rsidRDefault="008811C1" w:rsidP="008811C1">
      <w:pPr>
        <w:rPr>
          <w:szCs w:val="20"/>
        </w:rPr>
      </w:pPr>
    </w:p>
    <w:p w14:paraId="5936B770" w14:textId="77777777" w:rsidR="008811C1" w:rsidRPr="00DA36D2" w:rsidRDefault="008811C1" w:rsidP="008811C1">
      <w:pPr>
        <w:jc w:val="center"/>
        <w:rPr>
          <w:b/>
          <w:bCs/>
          <w:szCs w:val="20"/>
        </w:rPr>
      </w:pPr>
      <w:r w:rsidRPr="00DA36D2">
        <w:rPr>
          <w:b/>
          <w:bCs/>
          <w:szCs w:val="20"/>
        </w:rPr>
        <w:t>QUADROS RESUMO DE QUANTITATIVO E DE DISTRIBUIÇÃO</w:t>
      </w:r>
    </w:p>
    <w:p w14:paraId="23283A9A" w14:textId="77777777" w:rsidR="008811C1" w:rsidRDefault="008811C1" w:rsidP="008811C1">
      <w:pPr>
        <w:jc w:val="center"/>
        <w:rPr>
          <w:b/>
          <w:szCs w:val="20"/>
        </w:rPr>
      </w:pPr>
    </w:p>
    <w:p w14:paraId="595CE389" w14:textId="77777777" w:rsidR="008811C1" w:rsidRDefault="008811C1" w:rsidP="008811C1">
      <w:pPr>
        <w:jc w:val="center"/>
        <w:rPr>
          <w:b/>
          <w:szCs w:val="20"/>
        </w:rPr>
      </w:pPr>
      <w:r>
        <w:rPr>
          <w:b/>
          <w:szCs w:val="20"/>
        </w:rPr>
        <w:t>(GRAVADO EM ARQUIVO SEPARADO)</w:t>
      </w:r>
    </w:p>
    <w:p w14:paraId="5B91E472" w14:textId="77777777" w:rsidR="008811C1" w:rsidRDefault="008811C1" w:rsidP="008811C1">
      <w:pPr>
        <w:jc w:val="center"/>
        <w:rPr>
          <w:szCs w:val="20"/>
        </w:rPr>
      </w:pPr>
    </w:p>
    <w:p w14:paraId="06F5D5EA" w14:textId="77777777" w:rsidR="008811C1" w:rsidRDefault="008811C1" w:rsidP="008811C1">
      <w:pPr>
        <w:rPr>
          <w:szCs w:val="20"/>
        </w:rPr>
      </w:pPr>
    </w:p>
    <w:p w14:paraId="201C2616" w14:textId="77777777" w:rsidR="008811C1" w:rsidRDefault="008811C1" w:rsidP="008811C1">
      <w:pPr>
        <w:pStyle w:val="Legenda"/>
        <w:rPr>
          <w:rFonts w:ascii="Arial" w:hAnsi="Arial"/>
          <w:szCs w:val="20"/>
        </w:rPr>
      </w:pPr>
      <w:r>
        <w:rPr>
          <w:rFonts w:ascii="Arial" w:hAnsi="Arial"/>
          <w:szCs w:val="20"/>
        </w:rPr>
        <w:br w:type="page"/>
      </w:r>
    </w:p>
    <w:p w14:paraId="72EDD6AE" w14:textId="77777777" w:rsidR="008811C1" w:rsidRPr="003266F8" w:rsidRDefault="008811C1" w:rsidP="008811C1">
      <w:pPr>
        <w:pStyle w:val="Ttulo"/>
        <w:rPr>
          <w:sz w:val="20"/>
          <w:szCs w:val="22"/>
        </w:rPr>
      </w:pPr>
      <w:bookmarkStart w:id="96" w:name="_Toc178670065"/>
      <w:r w:rsidRPr="003266F8">
        <w:rPr>
          <w:sz w:val="20"/>
          <w:szCs w:val="22"/>
        </w:rPr>
        <w:lastRenderedPageBreak/>
        <w:t>ANEXO 13: MODELO DE DIÁRIO DE OBRAS</w:t>
      </w:r>
      <w:bookmarkEnd w:id="96"/>
    </w:p>
    <w:p w14:paraId="2951D65C" w14:textId="77777777" w:rsidR="008811C1" w:rsidRDefault="008811C1" w:rsidP="008811C1">
      <w:pPr>
        <w:rPr>
          <w:szCs w:val="20"/>
        </w:rPr>
      </w:pPr>
    </w:p>
    <w:p w14:paraId="439958B8" w14:textId="77777777" w:rsidR="008811C1" w:rsidRDefault="008811C1" w:rsidP="008811C1">
      <w:pPr>
        <w:rPr>
          <w:szCs w:val="20"/>
        </w:rPr>
      </w:pPr>
    </w:p>
    <w:p w14:paraId="6CED67C1" w14:textId="77777777" w:rsidR="008811C1" w:rsidRDefault="008811C1" w:rsidP="008811C1">
      <w:pPr>
        <w:rPr>
          <w:szCs w:val="20"/>
        </w:rPr>
      </w:pPr>
    </w:p>
    <w:p w14:paraId="6AB239F1" w14:textId="77777777" w:rsidR="008811C1" w:rsidRDefault="008811C1" w:rsidP="008811C1">
      <w:pPr>
        <w:rPr>
          <w:szCs w:val="20"/>
        </w:rPr>
      </w:pPr>
    </w:p>
    <w:p w14:paraId="5265C2DE" w14:textId="77777777" w:rsidR="008811C1" w:rsidRDefault="008811C1" w:rsidP="008811C1">
      <w:pPr>
        <w:rPr>
          <w:szCs w:val="20"/>
        </w:rPr>
      </w:pPr>
    </w:p>
    <w:p w14:paraId="24F1A334" w14:textId="77777777" w:rsidR="008811C1" w:rsidRDefault="008811C1" w:rsidP="008811C1">
      <w:pPr>
        <w:rPr>
          <w:szCs w:val="20"/>
        </w:rPr>
      </w:pPr>
    </w:p>
    <w:p w14:paraId="650ED296" w14:textId="77777777" w:rsidR="008811C1" w:rsidRDefault="008811C1" w:rsidP="008811C1">
      <w:pPr>
        <w:rPr>
          <w:szCs w:val="20"/>
        </w:rPr>
      </w:pPr>
    </w:p>
    <w:p w14:paraId="04B1B663" w14:textId="77777777" w:rsidR="008811C1" w:rsidRDefault="008811C1" w:rsidP="008811C1">
      <w:pPr>
        <w:rPr>
          <w:szCs w:val="20"/>
        </w:rPr>
      </w:pPr>
    </w:p>
    <w:p w14:paraId="30AEAB0A" w14:textId="77777777" w:rsidR="008811C1" w:rsidRDefault="008811C1" w:rsidP="008811C1">
      <w:pPr>
        <w:rPr>
          <w:szCs w:val="20"/>
        </w:rPr>
      </w:pPr>
    </w:p>
    <w:p w14:paraId="37E46584" w14:textId="77777777" w:rsidR="008811C1" w:rsidRDefault="008811C1" w:rsidP="008811C1">
      <w:pPr>
        <w:rPr>
          <w:szCs w:val="20"/>
        </w:rPr>
      </w:pPr>
    </w:p>
    <w:p w14:paraId="50174C59" w14:textId="77777777" w:rsidR="008811C1" w:rsidRDefault="008811C1" w:rsidP="008811C1">
      <w:pPr>
        <w:rPr>
          <w:szCs w:val="20"/>
        </w:rPr>
      </w:pPr>
    </w:p>
    <w:p w14:paraId="28D8D28B" w14:textId="77777777" w:rsidR="008811C1" w:rsidRDefault="008811C1" w:rsidP="008811C1">
      <w:pPr>
        <w:rPr>
          <w:szCs w:val="20"/>
        </w:rPr>
      </w:pPr>
    </w:p>
    <w:p w14:paraId="2111DAAA" w14:textId="77777777" w:rsidR="008811C1" w:rsidRDefault="008811C1" w:rsidP="008811C1">
      <w:pPr>
        <w:rPr>
          <w:szCs w:val="20"/>
        </w:rPr>
      </w:pPr>
    </w:p>
    <w:p w14:paraId="44FE8021" w14:textId="77777777" w:rsidR="008811C1" w:rsidRDefault="008811C1" w:rsidP="008811C1">
      <w:pPr>
        <w:rPr>
          <w:szCs w:val="20"/>
        </w:rPr>
      </w:pPr>
    </w:p>
    <w:p w14:paraId="728639B1" w14:textId="77777777" w:rsidR="008811C1" w:rsidRDefault="008811C1" w:rsidP="008811C1">
      <w:pPr>
        <w:rPr>
          <w:szCs w:val="20"/>
        </w:rPr>
      </w:pPr>
    </w:p>
    <w:p w14:paraId="226034FD" w14:textId="77777777" w:rsidR="008811C1" w:rsidRDefault="008811C1" w:rsidP="008811C1">
      <w:pPr>
        <w:rPr>
          <w:szCs w:val="20"/>
        </w:rPr>
      </w:pPr>
    </w:p>
    <w:p w14:paraId="5FDD80C9" w14:textId="77777777" w:rsidR="008811C1" w:rsidRDefault="008811C1" w:rsidP="008811C1">
      <w:pPr>
        <w:rPr>
          <w:szCs w:val="20"/>
        </w:rPr>
      </w:pPr>
    </w:p>
    <w:p w14:paraId="4FA285AC" w14:textId="77777777" w:rsidR="008811C1" w:rsidRDefault="008811C1" w:rsidP="008811C1">
      <w:pPr>
        <w:rPr>
          <w:szCs w:val="20"/>
        </w:rPr>
      </w:pPr>
    </w:p>
    <w:p w14:paraId="28EEEB7B" w14:textId="77777777" w:rsidR="008811C1" w:rsidRDefault="008811C1" w:rsidP="008811C1">
      <w:pPr>
        <w:rPr>
          <w:szCs w:val="20"/>
        </w:rPr>
      </w:pPr>
    </w:p>
    <w:p w14:paraId="70CC98E9" w14:textId="77777777" w:rsidR="008811C1" w:rsidRDefault="008811C1" w:rsidP="008811C1">
      <w:pPr>
        <w:rPr>
          <w:szCs w:val="20"/>
        </w:rPr>
      </w:pPr>
    </w:p>
    <w:p w14:paraId="74130A91" w14:textId="77777777" w:rsidR="008811C1" w:rsidRDefault="008811C1" w:rsidP="008811C1">
      <w:pPr>
        <w:rPr>
          <w:szCs w:val="20"/>
        </w:rPr>
      </w:pPr>
    </w:p>
    <w:p w14:paraId="19895A7C" w14:textId="77777777" w:rsidR="008811C1" w:rsidRDefault="008811C1" w:rsidP="008811C1">
      <w:pPr>
        <w:rPr>
          <w:szCs w:val="20"/>
        </w:rPr>
      </w:pPr>
    </w:p>
    <w:p w14:paraId="4560F9A0" w14:textId="77777777" w:rsidR="008811C1" w:rsidRDefault="008811C1" w:rsidP="008811C1">
      <w:pPr>
        <w:rPr>
          <w:szCs w:val="20"/>
        </w:rPr>
      </w:pPr>
    </w:p>
    <w:p w14:paraId="345539E8" w14:textId="77777777" w:rsidR="008811C1" w:rsidRDefault="008811C1" w:rsidP="008811C1">
      <w:pPr>
        <w:rPr>
          <w:szCs w:val="20"/>
        </w:rPr>
      </w:pPr>
    </w:p>
    <w:p w14:paraId="449B3766" w14:textId="77777777" w:rsidR="008811C1" w:rsidRDefault="008811C1" w:rsidP="008811C1">
      <w:pPr>
        <w:rPr>
          <w:szCs w:val="20"/>
        </w:rPr>
      </w:pPr>
    </w:p>
    <w:p w14:paraId="11A90DCA" w14:textId="77777777" w:rsidR="008811C1" w:rsidRDefault="008811C1" w:rsidP="008811C1">
      <w:pPr>
        <w:rPr>
          <w:szCs w:val="20"/>
        </w:rPr>
      </w:pPr>
    </w:p>
    <w:p w14:paraId="1D82A7AC" w14:textId="77777777" w:rsidR="008811C1" w:rsidRDefault="008811C1" w:rsidP="008811C1">
      <w:pPr>
        <w:jc w:val="center"/>
        <w:rPr>
          <w:szCs w:val="20"/>
        </w:rPr>
      </w:pPr>
      <w:r w:rsidRPr="00DA36D2">
        <w:rPr>
          <w:b/>
          <w:szCs w:val="20"/>
        </w:rPr>
        <w:t>MODELO DE DIÁRIO DE OBRAS</w:t>
      </w:r>
    </w:p>
    <w:p w14:paraId="3867282F" w14:textId="77777777" w:rsidR="008811C1" w:rsidRDefault="008811C1" w:rsidP="008811C1">
      <w:pPr>
        <w:rPr>
          <w:szCs w:val="20"/>
        </w:rPr>
      </w:pPr>
    </w:p>
    <w:p w14:paraId="687D5D7A" w14:textId="77777777" w:rsidR="008811C1" w:rsidRDefault="008811C1" w:rsidP="008811C1">
      <w:pPr>
        <w:jc w:val="center"/>
        <w:rPr>
          <w:b/>
          <w:szCs w:val="20"/>
        </w:rPr>
      </w:pPr>
      <w:r>
        <w:rPr>
          <w:b/>
          <w:szCs w:val="20"/>
        </w:rPr>
        <w:t>(GRAVADO EM ARQUIVO SEPARADO)</w:t>
      </w:r>
    </w:p>
    <w:p w14:paraId="2C77F953" w14:textId="77777777" w:rsidR="008811C1" w:rsidRDefault="008811C1" w:rsidP="008811C1">
      <w:pPr>
        <w:pStyle w:val="Legenda"/>
        <w:rPr>
          <w:rFonts w:ascii="Arial" w:hAnsi="Arial"/>
          <w:szCs w:val="20"/>
        </w:rPr>
      </w:pPr>
      <w:r>
        <w:rPr>
          <w:rFonts w:ascii="Arial" w:hAnsi="Arial"/>
          <w:szCs w:val="20"/>
        </w:rPr>
        <w:br w:type="page"/>
      </w:r>
    </w:p>
    <w:p w14:paraId="11A49D20" w14:textId="77777777" w:rsidR="008811C1" w:rsidRPr="003266F8" w:rsidRDefault="008811C1" w:rsidP="008811C1">
      <w:pPr>
        <w:pStyle w:val="Ttulo"/>
        <w:rPr>
          <w:sz w:val="20"/>
          <w:szCs w:val="22"/>
        </w:rPr>
      </w:pPr>
      <w:bookmarkStart w:id="97" w:name="_Toc178670066"/>
      <w:r w:rsidRPr="003266F8">
        <w:rPr>
          <w:sz w:val="20"/>
          <w:szCs w:val="22"/>
        </w:rPr>
        <w:lastRenderedPageBreak/>
        <w:t>ANEXO 14: RELAÇÃO DOS ENSAIOS</w:t>
      </w:r>
      <w:bookmarkEnd w:id="97"/>
    </w:p>
    <w:p w14:paraId="732CA266" w14:textId="77777777" w:rsidR="008811C1" w:rsidRDefault="008811C1" w:rsidP="008811C1">
      <w:pPr>
        <w:rPr>
          <w:szCs w:val="20"/>
        </w:rPr>
      </w:pPr>
    </w:p>
    <w:p w14:paraId="125F11BA" w14:textId="77777777" w:rsidR="008811C1" w:rsidRDefault="008811C1" w:rsidP="008811C1">
      <w:pPr>
        <w:rPr>
          <w:szCs w:val="20"/>
        </w:rPr>
      </w:pPr>
    </w:p>
    <w:p w14:paraId="6437CAFC" w14:textId="77777777" w:rsidR="008811C1" w:rsidRDefault="008811C1" w:rsidP="008811C1">
      <w:pPr>
        <w:rPr>
          <w:szCs w:val="20"/>
        </w:rPr>
      </w:pPr>
    </w:p>
    <w:p w14:paraId="4B730B26" w14:textId="77777777" w:rsidR="008811C1" w:rsidRDefault="008811C1" w:rsidP="008811C1">
      <w:pPr>
        <w:rPr>
          <w:szCs w:val="20"/>
        </w:rPr>
      </w:pPr>
    </w:p>
    <w:p w14:paraId="177F9656" w14:textId="77777777" w:rsidR="008811C1" w:rsidRDefault="008811C1" w:rsidP="008811C1">
      <w:pPr>
        <w:rPr>
          <w:szCs w:val="20"/>
        </w:rPr>
      </w:pPr>
    </w:p>
    <w:p w14:paraId="14B71971" w14:textId="77777777" w:rsidR="008811C1" w:rsidRDefault="008811C1" w:rsidP="008811C1">
      <w:pPr>
        <w:rPr>
          <w:szCs w:val="20"/>
        </w:rPr>
      </w:pPr>
    </w:p>
    <w:p w14:paraId="4F57C05E" w14:textId="77777777" w:rsidR="008811C1" w:rsidRDefault="008811C1" w:rsidP="008811C1">
      <w:pPr>
        <w:rPr>
          <w:szCs w:val="20"/>
        </w:rPr>
      </w:pPr>
    </w:p>
    <w:p w14:paraId="747BB874" w14:textId="77777777" w:rsidR="008811C1" w:rsidRDefault="008811C1" w:rsidP="008811C1">
      <w:pPr>
        <w:rPr>
          <w:szCs w:val="20"/>
        </w:rPr>
      </w:pPr>
    </w:p>
    <w:p w14:paraId="49601FF8" w14:textId="77777777" w:rsidR="008811C1" w:rsidRDefault="008811C1" w:rsidP="008811C1">
      <w:pPr>
        <w:rPr>
          <w:szCs w:val="20"/>
        </w:rPr>
      </w:pPr>
    </w:p>
    <w:p w14:paraId="07B7413E" w14:textId="77777777" w:rsidR="008811C1" w:rsidRDefault="008811C1" w:rsidP="008811C1">
      <w:pPr>
        <w:rPr>
          <w:szCs w:val="20"/>
        </w:rPr>
      </w:pPr>
    </w:p>
    <w:p w14:paraId="1C4E9A54" w14:textId="77777777" w:rsidR="008811C1" w:rsidRDefault="008811C1" w:rsidP="008811C1">
      <w:pPr>
        <w:rPr>
          <w:szCs w:val="20"/>
        </w:rPr>
      </w:pPr>
    </w:p>
    <w:p w14:paraId="0E8341D7" w14:textId="77777777" w:rsidR="008811C1" w:rsidRDefault="008811C1" w:rsidP="008811C1">
      <w:pPr>
        <w:rPr>
          <w:szCs w:val="20"/>
        </w:rPr>
      </w:pPr>
    </w:p>
    <w:p w14:paraId="5C8186DB" w14:textId="77777777" w:rsidR="008811C1" w:rsidRDefault="008811C1" w:rsidP="008811C1">
      <w:pPr>
        <w:rPr>
          <w:szCs w:val="20"/>
        </w:rPr>
      </w:pPr>
    </w:p>
    <w:p w14:paraId="701F70C6" w14:textId="77777777" w:rsidR="008811C1" w:rsidRDefault="008811C1" w:rsidP="008811C1">
      <w:pPr>
        <w:rPr>
          <w:szCs w:val="20"/>
        </w:rPr>
      </w:pPr>
    </w:p>
    <w:p w14:paraId="01364762" w14:textId="77777777" w:rsidR="008811C1" w:rsidRDefault="008811C1" w:rsidP="008811C1">
      <w:pPr>
        <w:rPr>
          <w:szCs w:val="20"/>
        </w:rPr>
      </w:pPr>
    </w:p>
    <w:p w14:paraId="1A5D1A00" w14:textId="77777777" w:rsidR="008811C1" w:rsidRDefault="008811C1" w:rsidP="008811C1">
      <w:pPr>
        <w:rPr>
          <w:szCs w:val="20"/>
        </w:rPr>
      </w:pPr>
    </w:p>
    <w:p w14:paraId="00BB299A" w14:textId="77777777" w:rsidR="008811C1" w:rsidRDefault="008811C1" w:rsidP="008811C1">
      <w:pPr>
        <w:rPr>
          <w:szCs w:val="20"/>
        </w:rPr>
      </w:pPr>
    </w:p>
    <w:p w14:paraId="2737AF62" w14:textId="77777777" w:rsidR="008811C1" w:rsidRDefault="008811C1" w:rsidP="008811C1">
      <w:pPr>
        <w:rPr>
          <w:szCs w:val="20"/>
        </w:rPr>
      </w:pPr>
    </w:p>
    <w:p w14:paraId="1E5007CD" w14:textId="77777777" w:rsidR="008811C1" w:rsidRDefault="008811C1" w:rsidP="008811C1">
      <w:pPr>
        <w:rPr>
          <w:szCs w:val="20"/>
        </w:rPr>
      </w:pPr>
    </w:p>
    <w:p w14:paraId="7F480BDA" w14:textId="77777777" w:rsidR="008811C1" w:rsidRDefault="008811C1" w:rsidP="008811C1">
      <w:pPr>
        <w:rPr>
          <w:szCs w:val="20"/>
        </w:rPr>
      </w:pPr>
    </w:p>
    <w:p w14:paraId="09FB95DF" w14:textId="77777777" w:rsidR="008811C1" w:rsidRDefault="008811C1" w:rsidP="008811C1">
      <w:pPr>
        <w:rPr>
          <w:szCs w:val="20"/>
        </w:rPr>
      </w:pPr>
    </w:p>
    <w:p w14:paraId="13B1403D" w14:textId="77777777" w:rsidR="008811C1" w:rsidRDefault="008811C1" w:rsidP="008811C1">
      <w:pPr>
        <w:rPr>
          <w:szCs w:val="20"/>
        </w:rPr>
      </w:pPr>
    </w:p>
    <w:p w14:paraId="11FA2ECB" w14:textId="77777777" w:rsidR="008811C1" w:rsidRDefault="008811C1" w:rsidP="008811C1">
      <w:pPr>
        <w:rPr>
          <w:szCs w:val="20"/>
        </w:rPr>
      </w:pPr>
    </w:p>
    <w:p w14:paraId="45E1D1ED" w14:textId="77777777" w:rsidR="008811C1" w:rsidRDefault="008811C1" w:rsidP="008811C1">
      <w:pPr>
        <w:rPr>
          <w:szCs w:val="20"/>
        </w:rPr>
      </w:pPr>
    </w:p>
    <w:p w14:paraId="033F4313" w14:textId="77777777" w:rsidR="008811C1" w:rsidRDefault="008811C1" w:rsidP="008811C1">
      <w:pPr>
        <w:rPr>
          <w:szCs w:val="20"/>
        </w:rPr>
      </w:pPr>
    </w:p>
    <w:p w14:paraId="2CFCD871" w14:textId="77777777" w:rsidR="008811C1" w:rsidRDefault="008811C1" w:rsidP="008811C1">
      <w:pPr>
        <w:rPr>
          <w:szCs w:val="20"/>
        </w:rPr>
      </w:pPr>
    </w:p>
    <w:p w14:paraId="7B0824CA" w14:textId="77777777" w:rsidR="008811C1" w:rsidRDefault="008811C1" w:rsidP="008811C1">
      <w:pPr>
        <w:jc w:val="center"/>
        <w:rPr>
          <w:b/>
          <w:szCs w:val="20"/>
        </w:rPr>
      </w:pPr>
      <w:r w:rsidRPr="00DA36D2">
        <w:rPr>
          <w:b/>
          <w:szCs w:val="20"/>
        </w:rPr>
        <w:t>RELAÇÃO DOS ENSAIOS</w:t>
      </w:r>
    </w:p>
    <w:p w14:paraId="02786401" w14:textId="77777777" w:rsidR="008811C1" w:rsidRDefault="008811C1" w:rsidP="008811C1">
      <w:pPr>
        <w:jc w:val="center"/>
        <w:rPr>
          <w:szCs w:val="20"/>
        </w:rPr>
      </w:pPr>
    </w:p>
    <w:p w14:paraId="5FA12F56" w14:textId="77777777" w:rsidR="008811C1" w:rsidRDefault="008811C1" w:rsidP="008811C1">
      <w:pPr>
        <w:jc w:val="center"/>
        <w:rPr>
          <w:b/>
          <w:szCs w:val="20"/>
        </w:rPr>
      </w:pPr>
      <w:r>
        <w:rPr>
          <w:b/>
          <w:szCs w:val="20"/>
        </w:rPr>
        <w:t>(GRAVADO EM ARQUIVO SEPARADO)</w:t>
      </w:r>
    </w:p>
    <w:p w14:paraId="54B537F9" w14:textId="555FA011" w:rsidR="00797B58" w:rsidRPr="00C03740" w:rsidRDefault="00797B58" w:rsidP="00FD3D2D">
      <w:pPr>
        <w:pStyle w:val="Legenda"/>
        <w:rPr>
          <w:rFonts w:ascii="Arial" w:hAnsi="Arial"/>
          <w:szCs w:val="20"/>
        </w:rPr>
      </w:pPr>
      <w:r w:rsidRPr="00C03740">
        <w:rPr>
          <w:rFonts w:ascii="Arial" w:hAnsi="Arial"/>
          <w:szCs w:val="20"/>
        </w:rPr>
        <w:br w:type="page"/>
      </w:r>
      <w:bookmarkStart w:id="98" w:name="_Toc352230698"/>
    </w:p>
    <w:bookmarkEnd w:id="98"/>
    <w:p w14:paraId="7BEE5C5A" w14:textId="606E75B2" w:rsidR="00881AEE" w:rsidRPr="00F64ABE" w:rsidRDefault="00881AEE" w:rsidP="00F64ABE">
      <w:pPr>
        <w:jc w:val="center"/>
        <w:rPr>
          <w:color w:val="FF0000"/>
          <w:szCs w:val="20"/>
        </w:rPr>
        <w:sectPr w:rsidR="00881AEE" w:rsidRPr="00F64ABE">
          <w:headerReference w:type="default" r:id="rId9"/>
          <w:footerReference w:type="default" r:id="rId10"/>
          <w:headerReference w:type="first" r:id="rId11"/>
          <w:pgSz w:w="11906" w:h="16838"/>
          <w:pgMar w:top="1760" w:right="902" w:bottom="1418" w:left="1418" w:header="1704" w:footer="720" w:gutter="0"/>
          <w:pgBorders w:offsetFrom="page">
            <w:top w:val="single" w:sz="4" w:space="26" w:color="000000"/>
            <w:left w:val="single" w:sz="4" w:space="24" w:color="000000"/>
            <w:bottom w:val="single" w:sz="4" w:space="31" w:color="000000"/>
            <w:right w:val="single" w:sz="4" w:space="24" w:color="000000"/>
          </w:pgBorders>
          <w:cols w:space="720"/>
          <w:titlePg/>
          <w:docGrid w:linePitch="272"/>
        </w:sectPr>
      </w:pPr>
    </w:p>
    <w:p w14:paraId="6AF77111" w14:textId="77777777" w:rsidR="00881AEE" w:rsidRPr="00C03740" w:rsidRDefault="00881AEE" w:rsidP="00F64ABE">
      <w:pPr>
        <w:rPr>
          <w:szCs w:val="20"/>
        </w:rPr>
      </w:pPr>
    </w:p>
    <w:sectPr w:rsidR="00881AEE" w:rsidRPr="00C03740" w:rsidSect="00881AEE">
      <w:headerReference w:type="default" r:id="rId12"/>
      <w:footerReference w:type="default" r:id="rId13"/>
      <w:pgSz w:w="16838" w:h="11906" w:orient="landscape" w:code="9"/>
      <w:pgMar w:top="1701" w:right="1701" w:bottom="1134" w:left="1134" w:header="737"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954243" w14:textId="77777777" w:rsidR="008416BF" w:rsidRDefault="008416BF" w:rsidP="00A507E3">
      <w:r>
        <w:separator/>
      </w:r>
    </w:p>
  </w:endnote>
  <w:endnote w:type="continuationSeparator" w:id="0">
    <w:p w14:paraId="1FE5ED66" w14:textId="77777777" w:rsidR="008416BF" w:rsidRDefault="008416BF" w:rsidP="00A507E3">
      <w:r>
        <w:continuationSeparator/>
      </w:r>
    </w:p>
  </w:endnote>
  <w:endnote w:type="continuationNotice" w:id="1">
    <w:p w14:paraId="3E3BC5A7" w14:textId="77777777" w:rsidR="008416BF" w:rsidRDefault="008416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2">
    <w:altName w:val="Yu Gothic"/>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Arial"/>
    <w:panose1 w:val="020B0704020202020204"/>
    <w:charset w:val="00"/>
    <w:family w:val="swiss"/>
    <w:pitch w:val="variable"/>
  </w:font>
  <w:font w:name="Times New Roman PS">
    <w:altName w:val="SimSun"/>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 w:name="CommercialScript BT">
    <w:panose1 w:val="03030803040807090C04"/>
    <w:charset w:val="00"/>
    <w:family w:val="script"/>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C23D32" w14:textId="7BC58A3B" w:rsidR="00665731" w:rsidRDefault="00665731">
    <w:pPr>
      <w:pStyle w:val="Rodap"/>
      <w:jc w:val="right"/>
    </w:pPr>
    <w:r>
      <w:fldChar w:fldCharType="begin"/>
    </w:r>
    <w:r>
      <w:instrText xml:space="preserve"> PAGE </w:instrText>
    </w:r>
    <w:r>
      <w:fldChar w:fldCharType="separate"/>
    </w:r>
    <w:r w:rsidR="00614CDB">
      <w:rPr>
        <w:noProof/>
      </w:rPr>
      <w:t>70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7938545"/>
      <w:docPartObj>
        <w:docPartGallery w:val="Page Numbers (Bottom of Page)"/>
        <w:docPartUnique/>
      </w:docPartObj>
    </w:sdtPr>
    <w:sdtEndPr/>
    <w:sdtContent>
      <w:p w14:paraId="1D78C738" w14:textId="512547D7" w:rsidR="00665731" w:rsidRDefault="00665731">
        <w:pPr>
          <w:pStyle w:val="Rodap"/>
          <w:jc w:val="right"/>
        </w:pPr>
        <w:r>
          <w:fldChar w:fldCharType="begin"/>
        </w:r>
        <w:r>
          <w:instrText>PAGE   \* MERGEFORMAT</w:instrText>
        </w:r>
        <w:r>
          <w:fldChar w:fldCharType="separate"/>
        </w:r>
        <w:r w:rsidR="00614CDB">
          <w:rPr>
            <w:noProof/>
          </w:rPr>
          <w:t>75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F8522A" w14:textId="77777777" w:rsidR="008416BF" w:rsidRDefault="008416BF" w:rsidP="00A507E3">
      <w:r>
        <w:separator/>
      </w:r>
    </w:p>
  </w:footnote>
  <w:footnote w:type="continuationSeparator" w:id="0">
    <w:p w14:paraId="137B3E74" w14:textId="77777777" w:rsidR="008416BF" w:rsidRDefault="008416BF" w:rsidP="00A507E3">
      <w:r>
        <w:continuationSeparator/>
      </w:r>
    </w:p>
  </w:footnote>
  <w:footnote w:type="continuationNotice" w:id="1">
    <w:p w14:paraId="7A154766" w14:textId="77777777" w:rsidR="008416BF" w:rsidRDefault="008416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Layout w:type="fixed"/>
      <w:tblLook w:val="0000" w:firstRow="0" w:lastRow="0" w:firstColumn="0" w:lastColumn="0" w:noHBand="0" w:noVBand="0"/>
    </w:tblPr>
    <w:tblGrid>
      <w:gridCol w:w="2974"/>
      <w:gridCol w:w="7232"/>
    </w:tblGrid>
    <w:tr w:rsidR="00665731" w14:paraId="62CB3306" w14:textId="77777777">
      <w:trPr>
        <w:trHeight w:val="113"/>
        <w:jc w:val="center"/>
      </w:trPr>
      <w:tc>
        <w:tcPr>
          <w:tcW w:w="2974" w:type="dxa"/>
          <w:shd w:val="clear" w:color="auto" w:fill="auto"/>
          <w:vAlign w:val="center"/>
        </w:tcPr>
        <w:p w14:paraId="48B4B9BE" w14:textId="77777777" w:rsidR="00665731" w:rsidRDefault="00665731">
          <w:pPr>
            <w:pStyle w:val="Cabealho"/>
            <w:rPr>
              <w:b/>
              <w:sz w:val="28"/>
              <w:szCs w:val="28"/>
            </w:rPr>
          </w:pPr>
          <w:r>
            <w:rPr>
              <w:noProof/>
              <w:lang w:eastAsia="pt-BR"/>
            </w:rPr>
            <w:drawing>
              <wp:inline distT="0" distB="0" distL="0" distR="0" wp14:anchorId="4E1D338E" wp14:editId="514FB8E9">
                <wp:extent cx="1752600" cy="447675"/>
                <wp:effectExtent l="0" t="0" r="0" b="9525"/>
                <wp:docPr id="11088568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35" t="-174" r="-35" b="-174"/>
                        <a:stretch>
                          <a:fillRect/>
                        </a:stretch>
                      </pic:blipFill>
                      <pic:spPr bwMode="auto">
                        <a:xfrm>
                          <a:off x="0" y="0"/>
                          <a:ext cx="1752600" cy="447675"/>
                        </a:xfrm>
                        <a:prstGeom prst="rect">
                          <a:avLst/>
                        </a:prstGeom>
                        <a:solidFill>
                          <a:srgbClr val="FFFFFF">
                            <a:alpha val="0"/>
                          </a:srgbClr>
                        </a:solidFill>
                        <a:ln>
                          <a:noFill/>
                        </a:ln>
                      </pic:spPr>
                    </pic:pic>
                  </a:graphicData>
                </a:graphic>
              </wp:inline>
            </w:drawing>
          </w:r>
        </w:p>
      </w:tc>
      <w:tc>
        <w:tcPr>
          <w:tcW w:w="7232" w:type="dxa"/>
          <w:shd w:val="clear" w:color="auto" w:fill="auto"/>
          <w:vAlign w:val="center"/>
        </w:tcPr>
        <w:p w14:paraId="3A495507" w14:textId="77777777" w:rsidR="00A968B1" w:rsidRDefault="00A968B1" w:rsidP="00A968B1">
          <w:pPr>
            <w:pStyle w:val="Cabealho"/>
            <w:rPr>
              <w:b/>
              <w:sz w:val="19"/>
              <w:szCs w:val="19"/>
            </w:rPr>
          </w:pPr>
          <w:r>
            <w:rPr>
              <w:b/>
              <w:sz w:val="19"/>
              <w:szCs w:val="19"/>
            </w:rPr>
            <w:t xml:space="preserve">Ministério da Integração e do Desenvolvimento Regional - MIDR </w:t>
          </w:r>
        </w:p>
        <w:p w14:paraId="2A4FB6E6" w14:textId="77777777" w:rsidR="00A968B1" w:rsidRDefault="00A968B1" w:rsidP="00A968B1">
          <w:pPr>
            <w:pStyle w:val="Cabealho"/>
            <w:rPr>
              <w:sz w:val="19"/>
              <w:szCs w:val="19"/>
            </w:rPr>
          </w:pPr>
          <w:r>
            <w:rPr>
              <w:b/>
              <w:sz w:val="19"/>
              <w:szCs w:val="19"/>
            </w:rPr>
            <w:t>Companhia de Desenvolvimento dos Vales do São Francisco e do Parnaíba</w:t>
          </w:r>
        </w:p>
        <w:p w14:paraId="69A7BB59" w14:textId="4F2868B9" w:rsidR="00665731" w:rsidRPr="00C02B61" w:rsidRDefault="00A968B1" w:rsidP="00A968B1">
          <w:pPr>
            <w:pStyle w:val="Cabealho"/>
            <w:rPr>
              <w:sz w:val="19"/>
              <w:szCs w:val="19"/>
            </w:rPr>
          </w:pPr>
          <w:r>
            <w:rPr>
              <w:b/>
              <w:sz w:val="19"/>
              <w:szCs w:val="19"/>
            </w:rPr>
            <w:t>Área de Desenvolvimento e Infraestrutura</w:t>
          </w:r>
        </w:p>
      </w:tc>
    </w:tr>
  </w:tbl>
  <w:p w14:paraId="28716A63" w14:textId="77777777" w:rsidR="00665731" w:rsidRDefault="00665731">
    <w:pPr>
      <w:pStyle w:val="Cabealho"/>
      <w:rPr>
        <w:b/>
        <w:sz w:val="12"/>
        <w:szCs w:val="12"/>
        <w:lang w:eastAsia="pt-B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Layout w:type="fixed"/>
      <w:tblLook w:val="0000" w:firstRow="0" w:lastRow="0" w:firstColumn="0" w:lastColumn="0" w:noHBand="0" w:noVBand="0"/>
    </w:tblPr>
    <w:tblGrid>
      <w:gridCol w:w="2974"/>
      <w:gridCol w:w="7232"/>
    </w:tblGrid>
    <w:tr w:rsidR="00665731" w14:paraId="2B85A76C" w14:textId="77777777">
      <w:trPr>
        <w:trHeight w:val="113"/>
        <w:jc w:val="center"/>
      </w:trPr>
      <w:tc>
        <w:tcPr>
          <w:tcW w:w="2974" w:type="dxa"/>
          <w:shd w:val="clear" w:color="auto" w:fill="auto"/>
          <w:vAlign w:val="center"/>
        </w:tcPr>
        <w:p w14:paraId="4C0F62F2" w14:textId="77777777" w:rsidR="00665731" w:rsidRDefault="00665731">
          <w:pPr>
            <w:pStyle w:val="Cabealho"/>
            <w:rPr>
              <w:b/>
              <w:sz w:val="28"/>
              <w:szCs w:val="28"/>
            </w:rPr>
          </w:pPr>
          <w:r>
            <w:rPr>
              <w:noProof/>
              <w:lang w:eastAsia="pt-BR"/>
            </w:rPr>
            <w:drawing>
              <wp:inline distT="0" distB="0" distL="0" distR="0" wp14:anchorId="7A7592D1" wp14:editId="0B8E4368">
                <wp:extent cx="1752600" cy="447675"/>
                <wp:effectExtent l="0" t="0" r="0" b="9525"/>
                <wp:docPr id="106672542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35" t="-174" r="-35" b="-174"/>
                        <a:stretch>
                          <a:fillRect/>
                        </a:stretch>
                      </pic:blipFill>
                      <pic:spPr bwMode="auto">
                        <a:xfrm>
                          <a:off x="0" y="0"/>
                          <a:ext cx="1752600" cy="447675"/>
                        </a:xfrm>
                        <a:prstGeom prst="rect">
                          <a:avLst/>
                        </a:prstGeom>
                        <a:solidFill>
                          <a:srgbClr val="FFFFFF">
                            <a:alpha val="0"/>
                          </a:srgbClr>
                        </a:solidFill>
                        <a:ln>
                          <a:noFill/>
                        </a:ln>
                      </pic:spPr>
                    </pic:pic>
                  </a:graphicData>
                </a:graphic>
              </wp:inline>
            </w:drawing>
          </w:r>
        </w:p>
      </w:tc>
      <w:tc>
        <w:tcPr>
          <w:tcW w:w="7232" w:type="dxa"/>
          <w:shd w:val="clear" w:color="auto" w:fill="auto"/>
          <w:vAlign w:val="center"/>
        </w:tcPr>
        <w:p w14:paraId="1FC00397" w14:textId="77777777" w:rsidR="00F24698" w:rsidRDefault="00F24698" w:rsidP="00F24698">
          <w:pPr>
            <w:pStyle w:val="Cabealho"/>
            <w:rPr>
              <w:b/>
              <w:sz w:val="19"/>
              <w:szCs w:val="19"/>
            </w:rPr>
          </w:pPr>
          <w:bookmarkStart w:id="99" w:name="_Hlk178594772"/>
          <w:r>
            <w:rPr>
              <w:b/>
              <w:sz w:val="19"/>
              <w:szCs w:val="19"/>
            </w:rPr>
            <w:t xml:space="preserve">Ministério da Integração e do Desenvolvimento Regional - MIDR </w:t>
          </w:r>
        </w:p>
        <w:bookmarkEnd w:id="99"/>
        <w:p w14:paraId="24566A6F" w14:textId="77777777" w:rsidR="00F24698" w:rsidRDefault="00F24698" w:rsidP="00F24698">
          <w:pPr>
            <w:pStyle w:val="Cabealho"/>
            <w:rPr>
              <w:sz w:val="19"/>
              <w:szCs w:val="19"/>
            </w:rPr>
          </w:pPr>
          <w:r>
            <w:rPr>
              <w:b/>
              <w:sz w:val="19"/>
              <w:szCs w:val="19"/>
            </w:rPr>
            <w:t>Companhia de Desenvolvimento dos Vales do São Francisco e do Parnaíba</w:t>
          </w:r>
        </w:p>
        <w:p w14:paraId="42D2C969" w14:textId="223DEF1B" w:rsidR="00665731" w:rsidRDefault="00F24698" w:rsidP="00F24698">
          <w:pPr>
            <w:pStyle w:val="Cabealho"/>
          </w:pPr>
          <w:r>
            <w:rPr>
              <w:b/>
              <w:sz w:val="19"/>
              <w:szCs w:val="19"/>
            </w:rPr>
            <w:t>Área de Desenvolvimento e Infraestrutura</w:t>
          </w:r>
        </w:p>
      </w:tc>
    </w:tr>
  </w:tbl>
  <w:p w14:paraId="4174B1C0" w14:textId="77777777" w:rsidR="00665731" w:rsidRDefault="00665731">
    <w:pPr>
      <w:pStyle w:val="Cabealho"/>
      <w:rPr>
        <w:b/>
        <w:sz w:val="28"/>
        <w:szCs w:val="28"/>
        <w:lang w:eastAsia="pt-B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comgrade"/>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7513"/>
    </w:tblGrid>
    <w:tr w:rsidR="00665731" w:rsidRPr="004D2710" w14:paraId="2CE3C950" w14:textId="77777777" w:rsidTr="004D2710">
      <w:tc>
        <w:tcPr>
          <w:tcW w:w="2552" w:type="dxa"/>
          <w:vAlign w:val="center"/>
        </w:tcPr>
        <w:p w14:paraId="420E242E" w14:textId="77777777" w:rsidR="00665731" w:rsidRPr="004D2710" w:rsidRDefault="00665731" w:rsidP="004D2710">
          <w:pPr>
            <w:pStyle w:val="Cabealho"/>
            <w:jc w:val="center"/>
            <w:rPr>
              <w:sz w:val="24"/>
            </w:rPr>
          </w:pPr>
          <w:r>
            <w:rPr>
              <w:noProof/>
              <w:lang w:eastAsia="pt-BR"/>
            </w:rPr>
            <w:drawing>
              <wp:inline distT="0" distB="0" distL="0" distR="0" wp14:anchorId="6BBC9A69" wp14:editId="3D7C9FBC">
                <wp:extent cx="1449781" cy="451338"/>
                <wp:effectExtent l="0" t="0" r="0" b="6350"/>
                <wp:docPr id="1669054100" name="Imagem 1669054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470131" cy="457673"/>
                        </a:xfrm>
                        <a:prstGeom prst="rect">
                          <a:avLst/>
                        </a:prstGeom>
                        <a:ln>
                          <a:noFill/>
                        </a:ln>
                      </pic:spPr>
                    </pic:pic>
                  </a:graphicData>
                </a:graphic>
              </wp:inline>
            </w:drawing>
          </w:r>
        </w:p>
      </w:tc>
      <w:tc>
        <w:tcPr>
          <w:tcW w:w="7513" w:type="dxa"/>
          <w:vAlign w:val="center"/>
        </w:tcPr>
        <w:p w14:paraId="338EE1B0" w14:textId="77777777" w:rsidR="00665731" w:rsidRPr="00DC6128" w:rsidRDefault="00665731" w:rsidP="004D2710">
          <w:pPr>
            <w:pStyle w:val="Cabealho"/>
            <w:jc w:val="left"/>
            <w:rPr>
              <w:b/>
              <w:szCs w:val="20"/>
            </w:rPr>
          </w:pPr>
          <w:r w:rsidRPr="00DC6128">
            <w:rPr>
              <w:b/>
              <w:szCs w:val="20"/>
            </w:rPr>
            <w:t>Ministério do Desenvolvimento Regional</w:t>
          </w:r>
        </w:p>
        <w:p w14:paraId="0B74E2C6" w14:textId="77777777" w:rsidR="00665731" w:rsidRPr="00DC6128" w:rsidRDefault="00665731" w:rsidP="004D2710">
          <w:pPr>
            <w:pStyle w:val="Cabealho"/>
            <w:jc w:val="left"/>
            <w:rPr>
              <w:b/>
              <w:szCs w:val="20"/>
            </w:rPr>
          </w:pPr>
          <w:r w:rsidRPr="00DC6128">
            <w:rPr>
              <w:b/>
              <w:szCs w:val="20"/>
            </w:rPr>
            <w:t>Companhia de Desenvolvimento dos Vales do São Francisco e do Parnaíba</w:t>
          </w:r>
        </w:p>
        <w:p w14:paraId="1E2C847F" w14:textId="77777777" w:rsidR="00665731" w:rsidRPr="004D2710" w:rsidRDefault="00665731" w:rsidP="004D2710">
          <w:pPr>
            <w:pStyle w:val="Cabealho"/>
            <w:jc w:val="left"/>
            <w:rPr>
              <w:sz w:val="24"/>
            </w:rPr>
          </w:pPr>
          <w:r w:rsidRPr="00DC6128">
            <w:rPr>
              <w:b/>
              <w:szCs w:val="20"/>
            </w:rPr>
            <w:t>Área de</w:t>
          </w:r>
          <w:r w:rsidRPr="005B7317">
            <w:rPr>
              <w:b/>
            </w:rPr>
            <w:t xml:space="preserve"> _________________________________</w:t>
          </w:r>
        </w:p>
      </w:tc>
    </w:tr>
  </w:tbl>
  <w:p w14:paraId="39AEDF59" w14:textId="77777777" w:rsidR="00665731" w:rsidRPr="00A507E3" w:rsidRDefault="00665731" w:rsidP="004D2710">
    <w:pPr>
      <w:pStyle w:val="Cabealho"/>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1F4E4C80"/>
    <w:lvl w:ilvl="0">
      <w:start w:val="1"/>
      <w:numFmt w:val="decimal"/>
      <w:pStyle w:val="Numerada2"/>
      <w:lvlText w:val="%1."/>
      <w:lvlJc w:val="left"/>
      <w:pPr>
        <w:tabs>
          <w:tab w:val="num" w:pos="643"/>
        </w:tabs>
        <w:ind w:left="643" w:hanging="360"/>
      </w:pPr>
    </w:lvl>
  </w:abstractNum>
  <w:abstractNum w:abstractNumId="1" w15:restartNumberingAfterBreak="0">
    <w:nsid w:val="00000003"/>
    <w:multiLevelType w:val="multilevel"/>
    <w:tmpl w:val="00000003"/>
    <w:name w:val="WW8Num4"/>
    <w:lvl w:ilvl="0">
      <w:start w:val="1"/>
      <w:numFmt w:val="lowerLetter"/>
      <w:lvlText w:val="%1)"/>
      <w:lvlJc w:val="left"/>
      <w:pPr>
        <w:tabs>
          <w:tab w:val="num" w:pos="1381"/>
        </w:tabs>
        <w:ind w:left="1381" w:hanging="360"/>
      </w:pPr>
      <w:rPr>
        <w:b w:val="0"/>
        <w:i w:val="0"/>
      </w:rPr>
    </w:lvl>
    <w:lvl w:ilvl="1">
      <w:start w:val="4"/>
      <w:numFmt w:val="decimal"/>
      <w:lvlText w:val="%1.%2"/>
      <w:lvlJc w:val="left"/>
      <w:pPr>
        <w:tabs>
          <w:tab w:val="num" w:pos="1096"/>
        </w:tabs>
        <w:ind w:left="1096" w:hanging="600"/>
      </w:p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2" w15:restartNumberingAfterBreak="0">
    <w:nsid w:val="00000006"/>
    <w:multiLevelType w:val="singleLevel"/>
    <w:tmpl w:val="9B302222"/>
    <w:name w:val="WW8Num20"/>
    <w:lvl w:ilvl="0">
      <w:start w:val="1"/>
      <w:numFmt w:val="lowerLetter"/>
      <w:lvlText w:val="%1)"/>
      <w:lvlJc w:val="left"/>
      <w:pPr>
        <w:tabs>
          <w:tab w:val="num" w:pos="0"/>
        </w:tabs>
        <w:ind w:left="720" w:hanging="360"/>
      </w:pPr>
      <w:rPr>
        <w:rFonts w:ascii="Arial" w:hAnsi="Arial" w:cs="Arial" w:hint="default"/>
        <w:b w:val="0"/>
        <w:i w:val="0"/>
        <w:sz w:val="23"/>
        <w:szCs w:val="20"/>
      </w:rPr>
    </w:lvl>
  </w:abstractNum>
  <w:abstractNum w:abstractNumId="3" w15:restartNumberingAfterBreak="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4" w15:restartNumberingAfterBreak="0">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5" w15:restartNumberingAfterBreak="0">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6" w15:restartNumberingAfterBreak="0">
    <w:nsid w:val="02CC7E2E"/>
    <w:multiLevelType w:val="hybridMultilevel"/>
    <w:tmpl w:val="DC0C38C8"/>
    <w:lvl w:ilvl="0" w:tplc="3C727528">
      <w:start w:val="1"/>
      <w:numFmt w:val="lowerLetter"/>
      <w:lvlText w:val="%1)"/>
      <w:lvlJc w:val="left"/>
      <w:pPr>
        <w:ind w:left="1778" w:hanging="36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7" w15:restartNumberingAfterBreak="0">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5360AEC"/>
    <w:multiLevelType w:val="hybridMultilevel"/>
    <w:tmpl w:val="7870CB5C"/>
    <w:lvl w:ilvl="0" w:tplc="63DED438">
      <w:start w:val="1"/>
      <w:numFmt w:val="bullet"/>
      <w:lvlText w:val="-"/>
      <w:lvlJc w:val="left"/>
      <w:pPr>
        <w:ind w:left="2161" w:hanging="360"/>
      </w:pPr>
      <w:rPr>
        <w:rFonts w:ascii="Courier New" w:hAnsi="Courier New" w:hint="default"/>
      </w:rPr>
    </w:lvl>
    <w:lvl w:ilvl="1" w:tplc="04160003" w:tentative="1">
      <w:start w:val="1"/>
      <w:numFmt w:val="bullet"/>
      <w:lvlText w:val="o"/>
      <w:lvlJc w:val="left"/>
      <w:pPr>
        <w:ind w:left="2881" w:hanging="360"/>
      </w:pPr>
      <w:rPr>
        <w:rFonts w:ascii="Courier New" w:hAnsi="Courier New" w:cs="Courier New" w:hint="default"/>
      </w:rPr>
    </w:lvl>
    <w:lvl w:ilvl="2" w:tplc="04160005" w:tentative="1">
      <w:start w:val="1"/>
      <w:numFmt w:val="bullet"/>
      <w:lvlText w:val=""/>
      <w:lvlJc w:val="left"/>
      <w:pPr>
        <w:ind w:left="3601" w:hanging="360"/>
      </w:pPr>
      <w:rPr>
        <w:rFonts w:ascii="Wingdings" w:hAnsi="Wingdings" w:hint="default"/>
      </w:rPr>
    </w:lvl>
    <w:lvl w:ilvl="3" w:tplc="04160001" w:tentative="1">
      <w:start w:val="1"/>
      <w:numFmt w:val="bullet"/>
      <w:lvlText w:val=""/>
      <w:lvlJc w:val="left"/>
      <w:pPr>
        <w:ind w:left="4321" w:hanging="360"/>
      </w:pPr>
      <w:rPr>
        <w:rFonts w:ascii="Symbol" w:hAnsi="Symbol" w:hint="default"/>
      </w:rPr>
    </w:lvl>
    <w:lvl w:ilvl="4" w:tplc="04160003" w:tentative="1">
      <w:start w:val="1"/>
      <w:numFmt w:val="bullet"/>
      <w:lvlText w:val="o"/>
      <w:lvlJc w:val="left"/>
      <w:pPr>
        <w:ind w:left="5041" w:hanging="360"/>
      </w:pPr>
      <w:rPr>
        <w:rFonts w:ascii="Courier New" w:hAnsi="Courier New" w:cs="Courier New" w:hint="default"/>
      </w:rPr>
    </w:lvl>
    <w:lvl w:ilvl="5" w:tplc="04160005" w:tentative="1">
      <w:start w:val="1"/>
      <w:numFmt w:val="bullet"/>
      <w:lvlText w:val=""/>
      <w:lvlJc w:val="left"/>
      <w:pPr>
        <w:ind w:left="5761" w:hanging="360"/>
      </w:pPr>
      <w:rPr>
        <w:rFonts w:ascii="Wingdings" w:hAnsi="Wingdings" w:hint="default"/>
      </w:rPr>
    </w:lvl>
    <w:lvl w:ilvl="6" w:tplc="04160001" w:tentative="1">
      <w:start w:val="1"/>
      <w:numFmt w:val="bullet"/>
      <w:lvlText w:val=""/>
      <w:lvlJc w:val="left"/>
      <w:pPr>
        <w:ind w:left="6481" w:hanging="360"/>
      </w:pPr>
      <w:rPr>
        <w:rFonts w:ascii="Symbol" w:hAnsi="Symbol" w:hint="default"/>
      </w:rPr>
    </w:lvl>
    <w:lvl w:ilvl="7" w:tplc="04160003" w:tentative="1">
      <w:start w:val="1"/>
      <w:numFmt w:val="bullet"/>
      <w:lvlText w:val="o"/>
      <w:lvlJc w:val="left"/>
      <w:pPr>
        <w:ind w:left="7201" w:hanging="360"/>
      </w:pPr>
      <w:rPr>
        <w:rFonts w:ascii="Courier New" w:hAnsi="Courier New" w:cs="Courier New" w:hint="default"/>
      </w:rPr>
    </w:lvl>
    <w:lvl w:ilvl="8" w:tplc="04160005" w:tentative="1">
      <w:start w:val="1"/>
      <w:numFmt w:val="bullet"/>
      <w:lvlText w:val=""/>
      <w:lvlJc w:val="left"/>
      <w:pPr>
        <w:ind w:left="7921" w:hanging="360"/>
      </w:pPr>
      <w:rPr>
        <w:rFonts w:ascii="Wingdings" w:hAnsi="Wingdings" w:hint="default"/>
      </w:rPr>
    </w:lvl>
  </w:abstractNum>
  <w:abstractNum w:abstractNumId="9" w15:restartNumberingAfterBreak="0">
    <w:nsid w:val="06D7045D"/>
    <w:multiLevelType w:val="hybridMultilevel"/>
    <w:tmpl w:val="76A89432"/>
    <w:lvl w:ilvl="0" w:tplc="FB6AD066">
      <w:start w:val="1"/>
      <w:numFmt w:val="lowerLetter"/>
      <w:lvlText w:val="%1)"/>
      <w:lvlJc w:val="left"/>
      <w:pPr>
        <w:ind w:left="1375" w:hanging="360"/>
      </w:pPr>
      <w:rPr>
        <w:rFonts w:hint="default"/>
      </w:rPr>
    </w:lvl>
    <w:lvl w:ilvl="1" w:tplc="04160019" w:tentative="1">
      <w:start w:val="1"/>
      <w:numFmt w:val="lowerLetter"/>
      <w:lvlText w:val="%2."/>
      <w:lvlJc w:val="left"/>
      <w:pPr>
        <w:ind w:left="2095" w:hanging="360"/>
      </w:pPr>
    </w:lvl>
    <w:lvl w:ilvl="2" w:tplc="0416001B" w:tentative="1">
      <w:start w:val="1"/>
      <w:numFmt w:val="lowerRoman"/>
      <w:lvlText w:val="%3."/>
      <w:lvlJc w:val="right"/>
      <w:pPr>
        <w:ind w:left="2815" w:hanging="180"/>
      </w:pPr>
    </w:lvl>
    <w:lvl w:ilvl="3" w:tplc="0416000F" w:tentative="1">
      <w:start w:val="1"/>
      <w:numFmt w:val="decimal"/>
      <w:lvlText w:val="%4."/>
      <w:lvlJc w:val="left"/>
      <w:pPr>
        <w:ind w:left="3535" w:hanging="360"/>
      </w:pPr>
    </w:lvl>
    <w:lvl w:ilvl="4" w:tplc="04160019" w:tentative="1">
      <w:start w:val="1"/>
      <w:numFmt w:val="lowerLetter"/>
      <w:lvlText w:val="%5."/>
      <w:lvlJc w:val="left"/>
      <w:pPr>
        <w:ind w:left="4255" w:hanging="360"/>
      </w:pPr>
    </w:lvl>
    <w:lvl w:ilvl="5" w:tplc="0416001B" w:tentative="1">
      <w:start w:val="1"/>
      <w:numFmt w:val="lowerRoman"/>
      <w:lvlText w:val="%6."/>
      <w:lvlJc w:val="right"/>
      <w:pPr>
        <w:ind w:left="4975" w:hanging="180"/>
      </w:pPr>
    </w:lvl>
    <w:lvl w:ilvl="6" w:tplc="0416000F" w:tentative="1">
      <w:start w:val="1"/>
      <w:numFmt w:val="decimal"/>
      <w:lvlText w:val="%7."/>
      <w:lvlJc w:val="left"/>
      <w:pPr>
        <w:ind w:left="5695" w:hanging="360"/>
      </w:pPr>
    </w:lvl>
    <w:lvl w:ilvl="7" w:tplc="04160019" w:tentative="1">
      <w:start w:val="1"/>
      <w:numFmt w:val="lowerLetter"/>
      <w:lvlText w:val="%8."/>
      <w:lvlJc w:val="left"/>
      <w:pPr>
        <w:ind w:left="6415" w:hanging="360"/>
      </w:pPr>
    </w:lvl>
    <w:lvl w:ilvl="8" w:tplc="0416001B" w:tentative="1">
      <w:start w:val="1"/>
      <w:numFmt w:val="lowerRoman"/>
      <w:lvlText w:val="%9."/>
      <w:lvlJc w:val="right"/>
      <w:pPr>
        <w:ind w:left="7135" w:hanging="180"/>
      </w:pPr>
    </w:lvl>
  </w:abstractNum>
  <w:abstractNum w:abstractNumId="10" w15:restartNumberingAfterBreak="0">
    <w:nsid w:val="084C0188"/>
    <w:multiLevelType w:val="hybridMultilevel"/>
    <w:tmpl w:val="73D88BD6"/>
    <w:lvl w:ilvl="0" w:tplc="5164E1EA">
      <w:start w:val="1"/>
      <w:numFmt w:val="lowerLetter"/>
      <w:lvlText w:val="%1)"/>
      <w:lvlJc w:val="left"/>
      <w:pPr>
        <w:ind w:left="1778" w:hanging="36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11" w15:restartNumberingAfterBreak="0">
    <w:nsid w:val="0904175E"/>
    <w:multiLevelType w:val="hybridMultilevel"/>
    <w:tmpl w:val="39A62224"/>
    <w:lvl w:ilvl="0" w:tplc="04160005">
      <w:start w:val="1"/>
      <w:numFmt w:val="bullet"/>
      <w:lvlText w:val=""/>
      <w:lvlJc w:val="left"/>
      <w:pPr>
        <w:ind w:left="2640" w:hanging="360"/>
      </w:pPr>
      <w:rPr>
        <w:rFonts w:ascii="Wingdings" w:hAnsi="Wingdings" w:hint="default"/>
      </w:rPr>
    </w:lvl>
    <w:lvl w:ilvl="1" w:tplc="04160003" w:tentative="1">
      <w:start w:val="1"/>
      <w:numFmt w:val="bullet"/>
      <w:lvlText w:val="o"/>
      <w:lvlJc w:val="left"/>
      <w:pPr>
        <w:ind w:left="3360" w:hanging="360"/>
      </w:pPr>
      <w:rPr>
        <w:rFonts w:ascii="Courier New" w:hAnsi="Courier New" w:cs="Courier New" w:hint="default"/>
      </w:rPr>
    </w:lvl>
    <w:lvl w:ilvl="2" w:tplc="04160005" w:tentative="1">
      <w:start w:val="1"/>
      <w:numFmt w:val="bullet"/>
      <w:lvlText w:val=""/>
      <w:lvlJc w:val="left"/>
      <w:pPr>
        <w:ind w:left="4080" w:hanging="360"/>
      </w:pPr>
      <w:rPr>
        <w:rFonts w:ascii="Wingdings" w:hAnsi="Wingdings" w:hint="default"/>
      </w:rPr>
    </w:lvl>
    <w:lvl w:ilvl="3" w:tplc="04160001" w:tentative="1">
      <w:start w:val="1"/>
      <w:numFmt w:val="bullet"/>
      <w:lvlText w:val=""/>
      <w:lvlJc w:val="left"/>
      <w:pPr>
        <w:ind w:left="4800" w:hanging="360"/>
      </w:pPr>
      <w:rPr>
        <w:rFonts w:ascii="Symbol" w:hAnsi="Symbol" w:hint="default"/>
      </w:rPr>
    </w:lvl>
    <w:lvl w:ilvl="4" w:tplc="04160003" w:tentative="1">
      <w:start w:val="1"/>
      <w:numFmt w:val="bullet"/>
      <w:lvlText w:val="o"/>
      <w:lvlJc w:val="left"/>
      <w:pPr>
        <w:ind w:left="5520" w:hanging="360"/>
      </w:pPr>
      <w:rPr>
        <w:rFonts w:ascii="Courier New" w:hAnsi="Courier New" w:cs="Courier New" w:hint="default"/>
      </w:rPr>
    </w:lvl>
    <w:lvl w:ilvl="5" w:tplc="04160005" w:tentative="1">
      <w:start w:val="1"/>
      <w:numFmt w:val="bullet"/>
      <w:lvlText w:val=""/>
      <w:lvlJc w:val="left"/>
      <w:pPr>
        <w:ind w:left="6240" w:hanging="360"/>
      </w:pPr>
      <w:rPr>
        <w:rFonts w:ascii="Wingdings" w:hAnsi="Wingdings" w:hint="default"/>
      </w:rPr>
    </w:lvl>
    <w:lvl w:ilvl="6" w:tplc="04160001" w:tentative="1">
      <w:start w:val="1"/>
      <w:numFmt w:val="bullet"/>
      <w:lvlText w:val=""/>
      <w:lvlJc w:val="left"/>
      <w:pPr>
        <w:ind w:left="6960" w:hanging="360"/>
      </w:pPr>
      <w:rPr>
        <w:rFonts w:ascii="Symbol" w:hAnsi="Symbol" w:hint="default"/>
      </w:rPr>
    </w:lvl>
    <w:lvl w:ilvl="7" w:tplc="04160003" w:tentative="1">
      <w:start w:val="1"/>
      <w:numFmt w:val="bullet"/>
      <w:lvlText w:val="o"/>
      <w:lvlJc w:val="left"/>
      <w:pPr>
        <w:ind w:left="7680" w:hanging="360"/>
      </w:pPr>
      <w:rPr>
        <w:rFonts w:ascii="Courier New" w:hAnsi="Courier New" w:cs="Courier New" w:hint="default"/>
      </w:rPr>
    </w:lvl>
    <w:lvl w:ilvl="8" w:tplc="04160005" w:tentative="1">
      <w:start w:val="1"/>
      <w:numFmt w:val="bullet"/>
      <w:lvlText w:val=""/>
      <w:lvlJc w:val="left"/>
      <w:pPr>
        <w:ind w:left="8400" w:hanging="360"/>
      </w:pPr>
      <w:rPr>
        <w:rFonts w:ascii="Wingdings" w:hAnsi="Wingdings" w:hint="default"/>
      </w:rPr>
    </w:lvl>
  </w:abstractNum>
  <w:abstractNum w:abstractNumId="12" w15:restartNumberingAfterBreak="0">
    <w:nsid w:val="09301BD5"/>
    <w:multiLevelType w:val="hybridMultilevel"/>
    <w:tmpl w:val="C4A2F70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0CB70BA2"/>
    <w:multiLevelType w:val="multilevel"/>
    <w:tmpl w:val="FB686DE2"/>
    <w:lvl w:ilvl="0">
      <w:start w:val="1"/>
      <w:numFmt w:val="bullet"/>
      <w:lvlText w:val=""/>
      <w:lvlJc w:val="left"/>
      <w:pPr>
        <w:tabs>
          <w:tab w:val="num" w:pos="0"/>
        </w:tabs>
        <w:ind w:left="2280" w:hanging="360"/>
      </w:pPr>
      <w:rPr>
        <w:rFonts w:ascii="Wingdings" w:hAnsi="Wingdings" w:hint="default"/>
      </w:rPr>
    </w:lvl>
    <w:lvl w:ilvl="1">
      <w:start w:val="1"/>
      <w:numFmt w:val="bullet"/>
      <w:lvlText w:val="o"/>
      <w:lvlJc w:val="left"/>
      <w:pPr>
        <w:tabs>
          <w:tab w:val="num" w:pos="0"/>
        </w:tabs>
        <w:ind w:left="3000" w:hanging="360"/>
      </w:pPr>
      <w:rPr>
        <w:rFonts w:ascii="Courier New" w:hAnsi="Courier New" w:cs="Courier New" w:hint="default"/>
      </w:rPr>
    </w:lvl>
    <w:lvl w:ilvl="2">
      <w:start w:val="1"/>
      <w:numFmt w:val="bullet"/>
      <w:lvlText w:val=""/>
      <w:lvlJc w:val="left"/>
      <w:pPr>
        <w:tabs>
          <w:tab w:val="num" w:pos="0"/>
        </w:tabs>
        <w:ind w:left="3720" w:hanging="360"/>
      </w:pPr>
      <w:rPr>
        <w:rFonts w:ascii="Wingdings" w:hAnsi="Wingdings" w:cs="Wingdings" w:hint="default"/>
      </w:rPr>
    </w:lvl>
    <w:lvl w:ilvl="3">
      <w:start w:val="1"/>
      <w:numFmt w:val="bullet"/>
      <w:lvlText w:val=""/>
      <w:lvlJc w:val="left"/>
      <w:pPr>
        <w:tabs>
          <w:tab w:val="num" w:pos="0"/>
        </w:tabs>
        <w:ind w:left="4440" w:hanging="360"/>
      </w:pPr>
      <w:rPr>
        <w:rFonts w:ascii="Symbol" w:hAnsi="Symbol" w:cs="Symbol" w:hint="default"/>
      </w:rPr>
    </w:lvl>
    <w:lvl w:ilvl="4">
      <w:start w:val="1"/>
      <w:numFmt w:val="bullet"/>
      <w:lvlText w:val="o"/>
      <w:lvlJc w:val="left"/>
      <w:pPr>
        <w:tabs>
          <w:tab w:val="num" w:pos="0"/>
        </w:tabs>
        <w:ind w:left="5160" w:hanging="360"/>
      </w:pPr>
      <w:rPr>
        <w:rFonts w:ascii="Courier New" w:hAnsi="Courier New" w:cs="Courier New" w:hint="default"/>
      </w:rPr>
    </w:lvl>
    <w:lvl w:ilvl="5">
      <w:start w:val="1"/>
      <w:numFmt w:val="bullet"/>
      <w:lvlText w:val=""/>
      <w:lvlJc w:val="left"/>
      <w:pPr>
        <w:tabs>
          <w:tab w:val="num" w:pos="0"/>
        </w:tabs>
        <w:ind w:left="5880" w:hanging="360"/>
      </w:pPr>
      <w:rPr>
        <w:rFonts w:ascii="Wingdings" w:hAnsi="Wingdings" w:cs="Wingdings" w:hint="default"/>
      </w:rPr>
    </w:lvl>
    <w:lvl w:ilvl="6">
      <w:start w:val="1"/>
      <w:numFmt w:val="bullet"/>
      <w:lvlText w:val=""/>
      <w:lvlJc w:val="left"/>
      <w:pPr>
        <w:tabs>
          <w:tab w:val="num" w:pos="0"/>
        </w:tabs>
        <w:ind w:left="6600" w:hanging="360"/>
      </w:pPr>
      <w:rPr>
        <w:rFonts w:ascii="Symbol" w:hAnsi="Symbol" w:cs="Symbol" w:hint="default"/>
      </w:rPr>
    </w:lvl>
    <w:lvl w:ilvl="7">
      <w:start w:val="1"/>
      <w:numFmt w:val="bullet"/>
      <w:lvlText w:val="o"/>
      <w:lvlJc w:val="left"/>
      <w:pPr>
        <w:tabs>
          <w:tab w:val="num" w:pos="0"/>
        </w:tabs>
        <w:ind w:left="7320" w:hanging="360"/>
      </w:pPr>
      <w:rPr>
        <w:rFonts w:ascii="Courier New" w:hAnsi="Courier New" w:cs="Courier New" w:hint="default"/>
      </w:rPr>
    </w:lvl>
    <w:lvl w:ilvl="8">
      <w:start w:val="1"/>
      <w:numFmt w:val="bullet"/>
      <w:lvlText w:val=""/>
      <w:lvlJc w:val="left"/>
      <w:pPr>
        <w:tabs>
          <w:tab w:val="num" w:pos="0"/>
        </w:tabs>
        <w:ind w:left="8040" w:hanging="360"/>
      </w:pPr>
      <w:rPr>
        <w:rFonts w:ascii="Wingdings" w:hAnsi="Wingdings" w:cs="Wingdings" w:hint="default"/>
      </w:rPr>
    </w:lvl>
  </w:abstractNum>
  <w:abstractNum w:abstractNumId="14" w15:restartNumberingAfterBreak="0">
    <w:nsid w:val="0D7A2A5C"/>
    <w:multiLevelType w:val="hybridMultilevel"/>
    <w:tmpl w:val="560092B2"/>
    <w:lvl w:ilvl="0" w:tplc="CECE50C0">
      <w:start w:val="1"/>
      <w:numFmt w:val="lowerLetter"/>
      <w:lvlText w:val="%1)"/>
      <w:lvlJc w:val="left"/>
      <w:pPr>
        <w:ind w:left="1778" w:hanging="36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15" w15:restartNumberingAfterBreak="0">
    <w:nsid w:val="0DA6476D"/>
    <w:multiLevelType w:val="multilevel"/>
    <w:tmpl w:val="0DA6476D"/>
    <w:lvl w:ilvl="0">
      <w:start w:val="1"/>
      <w:numFmt w:val="lowerLetter"/>
      <w:lvlText w:val="%1)"/>
      <w:lvlJc w:val="left"/>
      <w:pPr>
        <w:ind w:left="1658" w:hanging="360"/>
      </w:pPr>
      <w:rPr>
        <w:rFonts w:hint="default"/>
      </w:rPr>
    </w:lvl>
    <w:lvl w:ilvl="1">
      <w:start w:val="1"/>
      <w:numFmt w:val="lowerLetter"/>
      <w:lvlText w:val="%2."/>
      <w:lvlJc w:val="left"/>
      <w:pPr>
        <w:ind w:left="2378" w:hanging="360"/>
      </w:pPr>
    </w:lvl>
    <w:lvl w:ilvl="2">
      <w:start w:val="1"/>
      <w:numFmt w:val="lowerRoman"/>
      <w:lvlText w:val="%3."/>
      <w:lvlJc w:val="right"/>
      <w:pPr>
        <w:ind w:left="3098" w:hanging="180"/>
      </w:pPr>
    </w:lvl>
    <w:lvl w:ilvl="3">
      <w:start w:val="1"/>
      <w:numFmt w:val="decimal"/>
      <w:lvlText w:val="%4."/>
      <w:lvlJc w:val="left"/>
      <w:pPr>
        <w:ind w:left="3818" w:hanging="360"/>
      </w:pPr>
    </w:lvl>
    <w:lvl w:ilvl="4">
      <w:start w:val="1"/>
      <w:numFmt w:val="lowerLetter"/>
      <w:lvlText w:val="%5."/>
      <w:lvlJc w:val="left"/>
      <w:pPr>
        <w:ind w:left="4538" w:hanging="360"/>
      </w:pPr>
    </w:lvl>
    <w:lvl w:ilvl="5">
      <w:start w:val="1"/>
      <w:numFmt w:val="lowerRoman"/>
      <w:lvlText w:val="%6."/>
      <w:lvlJc w:val="right"/>
      <w:pPr>
        <w:ind w:left="5258" w:hanging="180"/>
      </w:pPr>
    </w:lvl>
    <w:lvl w:ilvl="6">
      <w:start w:val="1"/>
      <w:numFmt w:val="decimal"/>
      <w:lvlText w:val="%7."/>
      <w:lvlJc w:val="left"/>
      <w:pPr>
        <w:ind w:left="5978" w:hanging="360"/>
      </w:pPr>
    </w:lvl>
    <w:lvl w:ilvl="7">
      <w:start w:val="1"/>
      <w:numFmt w:val="lowerLetter"/>
      <w:lvlText w:val="%8."/>
      <w:lvlJc w:val="left"/>
      <w:pPr>
        <w:ind w:left="6698" w:hanging="360"/>
      </w:pPr>
    </w:lvl>
    <w:lvl w:ilvl="8">
      <w:start w:val="1"/>
      <w:numFmt w:val="lowerRoman"/>
      <w:lvlText w:val="%9."/>
      <w:lvlJc w:val="right"/>
      <w:pPr>
        <w:ind w:left="7418" w:hanging="180"/>
      </w:pPr>
    </w:lvl>
  </w:abstractNum>
  <w:abstractNum w:abstractNumId="16" w15:restartNumberingAfterBreak="0">
    <w:nsid w:val="0F404E1B"/>
    <w:multiLevelType w:val="multilevel"/>
    <w:tmpl w:val="4B601D50"/>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27D7B5B"/>
    <w:multiLevelType w:val="hybridMultilevel"/>
    <w:tmpl w:val="71182FC0"/>
    <w:lvl w:ilvl="0" w:tplc="CD305014">
      <w:start w:val="1"/>
      <w:numFmt w:val="lowerLetter"/>
      <w:lvlText w:val="%1)"/>
      <w:lvlJc w:val="left"/>
      <w:pPr>
        <w:ind w:left="1778" w:hanging="36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18" w15:restartNumberingAfterBreak="0">
    <w:nsid w:val="128C37C9"/>
    <w:multiLevelType w:val="hybridMultilevel"/>
    <w:tmpl w:val="086A4F0E"/>
    <w:lvl w:ilvl="0" w:tplc="16C61DD0">
      <w:start w:val="1"/>
      <w:numFmt w:val="lowerLetter"/>
      <w:lvlText w:val="%1)"/>
      <w:lvlJc w:val="left"/>
      <w:pPr>
        <w:ind w:left="1778" w:hanging="36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19" w15:restartNumberingAfterBreak="0">
    <w:nsid w:val="13E86B12"/>
    <w:multiLevelType w:val="hybridMultilevel"/>
    <w:tmpl w:val="D2ACA93A"/>
    <w:lvl w:ilvl="0" w:tplc="F476ECE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1682229D"/>
    <w:multiLevelType w:val="hybridMultilevel"/>
    <w:tmpl w:val="0F94EE86"/>
    <w:lvl w:ilvl="0" w:tplc="F476ECEC">
      <w:start w:val="1"/>
      <w:numFmt w:val="bullet"/>
      <w:lvlText w:val=""/>
      <w:lvlJc w:val="left"/>
      <w:pPr>
        <w:ind w:left="2563" w:hanging="360"/>
      </w:pPr>
      <w:rPr>
        <w:rFonts w:ascii="Symbol" w:hAnsi="Symbol" w:hint="default"/>
      </w:rPr>
    </w:lvl>
    <w:lvl w:ilvl="1" w:tplc="04160003" w:tentative="1">
      <w:start w:val="1"/>
      <w:numFmt w:val="bullet"/>
      <w:lvlText w:val="o"/>
      <w:lvlJc w:val="left"/>
      <w:pPr>
        <w:ind w:left="3283" w:hanging="360"/>
      </w:pPr>
      <w:rPr>
        <w:rFonts w:ascii="Courier New" w:hAnsi="Courier New" w:cs="Courier New" w:hint="default"/>
      </w:rPr>
    </w:lvl>
    <w:lvl w:ilvl="2" w:tplc="04160005" w:tentative="1">
      <w:start w:val="1"/>
      <w:numFmt w:val="bullet"/>
      <w:lvlText w:val=""/>
      <w:lvlJc w:val="left"/>
      <w:pPr>
        <w:ind w:left="4003" w:hanging="360"/>
      </w:pPr>
      <w:rPr>
        <w:rFonts w:ascii="Wingdings" w:hAnsi="Wingdings" w:hint="default"/>
      </w:rPr>
    </w:lvl>
    <w:lvl w:ilvl="3" w:tplc="04160001" w:tentative="1">
      <w:start w:val="1"/>
      <w:numFmt w:val="bullet"/>
      <w:lvlText w:val=""/>
      <w:lvlJc w:val="left"/>
      <w:pPr>
        <w:ind w:left="4723" w:hanging="360"/>
      </w:pPr>
      <w:rPr>
        <w:rFonts w:ascii="Symbol" w:hAnsi="Symbol" w:hint="default"/>
      </w:rPr>
    </w:lvl>
    <w:lvl w:ilvl="4" w:tplc="04160003" w:tentative="1">
      <w:start w:val="1"/>
      <w:numFmt w:val="bullet"/>
      <w:lvlText w:val="o"/>
      <w:lvlJc w:val="left"/>
      <w:pPr>
        <w:ind w:left="5443" w:hanging="360"/>
      </w:pPr>
      <w:rPr>
        <w:rFonts w:ascii="Courier New" w:hAnsi="Courier New" w:cs="Courier New" w:hint="default"/>
      </w:rPr>
    </w:lvl>
    <w:lvl w:ilvl="5" w:tplc="04160005" w:tentative="1">
      <w:start w:val="1"/>
      <w:numFmt w:val="bullet"/>
      <w:lvlText w:val=""/>
      <w:lvlJc w:val="left"/>
      <w:pPr>
        <w:ind w:left="6163" w:hanging="360"/>
      </w:pPr>
      <w:rPr>
        <w:rFonts w:ascii="Wingdings" w:hAnsi="Wingdings" w:hint="default"/>
      </w:rPr>
    </w:lvl>
    <w:lvl w:ilvl="6" w:tplc="04160001" w:tentative="1">
      <w:start w:val="1"/>
      <w:numFmt w:val="bullet"/>
      <w:lvlText w:val=""/>
      <w:lvlJc w:val="left"/>
      <w:pPr>
        <w:ind w:left="6883" w:hanging="360"/>
      </w:pPr>
      <w:rPr>
        <w:rFonts w:ascii="Symbol" w:hAnsi="Symbol" w:hint="default"/>
      </w:rPr>
    </w:lvl>
    <w:lvl w:ilvl="7" w:tplc="04160003" w:tentative="1">
      <w:start w:val="1"/>
      <w:numFmt w:val="bullet"/>
      <w:lvlText w:val="o"/>
      <w:lvlJc w:val="left"/>
      <w:pPr>
        <w:ind w:left="7603" w:hanging="360"/>
      </w:pPr>
      <w:rPr>
        <w:rFonts w:ascii="Courier New" w:hAnsi="Courier New" w:cs="Courier New" w:hint="default"/>
      </w:rPr>
    </w:lvl>
    <w:lvl w:ilvl="8" w:tplc="04160005" w:tentative="1">
      <w:start w:val="1"/>
      <w:numFmt w:val="bullet"/>
      <w:lvlText w:val=""/>
      <w:lvlJc w:val="left"/>
      <w:pPr>
        <w:ind w:left="8323" w:hanging="360"/>
      </w:pPr>
      <w:rPr>
        <w:rFonts w:ascii="Wingdings" w:hAnsi="Wingdings" w:hint="default"/>
      </w:rPr>
    </w:lvl>
  </w:abstractNum>
  <w:abstractNum w:abstractNumId="21" w15:restartNumberingAfterBreak="0">
    <w:nsid w:val="16B83407"/>
    <w:multiLevelType w:val="multilevel"/>
    <w:tmpl w:val="80F24D5E"/>
    <w:lvl w:ilvl="0">
      <w:start w:val="1"/>
      <w:numFmt w:val="lowerLetter"/>
      <w:lvlText w:val="%1)"/>
      <w:lvlJc w:val="left"/>
      <w:pPr>
        <w:tabs>
          <w:tab w:val="num" w:pos="0"/>
        </w:tabs>
        <w:ind w:left="1735" w:hanging="360"/>
      </w:pPr>
    </w:lvl>
    <w:lvl w:ilvl="1">
      <w:start w:val="1"/>
      <w:numFmt w:val="lowerLetter"/>
      <w:lvlText w:val="%2."/>
      <w:lvlJc w:val="left"/>
      <w:pPr>
        <w:tabs>
          <w:tab w:val="num" w:pos="0"/>
        </w:tabs>
        <w:ind w:left="2455" w:hanging="360"/>
      </w:pPr>
    </w:lvl>
    <w:lvl w:ilvl="2">
      <w:start w:val="1"/>
      <w:numFmt w:val="lowerRoman"/>
      <w:lvlText w:val="%3."/>
      <w:lvlJc w:val="right"/>
      <w:pPr>
        <w:tabs>
          <w:tab w:val="num" w:pos="0"/>
        </w:tabs>
        <w:ind w:left="3175" w:hanging="180"/>
      </w:pPr>
    </w:lvl>
    <w:lvl w:ilvl="3">
      <w:start w:val="1"/>
      <w:numFmt w:val="decimal"/>
      <w:lvlText w:val="%4."/>
      <w:lvlJc w:val="left"/>
      <w:pPr>
        <w:tabs>
          <w:tab w:val="num" w:pos="0"/>
        </w:tabs>
        <w:ind w:left="3895" w:hanging="360"/>
      </w:pPr>
    </w:lvl>
    <w:lvl w:ilvl="4">
      <w:start w:val="1"/>
      <w:numFmt w:val="lowerLetter"/>
      <w:lvlText w:val="%5."/>
      <w:lvlJc w:val="left"/>
      <w:pPr>
        <w:tabs>
          <w:tab w:val="num" w:pos="0"/>
        </w:tabs>
        <w:ind w:left="4615" w:hanging="360"/>
      </w:pPr>
    </w:lvl>
    <w:lvl w:ilvl="5">
      <w:start w:val="1"/>
      <w:numFmt w:val="lowerRoman"/>
      <w:lvlText w:val="%6."/>
      <w:lvlJc w:val="right"/>
      <w:pPr>
        <w:tabs>
          <w:tab w:val="num" w:pos="0"/>
        </w:tabs>
        <w:ind w:left="5335" w:hanging="180"/>
      </w:pPr>
    </w:lvl>
    <w:lvl w:ilvl="6">
      <w:start w:val="1"/>
      <w:numFmt w:val="decimal"/>
      <w:lvlText w:val="%7."/>
      <w:lvlJc w:val="left"/>
      <w:pPr>
        <w:tabs>
          <w:tab w:val="num" w:pos="0"/>
        </w:tabs>
        <w:ind w:left="6055" w:hanging="360"/>
      </w:pPr>
    </w:lvl>
    <w:lvl w:ilvl="7">
      <w:start w:val="1"/>
      <w:numFmt w:val="lowerLetter"/>
      <w:lvlText w:val="%8."/>
      <w:lvlJc w:val="left"/>
      <w:pPr>
        <w:tabs>
          <w:tab w:val="num" w:pos="0"/>
        </w:tabs>
        <w:ind w:left="6775" w:hanging="360"/>
      </w:pPr>
    </w:lvl>
    <w:lvl w:ilvl="8">
      <w:start w:val="1"/>
      <w:numFmt w:val="lowerRoman"/>
      <w:lvlText w:val="%9."/>
      <w:lvlJc w:val="right"/>
      <w:pPr>
        <w:tabs>
          <w:tab w:val="num" w:pos="0"/>
        </w:tabs>
        <w:ind w:left="7495" w:hanging="180"/>
      </w:pPr>
    </w:lvl>
  </w:abstractNum>
  <w:abstractNum w:abstractNumId="22" w15:restartNumberingAfterBreak="0">
    <w:nsid w:val="16EB73A5"/>
    <w:multiLevelType w:val="multilevel"/>
    <w:tmpl w:val="B586523E"/>
    <w:lvl w:ilvl="0">
      <w:start w:val="6"/>
      <w:numFmt w:val="decimal"/>
      <w:lvlText w:val="%1."/>
      <w:lvlJc w:val="left"/>
      <w:pPr>
        <w:ind w:left="495" w:hanging="495"/>
      </w:pPr>
      <w:rPr>
        <w:rFonts w:hint="default"/>
        <w:color w:val="0070C0"/>
      </w:rPr>
    </w:lvl>
    <w:lvl w:ilvl="1">
      <w:start w:val="2"/>
      <w:numFmt w:val="decimal"/>
      <w:lvlText w:val="%1.%2."/>
      <w:lvlJc w:val="left"/>
      <w:pPr>
        <w:ind w:left="920" w:hanging="495"/>
      </w:pPr>
      <w:rPr>
        <w:rFonts w:hint="default"/>
        <w:color w:val="0070C0"/>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0070C0"/>
      </w:rPr>
    </w:lvl>
    <w:lvl w:ilvl="4">
      <w:start w:val="1"/>
      <w:numFmt w:val="decimal"/>
      <w:lvlText w:val="%1.%2.%3.%4.%5."/>
      <w:lvlJc w:val="left"/>
      <w:pPr>
        <w:ind w:left="2780" w:hanging="1080"/>
      </w:pPr>
      <w:rPr>
        <w:rFonts w:hint="default"/>
        <w:color w:val="0070C0"/>
      </w:rPr>
    </w:lvl>
    <w:lvl w:ilvl="5">
      <w:start w:val="1"/>
      <w:numFmt w:val="decimal"/>
      <w:lvlText w:val="%1.%2.%3.%4.%5.%6."/>
      <w:lvlJc w:val="left"/>
      <w:pPr>
        <w:ind w:left="3205" w:hanging="1080"/>
      </w:pPr>
      <w:rPr>
        <w:rFonts w:hint="default"/>
        <w:color w:val="0070C0"/>
      </w:rPr>
    </w:lvl>
    <w:lvl w:ilvl="6">
      <w:start w:val="1"/>
      <w:numFmt w:val="decimal"/>
      <w:lvlText w:val="%1.%2.%3.%4.%5.%6.%7."/>
      <w:lvlJc w:val="left"/>
      <w:pPr>
        <w:ind w:left="3990" w:hanging="1440"/>
      </w:pPr>
      <w:rPr>
        <w:rFonts w:hint="default"/>
        <w:color w:val="0070C0"/>
      </w:rPr>
    </w:lvl>
    <w:lvl w:ilvl="7">
      <w:start w:val="1"/>
      <w:numFmt w:val="decimal"/>
      <w:lvlText w:val="%1.%2.%3.%4.%5.%6.%7.%8."/>
      <w:lvlJc w:val="left"/>
      <w:pPr>
        <w:ind w:left="4415" w:hanging="1440"/>
      </w:pPr>
      <w:rPr>
        <w:rFonts w:hint="default"/>
        <w:color w:val="0070C0"/>
      </w:rPr>
    </w:lvl>
    <w:lvl w:ilvl="8">
      <w:start w:val="1"/>
      <w:numFmt w:val="decimal"/>
      <w:lvlText w:val="%1.%2.%3.%4.%5.%6.%7.%8.%9."/>
      <w:lvlJc w:val="left"/>
      <w:pPr>
        <w:ind w:left="5200" w:hanging="1800"/>
      </w:pPr>
      <w:rPr>
        <w:rFonts w:hint="default"/>
        <w:color w:val="0070C0"/>
      </w:rPr>
    </w:lvl>
  </w:abstractNum>
  <w:abstractNum w:abstractNumId="23" w15:restartNumberingAfterBreak="0">
    <w:nsid w:val="18844361"/>
    <w:multiLevelType w:val="hybridMultilevel"/>
    <w:tmpl w:val="BD445C98"/>
    <w:lvl w:ilvl="0" w:tplc="6FCA2416">
      <w:start w:val="1"/>
      <w:numFmt w:val="lowerLetter"/>
      <w:lvlText w:val="%1)"/>
      <w:lvlJc w:val="left"/>
      <w:pPr>
        <w:ind w:left="1778" w:hanging="36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4" w15:restartNumberingAfterBreak="0">
    <w:nsid w:val="18E24FB8"/>
    <w:multiLevelType w:val="hybridMultilevel"/>
    <w:tmpl w:val="07DA7F5A"/>
    <w:lvl w:ilvl="0" w:tplc="04160005">
      <w:start w:val="1"/>
      <w:numFmt w:val="bullet"/>
      <w:lvlText w:val=""/>
      <w:lvlJc w:val="left"/>
      <w:pPr>
        <w:ind w:left="2498" w:hanging="360"/>
      </w:pPr>
      <w:rPr>
        <w:rFonts w:ascii="Wingdings" w:hAnsi="Wingdings" w:hint="default"/>
      </w:rPr>
    </w:lvl>
    <w:lvl w:ilvl="1" w:tplc="04160003" w:tentative="1">
      <w:start w:val="1"/>
      <w:numFmt w:val="bullet"/>
      <w:lvlText w:val="o"/>
      <w:lvlJc w:val="left"/>
      <w:pPr>
        <w:ind w:left="3218" w:hanging="360"/>
      </w:pPr>
      <w:rPr>
        <w:rFonts w:ascii="Courier New" w:hAnsi="Courier New" w:cs="Courier New" w:hint="default"/>
      </w:rPr>
    </w:lvl>
    <w:lvl w:ilvl="2" w:tplc="04160005" w:tentative="1">
      <w:start w:val="1"/>
      <w:numFmt w:val="bullet"/>
      <w:lvlText w:val=""/>
      <w:lvlJc w:val="left"/>
      <w:pPr>
        <w:ind w:left="3938" w:hanging="360"/>
      </w:pPr>
      <w:rPr>
        <w:rFonts w:ascii="Wingdings" w:hAnsi="Wingdings" w:hint="default"/>
      </w:rPr>
    </w:lvl>
    <w:lvl w:ilvl="3" w:tplc="04160001" w:tentative="1">
      <w:start w:val="1"/>
      <w:numFmt w:val="bullet"/>
      <w:lvlText w:val=""/>
      <w:lvlJc w:val="left"/>
      <w:pPr>
        <w:ind w:left="4658" w:hanging="360"/>
      </w:pPr>
      <w:rPr>
        <w:rFonts w:ascii="Symbol" w:hAnsi="Symbol" w:hint="default"/>
      </w:rPr>
    </w:lvl>
    <w:lvl w:ilvl="4" w:tplc="04160003" w:tentative="1">
      <w:start w:val="1"/>
      <w:numFmt w:val="bullet"/>
      <w:lvlText w:val="o"/>
      <w:lvlJc w:val="left"/>
      <w:pPr>
        <w:ind w:left="5378" w:hanging="360"/>
      </w:pPr>
      <w:rPr>
        <w:rFonts w:ascii="Courier New" w:hAnsi="Courier New" w:cs="Courier New" w:hint="default"/>
      </w:rPr>
    </w:lvl>
    <w:lvl w:ilvl="5" w:tplc="04160005" w:tentative="1">
      <w:start w:val="1"/>
      <w:numFmt w:val="bullet"/>
      <w:lvlText w:val=""/>
      <w:lvlJc w:val="left"/>
      <w:pPr>
        <w:ind w:left="6098" w:hanging="360"/>
      </w:pPr>
      <w:rPr>
        <w:rFonts w:ascii="Wingdings" w:hAnsi="Wingdings" w:hint="default"/>
      </w:rPr>
    </w:lvl>
    <w:lvl w:ilvl="6" w:tplc="04160001" w:tentative="1">
      <w:start w:val="1"/>
      <w:numFmt w:val="bullet"/>
      <w:lvlText w:val=""/>
      <w:lvlJc w:val="left"/>
      <w:pPr>
        <w:ind w:left="6818" w:hanging="360"/>
      </w:pPr>
      <w:rPr>
        <w:rFonts w:ascii="Symbol" w:hAnsi="Symbol" w:hint="default"/>
      </w:rPr>
    </w:lvl>
    <w:lvl w:ilvl="7" w:tplc="04160003" w:tentative="1">
      <w:start w:val="1"/>
      <w:numFmt w:val="bullet"/>
      <w:lvlText w:val="o"/>
      <w:lvlJc w:val="left"/>
      <w:pPr>
        <w:ind w:left="7538" w:hanging="360"/>
      </w:pPr>
      <w:rPr>
        <w:rFonts w:ascii="Courier New" w:hAnsi="Courier New" w:cs="Courier New" w:hint="default"/>
      </w:rPr>
    </w:lvl>
    <w:lvl w:ilvl="8" w:tplc="04160005" w:tentative="1">
      <w:start w:val="1"/>
      <w:numFmt w:val="bullet"/>
      <w:lvlText w:val=""/>
      <w:lvlJc w:val="left"/>
      <w:pPr>
        <w:ind w:left="8258" w:hanging="360"/>
      </w:pPr>
      <w:rPr>
        <w:rFonts w:ascii="Wingdings" w:hAnsi="Wingdings" w:hint="default"/>
      </w:rPr>
    </w:lvl>
  </w:abstractNum>
  <w:abstractNum w:abstractNumId="25" w15:restartNumberingAfterBreak="0">
    <w:nsid w:val="1A36338D"/>
    <w:multiLevelType w:val="multilevel"/>
    <w:tmpl w:val="C9229292"/>
    <w:lvl w:ilvl="0">
      <w:start w:val="9"/>
      <w:numFmt w:val="decimal"/>
      <w:lvlText w:val="%1."/>
      <w:lvlJc w:val="left"/>
      <w:pPr>
        <w:ind w:left="360" w:hanging="360"/>
      </w:pPr>
      <w:rPr>
        <w:rFonts w:hint="default"/>
      </w:rPr>
    </w:lvl>
    <w:lvl w:ilvl="1">
      <w:start w:val="1"/>
      <w:numFmt w:val="decimal"/>
      <w:lvlText w:val="%1.%2."/>
      <w:lvlJc w:val="left"/>
      <w:pPr>
        <w:ind w:left="1866" w:hanging="72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7170" w:hanging="144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822" w:hanging="1800"/>
      </w:pPr>
      <w:rPr>
        <w:rFonts w:hint="default"/>
      </w:rPr>
    </w:lvl>
    <w:lvl w:ilvl="8">
      <w:start w:val="1"/>
      <w:numFmt w:val="decimal"/>
      <w:lvlText w:val="%1.%2.%3.%4.%5.%6.%7.%8.%9."/>
      <w:lvlJc w:val="left"/>
      <w:pPr>
        <w:ind w:left="10968" w:hanging="1800"/>
      </w:pPr>
      <w:rPr>
        <w:rFonts w:hint="default"/>
      </w:rPr>
    </w:lvl>
  </w:abstractNum>
  <w:abstractNum w:abstractNumId="26" w15:restartNumberingAfterBreak="0">
    <w:nsid w:val="1B345066"/>
    <w:multiLevelType w:val="hybridMultilevel"/>
    <w:tmpl w:val="4600029C"/>
    <w:lvl w:ilvl="0" w:tplc="04160005">
      <w:start w:val="1"/>
      <w:numFmt w:val="bullet"/>
      <w:lvlText w:val=""/>
      <w:lvlJc w:val="left"/>
      <w:pPr>
        <w:ind w:left="1996" w:hanging="360"/>
      </w:pPr>
      <w:rPr>
        <w:rFonts w:ascii="Wingdings" w:hAnsi="Wingdings" w:hint="default"/>
      </w:rPr>
    </w:lvl>
    <w:lvl w:ilvl="1" w:tplc="04160003" w:tentative="1">
      <w:start w:val="1"/>
      <w:numFmt w:val="bullet"/>
      <w:lvlText w:val="o"/>
      <w:lvlJc w:val="left"/>
      <w:pPr>
        <w:ind w:left="2716" w:hanging="360"/>
      </w:pPr>
      <w:rPr>
        <w:rFonts w:ascii="Courier New" w:hAnsi="Courier New" w:cs="Courier New" w:hint="default"/>
      </w:rPr>
    </w:lvl>
    <w:lvl w:ilvl="2" w:tplc="04160005" w:tentative="1">
      <w:start w:val="1"/>
      <w:numFmt w:val="bullet"/>
      <w:lvlText w:val=""/>
      <w:lvlJc w:val="left"/>
      <w:pPr>
        <w:ind w:left="3436" w:hanging="360"/>
      </w:pPr>
      <w:rPr>
        <w:rFonts w:ascii="Wingdings" w:hAnsi="Wingdings" w:hint="default"/>
      </w:rPr>
    </w:lvl>
    <w:lvl w:ilvl="3" w:tplc="04160001" w:tentative="1">
      <w:start w:val="1"/>
      <w:numFmt w:val="bullet"/>
      <w:lvlText w:val=""/>
      <w:lvlJc w:val="left"/>
      <w:pPr>
        <w:ind w:left="4156" w:hanging="360"/>
      </w:pPr>
      <w:rPr>
        <w:rFonts w:ascii="Symbol" w:hAnsi="Symbol" w:hint="default"/>
      </w:rPr>
    </w:lvl>
    <w:lvl w:ilvl="4" w:tplc="04160003" w:tentative="1">
      <w:start w:val="1"/>
      <w:numFmt w:val="bullet"/>
      <w:lvlText w:val="o"/>
      <w:lvlJc w:val="left"/>
      <w:pPr>
        <w:ind w:left="4876" w:hanging="360"/>
      </w:pPr>
      <w:rPr>
        <w:rFonts w:ascii="Courier New" w:hAnsi="Courier New" w:cs="Courier New" w:hint="default"/>
      </w:rPr>
    </w:lvl>
    <w:lvl w:ilvl="5" w:tplc="04160005" w:tentative="1">
      <w:start w:val="1"/>
      <w:numFmt w:val="bullet"/>
      <w:lvlText w:val=""/>
      <w:lvlJc w:val="left"/>
      <w:pPr>
        <w:ind w:left="5596" w:hanging="360"/>
      </w:pPr>
      <w:rPr>
        <w:rFonts w:ascii="Wingdings" w:hAnsi="Wingdings" w:hint="default"/>
      </w:rPr>
    </w:lvl>
    <w:lvl w:ilvl="6" w:tplc="04160001" w:tentative="1">
      <w:start w:val="1"/>
      <w:numFmt w:val="bullet"/>
      <w:lvlText w:val=""/>
      <w:lvlJc w:val="left"/>
      <w:pPr>
        <w:ind w:left="6316" w:hanging="360"/>
      </w:pPr>
      <w:rPr>
        <w:rFonts w:ascii="Symbol" w:hAnsi="Symbol" w:hint="default"/>
      </w:rPr>
    </w:lvl>
    <w:lvl w:ilvl="7" w:tplc="04160003" w:tentative="1">
      <w:start w:val="1"/>
      <w:numFmt w:val="bullet"/>
      <w:lvlText w:val="o"/>
      <w:lvlJc w:val="left"/>
      <w:pPr>
        <w:ind w:left="7036" w:hanging="360"/>
      </w:pPr>
      <w:rPr>
        <w:rFonts w:ascii="Courier New" w:hAnsi="Courier New" w:cs="Courier New" w:hint="default"/>
      </w:rPr>
    </w:lvl>
    <w:lvl w:ilvl="8" w:tplc="04160005" w:tentative="1">
      <w:start w:val="1"/>
      <w:numFmt w:val="bullet"/>
      <w:lvlText w:val=""/>
      <w:lvlJc w:val="left"/>
      <w:pPr>
        <w:ind w:left="7756" w:hanging="360"/>
      </w:pPr>
      <w:rPr>
        <w:rFonts w:ascii="Wingdings" w:hAnsi="Wingdings" w:hint="default"/>
      </w:rPr>
    </w:lvl>
  </w:abstractNum>
  <w:abstractNum w:abstractNumId="27" w15:restartNumberingAfterBreak="0">
    <w:nsid w:val="1CCE361B"/>
    <w:multiLevelType w:val="hybridMultilevel"/>
    <w:tmpl w:val="149E4BD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1D341590"/>
    <w:multiLevelType w:val="hybridMultilevel"/>
    <w:tmpl w:val="A050C8AE"/>
    <w:lvl w:ilvl="0" w:tplc="D0749CB0">
      <w:start w:val="1"/>
      <w:numFmt w:val="lowerLetter"/>
      <w:lvlText w:val="%1)"/>
      <w:lvlJc w:val="left"/>
      <w:pPr>
        <w:ind w:left="1778" w:hanging="36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9" w15:restartNumberingAfterBreak="0">
    <w:nsid w:val="1E3B039E"/>
    <w:multiLevelType w:val="hybridMultilevel"/>
    <w:tmpl w:val="C8C2730C"/>
    <w:lvl w:ilvl="0" w:tplc="63DED438">
      <w:start w:val="1"/>
      <w:numFmt w:val="bullet"/>
      <w:lvlText w:val="-"/>
      <w:lvlJc w:val="left"/>
      <w:pPr>
        <w:ind w:left="2497" w:hanging="360"/>
      </w:pPr>
      <w:rPr>
        <w:rFonts w:ascii="Courier New" w:hAnsi="Courier New" w:hint="default"/>
      </w:rPr>
    </w:lvl>
    <w:lvl w:ilvl="1" w:tplc="04160003" w:tentative="1">
      <w:start w:val="1"/>
      <w:numFmt w:val="bullet"/>
      <w:lvlText w:val="o"/>
      <w:lvlJc w:val="left"/>
      <w:pPr>
        <w:ind w:left="3217" w:hanging="360"/>
      </w:pPr>
      <w:rPr>
        <w:rFonts w:ascii="Courier New" w:hAnsi="Courier New" w:cs="Courier New" w:hint="default"/>
      </w:rPr>
    </w:lvl>
    <w:lvl w:ilvl="2" w:tplc="04160005" w:tentative="1">
      <w:start w:val="1"/>
      <w:numFmt w:val="bullet"/>
      <w:lvlText w:val=""/>
      <w:lvlJc w:val="left"/>
      <w:pPr>
        <w:ind w:left="3937" w:hanging="360"/>
      </w:pPr>
      <w:rPr>
        <w:rFonts w:ascii="Wingdings" w:hAnsi="Wingdings" w:hint="default"/>
      </w:rPr>
    </w:lvl>
    <w:lvl w:ilvl="3" w:tplc="04160001" w:tentative="1">
      <w:start w:val="1"/>
      <w:numFmt w:val="bullet"/>
      <w:lvlText w:val=""/>
      <w:lvlJc w:val="left"/>
      <w:pPr>
        <w:ind w:left="4657" w:hanging="360"/>
      </w:pPr>
      <w:rPr>
        <w:rFonts w:ascii="Symbol" w:hAnsi="Symbol" w:hint="default"/>
      </w:rPr>
    </w:lvl>
    <w:lvl w:ilvl="4" w:tplc="04160003" w:tentative="1">
      <w:start w:val="1"/>
      <w:numFmt w:val="bullet"/>
      <w:lvlText w:val="o"/>
      <w:lvlJc w:val="left"/>
      <w:pPr>
        <w:ind w:left="5377" w:hanging="360"/>
      </w:pPr>
      <w:rPr>
        <w:rFonts w:ascii="Courier New" w:hAnsi="Courier New" w:cs="Courier New" w:hint="default"/>
      </w:rPr>
    </w:lvl>
    <w:lvl w:ilvl="5" w:tplc="04160005" w:tentative="1">
      <w:start w:val="1"/>
      <w:numFmt w:val="bullet"/>
      <w:lvlText w:val=""/>
      <w:lvlJc w:val="left"/>
      <w:pPr>
        <w:ind w:left="6097" w:hanging="360"/>
      </w:pPr>
      <w:rPr>
        <w:rFonts w:ascii="Wingdings" w:hAnsi="Wingdings" w:hint="default"/>
      </w:rPr>
    </w:lvl>
    <w:lvl w:ilvl="6" w:tplc="04160001" w:tentative="1">
      <w:start w:val="1"/>
      <w:numFmt w:val="bullet"/>
      <w:lvlText w:val=""/>
      <w:lvlJc w:val="left"/>
      <w:pPr>
        <w:ind w:left="6817" w:hanging="360"/>
      </w:pPr>
      <w:rPr>
        <w:rFonts w:ascii="Symbol" w:hAnsi="Symbol" w:hint="default"/>
      </w:rPr>
    </w:lvl>
    <w:lvl w:ilvl="7" w:tplc="04160003" w:tentative="1">
      <w:start w:val="1"/>
      <w:numFmt w:val="bullet"/>
      <w:lvlText w:val="o"/>
      <w:lvlJc w:val="left"/>
      <w:pPr>
        <w:ind w:left="7537" w:hanging="360"/>
      </w:pPr>
      <w:rPr>
        <w:rFonts w:ascii="Courier New" w:hAnsi="Courier New" w:cs="Courier New" w:hint="default"/>
      </w:rPr>
    </w:lvl>
    <w:lvl w:ilvl="8" w:tplc="04160005" w:tentative="1">
      <w:start w:val="1"/>
      <w:numFmt w:val="bullet"/>
      <w:lvlText w:val=""/>
      <w:lvlJc w:val="left"/>
      <w:pPr>
        <w:ind w:left="8257" w:hanging="360"/>
      </w:pPr>
      <w:rPr>
        <w:rFonts w:ascii="Wingdings" w:hAnsi="Wingdings" w:hint="default"/>
      </w:rPr>
    </w:lvl>
  </w:abstractNum>
  <w:abstractNum w:abstractNumId="30" w15:restartNumberingAfterBreak="0">
    <w:nsid w:val="1E5968BE"/>
    <w:multiLevelType w:val="hybridMultilevel"/>
    <w:tmpl w:val="FF40F202"/>
    <w:lvl w:ilvl="0" w:tplc="F476ECEC">
      <w:start w:val="1"/>
      <w:numFmt w:val="bullet"/>
      <w:lvlText w:val=""/>
      <w:lvlJc w:val="left"/>
      <w:pPr>
        <w:ind w:left="1718" w:hanging="360"/>
      </w:pPr>
      <w:rPr>
        <w:rFonts w:ascii="Symbol" w:hAnsi="Symbol" w:hint="default"/>
      </w:rPr>
    </w:lvl>
    <w:lvl w:ilvl="1" w:tplc="04160003" w:tentative="1">
      <w:start w:val="1"/>
      <w:numFmt w:val="bullet"/>
      <w:lvlText w:val="o"/>
      <w:lvlJc w:val="left"/>
      <w:pPr>
        <w:ind w:left="2438" w:hanging="360"/>
      </w:pPr>
      <w:rPr>
        <w:rFonts w:ascii="Courier New" w:hAnsi="Courier New" w:cs="Courier New" w:hint="default"/>
      </w:rPr>
    </w:lvl>
    <w:lvl w:ilvl="2" w:tplc="04160005" w:tentative="1">
      <w:start w:val="1"/>
      <w:numFmt w:val="bullet"/>
      <w:lvlText w:val=""/>
      <w:lvlJc w:val="left"/>
      <w:pPr>
        <w:ind w:left="3158" w:hanging="360"/>
      </w:pPr>
      <w:rPr>
        <w:rFonts w:ascii="Wingdings" w:hAnsi="Wingdings" w:hint="default"/>
      </w:rPr>
    </w:lvl>
    <w:lvl w:ilvl="3" w:tplc="04160001" w:tentative="1">
      <w:start w:val="1"/>
      <w:numFmt w:val="bullet"/>
      <w:lvlText w:val=""/>
      <w:lvlJc w:val="left"/>
      <w:pPr>
        <w:ind w:left="3878" w:hanging="360"/>
      </w:pPr>
      <w:rPr>
        <w:rFonts w:ascii="Symbol" w:hAnsi="Symbol" w:hint="default"/>
      </w:rPr>
    </w:lvl>
    <w:lvl w:ilvl="4" w:tplc="04160003" w:tentative="1">
      <w:start w:val="1"/>
      <w:numFmt w:val="bullet"/>
      <w:lvlText w:val="o"/>
      <w:lvlJc w:val="left"/>
      <w:pPr>
        <w:ind w:left="4598" w:hanging="360"/>
      </w:pPr>
      <w:rPr>
        <w:rFonts w:ascii="Courier New" w:hAnsi="Courier New" w:cs="Courier New" w:hint="default"/>
      </w:rPr>
    </w:lvl>
    <w:lvl w:ilvl="5" w:tplc="04160005" w:tentative="1">
      <w:start w:val="1"/>
      <w:numFmt w:val="bullet"/>
      <w:lvlText w:val=""/>
      <w:lvlJc w:val="left"/>
      <w:pPr>
        <w:ind w:left="5318" w:hanging="360"/>
      </w:pPr>
      <w:rPr>
        <w:rFonts w:ascii="Wingdings" w:hAnsi="Wingdings" w:hint="default"/>
      </w:rPr>
    </w:lvl>
    <w:lvl w:ilvl="6" w:tplc="04160001" w:tentative="1">
      <w:start w:val="1"/>
      <w:numFmt w:val="bullet"/>
      <w:lvlText w:val=""/>
      <w:lvlJc w:val="left"/>
      <w:pPr>
        <w:ind w:left="6038" w:hanging="360"/>
      </w:pPr>
      <w:rPr>
        <w:rFonts w:ascii="Symbol" w:hAnsi="Symbol" w:hint="default"/>
      </w:rPr>
    </w:lvl>
    <w:lvl w:ilvl="7" w:tplc="04160003" w:tentative="1">
      <w:start w:val="1"/>
      <w:numFmt w:val="bullet"/>
      <w:lvlText w:val="o"/>
      <w:lvlJc w:val="left"/>
      <w:pPr>
        <w:ind w:left="6758" w:hanging="360"/>
      </w:pPr>
      <w:rPr>
        <w:rFonts w:ascii="Courier New" w:hAnsi="Courier New" w:cs="Courier New" w:hint="default"/>
      </w:rPr>
    </w:lvl>
    <w:lvl w:ilvl="8" w:tplc="04160005" w:tentative="1">
      <w:start w:val="1"/>
      <w:numFmt w:val="bullet"/>
      <w:lvlText w:val=""/>
      <w:lvlJc w:val="left"/>
      <w:pPr>
        <w:ind w:left="7478" w:hanging="360"/>
      </w:pPr>
      <w:rPr>
        <w:rFonts w:ascii="Wingdings" w:hAnsi="Wingdings" w:hint="default"/>
      </w:rPr>
    </w:lvl>
  </w:abstractNum>
  <w:abstractNum w:abstractNumId="31" w15:restartNumberingAfterBreak="0">
    <w:nsid w:val="1E6A0483"/>
    <w:multiLevelType w:val="multilevel"/>
    <w:tmpl w:val="26DE5DFE"/>
    <w:lvl w:ilvl="0">
      <w:start w:val="1"/>
      <w:numFmt w:val="lowerLetter"/>
      <w:lvlText w:val="%1)"/>
      <w:lvlJc w:val="left"/>
      <w:pPr>
        <w:ind w:left="1636" w:hanging="360"/>
      </w:pPr>
      <w:rPr>
        <w:rFonts w:hint="default"/>
      </w:rPr>
    </w:lvl>
    <w:lvl w:ilvl="1">
      <w:start w:val="1"/>
      <w:numFmt w:val="decimal"/>
      <w:suff w:val="space"/>
      <w:lvlText w:val="%1.%2)"/>
      <w:lvlJc w:val="left"/>
      <w:pPr>
        <w:ind w:left="2356" w:hanging="360"/>
      </w:pPr>
      <w:rPr>
        <w:rFonts w:hint="default"/>
      </w:rPr>
    </w:lvl>
    <w:lvl w:ilvl="2">
      <w:start w:val="1"/>
      <w:numFmt w:val="lowerRoman"/>
      <w:lvlText w:val="%3."/>
      <w:lvlJc w:val="right"/>
      <w:pPr>
        <w:ind w:left="3076" w:hanging="180"/>
      </w:pPr>
      <w:rPr>
        <w:rFonts w:hint="default"/>
      </w:rPr>
    </w:lvl>
    <w:lvl w:ilvl="3">
      <w:start w:val="1"/>
      <w:numFmt w:val="decimal"/>
      <w:lvlText w:val="%4."/>
      <w:lvlJc w:val="left"/>
      <w:pPr>
        <w:ind w:left="3796" w:hanging="360"/>
      </w:pPr>
      <w:rPr>
        <w:rFonts w:hint="default"/>
      </w:rPr>
    </w:lvl>
    <w:lvl w:ilvl="4">
      <w:start w:val="1"/>
      <w:numFmt w:val="lowerLetter"/>
      <w:lvlText w:val="%5."/>
      <w:lvlJc w:val="left"/>
      <w:pPr>
        <w:ind w:left="4516" w:hanging="360"/>
      </w:pPr>
      <w:rPr>
        <w:rFonts w:hint="default"/>
      </w:rPr>
    </w:lvl>
    <w:lvl w:ilvl="5">
      <w:start w:val="1"/>
      <w:numFmt w:val="lowerRoman"/>
      <w:lvlText w:val="%6."/>
      <w:lvlJc w:val="right"/>
      <w:pPr>
        <w:ind w:left="5236" w:hanging="180"/>
      </w:pPr>
      <w:rPr>
        <w:rFonts w:hint="default"/>
      </w:rPr>
    </w:lvl>
    <w:lvl w:ilvl="6">
      <w:start w:val="1"/>
      <w:numFmt w:val="decimal"/>
      <w:lvlText w:val="%7."/>
      <w:lvlJc w:val="left"/>
      <w:pPr>
        <w:ind w:left="5956" w:hanging="360"/>
      </w:pPr>
      <w:rPr>
        <w:rFonts w:hint="default"/>
      </w:rPr>
    </w:lvl>
    <w:lvl w:ilvl="7">
      <w:start w:val="1"/>
      <w:numFmt w:val="lowerLetter"/>
      <w:lvlText w:val="%8."/>
      <w:lvlJc w:val="left"/>
      <w:pPr>
        <w:ind w:left="6676" w:hanging="360"/>
      </w:pPr>
      <w:rPr>
        <w:rFonts w:hint="default"/>
      </w:rPr>
    </w:lvl>
    <w:lvl w:ilvl="8">
      <w:start w:val="1"/>
      <w:numFmt w:val="lowerRoman"/>
      <w:lvlText w:val="%9."/>
      <w:lvlJc w:val="right"/>
      <w:pPr>
        <w:ind w:left="7396" w:hanging="180"/>
      </w:pPr>
      <w:rPr>
        <w:rFonts w:hint="default"/>
      </w:rPr>
    </w:lvl>
  </w:abstractNum>
  <w:abstractNum w:abstractNumId="32" w15:restartNumberingAfterBreak="0">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33" w15:restartNumberingAfterBreak="0">
    <w:nsid w:val="21F43B13"/>
    <w:multiLevelType w:val="multilevel"/>
    <w:tmpl w:val="ECBC7ADE"/>
    <w:lvl w:ilvl="0">
      <w:start w:val="1"/>
      <w:numFmt w:val="bullet"/>
      <w:lvlText w:val=""/>
      <w:lvlJc w:val="left"/>
      <w:pPr>
        <w:tabs>
          <w:tab w:val="num" w:pos="0"/>
        </w:tabs>
        <w:ind w:left="1713" w:hanging="360"/>
      </w:pPr>
      <w:rPr>
        <w:rFonts w:ascii="Wingdings" w:hAnsi="Wingdings" w:hint="default"/>
      </w:rPr>
    </w:lvl>
    <w:lvl w:ilvl="1">
      <w:start w:val="1"/>
      <w:numFmt w:val="bullet"/>
      <w:lvlText w:val="o"/>
      <w:lvlJc w:val="left"/>
      <w:pPr>
        <w:tabs>
          <w:tab w:val="num" w:pos="0"/>
        </w:tabs>
        <w:ind w:left="2433" w:hanging="360"/>
      </w:pPr>
      <w:rPr>
        <w:rFonts w:ascii="Courier New" w:hAnsi="Courier New" w:cs="Courier New" w:hint="default"/>
      </w:rPr>
    </w:lvl>
    <w:lvl w:ilvl="2">
      <w:start w:val="1"/>
      <w:numFmt w:val="bullet"/>
      <w:lvlText w:val=""/>
      <w:lvlJc w:val="left"/>
      <w:pPr>
        <w:tabs>
          <w:tab w:val="num" w:pos="0"/>
        </w:tabs>
        <w:ind w:left="3153" w:hanging="360"/>
      </w:pPr>
      <w:rPr>
        <w:rFonts w:ascii="Wingdings" w:hAnsi="Wingdings" w:cs="Wingdings" w:hint="default"/>
      </w:rPr>
    </w:lvl>
    <w:lvl w:ilvl="3">
      <w:start w:val="1"/>
      <w:numFmt w:val="bullet"/>
      <w:lvlText w:val=""/>
      <w:lvlJc w:val="left"/>
      <w:pPr>
        <w:tabs>
          <w:tab w:val="num" w:pos="0"/>
        </w:tabs>
        <w:ind w:left="3873" w:hanging="360"/>
      </w:pPr>
      <w:rPr>
        <w:rFonts w:ascii="Symbol" w:hAnsi="Symbol" w:cs="Symbol" w:hint="default"/>
      </w:rPr>
    </w:lvl>
    <w:lvl w:ilvl="4">
      <w:start w:val="1"/>
      <w:numFmt w:val="bullet"/>
      <w:lvlText w:val="o"/>
      <w:lvlJc w:val="left"/>
      <w:pPr>
        <w:tabs>
          <w:tab w:val="num" w:pos="0"/>
        </w:tabs>
        <w:ind w:left="4593" w:hanging="360"/>
      </w:pPr>
      <w:rPr>
        <w:rFonts w:ascii="Courier New" w:hAnsi="Courier New" w:cs="Courier New" w:hint="default"/>
      </w:rPr>
    </w:lvl>
    <w:lvl w:ilvl="5">
      <w:start w:val="1"/>
      <w:numFmt w:val="bullet"/>
      <w:lvlText w:val=""/>
      <w:lvlJc w:val="left"/>
      <w:pPr>
        <w:tabs>
          <w:tab w:val="num" w:pos="0"/>
        </w:tabs>
        <w:ind w:left="5313" w:hanging="360"/>
      </w:pPr>
      <w:rPr>
        <w:rFonts w:ascii="Wingdings" w:hAnsi="Wingdings" w:cs="Wingdings" w:hint="default"/>
      </w:rPr>
    </w:lvl>
    <w:lvl w:ilvl="6">
      <w:start w:val="1"/>
      <w:numFmt w:val="bullet"/>
      <w:lvlText w:val=""/>
      <w:lvlJc w:val="left"/>
      <w:pPr>
        <w:tabs>
          <w:tab w:val="num" w:pos="0"/>
        </w:tabs>
        <w:ind w:left="6033" w:hanging="360"/>
      </w:pPr>
      <w:rPr>
        <w:rFonts w:ascii="Symbol" w:hAnsi="Symbol" w:cs="Symbol" w:hint="default"/>
      </w:rPr>
    </w:lvl>
    <w:lvl w:ilvl="7">
      <w:start w:val="1"/>
      <w:numFmt w:val="bullet"/>
      <w:lvlText w:val="o"/>
      <w:lvlJc w:val="left"/>
      <w:pPr>
        <w:tabs>
          <w:tab w:val="num" w:pos="0"/>
        </w:tabs>
        <w:ind w:left="6753" w:hanging="360"/>
      </w:pPr>
      <w:rPr>
        <w:rFonts w:ascii="Courier New" w:hAnsi="Courier New" w:cs="Courier New" w:hint="default"/>
      </w:rPr>
    </w:lvl>
    <w:lvl w:ilvl="8">
      <w:start w:val="1"/>
      <w:numFmt w:val="bullet"/>
      <w:lvlText w:val=""/>
      <w:lvlJc w:val="left"/>
      <w:pPr>
        <w:tabs>
          <w:tab w:val="num" w:pos="0"/>
        </w:tabs>
        <w:ind w:left="7473" w:hanging="360"/>
      </w:pPr>
      <w:rPr>
        <w:rFonts w:ascii="Wingdings" w:hAnsi="Wingdings" w:cs="Wingdings" w:hint="default"/>
      </w:rPr>
    </w:lvl>
  </w:abstractNum>
  <w:abstractNum w:abstractNumId="34" w15:restartNumberingAfterBreak="0">
    <w:nsid w:val="221A69D5"/>
    <w:multiLevelType w:val="multilevel"/>
    <w:tmpl w:val="52DA053C"/>
    <w:lvl w:ilvl="0">
      <w:start w:val="1"/>
      <w:numFmt w:val="decimal"/>
      <w:pStyle w:val="Ttulo1"/>
      <w:lvlText w:val="%1."/>
      <w:lvlJc w:val="left"/>
      <w:pPr>
        <w:ind w:left="360" w:hanging="360"/>
      </w:pPr>
      <w:rPr>
        <w:rFonts w:hint="default"/>
        <w:b/>
      </w:rPr>
    </w:lvl>
    <w:lvl w:ilvl="1">
      <w:start w:val="1"/>
      <w:numFmt w:val="decimal"/>
      <w:pStyle w:val="Ttulo2"/>
      <w:lvlText w:val="%1.%2."/>
      <w:lvlJc w:val="left"/>
      <w:pPr>
        <w:ind w:left="432" w:hanging="432"/>
      </w:pPr>
      <w:rPr>
        <w:rFonts w:hint="default"/>
        <w:b w:val="0"/>
        <w:color w:val="000000" w:themeColor="text1"/>
      </w:rPr>
    </w:lvl>
    <w:lvl w:ilvl="2">
      <w:start w:val="1"/>
      <w:numFmt w:val="decimal"/>
      <w:pStyle w:val="Ttulo3"/>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23A52D2D"/>
    <w:multiLevelType w:val="multilevel"/>
    <w:tmpl w:val="B36CEA0E"/>
    <w:lvl w:ilvl="0">
      <w:start w:val="1"/>
      <w:numFmt w:val="lowerLetter"/>
      <w:lvlText w:val="%1)"/>
      <w:lvlJc w:val="left"/>
      <w:pPr>
        <w:tabs>
          <w:tab w:val="num" w:pos="0"/>
        </w:tabs>
        <w:ind w:left="1735" w:hanging="360"/>
      </w:pPr>
    </w:lvl>
    <w:lvl w:ilvl="1">
      <w:start w:val="1"/>
      <w:numFmt w:val="lowerLetter"/>
      <w:lvlText w:val="%2."/>
      <w:lvlJc w:val="left"/>
      <w:pPr>
        <w:tabs>
          <w:tab w:val="num" w:pos="0"/>
        </w:tabs>
        <w:ind w:left="2455" w:hanging="360"/>
      </w:pPr>
    </w:lvl>
    <w:lvl w:ilvl="2">
      <w:start w:val="1"/>
      <w:numFmt w:val="lowerRoman"/>
      <w:lvlText w:val="%3."/>
      <w:lvlJc w:val="right"/>
      <w:pPr>
        <w:tabs>
          <w:tab w:val="num" w:pos="0"/>
        </w:tabs>
        <w:ind w:left="3175" w:hanging="180"/>
      </w:pPr>
    </w:lvl>
    <w:lvl w:ilvl="3">
      <w:start w:val="1"/>
      <w:numFmt w:val="decimal"/>
      <w:lvlText w:val="%4."/>
      <w:lvlJc w:val="left"/>
      <w:pPr>
        <w:tabs>
          <w:tab w:val="num" w:pos="0"/>
        </w:tabs>
        <w:ind w:left="3895" w:hanging="360"/>
      </w:pPr>
    </w:lvl>
    <w:lvl w:ilvl="4">
      <w:start w:val="1"/>
      <w:numFmt w:val="lowerLetter"/>
      <w:lvlText w:val="%5."/>
      <w:lvlJc w:val="left"/>
      <w:pPr>
        <w:tabs>
          <w:tab w:val="num" w:pos="0"/>
        </w:tabs>
        <w:ind w:left="4615" w:hanging="360"/>
      </w:pPr>
    </w:lvl>
    <w:lvl w:ilvl="5">
      <w:start w:val="1"/>
      <w:numFmt w:val="lowerRoman"/>
      <w:lvlText w:val="%6."/>
      <w:lvlJc w:val="right"/>
      <w:pPr>
        <w:tabs>
          <w:tab w:val="num" w:pos="0"/>
        </w:tabs>
        <w:ind w:left="5335" w:hanging="180"/>
      </w:pPr>
    </w:lvl>
    <w:lvl w:ilvl="6">
      <w:start w:val="1"/>
      <w:numFmt w:val="decimal"/>
      <w:lvlText w:val="%7."/>
      <w:lvlJc w:val="left"/>
      <w:pPr>
        <w:tabs>
          <w:tab w:val="num" w:pos="0"/>
        </w:tabs>
        <w:ind w:left="6055" w:hanging="360"/>
      </w:pPr>
    </w:lvl>
    <w:lvl w:ilvl="7">
      <w:start w:val="1"/>
      <w:numFmt w:val="lowerLetter"/>
      <w:lvlText w:val="%8."/>
      <w:lvlJc w:val="left"/>
      <w:pPr>
        <w:tabs>
          <w:tab w:val="num" w:pos="0"/>
        </w:tabs>
        <w:ind w:left="6775" w:hanging="360"/>
      </w:pPr>
    </w:lvl>
    <w:lvl w:ilvl="8">
      <w:start w:val="1"/>
      <w:numFmt w:val="lowerRoman"/>
      <w:lvlText w:val="%9."/>
      <w:lvlJc w:val="right"/>
      <w:pPr>
        <w:tabs>
          <w:tab w:val="num" w:pos="0"/>
        </w:tabs>
        <w:ind w:left="7495" w:hanging="180"/>
      </w:pPr>
    </w:lvl>
  </w:abstractNum>
  <w:abstractNum w:abstractNumId="36" w15:restartNumberingAfterBreak="0">
    <w:nsid w:val="27DC6C86"/>
    <w:multiLevelType w:val="multilevel"/>
    <w:tmpl w:val="4702776E"/>
    <w:lvl w:ilvl="0">
      <w:start w:val="1"/>
      <w:numFmt w:val="lowerLetter"/>
      <w:lvlText w:val="%1)"/>
      <w:lvlJc w:val="left"/>
      <w:pPr>
        <w:tabs>
          <w:tab w:val="num" w:pos="0"/>
        </w:tabs>
        <w:ind w:left="720" w:hanging="360"/>
      </w:pPr>
    </w:lvl>
    <w:lvl w:ilvl="1">
      <w:start w:val="1"/>
      <w:numFmt w:val="decimal"/>
      <w:suff w:val="space"/>
      <w:lvlText w:val="%1.%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2B8601CA"/>
    <w:multiLevelType w:val="hybridMultilevel"/>
    <w:tmpl w:val="B1D842B6"/>
    <w:lvl w:ilvl="0" w:tplc="F476ECEC">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38" w15:restartNumberingAfterBreak="0">
    <w:nsid w:val="2DE32B56"/>
    <w:multiLevelType w:val="multilevel"/>
    <w:tmpl w:val="835838AE"/>
    <w:lvl w:ilvl="0">
      <w:start w:val="1"/>
      <w:numFmt w:val="bullet"/>
      <w:lvlText w:val="-"/>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2F51794C"/>
    <w:multiLevelType w:val="hybridMultilevel"/>
    <w:tmpl w:val="74B830E4"/>
    <w:lvl w:ilvl="0" w:tplc="A438A862">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30A72237"/>
    <w:multiLevelType w:val="hybridMultilevel"/>
    <w:tmpl w:val="C478D7AE"/>
    <w:lvl w:ilvl="0" w:tplc="04160005">
      <w:start w:val="1"/>
      <w:numFmt w:val="bullet"/>
      <w:lvlText w:val=""/>
      <w:lvlJc w:val="left"/>
      <w:pPr>
        <w:ind w:left="2498" w:hanging="360"/>
      </w:pPr>
      <w:rPr>
        <w:rFonts w:ascii="Wingdings" w:hAnsi="Wingdings" w:hint="default"/>
      </w:rPr>
    </w:lvl>
    <w:lvl w:ilvl="1" w:tplc="04160003" w:tentative="1">
      <w:start w:val="1"/>
      <w:numFmt w:val="bullet"/>
      <w:lvlText w:val="o"/>
      <w:lvlJc w:val="left"/>
      <w:pPr>
        <w:ind w:left="3218" w:hanging="360"/>
      </w:pPr>
      <w:rPr>
        <w:rFonts w:ascii="Courier New" w:hAnsi="Courier New" w:cs="Courier New" w:hint="default"/>
      </w:rPr>
    </w:lvl>
    <w:lvl w:ilvl="2" w:tplc="04160005" w:tentative="1">
      <w:start w:val="1"/>
      <w:numFmt w:val="bullet"/>
      <w:lvlText w:val=""/>
      <w:lvlJc w:val="left"/>
      <w:pPr>
        <w:ind w:left="3938" w:hanging="360"/>
      </w:pPr>
      <w:rPr>
        <w:rFonts w:ascii="Wingdings" w:hAnsi="Wingdings" w:hint="default"/>
      </w:rPr>
    </w:lvl>
    <w:lvl w:ilvl="3" w:tplc="04160001" w:tentative="1">
      <w:start w:val="1"/>
      <w:numFmt w:val="bullet"/>
      <w:lvlText w:val=""/>
      <w:lvlJc w:val="left"/>
      <w:pPr>
        <w:ind w:left="4658" w:hanging="360"/>
      </w:pPr>
      <w:rPr>
        <w:rFonts w:ascii="Symbol" w:hAnsi="Symbol" w:hint="default"/>
      </w:rPr>
    </w:lvl>
    <w:lvl w:ilvl="4" w:tplc="04160003" w:tentative="1">
      <w:start w:val="1"/>
      <w:numFmt w:val="bullet"/>
      <w:lvlText w:val="o"/>
      <w:lvlJc w:val="left"/>
      <w:pPr>
        <w:ind w:left="5378" w:hanging="360"/>
      </w:pPr>
      <w:rPr>
        <w:rFonts w:ascii="Courier New" w:hAnsi="Courier New" w:cs="Courier New" w:hint="default"/>
      </w:rPr>
    </w:lvl>
    <w:lvl w:ilvl="5" w:tplc="04160005" w:tentative="1">
      <w:start w:val="1"/>
      <w:numFmt w:val="bullet"/>
      <w:lvlText w:val=""/>
      <w:lvlJc w:val="left"/>
      <w:pPr>
        <w:ind w:left="6098" w:hanging="360"/>
      </w:pPr>
      <w:rPr>
        <w:rFonts w:ascii="Wingdings" w:hAnsi="Wingdings" w:hint="default"/>
      </w:rPr>
    </w:lvl>
    <w:lvl w:ilvl="6" w:tplc="04160001" w:tentative="1">
      <w:start w:val="1"/>
      <w:numFmt w:val="bullet"/>
      <w:lvlText w:val=""/>
      <w:lvlJc w:val="left"/>
      <w:pPr>
        <w:ind w:left="6818" w:hanging="360"/>
      </w:pPr>
      <w:rPr>
        <w:rFonts w:ascii="Symbol" w:hAnsi="Symbol" w:hint="default"/>
      </w:rPr>
    </w:lvl>
    <w:lvl w:ilvl="7" w:tplc="04160003" w:tentative="1">
      <w:start w:val="1"/>
      <w:numFmt w:val="bullet"/>
      <w:lvlText w:val="o"/>
      <w:lvlJc w:val="left"/>
      <w:pPr>
        <w:ind w:left="7538" w:hanging="360"/>
      </w:pPr>
      <w:rPr>
        <w:rFonts w:ascii="Courier New" w:hAnsi="Courier New" w:cs="Courier New" w:hint="default"/>
      </w:rPr>
    </w:lvl>
    <w:lvl w:ilvl="8" w:tplc="04160005" w:tentative="1">
      <w:start w:val="1"/>
      <w:numFmt w:val="bullet"/>
      <w:lvlText w:val=""/>
      <w:lvlJc w:val="left"/>
      <w:pPr>
        <w:ind w:left="8258" w:hanging="360"/>
      </w:pPr>
      <w:rPr>
        <w:rFonts w:ascii="Wingdings" w:hAnsi="Wingdings" w:hint="default"/>
      </w:rPr>
    </w:lvl>
  </w:abstractNum>
  <w:abstractNum w:abstractNumId="41" w15:restartNumberingAfterBreak="0">
    <w:nsid w:val="3112465F"/>
    <w:multiLevelType w:val="hybridMultilevel"/>
    <w:tmpl w:val="E940FBA8"/>
    <w:lvl w:ilvl="0" w:tplc="63DED438">
      <w:start w:val="1"/>
      <w:numFmt w:val="bullet"/>
      <w:lvlText w:val="-"/>
      <w:lvlJc w:val="left"/>
      <w:pPr>
        <w:ind w:left="2625" w:hanging="360"/>
      </w:pPr>
      <w:rPr>
        <w:rFonts w:ascii="Courier New" w:hAnsi="Courier New" w:hint="default"/>
      </w:rPr>
    </w:lvl>
    <w:lvl w:ilvl="1" w:tplc="04160003" w:tentative="1">
      <w:start w:val="1"/>
      <w:numFmt w:val="bullet"/>
      <w:lvlText w:val="o"/>
      <w:lvlJc w:val="left"/>
      <w:pPr>
        <w:ind w:left="3345" w:hanging="360"/>
      </w:pPr>
      <w:rPr>
        <w:rFonts w:ascii="Courier New" w:hAnsi="Courier New" w:cs="Courier New" w:hint="default"/>
      </w:rPr>
    </w:lvl>
    <w:lvl w:ilvl="2" w:tplc="04160005" w:tentative="1">
      <w:start w:val="1"/>
      <w:numFmt w:val="bullet"/>
      <w:lvlText w:val=""/>
      <w:lvlJc w:val="left"/>
      <w:pPr>
        <w:ind w:left="4065" w:hanging="360"/>
      </w:pPr>
      <w:rPr>
        <w:rFonts w:ascii="Wingdings" w:hAnsi="Wingdings" w:hint="default"/>
      </w:rPr>
    </w:lvl>
    <w:lvl w:ilvl="3" w:tplc="04160001" w:tentative="1">
      <w:start w:val="1"/>
      <w:numFmt w:val="bullet"/>
      <w:lvlText w:val=""/>
      <w:lvlJc w:val="left"/>
      <w:pPr>
        <w:ind w:left="4785" w:hanging="360"/>
      </w:pPr>
      <w:rPr>
        <w:rFonts w:ascii="Symbol" w:hAnsi="Symbol" w:hint="default"/>
      </w:rPr>
    </w:lvl>
    <w:lvl w:ilvl="4" w:tplc="04160003" w:tentative="1">
      <w:start w:val="1"/>
      <w:numFmt w:val="bullet"/>
      <w:lvlText w:val="o"/>
      <w:lvlJc w:val="left"/>
      <w:pPr>
        <w:ind w:left="5505" w:hanging="360"/>
      </w:pPr>
      <w:rPr>
        <w:rFonts w:ascii="Courier New" w:hAnsi="Courier New" w:cs="Courier New" w:hint="default"/>
      </w:rPr>
    </w:lvl>
    <w:lvl w:ilvl="5" w:tplc="04160005" w:tentative="1">
      <w:start w:val="1"/>
      <w:numFmt w:val="bullet"/>
      <w:lvlText w:val=""/>
      <w:lvlJc w:val="left"/>
      <w:pPr>
        <w:ind w:left="6225" w:hanging="360"/>
      </w:pPr>
      <w:rPr>
        <w:rFonts w:ascii="Wingdings" w:hAnsi="Wingdings" w:hint="default"/>
      </w:rPr>
    </w:lvl>
    <w:lvl w:ilvl="6" w:tplc="04160001" w:tentative="1">
      <w:start w:val="1"/>
      <w:numFmt w:val="bullet"/>
      <w:lvlText w:val=""/>
      <w:lvlJc w:val="left"/>
      <w:pPr>
        <w:ind w:left="6945" w:hanging="360"/>
      </w:pPr>
      <w:rPr>
        <w:rFonts w:ascii="Symbol" w:hAnsi="Symbol" w:hint="default"/>
      </w:rPr>
    </w:lvl>
    <w:lvl w:ilvl="7" w:tplc="04160003" w:tentative="1">
      <w:start w:val="1"/>
      <w:numFmt w:val="bullet"/>
      <w:lvlText w:val="o"/>
      <w:lvlJc w:val="left"/>
      <w:pPr>
        <w:ind w:left="7665" w:hanging="360"/>
      </w:pPr>
      <w:rPr>
        <w:rFonts w:ascii="Courier New" w:hAnsi="Courier New" w:cs="Courier New" w:hint="default"/>
      </w:rPr>
    </w:lvl>
    <w:lvl w:ilvl="8" w:tplc="04160005" w:tentative="1">
      <w:start w:val="1"/>
      <w:numFmt w:val="bullet"/>
      <w:lvlText w:val=""/>
      <w:lvlJc w:val="left"/>
      <w:pPr>
        <w:ind w:left="8385" w:hanging="360"/>
      </w:pPr>
      <w:rPr>
        <w:rFonts w:ascii="Wingdings" w:hAnsi="Wingdings" w:hint="default"/>
      </w:rPr>
    </w:lvl>
  </w:abstractNum>
  <w:abstractNum w:abstractNumId="42" w15:restartNumberingAfterBreak="0">
    <w:nsid w:val="316829DD"/>
    <w:multiLevelType w:val="hybridMultilevel"/>
    <w:tmpl w:val="74A2E7AE"/>
    <w:lvl w:ilvl="0" w:tplc="0A1ADD90">
      <w:start w:val="1"/>
      <w:numFmt w:val="decimal"/>
      <w:lvlText w:val="%1)"/>
      <w:lvlJc w:val="left"/>
      <w:pPr>
        <w:ind w:left="720" w:hanging="360"/>
      </w:pPr>
      <w:rPr>
        <w:rFonts w:hint="default"/>
        <w:color w:val="FF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337850E3"/>
    <w:multiLevelType w:val="multilevel"/>
    <w:tmpl w:val="B0C62200"/>
    <w:lvl w:ilvl="0">
      <w:start w:val="1"/>
      <w:numFmt w:val="bullet"/>
      <w:lvlText w:val="-"/>
      <w:lvlJc w:val="left"/>
      <w:pPr>
        <w:tabs>
          <w:tab w:val="num" w:pos="0"/>
        </w:tabs>
        <w:ind w:left="1996" w:hanging="360"/>
      </w:pPr>
      <w:rPr>
        <w:rFonts w:ascii="Courier New" w:hAnsi="Courier New" w:cs="Courier New" w:hint="default"/>
      </w:rPr>
    </w:lvl>
    <w:lvl w:ilvl="1">
      <w:start w:val="1"/>
      <w:numFmt w:val="bullet"/>
      <w:lvlText w:val="o"/>
      <w:lvlJc w:val="left"/>
      <w:pPr>
        <w:tabs>
          <w:tab w:val="num" w:pos="0"/>
        </w:tabs>
        <w:ind w:left="2716" w:hanging="360"/>
      </w:pPr>
      <w:rPr>
        <w:rFonts w:ascii="Courier New" w:hAnsi="Courier New" w:cs="Courier New" w:hint="default"/>
      </w:rPr>
    </w:lvl>
    <w:lvl w:ilvl="2">
      <w:start w:val="1"/>
      <w:numFmt w:val="bullet"/>
      <w:lvlText w:val=""/>
      <w:lvlJc w:val="left"/>
      <w:pPr>
        <w:tabs>
          <w:tab w:val="num" w:pos="0"/>
        </w:tabs>
        <w:ind w:left="3436" w:hanging="360"/>
      </w:pPr>
      <w:rPr>
        <w:rFonts w:ascii="Wingdings" w:hAnsi="Wingdings" w:cs="Wingdings" w:hint="default"/>
      </w:rPr>
    </w:lvl>
    <w:lvl w:ilvl="3">
      <w:start w:val="1"/>
      <w:numFmt w:val="bullet"/>
      <w:lvlText w:val=""/>
      <w:lvlJc w:val="left"/>
      <w:pPr>
        <w:tabs>
          <w:tab w:val="num" w:pos="0"/>
        </w:tabs>
        <w:ind w:left="4156" w:hanging="360"/>
      </w:pPr>
      <w:rPr>
        <w:rFonts w:ascii="Symbol" w:hAnsi="Symbol" w:cs="Symbol" w:hint="default"/>
      </w:rPr>
    </w:lvl>
    <w:lvl w:ilvl="4">
      <w:start w:val="1"/>
      <w:numFmt w:val="bullet"/>
      <w:lvlText w:val="o"/>
      <w:lvlJc w:val="left"/>
      <w:pPr>
        <w:tabs>
          <w:tab w:val="num" w:pos="0"/>
        </w:tabs>
        <w:ind w:left="4876" w:hanging="360"/>
      </w:pPr>
      <w:rPr>
        <w:rFonts w:ascii="Courier New" w:hAnsi="Courier New" w:cs="Courier New" w:hint="default"/>
      </w:rPr>
    </w:lvl>
    <w:lvl w:ilvl="5">
      <w:start w:val="1"/>
      <w:numFmt w:val="bullet"/>
      <w:lvlText w:val=""/>
      <w:lvlJc w:val="left"/>
      <w:pPr>
        <w:tabs>
          <w:tab w:val="num" w:pos="0"/>
        </w:tabs>
        <w:ind w:left="5596" w:hanging="360"/>
      </w:pPr>
      <w:rPr>
        <w:rFonts w:ascii="Wingdings" w:hAnsi="Wingdings" w:cs="Wingdings" w:hint="default"/>
      </w:rPr>
    </w:lvl>
    <w:lvl w:ilvl="6">
      <w:start w:val="1"/>
      <w:numFmt w:val="bullet"/>
      <w:lvlText w:val=""/>
      <w:lvlJc w:val="left"/>
      <w:pPr>
        <w:tabs>
          <w:tab w:val="num" w:pos="0"/>
        </w:tabs>
        <w:ind w:left="6316" w:hanging="360"/>
      </w:pPr>
      <w:rPr>
        <w:rFonts w:ascii="Symbol" w:hAnsi="Symbol" w:cs="Symbol" w:hint="default"/>
      </w:rPr>
    </w:lvl>
    <w:lvl w:ilvl="7">
      <w:start w:val="1"/>
      <w:numFmt w:val="bullet"/>
      <w:lvlText w:val="o"/>
      <w:lvlJc w:val="left"/>
      <w:pPr>
        <w:tabs>
          <w:tab w:val="num" w:pos="0"/>
        </w:tabs>
        <w:ind w:left="7036" w:hanging="360"/>
      </w:pPr>
      <w:rPr>
        <w:rFonts w:ascii="Courier New" w:hAnsi="Courier New" w:cs="Courier New" w:hint="default"/>
      </w:rPr>
    </w:lvl>
    <w:lvl w:ilvl="8">
      <w:start w:val="1"/>
      <w:numFmt w:val="bullet"/>
      <w:lvlText w:val=""/>
      <w:lvlJc w:val="left"/>
      <w:pPr>
        <w:tabs>
          <w:tab w:val="num" w:pos="0"/>
        </w:tabs>
        <w:ind w:left="7756" w:hanging="360"/>
      </w:pPr>
      <w:rPr>
        <w:rFonts w:ascii="Wingdings" w:hAnsi="Wingdings" w:cs="Wingdings" w:hint="default"/>
      </w:rPr>
    </w:lvl>
  </w:abstractNum>
  <w:abstractNum w:abstractNumId="44" w15:restartNumberingAfterBreak="0">
    <w:nsid w:val="34304324"/>
    <w:multiLevelType w:val="hybridMultilevel"/>
    <w:tmpl w:val="1B64140E"/>
    <w:lvl w:ilvl="0" w:tplc="8D1CCC60">
      <w:start w:val="1"/>
      <w:numFmt w:val="decimal"/>
      <w:lvlText w:val="b.%1)"/>
      <w:lvlJc w:val="left"/>
      <w:pPr>
        <w:ind w:left="1850" w:hanging="360"/>
      </w:pPr>
      <w:rPr>
        <w:rFonts w:hint="default"/>
      </w:rPr>
    </w:lvl>
    <w:lvl w:ilvl="1" w:tplc="04160019" w:tentative="1">
      <w:start w:val="1"/>
      <w:numFmt w:val="lowerLetter"/>
      <w:lvlText w:val="%2."/>
      <w:lvlJc w:val="left"/>
      <w:pPr>
        <w:ind w:left="2570" w:hanging="360"/>
      </w:pPr>
    </w:lvl>
    <w:lvl w:ilvl="2" w:tplc="0416001B" w:tentative="1">
      <w:start w:val="1"/>
      <w:numFmt w:val="lowerRoman"/>
      <w:lvlText w:val="%3."/>
      <w:lvlJc w:val="right"/>
      <w:pPr>
        <w:ind w:left="3290" w:hanging="180"/>
      </w:pPr>
    </w:lvl>
    <w:lvl w:ilvl="3" w:tplc="0416000F" w:tentative="1">
      <w:start w:val="1"/>
      <w:numFmt w:val="decimal"/>
      <w:lvlText w:val="%4."/>
      <w:lvlJc w:val="left"/>
      <w:pPr>
        <w:ind w:left="4010" w:hanging="360"/>
      </w:pPr>
    </w:lvl>
    <w:lvl w:ilvl="4" w:tplc="04160019" w:tentative="1">
      <w:start w:val="1"/>
      <w:numFmt w:val="lowerLetter"/>
      <w:lvlText w:val="%5."/>
      <w:lvlJc w:val="left"/>
      <w:pPr>
        <w:ind w:left="4730" w:hanging="360"/>
      </w:pPr>
    </w:lvl>
    <w:lvl w:ilvl="5" w:tplc="0416001B" w:tentative="1">
      <w:start w:val="1"/>
      <w:numFmt w:val="lowerRoman"/>
      <w:lvlText w:val="%6."/>
      <w:lvlJc w:val="right"/>
      <w:pPr>
        <w:ind w:left="5450" w:hanging="180"/>
      </w:pPr>
    </w:lvl>
    <w:lvl w:ilvl="6" w:tplc="0416000F" w:tentative="1">
      <w:start w:val="1"/>
      <w:numFmt w:val="decimal"/>
      <w:lvlText w:val="%7."/>
      <w:lvlJc w:val="left"/>
      <w:pPr>
        <w:ind w:left="6170" w:hanging="360"/>
      </w:pPr>
    </w:lvl>
    <w:lvl w:ilvl="7" w:tplc="04160019" w:tentative="1">
      <w:start w:val="1"/>
      <w:numFmt w:val="lowerLetter"/>
      <w:lvlText w:val="%8."/>
      <w:lvlJc w:val="left"/>
      <w:pPr>
        <w:ind w:left="6890" w:hanging="360"/>
      </w:pPr>
    </w:lvl>
    <w:lvl w:ilvl="8" w:tplc="0416001B" w:tentative="1">
      <w:start w:val="1"/>
      <w:numFmt w:val="lowerRoman"/>
      <w:lvlText w:val="%9."/>
      <w:lvlJc w:val="right"/>
      <w:pPr>
        <w:ind w:left="7610" w:hanging="180"/>
      </w:pPr>
    </w:lvl>
  </w:abstractNum>
  <w:abstractNum w:abstractNumId="45" w15:restartNumberingAfterBreak="0">
    <w:nsid w:val="3595417A"/>
    <w:multiLevelType w:val="multilevel"/>
    <w:tmpl w:val="BA1C3792"/>
    <w:lvl w:ilvl="0">
      <w:start w:val="6"/>
      <w:numFmt w:val="decimal"/>
      <w:lvlText w:val="%1."/>
      <w:lvlJc w:val="left"/>
      <w:pPr>
        <w:tabs>
          <w:tab w:val="num" w:pos="708"/>
        </w:tabs>
        <w:ind w:left="360" w:hanging="360"/>
      </w:pPr>
      <w:rPr>
        <w:rFonts w:hint="default"/>
      </w:rPr>
    </w:lvl>
    <w:lvl w:ilvl="1">
      <w:start w:val="1"/>
      <w:numFmt w:val="decimal"/>
      <w:lvlText w:val="%1.%2."/>
      <w:lvlJc w:val="left"/>
      <w:pPr>
        <w:tabs>
          <w:tab w:val="num" w:pos="-284"/>
        </w:tabs>
        <w:ind w:left="432" w:hanging="432"/>
      </w:pPr>
      <w:rPr>
        <w:rFonts w:hint="default"/>
        <w:b w:val="0"/>
        <w:i w:val="0"/>
        <w:color w:val="auto"/>
        <w:sz w:val="20"/>
        <w:szCs w:val="20"/>
      </w:rPr>
    </w:lvl>
    <w:lvl w:ilvl="2">
      <w:start w:val="1"/>
      <w:numFmt w:val="decimal"/>
      <w:lvlText w:val="%1.%2.%3."/>
      <w:lvlJc w:val="left"/>
      <w:pPr>
        <w:tabs>
          <w:tab w:val="num" w:pos="708"/>
        </w:tabs>
        <w:ind w:left="3624" w:hanging="504"/>
      </w:pPr>
      <w:rPr>
        <w:rFonts w:hint="default"/>
        <w:color w:val="auto"/>
      </w:rPr>
    </w:lvl>
    <w:lvl w:ilvl="3">
      <w:start w:val="1"/>
      <w:numFmt w:val="decimal"/>
      <w:lvlText w:val="%1.%2.%3.%4."/>
      <w:lvlJc w:val="left"/>
      <w:pPr>
        <w:tabs>
          <w:tab w:val="num" w:pos="0"/>
        </w:tabs>
        <w:ind w:left="1728"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6" w15:restartNumberingAfterBreak="0">
    <w:nsid w:val="35C45C45"/>
    <w:multiLevelType w:val="multilevel"/>
    <w:tmpl w:val="01EE41FA"/>
    <w:lvl w:ilvl="0">
      <w:start w:val="1"/>
      <w:numFmt w:val="lowerLetter"/>
      <w:lvlText w:val="%1)"/>
      <w:lvlJc w:val="left"/>
      <w:pPr>
        <w:tabs>
          <w:tab w:val="num" w:pos="0"/>
        </w:tabs>
        <w:ind w:left="720" w:hanging="360"/>
      </w:pPr>
    </w:lvl>
    <w:lvl w:ilvl="1">
      <w:start w:val="1"/>
      <w:numFmt w:val="bullet"/>
      <w:lvlText w:val=""/>
      <w:lvlJc w:val="left"/>
      <w:pPr>
        <w:tabs>
          <w:tab w:val="num" w:pos="0"/>
        </w:tabs>
        <w:ind w:left="1440" w:hanging="360"/>
      </w:pPr>
      <w:rPr>
        <w:rFonts w:ascii="Wingdings" w:hAnsi="Wingdings"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36615AC2"/>
    <w:multiLevelType w:val="hybridMultilevel"/>
    <w:tmpl w:val="FFD2E23E"/>
    <w:lvl w:ilvl="0" w:tplc="F476ECE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8" w15:restartNumberingAfterBreak="0">
    <w:nsid w:val="385E1F11"/>
    <w:multiLevelType w:val="hybridMultilevel"/>
    <w:tmpl w:val="0E0C5766"/>
    <w:lvl w:ilvl="0" w:tplc="F476ECEC">
      <w:start w:val="1"/>
      <w:numFmt w:val="bullet"/>
      <w:lvlText w:val=""/>
      <w:lvlJc w:val="left"/>
      <w:pPr>
        <w:ind w:left="2421" w:hanging="360"/>
      </w:pPr>
      <w:rPr>
        <w:rFonts w:ascii="Symbol" w:hAnsi="Symbol" w:hint="default"/>
      </w:rPr>
    </w:lvl>
    <w:lvl w:ilvl="1" w:tplc="04160003" w:tentative="1">
      <w:start w:val="1"/>
      <w:numFmt w:val="bullet"/>
      <w:lvlText w:val="o"/>
      <w:lvlJc w:val="left"/>
      <w:pPr>
        <w:ind w:left="3141" w:hanging="360"/>
      </w:pPr>
      <w:rPr>
        <w:rFonts w:ascii="Courier New" w:hAnsi="Courier New" w:cs="Courier New" w:hint="default"/>
      </w:rPr>
    </w:lvl>
    <w:lvl w:ilvl="2" w:tplc="04160005" w:tentative="1">
      <w:start w:val="1"/>
      <w:numFmt w:val="bullet"/>
      <w:lvlText w:val=""/>
      <w:lvlJc w:val="left"/>
      <w:pPr>
        <w:ind w:left="3861" w:hanging="360"/>
      </w:pPr>
      <w:rPr>
        <w:rFonts w:ascii="Wingdings" w:hAnsi="Wingdings" w:hint="default"/>
      </w:rPr>
    </w:lvl>
    <w:lvl w:ilvl="3" w:tplc="04160001" w:tentative="1">
      <w:start w:val="1"/>
      <w:numFmt w:val="bullet"/>
      <w:lvlText w:val=""/>
      <w:lvlJc w:val="left"/>
      <w:pPr>
        <w:ind w:left="4581" w:hanging="360"/>
      </w:pPr>
      <w:rPr>
        <w:rFonts w:ascii="Symbol" w:hAnsi="Symbol" w:hint="default"/>
      </w:rPr>
    </w:lvl>
    <w:lvl w:ilvl="4" w:tplc="04160003" w:tentative="1">
      <w:start w:val="1"/>
      <w:numFmt w:val="bullet"/>
      <w:lvlText w:val="o"/>
      <w:lvlJc w:val="left"/>
      <w:pPr>
        <w:ind w:left="5301" w:hanging="360"/>
      </w:pPr>
      <w:rPr>
        <w:rFonts w:ascii="Courier New" w:hAnsi="Courier New" w:cs="Courier New" w:hint="default"/>
      </w:rPr>
    </w:lvl>
    <w:lvl w:ilvl="5" w:tplc="04160005" w:tentative="1">
      <w:start w:val="1"/>
      <w:numFmt w:val="bullet"/>
      <w:lvlText w:val=""/>
      <w:lvlJc w:val="left"/>
      <w:pPr>
        <w:ind w:left="6021" w:hanging="360"/>
      </w:pPr>
      <w:rPr>
        <w:rFonts w:ascii="Wingdings" w:hAnsi="Wingdings" w:hint="default"/>
      </w:rPr>
    </w:lvl>
    <w:lvl w:ilvl="6" w:tplc="04160001" w:tentative="1">
      <w:start w:val="1"/>
      <w:numFmt w:val="bullet"/>
      <w:lvlText w:val=""/>
      <w:lvlJc w:val="left"/>
      <w:pPr>
        <w:ind w:left="6741" w:hanging="360"/>
      </w:pPr>
      <w:rPr>
        <w:rFonts w:ascii="Symbol" w:hAnsi="Symbol" w:hint="default"/>
      </w:rPr>
    </w:lvl>
    <w:lvl w:ilvl="7" w:tplc="04160003" w:tentative="1">
      <w:start w:val="1"/>
      <w:numFmt w:val="bullet"/>
      <w:lvlText w:val="o"/>
      <w:lvlJc w:val="left"/>
      <w:pPr>
        <w:ind w:left="7461" w:hanging="360"/>
      </w:pPr>
      <w:rPr>
        <w:rFonts w:ascii="Courier New" w:hAnsi="Courier New" w:cs="Courier New" w:hint="default"/>
      </w:rPr>
    </w:lvl>
    <w:lvl w:ilvl="8" w:tplc="04160005" w:tentative="1">
      <w:start w:val="1"/>
      <w:numFmt w:val="bullet"/>
      <w:lvlText w:val=""/>
      <w:lvlJc w:val="left"/>
      <w:pPr>
        <w:ind w:left="8181" w:hanging="360"/>
      </w:pPr>
      <w:rPr>
        <w:rFonts w:ascii="Wingdings" w:hAnsi="Wingdings" w:hint="default"/>
      </w:rPr>
    </w:lvl>
  </w:abstractNum>
  <w:abstractNum w:abstractNumId="49" w15:restartNumberingAfterBreak="0">
    <w:nsid w:val="38972BEC"/>
    <w:multiLevelType w:val="hybridMultilevel"/>
    <w:tmpl w:val="B3926DDA"/>
    <w:lvl w:ilvl="0" w:tplc="A438A862">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39396DEE"/>
    <w:multiLevelType w:val="multilevel"/>
    <w:tmpl w:val="1B12F5F0"/>
    <w:lvl w:ilvl="0">
      <w:start w:val="6"/>
      <w:numFmt w:val="decimal"/>
      <w:lvlText w:val="%1."/>
      <w:lvlJc w:val="left"/>
      <w:pPr>
        <w:ind w:left="495" w:hanging="495"/>
      </w:pPr>
      <w:rPr>
        <w:rFonts w:hint="default"/>
      </w:rPr>
    </w:lvl>
    <w:lvl w:ilvl="1">
      <w:start w:val="3"/>
      <w:numFmt w:val="decimal"/>
      <w:lvlText w:val="%1.%2."/>
      <w:lvlJc w:val="left"/>
      <w:pPr>
        <w:ind w:left="855" w:hanging="49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39802901"/>
    <w:multiLevelType w:val="hybridMultilevel"/>
    <w:tmpl w:val="11A426DE"/>
    <w:lvl w:ilvl="0" w:tplc="F57C381C">
      <w:start w:val="1"/>
      <w:numFmt w:val="lowerLetter"/>
      <w:lvlText w:val="%1)"/>
      <w:lvlJc w:val="left"/>
      <w:pPr>
        <w:ind w:left="1375" w:hanging="360"/>
      </w:pPr>
      <w:rPr>
        <w:rFonts w:hint="default"/>
      </w:rPr>
    </w:lvl>
    <w:lvl w:ilvl="1" w:tplc="04160019" w:tentative="1">
      <w:start w:val="1"/>
      <w:numFmt w:val="lowerLetter"/>
      <w:lvlText w:val="%2."/>
      <w:lvlJc w:val="left"/>
      <w:pPr>
        <w:ind w:left="2095" w:hanging="360"/>
      </w:pPr>
    </w:lvl>
    <w:lvl w:ilvl="2" w:tplc="0416001B" w:tentative="1">
      <w:start w:val="1"/>
      <w:numFmt w:val="lowerRoman"/>
      <w:lvlText w:val="%3."/>
      <w:lvlJc w:val="right"/>
      <w:pPr>
        <w:ind w:left="2815" w:hanging="180"/>
      </w:pPr>
    </w:lvl>
    <w:lvl w:ilvl="3" w:tplc="0416000F" w:tentative="1">
      <w:start w:val="1"/>
      <w:numFmt w:val="decimal"/>
      <w:lvlText w:val="%4."/>
      <w:lvlJc w:val="left"/>
      <w:pPr>
        <w:ind w:left="3535" w:hanging="360"/>
      </w:pPr>
    </w:lvl>
    <w:lvl w:ilvl="4" w:tplc="04160019" w:tentative="1">
      <w:start w:val="1"/>
      <w:numFmt w:val="lowerLetter"/>
      <w:lvlText w:val="%5."/>
      <w:lvlJc w:val="left"/>
      <w:pPr>
        <w:ind w:left="4255" w:hanging="360"/>
      </w:pPr>
    </w:lvl>
    <w:lvl w:ilvl="5" w:tplc="0416001B" w:tentative="1">
      <w:start w:val="1"/>
      <w:numFmt w:val="lowerRoman"/>
      <w:lvlText w:val="%6."/>
      <w:lvlJc w:val="right"/>
      <w:pPr>
        <w:ind w:left="4975" w:hanging="180"/>
      </w:pPr>
    </w:lvl>
    <w:lvl w:ilvl="6" w:tplc="0416000F" w:tentative="1">
      <w:start w:val="1"/>
      <w:numFmt w:val="decimal"/>
      <w:lvlText w:val="%7."/>
      <w:lvlJc w:val="left"/>
      <w:pPr>
        <w:ind w:left="5695" w:hanging="360"/>
      </w:pPr>
    </w:lvl>
    <w:lvl w:ilvl="7" w:tplc="04160019" w:tentative="1">
      <w:start w:val="1"/>
      <w:numFmt w:val="lowerLetter"/>
      <w:lvlText w:val="%8."/>
      <w:lvlJc w:val="left"/>
      <w:pPr>
        <w:ind w:left="6415" w:hanging="360"/>
      </w:pPr>
    </w:lvl>
    <w:lvl w:ilvl="8" w:tplc="0416001B" w:tentative="1">
      <w:start w:val="1"/>
      <w:numFmt w:val="lowerRoman"/>
      <w:lvlText w:val="%9."/>
      <w:lvlJc w:val="right"/>
      <w:pPr>
        <w:ind w:left="7135" w:hanging="180"/>
      </w:pPr>
    </w:lvl>
  </w:abstractNum>
  <w:abstractNum w:abstractNumId="52" w15:restartNumberingAfterBreak="0">
    <w:nsid w:val="3A0B7D78"/>
    <w:multiLevelType w:val="multilevel"/>
    <w:tmpl w:val="6040E6B0"/>
    <w:lvl w:ilvl="0">
      <w:start w:val="1"/>
      <w:numFmt w:val="lowerLetter"/>
      <w:lvlText w:val="%1)"/>
      <w:lvlJc w:val="left"/>
      <w:pPr>
        <w:tabs>
          <w:tab w:val="num" w:pos="0"/>
        </w:tabs>
        <w:ind w:left="2861" w:hanging="360"/>
      </w:pPr>
    </w:lvl>
    <w:lvl w:ilvl="1">
      <w:start w:val="1"/>
      <w:numFmt w:val="lowerLetter"/>
      <w:lvlText w:val="%2."/>
      <w:lvlJc w:val="left"/>
      <w:pPr>
        <w:tabs>
          <w:tab w:val="num" w:pos="0"/>
        </w:tabs>
        <w:ind w:left="3581" w:hanging="360"/>
      </w:pPr>
    </w:lvl>
    <w:lvl w:ilvl="2">
      <w:start w:val="1"/>
      <w:numFmt w:val="lowerRoman"/>
      <w:lvlText w:val="%3."/>
      <w:lvlJc w:val="right"/>
      <w:pPr>
        <w:tabs>
          <w:tab w:val="num" w:pos="0"/>
        </w:tabs>
        <w:ind w:left="4301" w:hanging="180"/>
      </w:pPr>
    </w:lvl>
    <w:lvl w:ilvl="3">
      <w:start w:val="1"/>
      <w:numFmt w:val="decimal"/>
      <w:lvlText w:val="%4."/>
      <w:lvlJc w:val="left"/>
      <w:pPr>
        <w:tabs>
          <w:tab w:val="num" w:pos="0"/>
        </w:tabs>
        <w:ind w:left="5021" w:hanging="360"/>
      </w:pPr>
    </w:lvl>
    <w:lvl w:ilvl="4">
      <w:start w:val="1"/>
      <w:numFmt w:val="lowerLetter"/>
      <w:lvlText w:val="%5."/>
      <w:lvlJc w:val="left"/>
      <w:pPr>
        <w:tabs>
          <w:tab w:val="num" w:pos="0"/>
        </w:tabs>
        <w:ind w:left="5741" w:hanging="360"/>
      </w:pPr>
    </w:lvl>
    <w:lvl w:ilvl="5">
      <w:start w:val="1"/>
      <w:numFmt w:val="lowerRoman"/>
      <w:lvlText w:val="%6."/>
      <w:lvlJc w:val="right"/>
      <w:pPr>
        <w:tabs>
          <w:tab w:val="num" w:pos="0"/>
        </w:tabs>
        <w:ind w:left="6461" w:hanging="180"/>
      </w:pPr>
    </w:lvl>
    <w:lvl w:ilvl="6">
      <w:start w:val="1"/>
      <w:numFmt w:val="decimal"/>
      <w:lvlText w:val="%7."/>
      <w:lvlJc w:val="left"/>
      <w:pPr>
        <w:tabs>
          <w:tab w:val="num" w:pos="0"/>
        </w:tabs>
        <w:ind w:left="7181" w:hanging="360"/>
      </w:pPr>
    </w:lvl>
    <w:lvl w:ilvl="7">
      <w:start w:val="1"/>
      <w:numFmt w:val="lowerLetter"/>
      <w:lvlText w:val="%8."/>
      <w:lvlJc w:val="left"/>
      <w:pPr>
        <w:tabs>
          <w:tab w:val="num" w:pos="0"/>
        </w:tabs>
        <w:ind w:left="7901" w:hanging="360"/>
      </w:pPr>
    </w:lvl>
    <w:lvl w:ilvl="8">
      <w:start w:val="1"/>
      <w:numFmt w:val="lowerRoman"/>
      <w:lvlText w:val="%9."/>
      <w:lvlJc w:val="right"/>
      <w:pPr>
        <w:tabs>
          <w:tab w:val="num" w:pos="0"/>
        </w:tabs>
        <w:ind w:left="8621" w:hanging="180"/>
      </w:pPr>
    </w:lvl>
  </w:abstractNum>
  <w:abstractNum w:abstractNumId="53" w15:restartNumberingAfterBreak="0">
    <w:nsid w:val="3A9F32A8"/>
    <w:multiLevelType w:val="hybridMultilevel"/>
    <w:tmpl w:val="6640028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3AD659F2"/>
    <w:multiLevelType w:val="multilevel"/>
    <w:tmpl w:val="DD22240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15:restartNumberingAfterBreak="0">
    <w:nsid w:val="3B3776A8"/>
    <w:multiLevelType w:val="hybridMultilevel"/>
    <w:tmpl w:val="B76E8AA2"/>
    <w:lvl w:ilvl="0" w:tplc="63DED438">
      <w:start w:val="1"/>
      <w:numFmt w:val="bullet"/>
      <w:lvlText w:val="-"/>
      <w:lvlJc w:val="left"/>
      <w:pPr>
        <w:ind w:left="2563" w:hanging="360"/>
      </w:pPr>
      <w:rPr>
        <w:rFonts w:ascii="Courier New" w:hAnsi="Courier New" w:hint="default"/>
      </w:rPr>
    </w:lvl>
    <w:lvl w:ilvl="1" w:tplc="04160003" w:tentative="1">
      <w:start w:val="1"/>
      <w:numFmt w:val="bullet"/>
      <w:lvlText w:val="o"/>
      <w:lvlJc w:val="left"/>
      <w:pPr>
        <w:ind w:left="3283" w:hanging="360"/>
      </w:pPr>
      <w:rPr>
        <w:rFonts w:ascii="Courier New" w:hAnsi="Courier New" w:cs="Courier New" w:hint="default"/>
      </w:rPr>
    </w:lvl>
    <w:lvl w:ilvl="2" w:tplc="04160005" w:tentative="1">
      <w:start w:val="1"/>
      <w:numFmt w:val="bullet"/>
      <w:lvlText w:val=""/>
      <w:lvlJc w:val="left"/>
      <w:pPr>
        <w:ind w:left="4003" w:hanging="360"/>
      </w:pPr>
      <w:rPr>
        <w:rFonts w:ascii="Wingdings" w:hAnsi="Wingdings" w:hint="default"/>
      </w:rPr>
    </w:lvl>
    <w:lvl w:ilvl="3" w:tplc="04160001" w:tentative="1">
      <w:start w:val="1"/>
      <w:numFmt w:val="bullet"/>
      <w:lvlText w:val=""/>
      <w:lvlJc w:val="left"/>
      <w:pPr>
        <w:ind w:left="4723" w:hanging="360"/>
      </w:pPr>
      <w:rPr>
        <w:rFonts w:ascii="Symbol" w:hAnsi="Symbol" w:hint="default"/>
      </w:rPr>
    </w:lvl>
    <w:lvl w:ilvl="4" w:tplc="04160003" w:tentative="1">
      <w:start w:val="1"/>
      <w:numFmt w:val="bullet"/>
      <w:lvlText w:val="o"/>
      <w:lvlJc w:val="left"/>
      <w:pPr>
        <w:ind w:left="5443" w:hanging="360"/>
      </w:pPr>
      <w:rPr>
        <w:rFonts w:ascii="Courier New" w:hAnsi="Courier New" w:cs="Courier New" w:hint="default"/>
      </w:rPr>
    </w:lvl>
    <w:lvl w:ilvl="5" w:tplc="04160005" w:tentative="1">
      <w:start w:val="1"/>
      <w:numFmt w:val="bullet"/>
      <w:lvlText w:val=""/>
      <w:lvlJc w:val="left"/>
      <w:pPr>
        <w:ind w:left="6163" w:hanging="360"/>
      </w:pPr>
      <w:rPr>
        <w:rFonts w:ascii="Wingdings" w:hAnsi="Wingdings" w:hint="default"/>
      </w:rPr>
    </w:lvl>
    <w:lvl w:ilvl="6" w:tplc="04160001" w:tentative="1">
      <w:start w:val="1"/>
      <w:numFmt w:val="bullet"/>
      <w:lvlText w:val=""/>
      <w:lvlJc w:val="left"/>
      <w:pPr>
        <w:ind w:left="6883" w:hanging="360"/>
      </w:pPr>
      <w:rPr>
        <w:rFonts w:ascii="Symbol" w:hAnsi="Symbol" w:hint="default"/>
      </w:rPr>
    </w:lvl>
    <w:lvl w:ilvl="7" w:tplc="04160003" w:tentative="1">
      <w:start w:val="1"/>
      <w:numFmt w:val="bullet"/>
      <w:lvlText w:val="o"/>
      <w:lvlJc w:val="left"/>
      <w:pPr>
        <w:ind w:left="7603" w:hanging="360"/>
      </w:pPr>
      <w:rPr>
        <w:rFonts w:ascii="Courier New" w:hAnsi="Courier New" w:cs="Courier New" w:hint="default"/>
      </w:rPr>
    </w:lvl>
    <w:lvl w:ilvl="8" w:tplc="04160005" w:tentative="1">
      <w:start w:val="1"/>
      <w:numFmt w:val="bullet"/>
      <w:lvlText w:val=""/>
      <w:lvlJc w:val="left"/>
      <w:pPr>
        <w:ind w:left="8323" w:hanging="360"/>
      </w:pPr>
      <w:rPr>
        <w:rFonts w:ascii="Wingdings" w:hAnsi="Wingdings" w:hint="default"/>
      </w:rPr>
    </w:lvl>
  </w:abstractNum>
  <w:abstractNum w:abstractNumId="56" w15:restartNumberingAfterBreak="0">
    <w:nsid w:val="3B781B2E"/>
    <w:multiLevelType w:val="hybridMultilevel"/>
    <w:tmpl w:val="BF76A398"/>
    <w:lvl w:ilvl="0" w:tplc="AA62198A">
      <w:start w:val="1"/>
      <w:numFmt w:val="lowerLetter"/>
      <w:pStyle w:val="PargrafodaLista"/>
      <w:lvlText w:val="%1)"/>
      <w:lvlJc w:val="left"/>
      <w:pPr>
        <w:ind w:left="1658" w:hanging="360"/>
      </w:pPr>
      <w:rPr>
        <w:rFonts w:hint="default"/>
      </w:rPr>
    </w:lvl>
    <w:lvl w:ilvl="1" w:tplc="04160019" w:tentative="1">
      <w:start w:val="1"/>
      <w:numFmt w:val="lowerLetter"/>
      <w:lvlText w:val="%2."/>
      <w:lvlJc w:val="left"/>
      <w:pPr>
        <w:ind w:left="2378" w:hanging="360"/>
      </w:pPr>
    </w:lvl>
    <w:lvl w:ilvl="2" w:tplc="0416001B" w:tentative="1">
      <w:start w:val="1"/>
      <w:numFmt w:val="lowerRoman"/>
      <w:lvlText w:val="%3."/>
      <w:lvlJc w:val="right"/>
      <w:pPr>
        <w:ind w:left="3098" w:hanging="180"/>
      </w:pPr>
    </w:lvl>
    <w:lvl w:ilvl="3" w:tplc="0416000F" w:tentative="1">
      <w:start w:val="1"/>
      <w:numFmt w:val="decimal"/>
      <w:lvlText w:val="%4."/>
      <w:lvlJc w:val="left"/>
      <w:pPr>
        <w:ind w:left="3818" w:hanging="360"/>
      </w:pPr>
    </w:lvl>
    <w:lvl w:ilvl="4" w:tplc="04160019" w:tentative="1">
      <w:start w:val="1"/>
      <w:numFmt w:val="lowerLetter"/>
      <w:lvlText w:val="%5."/>
      <w:lvlJc w:val="left"/>
      <w:pPr>
        <w:ind w:left="4538" w:hanging="360"/>
      </w:pPr>
    </w:lvl>
    <w:lvl w:ilvl="5" w:tplc="0416001B" w:tentative="1">
      <w:start w:val="1"/>
      <w:numFmt w:val="lowerRoman"/>
      <w:lvlText w:val="%6."/>
      <w:lvlJc w:val="right"/>
      <w:pPr>
        <w:ind w:left="5258" w:hanging="180"/>
      </w:pPr>
    </w:lvl>
    <w:lvl w:ilvl="6" w:tplc="0416000F" w:tentative="1">
      <w:start w:val="1"/>
      <w:numFmt w:val="decimal"/>
      <w:lvlText w:val="%7."/>
      <w:lvlJc w:val="left"/>
      <w:pPr>
        <w:ind w:left="5978" w:hanging="360"/>
      </w:pPr>
    </w:lvl>
    <w:lvl w:ilvl="7" w:tplc="04160019" w:tentative="1">
      <w:start w:val="1"/>
      <w:numFmt w:val="lowerLetter"/>
      <w:lvlText w:val="%8."/>
      <w:lvlJc w:val="left"/>
      <w:pPr>
        <w:ind w:left="6698" w:hanging="360"/>
      </w:pPr>
    </w:lvl>
    <w:lvl w:ilvl="8" w:tplc="0416001B" w:tentative="1">
      <w:start w:val="1"/>
      <w:numFmt w:val="lowerRoman"/>
      <w:lvlText w:val="%9."/>
      <w:lvlJc w:val="right"/>
      <w:pPr>
        <w:ind w:left="7418" w:hanging="180"/>
      </w:pPr>
    </w:lvl>
  </w:abstractNum>
  <w:abstractNum w:abstractNumId="57" w15:restartNumberingAfterBreak="0">
    <w:nsid w:val="3BC66552"/>
    <w:multiLevelType w:val="multilevel"/>
    <w:tmpl w:val="82CEAA46"/>
    <w:lvl w:ilvl="0">
      <w:start w:val="1"/>
      <w:numFmt w:val="lowerLetter"/>
      <w:lvlText w:val="%1)"/>
      <w:lvlJc w:val="left"/>
      <w:pPr>
        <w:tabs>
          <w:tab w:val="num" w:pos="0"/>
        </w:tabs>
        <w:ind w:left="1713" w:hanging="360"/>
      </w:pPr>
    </w:lvl>
    <w:lvl w:ilvl="1">
      <w:start w:val="1"/>
      <w:numFmt w:val="lowerLetter"/>
      <w:lvlText w:val="%2."/>
      <w:lvlJc w:val="left"/>
      <w:pPr>
        <w:tabs>
          <w:tab w:val="num" w:pos="0"/>
        </w:tabs>
        <w:ind w:left="2433" w:hanging="360"/>
      </w:pPr>
    </w:lvl>
    <w:lvl w:ilvl="2">
      <w:start w:val="1"/>
      <w:numFmt w:val="lowerRoman"/>
      <w:lvlText w:val="%3."/>
      <w:lvlJc w:val="right"/>
      <w:pPr>
        <w:tabs>
          <w:tab w:val="num" w:pos="0"/>
        </w:tabs>
        <w:ind w:left="3153" w:hanging="180"/>
      </w:pPr>
    </w:lvl>
    <w:lvl w:ilvl="3">
      <w:start w:val="1"/>
      <w:numFmt w:val="decimal"/>
      <w:lvlText w:val="%4."/>
      <w:lvlJc w:val="left"/>
      <w:pPr>
        <w:tabs>
          <w:tab w:val="num" w:pos="0"/>
        </w:tabs>
        <w:ind w:left="3873" w:hanging="360"/>
      </w:pPr>
    </w:lvl>
    <w:lvl w:ilvl="4">
      <w:start w:val="1"/>
      <w:numFmt w:val="lowerLetter"/>
      <w:lvlText w:val="%5."/>
      <w:lvlJc w:val="left"/>
      <w:pPr>
        <w:tabs>
          <w:tab w:val="num" w:pos="0"/>
        </w:tabs>
        <w:ind w:left="4593" w:hanging="360"/>
      </w:pPr>
    </w:lvl>
    <w:lvl w:ilvl="5">
      <w:start w:val="1"/>
      <w:numFmt w:val="lowerRoman"/>
      <w:lvlText w:val="%6."/>
      <w:lvlJc w:val="right"/>
      <w:pPr>
        <w:tabs>
          <w:tab w:val="num" w:pos="0"/>
        </w:tabs>
        <w:ind w:left="5313" w:hanging="180"/>
      </w:pPr>
    </w:lvl>
    <w:lvl w:ilvl="6">
      <w:start w:val="1"/>
      <w:numFmt w:val="decimal"/>
      <w:lvlText w:val="%7."/>
      <w:lvlJc w:val="left"/>
      <w:pPr>
        <w:tabs>
          <w:tab w:val="num" w:pos="0"/>
        </w:tabs>
        <w:ind w:left="6033" w:hanging="360"/>
      </w:pPr>
    </w:lvl>
    <w:lvl w:ilvl="7">
      <w:start w:val="1"/>
      <w:numFmt w:val="lowerLetter"/>
      <w:lvlText w:val="%8."/>
      <w:lvlJc w:val="left"/>
      <w:pPr>
        <w:tabs>
          <w:tab w:val="num" w:pos="0"/>
        </w:tabs>
        <w:ind w:left="6753" w:hanging="360"/>
      </w:pPr>
    </w:lvl>
    <w:lvl w:ilvl="8">
      <w:start w:val="1"/>
      <w:numFmt w:val="lowerRoman"/>
      <w:lvlText w:val="%9."/>
      <w:lvlJc w:val="right"/>
      <w:pPr>
        <w:tabs>
          <w:tab w:val="num" w:pos="0"/>
        </w:tabs>
        <w:ind w:left="7473" w:hanging="180"/>
      </w:pPr>
    </w:lvl>
  </w:abstractNum>
  <w:abstractNum w:abstractNumId="58" w15:restartNumberingAfterBreak="0">
    <w:nsid w:val="3D2C0C0D"/>
    <w:multiLevelType w:val="hybridMultilevel"/>
    <w:tmpl w:val="15248546"/>
    <w:lvl w:ilvl="0" w:tplc="04160005">
      <w:start w:val="1"/>
      <w:numFmt w:val="bullet"/>
      <w:lvlText w:val=""/>
      <w:lvlJc w:val="left"/>
      <w:pPr>
        <w:ind w:left="2498" w:hanging="360"/>
      </w:pPr>
      <w:rPr>
        <w:rFonts w:ascii="Wingdings" w:hAnsi="Wingdings" w:hint="default"/>
      </w:rPr>
    </w:lvl>
    <w:lvl w:ilvl="1" w:tplc="04160003" w:tentative="1">
      <w:start w:val="1"/>
      <w:numFmt w:val="bullet"/>
      <w:lvlText w:val="o"/>
      <w:lvlJc w:val="left"/>
      <w:pPr>
        <w:ind w:left="3218" w:hanging="360"/>
      </w:pPr>
      <w:rPr>
        <w:rFonts w:ascii="Courier New" w:hAnsi="Courier New" w:cs="Courier New" w:hint="default"/>
      </w:rPr>
    </w:lvl>
    <w:lvl w:ilvl="2" w:tplc="04160005" w:tentative="1">
      <w:start w:val="1"/>
      <w:numFmt w:val="bullet"/>
      <w:lvlText w:val=""/>
      <w:lvlJc w:val="left"/>
      <w:pPr>
        <w:ind w:left="3938" w:hanging="360"/>
      </w:pPr>
      <w:rPr>
        <w:rFonts w:ascii="Wingdings" w:hAnsi="Wingdings" w:hint="default"/>
      </w:rPr>
    </w:lvl>
    <w:lvl w:ilvl="3" w:tplc="04160001" w:tentative="1">
      <w:start w:val="1"/>
      <w:numFmt w:val="bullet"/>
      <w:lvlText w:val=""/>
      <w:lvlJc w:val="left"/>
      <w:pPr>
        <w:ind w:left="4658" w:hanging="360"/>
      </w:pPr>
      <w:rPr>
        <w:rFonts w:ascii="Symbol" w:hAnsi="Symbol" w:hint="default"/>
      </w:rPr>
    </w:lvl>
    <w:lvl w:ilvl="4" w:tplc="04160003" w:tentative="1">
      <w:start w:val="1"/>
      <w:numFmt w:val="bullet"/>
      <w:lvlText w:val="o"/>
      <w:lvlJc w:val="left"/>
      <w:pPr>
        <w:ind w:left="5378" w:hanging="360"/>
      </w:pPr>
      <w:rPr>
        <w:rFonts w:ascii="Courier New" w:hAnsi="Courier New" w:cs="Courier New" w:hint="default"/>
      </w:rPr>
    </w:lvl>
    <w:lvl w:ilvl="5" w:tplc="04160005" w:tentative="1">
      <w:start w:val="1"/>
      <w:numFmt w:val="bullet"/>
      <w:lvlText w:val=""/>
      <w:lvlJc w:val="left"/>
      <w:pPr>
        <w:ind w:left="6098" w:hanging="360"/>
      </w:pPr>
      <w:rPr>
        <w:rFonts w:ascii="Wingdings" w:hAnsi="Wingdings" w:hint="default"/>
      </w:rPr>
    </w:lvl>
    <w:lvl w:ilvl="6" w:tplc="04160001" w:tentative="1">
      <w:start w:val="1"/>
      <w:numFmt w:val="bullet"/>
      <w:lvlText w:val=""/>
      <w:lvlJc w:val="left"/>
      <w:pPr>
        <w:ind w:left="6818" w:hanging="360"/>
      </w:pPr>
      <w:rPr>
        <w:rFonts w:ascii="Symbol" w:hAnsi="Symbol" w:hint="default"/>
      </w:rPr>
    </w:lvl>
    <w:lvl w:ilvl="7" w:tplc="04160003" w:tentative="1">
      <w:start w:val="1"/>
      <w:numFmt w:val="bullet"/>
      <w:lvlText w:val="o"/>
      <w:lvlJc w:val="left"/>
      <w:pPr>
        <w:ind w:left="7538" w:hanging="360"/>
      </w:pPr>
      <w:rPr>
        <w:rFonts w:ascii="Courier New" w:hAnsi="Courier New" w:cs="Courier New" w:hint="default"/>
      </w:rPr>
    </w:lvl>
    <w:lvl w:ilvl="8" w:tplc="04160005" w:tentative="1">
      <w:start w:val="1"/>
      <w:numFmt w:val="bullet"/>
      <w:lvlText w:val=""/>
      <w:lvlJc w:val="left"/>
      <w:pPr>
        <w:ind w:left="8258" w:hanging="360"/>
      </w:pPr>
      <w:rPr>
        <w:rFonts w:ascii="Wingdings" w:hAnsi="Wingdings" w:hint="default"/>
      </w:rPr>
    </w:lvl>
  </w:abstractNum>
  <w:abstractNum w:abstractNumId="59" w15:restartNumberingAfterBreak="0">
    <w:nsid w:val="3D594441"/>
    <w:multiLevelType w:val="hybridMultilevel"/>
    <w:tmpl w:val="A8AC7EE8"/>
    <w:lvl w:ilvl="0" w:tplc="DD1C00A2">
      <w:start w:val="1"/>
      <w:numFmt w:val="lowerLetter"/>
      <w:lvlText w:val="%1)"/>
      <w:lvlJc w:val="left"/>
      <w:pPr>
        <w:ind w:left="1375" w:hanging="360"/>
      </w:pPr>
      <w:rPr>
        <w:rFonts w:hint="default"/>
      </w:rPr>
    </w:lvl>
    <w:lvl w:ilvl="1" w:tplc="04160019" w:tentative="1">
      <w:start w:val="1"/>
      <w:numFmt w:val="lowerLetter"/>
      <w:lvlText w:val="%2."/>
      <w:lvlJc w:val="left"/>
      <w:pPr>
        <w:ind w:left="2095" w:hanging="360"/>
      </w:pPr>
    </w:lvl>
    <w:lvl w:ilvl="2" w:tplc="0416001B" w:tentative="1">
      <w:start w:val="1"/>
      <w:numFmt w:val="lowerRoman"/>
      <w:lvlText w:val="%3."/>
      <w:lvlJc w:val="right"/>
      <w:pPr>
        <w:ind w:left="2815" w:hanging="180"/>
      </w:pPr>
    </w:lvl>
    <w:lvl w:ilvl="3" w:tplc="0416000F" w:tentative="1">
      <w:start w:val="1"/>
      <w:numFmt w:val="decimal"/>
      <w:lvlText w:val="%4."/>
      <w:lvlJc w:val="left"/>
      <w:pPr>
        <w:ind w:left="3535" w:hanging="360"/>
      </w:pPr>
    </w:lvl>
    <w:lvl w:ilvl="4" w:tplc="04160019" w:tentative="1">
      <w:start w:val="1"/>
      <w:numFmt w:val="lowerLetter"/>
      <w:lvlText w:val="%5."/>
      <w:lvlJc w:val="left"/>
      <w:pPr>
        <w:ind w:left="4255" w:hanging="360"/>
      </w:pPr>
    </w:lvl>
    <w:lvl w:ilvl="5" w:tplc="0416001B" w:tentative="1">
      <w:start w:val="1"/>
      <w:numFmt w:val="lowerRoman"/>
      <w:lvlText w:val="%6."/>
      <w:lvlJc w:val="right"/>
      <w:pPr>
        <w:ind w:left="4975" w:hanging="180"/>
      </w:pPr>
    </w:lvl>
    <w:lvl w:ilvl="6" w:tplc="0416000F" w:tentative="1">
      <w:start w:val="1"/>
      <w:numFmt w:val="decimal"/>
      <w:lvlText w:val="%7."/>
      <w:lvlJc w:val="left"/>
      <w:pPr>
        <w:ind w:left="5695" w:hanging="360"/>
      </w:pPr>
    </w:lvl>
    <w:lvl w:ilvl="7" w:tplc="04160019" w:tentative="1">
      <w:start w:val="1"/>
      <w:numFmt w:val="lowerLetter"/>
      <w:lvlText w:val="%8."/>
      <w:lvlJc w:val="left"/>
      <w:pPr>
        <w:ind w:left="6415" w:hanging="360"/>
      </w:pPr>
    </w:lvl>
    <w:lvl w:ilvl="8" w:tplc="0416001B" w:tentative="1">
      <w:start w:val="1"/>
      <w:numFmt w:val="lowerRoman"/>
      <w:lvlText w:val="%9."/>
      <w:lvlJc w:val="right"/>
      <w:pPr>
        <w:ind w:left="7135" w:hanging="180"/>
      </w:pPr>
    </w:lvl>
  </w:abstractNum>
  <w:abstractNum w:abstractNumId="60" w15:restartNumberingAfterBreak="0">
    <w:nsid w:val="3DD25A2D"/>
    <w:multiLevelType w:val="multilevel"/>
    <w:tmpl w:val="8A382EAE"/>
    <w:lvl w:ilvl="0">
      <w:start w:val="1"/>
      <w:numFmt w:val="bullet"/>
      <w:lvlText w:val="-"/>
      <w:lvlJc w:val="left"/>
      <w:pPr>
        <w:tabs>
          <w:tab w:val="num" w:pos="0"/>
        </w:tabs>
        <w:ind w:left="1146" w:hanging="360"/>
      </w:pPr>
      <w:rPr>
        <w:rFonts w:ascii="Courier New" w:hAnsi="Courier New" w:cs="Courier New" w:hint="default"/>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61" w15:restartNumberingAfterBreak="0">
    <w:nsid w:val="41576F74"/>
    <w:multiLevelType w:val="hybridMultilevel"/>
    <w:tmpl w:val="D5024FEE"/>
    <w:lvl w:ilvl="0" w:tplc="43F43BCE">
      <w:start w:val="1"/>
      <w:numFmt w:val="lowerLetter"/>
      <w:lvlText w:val="%1)"/>
      <w:lvlJc w:val="left"/>
      <w:pPr>
        <w:ind w:left="1375" w:hanging="360"/>
      </w:pPr>
      <w:rPr>
        <w:rFonts w:hint="default"/>
      </w:rPr>
    </w:lvl>
    <w:lvl w:ilvl="1" w:tplc="04160019" w:tentative="1">
      <w:start w:val="1"/>
      <w:numFmt w:val="lowerLetter"/>
      <w:lvlText w:val="%2."/>
      <w:lvlJc w:val="left"/>
      <w:pPr>
        <w:ind w:left="2095" w:hanging="360"/>
      </w:pPr>
    </w:lvl>
    <w:lvl w:ilvl="2" w:tplc="0416001B" w:tentative="1">
      <w:start w:val="1"/>
      <w:numFmt w:val="lowerRoman"/>
      <w:lvlText w:val="%3."/>
      <w:lvlJc w:val="right"/>
      <w:pPr>
        <w:ind w:left="2815" w:hanging="180"/>
      </w:pPr>
    </w:lvl>
    <w:lvl w:ilvl="3" w:tplc="0416000F" w:tentative="1">
      <w:start w:val="1"/>
      <w:numFmt w:val="decimal"/>
      <w:lvlText w:val="%4."/>
      <w:lvlJc w:val="left"/>
      <w:pPr>
        <w:ind w:left="3535" w:hanging="360"/>
      </w:pPr>
    </w:lvl>
    <w:lvl w:ilvl="4" w:tplc="04160019" w:tentative="1">
      <w:start w:val="1"/>
      <w:numFmt w:val="lowerLetter"/>
      <w:lvlText w:val="%5."/>
      <w:lvlJc w:val="left"/>
      <w:pPr>
        <w:ind w:left="4255" w:hanging="360"/>
      </w:pPr>
    </w:lvl>
    <w:lvl w:ilvl="5" w:tplc="0416001B" w:tentative="1">
      <w:start w:val="1"/>
      <w:numFmt w:val="lowerRoman"/>
      <w:lvlText w:val="%6."/>
      <w:lvlJc w:val="right"/>
      <w:pPr>
        <w:ind w:left="4975" w:hanging="180"/>
      </w:pPr>
    </w:lvl>
    <w:lvl w:ilvl="6" w:tplc="0416000F" w:tentative="1">
      <w:start w:val="1"/>
      <w:numFmt w:val="decimal"/>
      <w:lvlText w:val="%7."/>
      <w:lvlJc w:val="left"/>
      <w:pPr>
        <w:ind w:left="5695" w:hanging="360"/>
      </w:pPr>
    </w:lvl>
    <w:lvl w:ilvl="7" w:tplc="04160019" w:tentative="1">
      <w:start w:val="1"/>
      <w:numFmt w:val="lowerLetter"/>
      <w:lvlText w:val="%8."/>
      <w:lvlJc w:val="left"/>
      <w:pPr>
        <w:ind w:left="6415" w:hanging="360"/>
      </w:pPr>
    </w:lvl>
    <w:lvl w:ilvl="8" w:tplc="0416001B" w:tentative="1">
      <w:start w:val="1"/>
      <w:numFmt w:val="lowerRoman"/>
      <w:lvlText w:val="%9."/>
      <w:lvlJc w:val="right"/>
      <w:pPr>
        <w:ind w:left="7135" w:hanging="180"/>
      </w:pPr>
    </w:lvl>
  </w:abstractNum>
  <w:abstractNum w:abstractNumId="62" w15:restartNumberingAfterBreak="0">
    <w:nsid w:val="42656BA1"/>
    <w:multiLevelType w:val="hybridMultilevel"/>
    <w:tmpl w:val="90DCB9A8"/>
    <w:lvl w:ilvl="0" w:tplc="F476ECEC">
      <w:start w:val="1"/>
      <w:numFmt w:val="bullet"/>
      <w:lvlText w:val=""/>
      <w:lvlJc w:val="left"/>
      <w:pPr>
        <w:ind w:left="1735" w:hanging="360"/>
      </w:pPr>
      <w:rPr>
        <w:rFonts w:ascii="Symbol" w:hAnsi="Symbol" w:hint="default"/>
      </w:rPr>
    </w:lvl>
    <w:lvl w:ilvl="1" w:tplc="04160003" w:tentative="1">
      <w:start w:val="1"/>
      <w:numFmt w:val="bullet"/>
      <w:lvlText w:val="o"/>
      <w:lvlJc w:val="left"/>
      <w:pPr>
        <w:ind w:left="2455" w:hanging="360"/>
      </w:pPr>
      <w:rPr>
        <w:rFonts w:ascii="Courier New" w:hAnsi="Courier New" w:cs="Courier New" w:hint="default"/>
      </w:rPr>
    </w:lvl>
    <w:lvl w:ilvl="2" w:tplc="04160005" w:tentative="1">
      <w:start w:val="1"/>
      <w:numFmt w:val="bullet"/>
      <w:lvlText w:val=""/>
      <w:lvlJc w:val="left"/>
      <w:pPr>
        <w:ind w:left="3175" w:hanging="360"/>
      </w:pPr>
      <w:rPr>
        <w:rFonts w:ascii="Wingdings" w:hAnsi="Wingdings" w:hint="default"/>
      </w:rPr>
    </w:lvl>
    <w:lvl w:ilvl="3" w:tplc="04160001" w:tentative="1">
      <w:start w:val="1"/>
      <w:numFmt w:val="bullet"/>
      <w:lvlText w:val=""/>
      <w:lvlJc w:val="left"/>
      <w:pPr>
        <w:ind w:left="3895" w:hanging="360"/>
      </w:pPr>
      <w:rPr>
        <w:rFonts w:ascii="Symbol" w:hAnsi="Symbol" w:hint="default"/>
      </w:rPr>
    </w:lvl>
    <w:lvl w:ilvl="4" w:tplc="04160003" w:tentative="1">
      <w:start w:val="1"/>
      <w:numFmt w:val="bullet"/>
      <w:lvlText w:val="o"/>
      <w:lvlJc w:val="left"/>
      <w:pPr>
        <w:ind w:left="4615" w:hanging="360"/>
      </w:pPr>
      <w:rPr>
        <w:rFonts w:ascii="Courier New" w:hAnsi="Courier New" w:cs="Courier New" w:hint="default"/>
      </w:rPr>
    </w:lvl>
    <w:lvl w:ilvl="5" w:tplc="04160005" w:tentative="1">
      <w:start w:val="1"/>
      <w:numFmt w:val="bullet"/>
      <w:lvlText w:val=""/>
      <w:lvlJc w:val="left"/>
      <w:pPr>
        <w:ind w:left="5335" w:hanging="360"/>
      </w:pPr>
      <w:rPr>
        <w:rFonts w:ascii="Wingdings" w:hAnsi="Wingdings" w:hint="default"/>
      </w:rPr>
    </w:lvl>
    <w:lvl w:ilvl="6" w:tplc="04160001" w:tentative="1">
      <w:start w:val="1"/>
      <w:numFmt w:val="bullet"/>
      <w:lvlText w:val=""/>
      <w:lvlJc w:val="left"/>
      <w:pPr>
        <w:ind w:left="6055" w:hanging="360"/>
      </w:pPr>
      <w:rPr>
        <w:rFonts w:ascii="Symbol" w:hAnsi="Symbol" w:hint="default"/>
      </w:rPr>
    </w:lvl>
    <w:lvl w:ilvl="7" w:tplc="04160003" w:tentative="1">
      <w:start w:val="1"/>
      <w:numFmt w:val="bullet"/>
      <w:lvlText w:val="o"/>
      <w:lvlJc w:val="left"/>
      <w:pPr>
        <w:ind w:left="6775" w:hanging="360"/>
      </w:pPr>
      <w:rPr>
        <w:rFonts w:ascii="Courier New" w:hAnsi="Courier New" w:cs="Courier New" w:hint="default"/>
      </w:rPr>
    </w:lvl>
    <w:lvl w:ilvl="8" w:tplc="04160005" w:tentative="1">
      <w:start w:val="1"/>
      <w:numFmt w:val="bullet"/>
      <w:lvlText w:val=""/>
      <w:lvlJc w:val="left"/>
      <w:pPr>
        <w:ind w:left="7495" w:hanging="360"/>
      </w:pPr>
      <w:rPr>
        <w:rFonts w:ascii="Wingdings" w:hAnsi="Wingdings" w:hint="default"/>
      </w:rPr>
    </w:lvl>
  </w:abstractNum>
  <w:abstractNum w:abstractNumId="63" w15:restartNumberingAfterBreak="0">
    <w:nsid w:val="436B1784"/>
    <w:multiLevelType w:val="hybridMultilevel"/>
    <w:tmpl w:val="A2D67E94"/>
    <w:lvl w:ilvl="0" w:tplc="579EC318">
      <w:start w:val="1"/>
      <w:numFmt w:val="lowerLetter"/>
      <w:lvlText w:val="%1)"/>
      <w:lvlJc w:val="left"/>
      <w:pPr>
        <w:ind w:left="2061" w:hanging="360"/>
      </w:pPr>
      <w:rPr>
        <w:rFonts w:hint="default"/>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64" w15:restartNumberingAfterBreak="0">
    <w:nsid w:val="445A73D5"/>
    <w:multiLevelType w:val="hybridMultilevel"/>
    <w:tmpl w:val="177E7E04"/>
    <w:lvl w:ilvl="0" w:tplc="F476ECEC">
      <w:start w:val="1"/>
      <w:numFmt w:val="bullet"/>
      <w:lvlText w:val=""/>
      <w:lvlJc w:val="left"/>
      <w:pPr>
        <w:ind w:left="2280" w:hanging="360"/>
      </w:pPr>
      <w:rPr>
        <w:rFonts w:ascii="Symbol" w:hAnsi="Symbol" w:hint="default"/>
      </w:rPr>
    </w:lvl>
    <w:lvl w:ilvl="1" w:tplc="04160003" w:tentative="1">
      <w:start w:val="1"/>
      <w:numFmt w:val="bullet"/>
      <w:lvlText w:val="o"/>
      <w:lvlJc w:val="left"/>
      <w:pPr>
        <w:ind w:left="3000" w:hanging="360"/>
      </w:pPr>
      <w:rPr>
        <w:rFonts w:ascii="Courier New" w:hAnsi="Courier New" w:cs="Courier New" w:hint="default"/>
      </w:rPr>
    </w:lvl>
    <w:lvl w:ilvl="2" w:tplc="04160005" w:tentative="1">
      <w:start w:val="1"/>
      <w:numFmt w:val="bullet"/>
      <w:lvlText w:val=""/>
      <w:lvlJc w:val="left"/>
      <w:pPr>
        <w:ind w:left="3720" w:hanging="360"/>
      </w:pPr>
      <w:rPr>
        <w:rFonts w:ascii="Wingdings" w:hAnsi="Wingdings" w:hint="default"/>
      </w:rPr>
    </w:lvl>
    <w:lvl w:ilvl="3" w:tplc="04160001" w:tentative="1">
      <w:start w:val="1"/>
      <w:numFmt w:val="bullet"/>
      <w:lvlText w:val=""/>
      <w:lvlJc w:val="left"/>
      <w:pPr>
        <w:ind w:left="4440" w:hanging="360"/>
      </w:pPr>
      <w:rPr>
        <w:rFonts w:ascii="Symbol" w:hAnsi="Symbol" w:hint="default"/>
      </w:rPr>
    </w:lvl>
    <w:lvl w:ilvl="4" w:tplc="04160003" w:tentative="1">
      <w:start w:val="1"/>
      <w:numFmt w:val="bullet"/>
      <w:lvlText w:val="o"/>
      <w:lvlJc w:val="left"/>
      <w:pPr>
        <w:ind w:left="5160" w:hanging="360"/>
      </w:pPr>
      <w:rPr>
        <w:rFonts w:ascii="Courier New" w:hAnsi="Courier New" w:cs="Courier New" w:hint="default"/>
      </w:rPr>
    </w:lvl>
    <w:lvl w:ilvl="5" w:tplc="04160005" w:tentative="1">
      <w:start w:val="1"/>
      <w:numFmt w:val="bullet"/>
      <w:lvlText w:val=""/>
      <w:lvlJc w:val="left"/>
      <w:pPr>
        <w:ind w:left="5880" w:hanging="360"/>
      </w:pPr>
      <w:rPr>
        <w:rFonts w:ascii="Wingdings" w:hAnsi="Wingdings" w:hint="default"/>
      </w:rPr>
    </w:lvl>
    <w:lvl w:ilvl="6" w:tplc="04160001" w:tentative="1">
      <w:start w:val="1"/>
      <w:numFmt w:val="bullet"/>
      <w:lvlText w:val=""/>
      <w:lvlJc w:val="left"/>
      <w:pPr>
        <w:ind w:left="6600" w:hanging="360"/>
      </w:pPr>
      <w:rPr>
        <w:rFonts w:ascii="Symbol" w:hAnsi="Symbol" w:hint="default"/>
      </w:rPr>
    </w:lvl>
    <w:lvl w:ilvl="7" w:tplc="04160003" w:tentative="1">
      <w:start w:val="1"/>
      <w:numFmt w:val="bullet"/>
      <w:lvlText w:val="o"/>
      <w:lvlJc w:val="left"/>
      <w:pPr>
        <w:ind w:left="7320" w:hanging="360"/>
      </w:pPr>
      <w:rPr>
        <w:rFonts w:ascii="Courier New" w:hAnsi="Courier New" w:cs="Courier New" w:hint="default"/>
      </w:rPr>
    </w:lvl>
    <w:lvl w:ilvl="8" w:tplc="04160005" w:tentative="1">
      <w:start w:val="1"/>
      <w:numFmt w:val="bullet"/>
      <w:lvlText w:val=""/>
      <w:lvlJc w:val="left"/>
      <w:pPr>
        <w:ind w:left="8040" w:hanging="360"/>
      </w:pPr>
      <w:rPr>
        <w:rFonts w:ascii="Wingdings" w:hAnsi="Wingdings" w:hint="default"/>
      </w:rPr>
    </w:lvl>
  </w:abstractNum>
  <w:abstractNum w:abstractNumId="65" w15:restartNumberingAfterBreak="0">
    <w:nsid w:val="45A9280D"/>
    <w:multiLevelType w:val="hybridMultilevel"/>
    <w:tmpl w:val="8AE4E290"/>
    <w:lvl w:ilvl="0" w:tplc="F476ECE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6" w15:restartNumberingAfterBreak="0">
    <w:nsid w:val="47485487"/>
    <w:multiLevelType w:val="multilevel"/>
    <w:tmpl w:val="570E2818"/>
    <w:lvl w:ilvl="0">
      <w:start w:val="17"/>
      <w:numFmt w:val="decimal"/>
      <w:lvlText w:val="%1."/>
      <w:lvlJc w:val="left"/>
      <w:pPr>
        <w:tabs>
          <w:tab w:val="num" w:pos="998"/>
        </w:tabs>
        <w:ind w:left="998" w:hanging="998"/>
      </w:pPr>
      <w:rPr>
        <w:rFonts w:hint="default"/>
      </w:rPr>
    </w:lvl>
    <w:lvl w:ilvl="1">
      <w:start w:val="3"/>
      <w:numFmt w:val="decimal"/>
      <w:lvlText w:val="%1.%2."/>
      <w:lvlJc w:val="left"/>
      <w:pPr>
        <w:tabs>
          <w:tab w:val="num" w:pos="1015"/>
        </w:tabs>
        <w:ind w:left="1015" w:hanging="1015"/>
      </w:pPr>
      <w:rPr>
        <w:rFonts w:ascii="Arial" w:hAnsi="Arial" w:cs="Arial" w:hint="default"/>
        <w:b w:val="0"/>
        <w:i w:val="0"/>
        <w:color w:val="auto"/>
        <w:sz w:val="20"/>
        <w:szCs w:val="20"/>
      </w:rPr>
    </w:lvl>
    <w:lvl w:ilvl="2">
      <w:start w:val="3"/>
      <w:numFmt w:val="lowerLetter"/>
      <w:lvlText w:val="%3)"/>
      <w:lvlJc w:val="left"/>
      <w:pPr>
        <w:tabs>
          <w:tab w:val="num" w:pos="1015"/>
        </w:tabs>
        <w:ind w:left="1015" w:hanging="1015"/>
      </w:pPr>
      <w:rPr>
        <w:rFonts w:ascii="Times New Roman" w:eastAsia="MS Mincho" w:hAnsi="Times New Roman" w:cs="Times New Roman" w:hint="default"/>
        <w:b w:val="0"/>
        <w:i w:val="0"/>
        <w:color w:val="auto"/>
        <w:sz w:val="24"/>
        <w:szCs w:val="24"/>
      </w:rPr>
    </w:lvl>
    <w:lvl w:ilvl="3">
      <w:start w:val="1"/>
      <w:numFmt w:val="decimal"/>
      <w:lvlText w:val="%1.%2.%3.%4."/>
      <w:lvlJc w:val="left"/>
      <w:pPr>
        <w:tabs>
          <w:tab w:val="num" w:pos="1015"/>
        </w:tabs>
        <w:ind w:left="1015" w:hanging="1015"/>
      </w:pPr>
      <w:rPr>
        <w:rFonts w:hint="default"/>
        <w:b w:val="0"/>
      </w:rPr>
    </w:lvl>
    <w:lvl w:ilvl="4">
      <w:start w:val="1"/>
      <w:numFmt w:val="decimal"/>
      <w:lvlText w:val="%1.%2.%3.%4.%5."/>
      <w:lvlJc w:val="left"/>
      <w:pPr>
        <w:tabs>
          <w:tab w:val="num" w:pos="1440"/>
        </w:tabs>
        <w:ind w:left="792" w:hanging="792"/>
      </w:pPr>
      <w:rPr>
        <w:rFonts w:hint="default"/>
      </w:rPr>
    </w:lvl>
    <w:lvl w:ilvl="5">
      <w:start w:val="1"/>
      <w:numFmt w:val="decimal"/>
      <w:lvlText w:val="%1.%2.%3.%4.%5.%6."/>
      <w:lvlJc w:val="left"/>
      <w:pPr>
        <w:tabs>
          <w:tab w:val="num" w:pos="2575"/>
        </w:tabs>
        <w:ind w:left="2071" w:hanging="936"/>
      </w:pPr>
      <w:rPr>
        <w:rFonts w:hint="default"/>
      </w:rPr>
    </w:lvl>
    <w:lvl w:ilvl="6">
      <w:start w:val="1"/>
      <w:numFmt w:val="decimal"/>
      <w:lvlText w:val="%1.%2.%3.%4.%5.%6.%7."/>
      <w:lvlJc w:val="left"/>
      <w:pPr>
        <w:tabs>
          <w:tab w:val="num" w:pos="2880"/>
        </w:tabs>
        <w:ind w:left="2160" w:hanging="1080"/>
      </w:pPr>
      <w:rPr>
        <w:rFonts w:hint="default"/>
      </w:rPr>
    </w:lvl>
    <w:lvl w:ilvl="7">
      <w:start w:val="1"/>
      <w:numFmt w:val="decimal"/>
      <w:lvlText w:val="%1.%2.%3.%4.%5.%6.%7.%8."/>
      <w:lvlJc w:val="left"/>
      <w:pPr>
        <w:tabs>
          <w:tab w:val="num" w:pos="3600"/>
        </w:tabs>
        <w:ind w:left="2664" w:hanging="1224"/>
      </w:pPr>
      <w:rPr>
        <w:rFonts w:hint="default"/>
      </w:rPr>
    </w:lvl>
    <w:lvl w:ilvl="8">
      <w:start w:val="1"/>
      <w:numFmt w:val="decimal"/>
      <w:lvlText w:val="%1.%2.%3.%4.%5.%6.%7.%8.%9."/>
      <w:lvlJc w:val="left"/>
      <w:pPr>
        <w:tabs>
          <w:tab w:val="num" w:pos="3960"/>
        </w:tabs>
        <w:ind w:left="3240" w:hanging="1440"/>
      </w:pPr>
      <w:rPr>
        <w:rFonts w:hint="default"/>
      </w:rPr>
    </w:lvl>
  </w:abstractNum>
  <w:abstractNum w:abstractNumId="67" w15:restartNumberingAfterBreak="0">
    <w:nsid w:val="484F2FAC"/>
    <w:multiLevelType w:val="multilevel"/>
    <w:tmpl w:val="38E4D81C"/>
    <w:lvl w:ilvl="0">
      <w:start w:val="6"/>
      <w:numFmt w:val="decimal"/>
      <w:lvlText w:val="%1."/>
      <w:lvlJc w:val="left"/>
      <w:pPr>
        <w:ind w:left="495" w:hanging="495"/>
      </w:pPr>
      <w:rPr>
        <w:rFonts w:hint="default"/>
        <w:color w:val="0070C0"/>
      </w:rPr>
    </w:lvl>
    <w:lvl w:ilvl="1">
      <w:start w:val="3"/>
      <w:numFmt w:val="decimal"/>
      <w:lvlText w:val="%1.%2."/>
      <w:lvlJc w:val="left"/>
      <w:pPr>
        <w:ind w:left="920" w:hanging="495"/>
      </w:pPr>
      <w:rPr>
        <w:rFonts w:hint="default"/>
        <w:color w:val="0070C0"/>
      </w:rPr>
    </w:lvl>
    <w:lvl w:ilvl="2">
      <w:start w:val="1"/>
      <w:numFmt w:val="decimal"/>
      <w:lvlText w:val="%1.%2.%3."/>
      <w:lvlJc w:val="left"/>
      <w:pPr>
        <w:ind w:left="1570" w:hanging="720"/>
      </w:pPr>
      <w:rPr>
        <w:rFonts w:hint="default"/>
        <w:color w:val="0070C0"/>
      </w:rPr>
    </w:lvl>
    <w:lvl w:ilvl="3">
      <w:start w:val="1"/>
      <w:numFmt w:val="decimal"/>
      <w:lvlText w:val="%1.%2.%3.%4."/>
      <w:lvlJc w:val="left"/>
      <w:pPr>
        <w:ind w:left="1995" w:hanging="720"/>
      </w:pPr>
      <w:rPr>
        <w:rFonts w:hint="default"/>
        <w:color w:val="0070C0"/>
      </w:rPr>
    </w:lvl>
    <w:lvl w:ilvl="4">
      <w:start w:val="1"/>
      <w:numFmt w:val="decimal"/>
      <w:lvlText w:val="%1.%2.%3.%4.%5."/>
      <w:lvlJc w:val="left"/>
      <w:pPr>
        <w:ind w:left="2780" w:hanging="1080"/>
      </w:pPr>
      <w:rPr>
        <w:rFonts w:hint="default"/>
        <w:color w:val="0070C0"/>
      </w:rPr>
    </w:lvl>
    <w:lvl w:ilvl="5">
      <w:start w:val="1"/>
      <w:numFmt w:val="decimal"/>
      <w:lvlText w:val="%1.%2.%3.%4.%5.%6."/>
      <w:lvlJc w:val="left"/>
      <w:pPr>
        <w:ind w:left="3205" w:hanging="1080"/>
      </w:pPr>
      <w:rPr>
        <w:rFonts w:hint="default"/>
        <w:color w:val="0070C0"/>
      </w:rPr>
    </w:lvl>
    <w:lvl w:ilvl="6">
      <w:start w:val="1"/>
      <w:numFmt w:val="decimal"/>
      <w:lvlText w:val="%1.%2.%3.%4.%5.%6.%7."/>
      <w:lvlJc w:val="left"/>
      <w:pPr>
        <w:ind w:left="3990" w:hanging="1440"/>
      </w:pPr>
      <w:rPr>
        <w:rFonts w:hint="default"/>
        <w:color w:val="0070C0"/>
      </w:rPr>
    </w:lvl>
    <w:lvl w:ilvl="7">
      <w:start w:val="1"/>
      <w:numFmt w:val="decimal"/>
      <w:lvlText w:val="%1.%2.%3.%4.%5.%6.%7.%8."/>
      <w:lvlJc w:val="left"/>
      <w:pPr>
        <w:ind w:left="4415" w:hanging="1440"/>
      </w:pPr>
      <w:rPr>
        <w:rFonts w:hint="default"/>
        <w:color w:val="0070C0"/>
      </w:rPr>
    </w:lvl>
    <w:lvl w:ilvl="8">
      <w:start w:val="1"/>
      <w:numFmt w:val="decimal"/>
      <w:lvlText w:val="%1.%2.%3.%4.%5.%6.%7.%8.%9."/>
      <w:lvlJc w:val="left"/>
      <w:pPr>
        <w:ind w:left="5200" w:hanging="1800"/>
      </w:pPr>
      <w:rPr>
        <w:rFonts w:hint="default"/>
        <w:color w:val="0070C0"/>
      </w:rPr>
    </w:lvl>
  </w:abstractNum>
  <w:abstractNum w:abstractNumId="68" w15:restartNumberingAfterBreak="0">
    <w:nsid w:val="4ADF0DE1"/>
    <w:multiLevelType w:val="hybridMultilevel"/>
    <w:tmpl w:val="6A4C5680"/>
    <w:lvl w:ilvl="0" w:tplc="04160005">
      <w:start w:val="1"/>
      <w:numFmt w:val="bullet"/>
      <w:lvlText w:val=""/>
      <w:lvlJc w:val="left"/>
      <w:pPr>
        <w:ind w:left="2280" w:hanging="360"/>
      </w:pPr>
      <w:rPr>
        <w:rFonts w:ascii="Wingdings" w:hAnsi="Wingdings" w:hint="default"/>
      </w:rPr>
    </w:lvl>
    <w:lvl w:ilvl="1" w:tplc="04160003" w:tentative="1">
      <w:start w:val="1"/>
      <w:numFmt w:val="bullet"/>
      <w:lvlText w:val="o"/>
      <w:lvlJc w:val="left"/>
      <w:pPr>
        <w:ind w:left="3000" w:hanging="360"/>
      </w:pPr>
      <w:rPr>
        <w:rFonts w:ascii="Courier New" w:hAnsi="Courier New" w:cs="Courier New" w:hint="default"/>
      </w:rPr>
    </w:lvl>
    <w:lvl w:ilvl="2" w:tplc="04160005" w:tentative="1">
      <w:start w:val="1"/>
      <w:numFmt w:val="bullet"/>
      <w:lvlText w:val=""/>
      <w:lvlJc w:val="left"/>
      <w:pPr>
        <w:ind w:left="3720" w:hanging="360"/>
      </w:pPr>
      <w:rPr>
        <w:rFonts w:ascii="Wingdings" w:hAnsi="Wingdings" w:hint="default"/>
      </w:rPr>
    </w:lvl>
    <w:lvl w:ilvl="3" w:tplc="04160001" w:tentative="1">
      <w:start w:val="1"/>
      <w:numFmt w:val="bullet"/>
      <w:lvlText w:val=""/>
      <w:lvlJc w:val="left"/>
      <w:pPr>
        <w:ind w:left="4440" w:hanging="360"/>
      </w:pPr>
      <w:rPr>
        <w:rFonts w:ascii="Symbol" w:hAnsi="Symbol" w:hint="default"/>
      </w:rPr>
    </w:lvl>
    <w:lvl w:ilvl="4" w:tplc="04160003" w:tentative="1">
      <w:start w:val="1"/>
      <w:numFmt w:val="bullet"/>
      <w:lvlText w:val="o"/>
      <w:lvlJc w:val="left"/>
      <w:pPr>
        <w:ind w:left="5160" w:hanging="360"/>
      </w:pPr>
      <w:rPr>
        <w:rFonts w:ascii="Courier New" w:hAnsi="Courier New" w:cs="Courier New" w:hint="default"/>
      </w:rPr>
    </w:lvl>
    <w:lvl w:ilvl="5" w:tplc="04160005" w:tentative="1">
      <w:start w:val="1"/>
      <w:numFmt w:val="bullet"/>
      <w:lvlText w:val=""/>
      <w:lvlJc w:val="left"/>
      <w:pPr>
        <w:ind w:left="5880" w:hanging="360"/>
      </w:pPr>
      <w:rPr>
        <w:rFonts w:ascii="Wingdings" w:hAnsi="Wingdings" w:hint="default"/>
      </w:rPr>
    </w:lvl>
    <w:lvl w:ilvl="6" w:tplc="04160001" w:tentative="1">
      <w:start w:val="1"/>
      <w:numFmt w:val="bullet"/>
      <w:lvlText w:val=""/>
      <w:lvlJc w:val="left"/>
      <w:pPr>
        <w:ind w:left="6600" w:hanging="360"/>
      </w:pPr>
      <w:rPr>
        <w:rFonts w:ascii="Symbol" w:hAnsi="Symbol" w:hint="default"/>
      </w:rPr>
    </w:lvl>
    <w:lvl w:ilvl="7" w:tplc="04160003" w:tentative="1">
      <w:start w:val="1"/>
      <w:numFmt w:val="bullet"/>
      <w:lvlText w:val="o"/>
      <w:lvlJc w:val="left"/>
      <w:pPr>
        <w:ind w:left="7320" w:hanging="360"/>
      </w:pPr>
      <w:rPr>
        <w:rFonts w:ascii="Courier New" w:hAnsi="Courier New" w:cs="Courier New" w:hint="default"/>
      </w:rPr>
    </w:lvl>
    <w:lvl w:ilvl="8" w:tplc="04160005" w:tentative="1">
      <w:start w:val="1"/>
      <w:numFmt w:val="bullet"/>
      <w:lvlText w:val=""/>
      <w:lvlJc w:val="left"/>
      <w:pPr>
        <w:ind w:left="8040" w:hanging="360"/>
      </w:pPr>
      <w:rPr>
        <w:rFonts w:ascii="Wingdings" w:hAnsi="Wingdings" w:hint="default"/>
      </w:rPr>
    </w:lvl>
  </w:abstractNum>
  <w:abstractNum w:abstractNumId="69" w15:restartNumberingAfterBreak="0">
    <w:nsid w:val="4B5E0E17"/>
    <w:multiLevelType w:val="hybridMultilevel"/>
    <w:tmpl w:val="54582304"/>
    <w:lvl w:ilvl="0" w:tplc="04160005">
      <w:start w:val="1"/>
      <w:numFmt w:val="bullet"/>
      <w:lvlText w:val=""/>
      <w:lvlJc w:val="left"/>
      <w:pPr>
        <w:ind w:left="2498" w:hanging="360"/>
      </w:pPr>
      <w:rPr>
        <w:rFonts w:ascii="Wingdings" w:hAnsi="Wingdings" w:hint="default"/>
      </w:rPr>
    </w:lvl>
    <w:lvl w:ilvl="1" w:tplc="04160003" w:tentative="1">
      <w:start w:val="1"/>
      <w:numFmt w:val="bullet"/>
      <w:lvlText w:val="o"/>
      <w:lvlJc w:val="left"/>
      <w:pPr>
        <w:ind w:left="3218" w:hanging="360"/>
      </w:pPr>
      <w:rPr>
        <w:rFonts w:ascii="Courier New" w:hAnsi="Courier New" w:cs="Courier New" w:hint="default"/>
      </w:rPr>
    </w:lvl>
    <w:lvl w:ilvl="2" w:tplc="04160005" w:tentative="1">
      <w:start w:val="1"/>
      <w:numFmt w:val="bullet"/>
      <w:lvlText w:val=""/>
      <w:lvlJc w:val="left"/>
      <w:pPr>
        <w:ind w:left="3938" w:hanging="360"/>
      </w:pPr>
      <w:rPr>
        <w:rFonts w:ascii="Wingdings" w:hAnsi="Wingdings" w:hint="default"/>
      </w:rPr>
    </w:lvl>
    <w:lvl w:ilvl="3" w:tplc="04160001" w:tentative="1">
      <w:start w:val="1"/>
      <w:numFmt w:val="bullet"/>
      <w:lvlText w:val=""/>
      <w:lvlJc w:val="left"/>
      <w:pPr>
        <w:ind w:left="4658" w:hanging="360"/>
      </w:pPr>
      <w:rPr>
        <w:rFonts w:ascii="Symbol" w:hAnsi="Symbol" w:hint="default"/>
      </w:rPr>
    </w:lvl>
    <w:lvl w:ilvl="4" w:tplc="04160003" w:tentative="1">
      <w:start w:val="1"/>
      <w:numFmt w:val="bullet"/>
      <w:lvlText w:val="o"/>
      <w:lvlJc w:val="left"/>
      <w:pPr>
        <w:ind w:left="5378" w:hanging="360"/>
      </w:pPr>
      <w:rPr>
        <w:rFonts w:ascii="Courier New" w:hAnsi="Courier New" w:cs="Courier New" w:hint="default"/>
      </w:rPr>
    </w:lvl>
    <w:lvl w:ilvl="5" w:tplc="04160005" w:tentative="1">
      <w:start w:val="1"/>
      <w:numFmt w:val="bullet"/>
      <w:lvlText w:val=""/>
      <w:lvlJc w:val="left"/>
      <w:pPr>
        <w:ind w:left="6098" w:hanging="360"/>
      </w:pPr>
      <w:rPr>
        <w:rFonts w:ascii="Wingdings" w:hAnsi="Wingdings" w:hint="default"/>
      </w:rPr>
    </w:lvl>
    <w:lvl w:ilvl="6" w:tplc="04160001" w:tentative="1">
      <w:start w:val="1"/>
      <w:numFmt w:val="bullet"/>
      <w:lvlText w:val=""/>
      <w:lvlJc w:val="left"/>
      <w:pPr>
        <w:ind w:left="6818" w:hanging="360"/>
      </w:pPr>
      <w:rPr>
        <w:rFonts w:ascii="Symbol" w:hAnsi="Symbol" w:hint="default"/>
      </w:rPr>
    </w:lvl>
    <w:lvl w:ilvl="7" w:tplc="04160003" w:tentative="1">
      <w:start w:val="1"/>
      <w:numFmt w:val="bullet"/>
      <w:lvlText w:val="o"/>
      <w:lvlJc w:val="left"/>
      <w:pPr>
        <w:ind w:left="7538" w:hanging="360"/>
      </w:pPr>
      <w:rPr>
        <w:rFonts w:ascii="Courier New" w:hAnsi="Courier New" w:cs="Courier New" w:hint="default"/>
      </w:rPr>
    </w:lvl>
    <w:lvl w:ilvl="8" w:tplc="04160005" w:tentative="1">
      <w:start w:val="1"/>
      <w:numFmt w:val="bullet"/>
      <w:lvlText w:val=""/>
      <w:lvlJc w:val="left"/>
      <w:pPr>
        <w:ind w:left="8258" w:hanging="360"/>
      </w:pPr>
      <w:rPr>
        <w:rFonts w:ascii="Wingdings" w:hAnsi="Wingdings" w:hint="default"/>
      </w:rPr>
    </w:lvl>
  </w:abstractNum>
  <w:abstractNum w:abstractNumId="70" w15:restartNumberingAfterBreak="0">
    <w:nsid w:val="4C7739A3"/>
    <w:multiLevelType w:val="hybridMultilevel"/>
    <w:tmpl w:val="911687B8"/>
    <w:lvl w:ilvl="0" w:tplc="0D549942">
      <w:start w:val="1"/>
      <w:numFmt w:val="lowerLetter"/>
      <w:lvlText w:val="%1)"/>
      <w:lvlJc w:val="left"/>
      <w:pPr>
        <w:ind w:left="1911" w:hanging="360"/>
      </w:pPr>
      <w:rPr>
        <w:rFonts w:ascii="Arial" w:hAnsi="Arial" w:hint="default"/>
        <w:b w:val="0"/>
        <w:i w:val="0"/>
        <w:sz w:val="20"/>
        <w:szCs w:val="20"/>
      </w:rPr>
    </w:lvl>
    <w:lvl w:ilvl="1" w:tplc="04160019" w:tentative="1">
      <w:start w:val="1"/>
      <w:numFmt w:val="lowerLetter"/>
      <w:lvlText w:val="%2."/>
      <w:lvlJc w:val="left"/>
      <w:pPr>
        <w:ind w:left="2631" w:hanging="360"/>
      </w:pPr>
    </w:lvl>
    <w:lvl w:ilvl="2" w:tplc="0416001B" w:tentative="1">
      <w:start w:val="1"/>
      <w:numFmt w:val="lowerRoman"/>
      <w:lvlText w:val="%3."/>
      <w:lvlJc w:val="right"/>
      <w:pPr>
        <w:ind w:left="3351" w:hanging="180"/>
      </w:pPr>
    </w:lvl>
    <w:lvl w:ilvl="3" w:tplc="0416000F" w:tentative="1">
      <w:start w:val="1"/>
      <w:numFmt w:val="decimal"/>
      <w:lvlText w:val="%4."/>
      <w:lvlJc w:val="left"/>
      <w:pPr>
        <w:ind w:left="4071" w:hanging="360"/>
      </w:pPr>
    </w:lvl>
    <w:lvl w:ilvl="4" w:tplc="04160019" w:tentative="1">
      <w:start w:val="1"/>
      <w:numFmt w:val="lowerLetter"/>
      <w:lvlText w:val="%5."/>
      <w:lvlJc w:val="left"/>
      <w:pPr>
        <w:ind w:left="4791" w:hanging="360"/>
      </w:pPr>
    </w:lvl>
    <w:lvl w:ilvl="5" w:tplc="0416001B" w:tentative="1">
      <w:start w:val="1"/>
      <w:numFmt w:val="lowerRoman"/>
      <w:lvlText w:val="%6."/>
      <w:lvlJc w:val="right"/>
      <w:pPr>
        <w:ind w:left="5511" w:hanging="180"/>
      </w:pPr>
    </w:lvl>
    <w:lvl w:ilvl="6" w:tplc="0416000F" w:tentative="1">
      <w:start w:val="1"/>
      <w:numFmt w:val="decimal"/>
      <w:lvlText w:val="%7."/>
      <w:lvlJc w:val="left"/>
      <w:pPr>
        <w:ind w:left="6231" w:hanging="360"/>
      </w:pPr>
    </w:lvl>
    <w:lvl w:ilvl="7" w:tplc="04160019" w:tentative="1">
      <w:start w:val="1"/>
      <w:numFmt w:val="lowerLetter"/>
      <w:lvlText w:val="%8."/>
      <w:lvlJc w:val="left"/>
      <w:pPr>
        <w:ind w:left="6951" w:hanging="360"/>
      </w:pPr>
    </w:lvl>
    <w:lvl w:ilvl="8" w:tplc="0416001B" w:tentative="1">
      <w:start w:val="1"/>
      <w:numFmt w:val="lowerRoman"/>
      <w:lvlText w:val="%9."/>
      <w:lvlJc w:val="right"/>
      <w:pPr>
        <w:ind w:left="7671" w:hanging="180"/>
      </w:pPr>
    </w:lvl>
  </w:abstractNum>
  <w:abstractNum w:abstractNumId="71" w15:restartNumberingAfterBreak="0">
    <w:nsid w:val="51B95B33"/>
    <w:multiLevelType w:val="hybridMultilevel"/>
    <w:tmpl w:val="DAACAAB8"/>
    <w:lvl w:ilvl="0" w:tplc="1278ECEC">
      <w:start w:val="1"/>
      <w:numFmt w:val="lowerLetter"/>
      <w:lvlText w:val="%1)"/>
      <w:lvlJc w:val="left"/>
      <w:pPr>
        <w:ind w:left="1375" w:hanging="360"/>
      </w:pPr>
      <w:rPr>
        <w:rFonts w:hint="default"/>
      </w:rPr>
    </w:lvl>
    <w:lvl w:ilvl="1" w:tplc="04160019" w:tentative="1">
      <w:start w:val="1"/>
      <w:numFmt w:val="lowerLetter"/>
      <w:lvlText w:val="%2."/>
      <w:lvlJc w:val="left"/>
      <w:pPr>
        <w:ind w:left="2095" w:hanging="360"/>
      </w:pPr>
    </w:lvl>
    <w:lvl w:ilvl="2" w:tplc="0416001B" w:tentative="1">
      <w:start w:val="1"/>
      <w:numFmt w:val="lowerRoman"/>
      <w:lvlText w:val="%3."/>
      <w:lvlJc w:val="right"/>
      <w:pPr>
        <w:ind w:left="2815" w:hanging="180"/>
      </w:pPr>
    </w:lvl>
    <w:lvl w:ilvl="3" w:tplc="0416000F" w:tentative="1">
      <w:start w:val="1"/>
      <w:numFmt w:val="decimal"/>
      <w:lvlText w:val="%4."/>
      <w:lvlJc w:val="left"/>
      <w:pPr>
        <w:ind w:left="3535" w:hanging="360"/>
      </w:pPr>
    </w:lvl>
    <w:lvl w:ilvl="4" w:tplc="04160019" w:tentative="1">
      <w:start w:val="1"/>
      <w:numFmt w:val="lowerLetter"/>
      <w:lvlText w:val="%5."/>
      <w:lvlJc w:val="left"/>
      <w:pPr>
        <w:ind w:left="4255" w:hanging="360"/>
      </w:pPr>
    </w:lvl>
    <w:lvl w:ilvl="5" w:tplc="0416001B" w:tentative="1">
      <w:start w:val="1"/>
      <w:numFmt w:val="lowerRoman"/>
      <w:lvlText w:val="%6."/>
      <w:lvlJc w:val="right"/>
      <w:pPr>
        <w:ind w:left="4975" w:hanging="180"/>
      </w:pPr>
    </w:lvl>
    <w:lvl w:ilvl="6" w:tplc="0416000F" w:tentative="1">
      <w:start w:val="1"/>
      <w:numFmt w:val="decimal"/>
      <w:lvlText w:val="%7."/>
      <w:lvlJc w:val="left"/>
      <w:pPr>
        <w:ind w:left="5695" w:hanging="360"/>
      </w:pPr>
    </w:lvl>
    <w:lvl w:ilvl="7" w:tplc="04160019" w:tentative="1">
      <w:start w:val="1"/>
      <w:numFmt w:val="lowerLetter"/>
      <w:lvlText w:val="%8."/>
      <w:lvlJc w:val="left"/>
      <w:pPr>
        <w:ind w:left="6415" w:hanging="360"/>
      </w:pPr>
    </w:lvl>
    <w:lvl w:ilvl="8" w:tplc="0416001B" w:tentative="1">
      <w:start w:val="1"/>
      <w:numFmt w:val="lowerRoman"/>
      <w:lvlText w:val="%9."/>
      <w:lvlJc w:val="right"/>
      <w:pPr>
        <w:ind w:left="7135" w:hanging="180"/>
      </w:pPr>
    </w:lvl>
  </w:abstractNum>
  <w:abstractNum w:abstractNumId="72" w15:restartNumberingAfterBreak="0">
    <w:nsid w:val="51FB5CFA"/>
    <w:multiLevelType w:val="hybridMultilevel"/>
    <w:tmpl w:val="3C18DA24"/>
    <w:lvl w:ilvl="0" w:tplc="4A52B6B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3" w15:restartNumberingAfterBreak="0">
    <w:nsid w:val="52A00786"/>
    <w:multiLevelType w:val="multilevel"/>
    <w:tmpl w:val="BA58455E"/>
    <w:lvl w:ilvl="0">
      <w:start w:val="1"/>
      <w:numFmt w:val="lowerLetter"/>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4" w15:restartNumberingAfterBreak="0">
    <w:nsid w:val="52E30269"/>
    <w:multiLevelType w:val="hybridMultilevel"/>
    <w:tmpl w:val="3920F6A4"/>
    <w:lvl w:ilvl="0" w:tplc="63DED438">
      <w:start w:val="1"/>
      <w:numFmt w:val="bullet"/>
      <w:lvlText w:val="-"/>
      <w:lvlJc w:val="left"/>
      <w:pPr>
        <w:ind w:left="2487" w:hanging="360"/>
      </w:pPr>
      <w:rPr>
        <w:rFonts w:ascii="Courier New" w:hAnsi="Courier New" w:hint="default"/>
      </w:rPr>
    </w:lvl>
    <w:lvl w:ilvl="1" w:tplc="04160003" w:tentative="1">
      <w:start w:val="1"/>
      <w:numFmt w:val="bullet"/>
      <w:lvlText w:val="o"/>
      <w:lvlJc w:val="left"/>
      <w:pPr>
        <w:ind w:left="3207" w:hanging="360"/>
      </w:pPr>
      <w:rPr>
        <w:rFonts w:ascii="Courier New" w:hAnsi="Courier New" w:cs="Courier New" w:hint="default"/>
      </w:rPr>
    </w:lvl>
    <w:lvl w:ilvl="2" w:tplc="04160005" w:tentative="1">
      <w:start w:val="1"/>
      <w:numFmt w:val="bullet"/>
      <w:lvlText w:val=""/>
      <w:lvlJc w:val="left"/>
      <w:pPr>
        <w:ind w:left="3927" w:hanging="360"/>
      </w:pPr>
      <w:rPr>
        <w:rFonts w:ascii="Wingdings" w:hAnsi="Wingdings" w:hint="default"/>
      </w:rPr>
    </w:lvl>
    <w:lvl w:ilvl="3" w:tplc="04160001" w:tentative="1">
      <w:start w:val="1"/>
      <w:numFmt w:val="bullet"/>
      <w:lvlText w:val=""/>
      <w:lvlJc w:val="left"/>
      <w:pPr>
        <w:ind w:left="4647" w:hanging="360"/>
      </w:pPr>
      <w:rPr>
        <w:rFonts w:ascii="Symbol" w:hAnsi="Symbol" w:hint="default"/>
      </w:rPr>
    </w:lvl>
    <w:lvl w:ilvl="4" w:tplc="04160003" w:tentative="1">
      <w:start w:val="1"/>
      <w:numFmt w:val="bullet"/>
      <w:lvlText w:val="o"/>
      <w:lvlJc w:val="left"/>
      <w:pPr>
        <w:ind w:left="5367" w:hanging="360"/>
      </w:pPr>
      <w:rPr>
        <w:rFonts w:ascii="Courier New" w:hAnsi="Courier New" w:cs="Courier New" w:hint="default"/>
      </w:rPr>
    </w:lvl>
    <w:lvl w:ilvl="5" w:tplc="04160005" w:tentative="1">
      <w:start w:val="1"/>
      <w:numFmt w:val="bullet"/>
      <w:lvlText w:val=""/>
      <w:lvlJc w:val="left"/>
      <w:pPr>
        <w:ind w:left="6087" w:hanging="360"/>
      </w:pPr>
      <w:rPr>
        <w:rFonts w:ascii="Wingdings" w:hAnsi="Wingdings" w:hint="default"/>
      </w:rPr>
    </w:lvl>
    <w:lvl w:ilvl="6" w:tplc="04160001" w:tentative="1">
      <w:start w:val="1"/>
      <w:numFmt w:val="bullet"/>
      <w:lvlText w:val=""/>
      <w:lvlJc w:val="left"/>
      <w:pPr>
        <w:ind w:left="6807" w:hanging="360"/>
      </w:pPr>
      <w:rPr>
        <w:rFonts w:ascii="Symbol" w:hAnsi="Symbol" w:hint="default"/>
      </w:rPr>
    </w:lvl>
    <w:lvl w:ilvl="7" w:tplc="04160003" w:tentative="1">
      <w:start w:val="1"/>
      <w:numFmt w:val="bullet"/>
      <w:lvlText w:val="o"/>
      <w:lvlJc w:val="left"/>
      <w:pPr>
        <w:ind w:left="7527" w:hanging="360"/>
      </w:pPr>
      <w:rPr>
        <w:rFonts w:ascii="Courier New" w:hAnsi="Courier New" w:cs="Courier New" w:hint="default"/>
      </w:rPr>
    </w:lvl>
    <w:lvl w:ilvl="8" w:tplc="04160005" w:tentative="1">
      <w:start w:val="1"/>
      <w:numFmt w:val="bullet"/>
      <w:lvlText w:val=""/>
      <w:lvlJc w:val="left"/>
      <w:pPr>
        <w:ind w:left="8247" w:hanging="360"/>
      </w:pPr>
      <w:rPr>
        <w:rFonts w:ascii="Wingdings" w:hAnsi="Wingdings" w:hint="default"/>
      </w:rPr>
    </w:lvl>
  </w:abstractNum>
  <w:abstractNum w:abstractNumId="75" w15:restartNumberingAfterBreak="0">
    <w:nsid w:val="53D00C94"/>
    <w:multiLevelType w:val="hybridMultilevel"/>
    <w:tmpl w:val="99B2F244"/>
    <w:lvl w:ilvl="0" w:tplc="04160005">
      <w:start w:val="1"/>
      <w:numFmt w:val="bullet"/>
      <w:lvlText w:val=""/>
      <w:lvlJc w:val="left"/>
      <w:pPr>
        <w:ind w:left="1996" w:hanging="360"/>
      </w:pPr>
      <w:rPr>
        <w:rFonts w:ascii="Wingdings" w:hAnsi="Wingdings" w:hint="default"/>
      </w:rPr>
    </w:lvl>
    <w:lvl w:ilvl="1" w:tplc="04160003" w:tentative="1">
      <w:start w:val="1"/>
      <w:numFmt w:val="bullet"/>
      <w:lvlText w:val="o"/>
      <w:lvlJc w:val="left"/>
      <w:pPr>
        <w:ind w:left="2716" w:hanging="360"/>
      </w:pPr>
      <w:rPr>
        <w:rFonts w:ascii="Courier New" w:hAnsi="Courier New" w:cs="Courier New" w:hint="default"/>
      </w:rPr>
    </w:lvl>
    <w:lvl w:ilvl="2" w:tplc="04160005" w:tentative="1">
      <w:start w:val="1"/>
      <w:numFmt w:val="bullet"/>
      <w:lvlText w:val=""/>
      <w:lvlJc w:val="left"/>
      <w:pPr>
        <w:ind w:left="3436" w:hanging="360"/>
      </w:pPr>
      <w:rPr>
        <w:rFonts w:ascii="Wingdings" w:hAnsi="Wingdings" w:hint="default"/>
      </w:rPr>
    </w:lvl>
    <w:lvl w:ilvl="3" w:tplc="04160001" w:tentative="1">
      <w:start w:val="1"/>
      <w:numFmt w:val="bullet"/>
      <w:lvlText w:val=""/>
      <w:lvlJc w:val="left"/>
      <w:pPr>
        <w:ind w:left="4156" w:hanging="360"/>
      </w:pPr>
      <w:rPr>
        <w:rFonts w:ascii="Symbol" w:hAnsi="Symbol" w:hint="default"/>
      </w:rPr>
    </w:lvl>
    <w:lvl w:ilvl="4" w:tplc="04160003" w:tentative="1">
      <w:start w:val="1"/>
      <w:numFmt w:val="bullet"/>
      <w:lvlText w:val="o"/>
      <w:lvlJc w:val="left"/>
      <w:pPr>
        <w:ind w:left="4876" w:hanging="360"/>
      </w:pPr>
      <w:rPr>
        <w:rFonts w:ascii="Courier New" w:hAnsi="Courier New" w:cs="Courier New" w:hint="default"/>
      </w:rPr>
    </w:lvl>
    <w:lvl w:ilvl="5" w:tplc="04160005" w:tentative="1">
      <w:start w:val="1"/>
      <w:numFmt w:val="bullet"/>
      <w:lvlText w:val=""/>
      <w:lvlJc w:val="left"/>
      <w:pPr>
        <w:ind w:left="5596" w:hanging="360"/>
      </w:pPr>
      <w:rPr>
        <w:rFonts w:ascii="Wingdings" w:hAnsi="Wingdings" w:hint="default"/>
      </w:rPr>
    </w:lvl>
    <w:lvl w:ilvl="6" w:tplc="04160001" w:tentative="1">
      <w:start w:val="1"/>
      <w:numFmt w:val="bullet"/>
      <w:lvlText w:val=""/>
      <w:lvlJc w:val="left"/>
      <w:pPr>
        <w:ind w:left="6316" w:hanging="360"/>
      </w:pPr>
      <w:rPr>
        <w:rFonts w:ascii="Symbol" w:hAnsi="Symbol" w:hint="default"/>
      </w:rPr>
    </w:lvl>
    <w:lvl w:ilvl="7" w:tplc="04160003" w:tentative="1">
      <w:start w:val="1"/>
      <w:numFmt w:val="bullet"/>
      <w:lvlText w:val="o"/>
      <w:lvlJc w:val="left"/>
      <w:pPr>
        <w:ind w:left="7036" w:hanging="360"/>
      </w:pPr>
      <w:rPr>
        <w:rFonts w:ascii="Courier New" w:hAnsi="Courier New" w:cs="Courier New" w:hint="default"/>
      </w:rPr>
    </w:lvl>
    <w:lvl w:ilvl="8" w:tplc="04160005" w:tentative="1">
      <w:start w:val="1"/>
      <w:numFmt w:val="bullet"/>
      <w:lvlText w:val=""/>
      <w:lvlJc w:val="left"/>
      <w:pPr>
        <w:ind w:left="7756" w:hanging="360"/>
      </w:pPr>
      <w:rPr>
        <w:rFonts w:ascii="Wingdings" w:hAnsi="Wingdings" w:hint="default"/>
      </w:rPr>
    </w:lvl>
  </w:abstractNum>
  <w:abstractNum w:abstractNumId="76" w15:restartNumberingAfterBreak="0">
    <w:nsid w:val="54F866B8"/>
    <w:multiLevelType w:val="multilevel"/>
    <w:tmpl w:val="DD5007AA"/>
    <w:lvl w:ilvl="0">
      <w:start w:val="1"/>
      <w:numFmt w:val="lowerLetter"/>
      <w:lvlText w:val="%1)"/>
      <w:lvlJc w:val="left"/>
      <w:pPr>
        <w:tabs>
          <w:tab w:val="num" w:pos="0"/>
        </w:tabs>
        <w:ind w:left="1735" w:hanging="360"/>
      </w:pPr>
    </w:lvl>
    <w:lvl w:ilvl="1">
      <w:start w:val="1"/>
      <w:numFmt w:val="lowerLetter"/>
      <w:lvlText w:val="%2."/>
      <w:lvlJc w:val="left"/>
      <w:pPr>
        <w:tabs>
          <w:tab w:val="num" w:pos="0"/>
        </w:tabs>
        <w:ind w:left="2455" w:hanging="360"/>
      </w:pPr>
    </w:lvl>
    <w:lvl w:ilvl="2">
      <w:start w:val="1"/>
      <w:numFmt w:val="lowerRoman"/>
      <w:lvlText w:val="%3."/>
      <w:lvlJc w:val="right"/>
      <w:pPr>
        <w:tabs>
          <w:tab w:val="num" w:pos="0"/>
        </w:tabs>
        <w:ind w:left="3175" w:hanging="180"/>
      </w:pPr>
    </w:lvl>
    <w:lvl w:ilvl="3">
      <w:start w:val="1"/>
      <w:numFmt w:val="decimal"/>
      <w:lvlText w:val="%4."/>
      <w:lvlJc w:val="left"/>
      <w:pPr>
        <w:tabs>
          <w:tab w:val="num" w:pos="0"/>
        </w:tabs>
        <w:ind w:left="3895" w:hanging="360"/>
      </w:pPr>
    </w:lvl>
    <w:lvl w:ilvl="4">
      <w:start w:val="1"/>
      <w:numFmt w:val="lowerLetter"/>
      <w:lvlText w:val="%5."/>
      <w:lvlJc w:val="left"/>
      <w:pPr>
        <w:tabs>
          <w:tab w:val="num" w:pos="0"/>
        </w:tabs>
        <w:ind w:left="4615" w:hanging="360"/>
      </w:pPr>
    </w:lvl>
    <w:lvl w:ilvl="5">
      <w:start w:val="1"/>
      <w:numFmt w:val="lowerRoman"/>
      <w:lvlText w:val="%6."/>
      <w:lvlJc w:val="right"/>
      <w:pPr>
        <w:tabs>
          <w:tab w:val="num" w:pos="0"/>
        </w:tabs>
        <w:ind w:left="5335" w:hanging="180"/>
      </w:pPr>
    </w:lvl>
    <w:lvl w:ilvl="6">
      <w:start w:val="1"/>
      <w:numFmt w:val="decimal"/>
      <w:lvlText w:val="%7."/>
      <w:lvlJc w:val="left"/>
      <w:pPr>
        <w:tabs>
          <w:tab w:val="num" w:pos="0"/>
        </w:tabs>
        <w:ind w:left="6055" w:hanging="360"/>
      </w:pPr>
    </w:lvl>
    <w:lvl w:ilvl="7">
      <w:start w:val="1"/>
      <w:numFmt w:val="lowerLetter"/>
      <w:lvlText w:val="%8."/>
      <w:lvlJc w:val="left"/>
      <w:pPr>
        <w:tabs>
          <w:tab w:val="num" w:pos="0"/>
        </w:tabs>
        <w:ind w:left="6775" w:hanging="360"/>
      </w:pPr>
    </w:lvl>
    <w:lvl w:ilvl="8">
      <w:start w:val="1"/>
      <w:numFmt w:val="lowerRoman"/>
      <w:lvlText w:val="%9."/>
      <w:lvlJc w:val="right"/>
      <w:pPr>
        <w:tabs>
          <w:tab w:val="num" w:pos="0"/>
        </w:tabs>
        <w:ind w:left="7495" w:hanging="180"/>
      </w:pPr>
    </w:lvl>
  </w:abstractNum>
  <w:abstractNum w:abstractNumId="77" w15:restartNumberingAfterBreak="0">
    <w:nsid w:val="55C5317B"/>
    <w:multiLevelType w:val="multilevel"/>
    <w:tmpl w:val="D51C274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8" w15:restartNumberingAfterBreak="0">
    <w:nsid w:val="570A5415"/>
    <w:multiLevelType w:val="hybridMultilevel"/>
    <w:tmpl w:val="52E0E24E"/>
    <w:lvl w:ilvl="0" w:tplc="66D2158A">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9" w15:restartNumberingAfterBreak="0">
    <w:nsid w:val="574D6087"/>
    <w:multiLevelType w:val="hybridMultilevel"/>
    <w:tmpl w:val="E0C2F406"/>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80" w15:restartNumberingAfterBreak="0">
    <w:nsid w:val="58144AF7"/>
    <w:multiLevelType w:val="multilevel"/>
    <w:tmpl w:val="4B402E94"/>
    <w:lvl w:ilvl="0">
      <w:start w:val="1"/>
      <w:numFmt w:val="lowerLetter"/>
      <w:lvlText w:val="%1)"/>
      <w:lvlJc w:val="left"/>
      <w:pPr>
        <w:tabs>
          <w:tab w:val="num" w:pos="0"/>
        </w:tabs>
        <w:ind w:left="1718" w:hanging="360"/>
      </w:pPr>
    </w:lvl>
    <w:lvl w:ilvl="1">
      <w:start w:val="1"/>
      <w:numFmt w:val="lowerLetter"/>
      <w:lvlText w:val="%2."/>
      <w:lvlJc w:val="left"/>
      <w:pPr>
        <w:tabs>
          <w:tab w:val="num" w:pos="0"/>
        </w:tabs>
        <w:ind w:left="2438" w:hanging="360"/>
      </w:pPr>
    </w:lvl>
    <w:lvl w:ilvl="2">
      <w:start w:val="1"/>
      <w:numFmt w:val="lowerRoman"/>
      <w:lvlText w:val="%3."/>
      <w:lvlJc w:val="right"/>
      <w:pPr>
        <w:tabs>
          <w:tab w:val="num" w:pos="0"/>
        </w:tabs>
        <w:ind w:left="3158" w:hanging="180"/>
      </w:pPr>
    </w:lvl>
    <w:lvl w:ilvl="3">
      <w:start w:val="1"/>
      <w:numFmt w:val="decimal"/>
      <w:lvlText w:val="%4."/>
      <w:lvlJc w:val="left"/>
      <w:pPr>
        <w:tabs>
          <w:tab w:val="num" w:pos="0"/>
        </w:tabs>
        <w:ind w:left="3878" w:hanging="360"/>
      </w:pPr>
    </w:lvl>
    <w:lvl w:ilvl="4">
      <w:start w:val="1"/>
      <w:numFmt w:val="lowerLetter"/>
      <w:lvlText w:val="%5."/>
      <w:lvlJc w:val="left"/>
      <w:pPr>
        <w:tabs>
          <w:tab w:val="num" w:pos="0"/>
        </w:tabs>
        <w:ind w:left="4598" w:hanging="360"/>
      </w:pPr>
    </w:lvl>
    <w:lvl w:ilvl="5">
      <w:start w:val="1"/>
      <w:numFmt w:val="lowerRoman"/>
      <w:lvlText w:val="%6."/>
      <w:lvlJc w:val="right"/>
      <w:pPr>
        <w:tabs>
          <w:tab w:val="num" w:pos="0"/>
        </w:tabs>
        <w:ind w:left="5318" w:hanging="180"/>
      </w:pPr>
    </w:lvl>
    <w:lvl w:ilvl="6">
      <w:start w:val="1"/>
      <w:numFmt w:val="decimal"/>
      <w:lvlText w:val="%7."/>
      <w:lvlJc w:val="left"/>
      <w:pPr>
        <w:tabs>
          <w:tab w:val="num" w:pos="0"/>
        </w:tabs>
        <w:ind w:left="6038" w:hanging="360"/>
      </w:pPr>
    </w:lvl>
    <w:lvl w:ilvl="7">
      <w:start w:val="1"/>
      <w:numFmt w:val="lowerLetter"/>
      <w:lvlText w:val="%8."/>
      <w:lvlJc w:val="left"/>
      <w:pPr>
        <w:tabs>
          <w:tab w:val="num" w:pos="0"/>
        </w:tabs>
        <w:ind w:left="6758" w:hanging="360"/>
      </w:pPr>
    </w:lvl>
    <w:lvl w:ilvl="8">
      <w:start w:val="1"/>
      <w:numFmt w:val="lowerRoman"/>
      <w:lvlText w:val="%9."/>
      <w:lvlJc w:val="right"/>
      <w:pPr>
        <w:tabs>
          <w:tab w:val="num" w:pos="0"/>
        </w:tabs>
        <w:ind w:left="7478" w:hanging="180"/>
      </w:pPr>
    </w:lvl>
  </w:abstractNum>
  <w:abstractNum w:abstractNumId="81" w15:restartNumberingAfterBreak="0">
    <w:nsid w:val="5A0F32CC"/>
    <w:multiLevelType w:val="hybridMultilevel"/>
    <w:tmpl w:val="E50CBD98"/>
    <w:lvl w:ilvl="0" w:tplc="11CCFE94">
      <w:start w:val="1"/>
      <w:numFmt w:val="lowerLetter"/>
      <w:lvlText w:val="%1)"/>
      <w:lvlJc w:val="left"/>
      <w:pPr>
        <w:ind w:left="720" w:hanging="360"/>
      </w:pPr>
      <w:rPr>
        <w:rFonts w:ascii="Arial" w:hAnsi="Arial" w:hint="default"/>
        <w:b w:val="0"/>
        <w:i w:val="0"/>
        <w:color w:val="auto"/>
        <w:sz w:val="20"/>
        <w:szCs w:val="20"/>
      </w:rPr>
    </w:lvl>
    <w:lvl w:ilvl="1" w:tplc="276E2D6C">
      <w:start w:val="1"/>
      <w:numFmt w:val="lowerLetter"/>
      <w:lvlText w:val="%2.1"/>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2" w15:restartNumberingAfterBreak="0">
    <w:nsid w:val="5AAB18A7"/>
    <w:multiLevelType w:val="multilevel"/>
    <w:tmpl w:val="0E4CEA64"/>
    <w:lvl w:ilvl="0">
      <w:start w:val="1"/>
      <w:numFmt w:val="lowerLetter"/>
      <w:lvlText w:val="%1)"/>
      <w:lvlJc w:val="left"/>
      <w:pPr>
        <w:tabs>
          <w:tab w:val="num" w:pos="0"/>
        </w:tabs>
        <w:ind w:left="1375" w:hanging="360"/>
      </w:pPr>
    </w:lvl>
    <w:lvl w:ilvl="1">
      <w:start w:val="1"/>
      <w:numFmt w:val="lowerLetter"/>
      <w:lvlText w:val="%2."/>
      <w:lvlJc w:val="left"/>
      <w:pPr>
        <w:tabs>
          <w:tab w:val="num" w:pos="0"/>
        </w:tabs>
        <w:ind w:left="2095" w:hanging="360"/>
      </w:pPr>
    </w:lvl>
    <w:lvl w:ilvl="2">
      <w:start w:val="1"/>
      <w:numFmt w:val="lowerRoman"/>
      <w:lvlText w:val="%3."/>
      <w:lvlJc w:val="right"/>
      <w:pPr>
        <w:tabs>
          <w:tab w:val="num" w:pos="0"/>
        </w:tabs>
        <w:ind w:left="2815" w:hanging="180"/>
      </w:pPr>
    </w:lvl>
    <w:lvl w:ilvl="3">
      <w:start w:val="1"/>
      <w:numFmt w:val="decimal"/>
      <w:lvlText w:val="%4."/>
      <w:lvlJc w:val="left"/>
      <w:pPr>
        <w:tabs>
          <w:tab w:val="num" w:pos="0"/>
        </w:tabs>
        <w:ind w:left="3535" w:hanging="360"/>
      </w:pPr>
    </w:lvl>
    <w:lvl w:ilvl="4">
      <w:start w:val="1"/>
      <w:numFmt w:val="lowerLetter"/>
      <w:lvlText w:val="%5."/>
      <w:lvlJc w:val="left"/>
      <w:pPr>
        <w:tabs>
          <w:tab w:val="num" w:pos="0"/>
        </w:tabs>
        <w:ind w:left="4255" w:hanging="360"/>
      </w:pPr>
    </w:lvl>
    <w:lvl w:ilvl="5">
      <w:start w:val="1"/>
      <w:numFmt w:val="lowerRoman"/>
      <w:lvlText w:val="%6."/>
      <w:lvlJc w:val="right"/>
      <w:pPr>
        <w:tabs>
          <w:tab w:val="num" w:pos="0"/>
        </w:tabs>
        <w:ind w:left="4975" w:hanging="180"/>
      </w:pPr>
    </w:lvl>
    <w:lvl w:ilvl="6">
      <w:start w:val="1"/>
      <w:numFmt w:val="decimal"/>
      <w:lvlText w:val="%7."/>
      <w:lvlJc w:val="left"/>
      <w:pPr>
        <w:tabs>
          <w:tab w:val="num" w:pos="0"/>
        </w:tabs>
        <w:ind w:left="5695" w:hanging="360"/>
      </w:pPr>
    </w:lvl>
    <w:lvl w:ilvl="7">
      <w:start w:val="1"/>
      <w:numFmt w:val="lowerLetter"/>
      <w:lvlText w:val="%8."/>
      <w:lvlJc w:val="left"/>
      <w:pPr>
        <w:tabs>
          <w:tab w:val="num" w:pos="0"/>
        </w:tabs>
        <w:ind w:left="6415" w:hanging="360"/>
      </w:pPr>
    </w:lvl>
    <w:lvl w:ilvl="8">
      <w:start w:val="1"/>
      <w:numFmt w:val="lowerRoman"/>
      <w:lvlText w:val="%9."/>
      <w:lvlJc w:val="right"/>
      <w:pPr>
        <w:tabs>
          <w:tab w:val="num" w:pos="0"/>
        </w:tabs>
        <w:ind w:left="7135" w:hanging="180"/>
      </w:pPr>
    </w:lvl>
  </w:abstractNum>
  <w:abstractNum w:abstractNumId="83" w15:restartNumberingAfterBreak="0">
    <w:nsid w:val="5CC708A6"/>
    <w:multiLevelType w:val="hybridMultilevel"/>
    <w:tmpl w:val="74A2E7AE"/>
    <w:lvl w:ilvl="0" w:tplc="0A1ADD90">
      <w:start w:val="1"/>
      <w:numFmt w:val="decimal"/>
      <w:lvlText w:val="%1)"/>
      <w:lvlJc w:val="left"/>
      <w:pPr>
        <w:ind w:left="720" w:hanging="360"/>
      </w:pPr>
      <w:rPr>
        <w:rFonts w:hint="default"/>
        <w:color w:val="FF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4" w15:restartNumberingAfterBreak="0">
    <w:nsid w:val="5D2A56DC"/>
    <w:multiLevelType w:val="hybridMultilevel"/>
    <w:tmpl w:val="0B7286E2"/>
    <w:lvl w:ilvl="0" w:tplc="04160005">
      <w:start w:val="1"/>
      <w:numFmt w:val="bullet"/>
      <w:lvlText w:val=""/>
      <w:lvlJc w:val="left"/>
      <w:pPr>
        <w:ind w:left="2498" w:hanging="360"/>
      </w:pPr>
      <w:rPr>
        <w:rFonts w:ascii="Wingdings" w:hAnsi="Wingdings" w:hint="default"/>
      </w:rPr>
    </w:lvl>
    <w:lvl w:ilvl="1" w:tplc="04160003" w:tentative="1">
      <w:start w:val="1"/>
      <w:numFmt w:val="bullet"/>
      <w:lvlText w:val="o"/>
      <w:lvlJc w:val="left"/>
      <w:pPr>
        <w:ind w:left="3218" w:hanging="360"/>
      </w:pPr>
      <w:rPr>
        <w:rFonts w:ascii="Courier New" w:hAnsi="Courier New" w:cs="Courier New" w:hint="default"/>
      </w:rPr>
    </w:lvl>
    <w:lvl w:ilvl="2" w:tplc="04160005" w:tentative="1">
      <w:start w:val="1"/>
      <w:numFmt w:val="bullet"/>
      <w:lvlText w:val=""/>
      <w:lvlJc w:val="left"/>
      <w:pPr>
        <w:ind w:left="3938" w:hanging="360"/>
      </w:pPr>
      <w:rPr>
        <w:rFonts w:ascii="Wingdings" w:hAnsi="Wingdings" w:hint="default"/>
      </w:rPr>
    </w:lvl>
    <w:lvl w:ilvl="3" w:tplc="04160001" w:tentative="1">
      <w:start w:val="1"/>
      <w:numFmt w:val="bullet"/>
      <w:lvlText w:val=""/>
      <w:lvlJc w:val="left"/>
      <w:pPr>
        <w:ind w:left="4658" w:hanging="360"/>
      </w:pPr>
      <w:rPr>
        <w:rFonts w:ascii="Symbol" w:hAnsi="Symbol" w:hint="default"/>
      </w:rPr>
    </w:lvl>
    <w:lvl w:ilvl="4" w:tplc="04160003" w:tentative="1">
      <w:start w:val="1"/>
      <w:numFmt w:val="bullet"/>
      <w:lvlText w:val="o"/>
      <w:lvlJc w:val="left"/>
      <w:pPr>
        <w:ind w:left="5378" w:hanging="360"/>
      </w:pPr>
      <w:rPr>
        <w:rFonts w:ascii="Courier New" w:hAnsi="Courier New" w:cs="Courier New" w:hint="default"/>
      </w:rPr>
    </w:lvl>
    <w:lvl w:ilvl="5" w:tplc="04160005" w:tentative="1">
      <w:start w:val="1"/>
      <w:numFmt w:val="bullet"/>
      <w:lvlText w:val=""/>
      <w:lvlJc w:val="left"/>
      <w:pPr>
        <w:ind w:left="6098" w:hanging="360"/>
      </w:pPr>
      <w:rPr>
        <w:rFonts w:ascii="Wingdings" w:hAnsi="Wingdings" w:hint="default"/>
      </w:rPr>
    </w:lvl>
    <w:lvl w:ilvl="6" w:tplc="04160001" w:tentative="1">
      <w:start w:val="1"/>
      <w:numFmt w:val="bullet"/>
      <w:lvlText w:val=""/>
      <w:lvlJc w:val="left"/>
      <w:pPr>
        <w:ind w:left="6818" w:hanging="360"/>
      </w:pPr>
      <w:rPr>
        <w:rFonts w:ascii="Symbol" w:hAnsi="Symbol" w:hint="default"/>
      </w:rPr>
    </w:lvl>
    <w:lvl w:ilvl="7" w:tplc="04160003" w:tentative="1">
      <w:start w:val="1"/>
      <w:numFmt w:val="bullet"/>
      <w:lvlText w:val="o"/>
      <w:lvlJc w:val="left"/>
      <w:pPr>
        <w:ind w:left="7538" w:hanging="360"/>
      </w:pPr>
      <w:rPr>
        <w:rFonts w:ascii="Courier New" w:hAnsi="Courier New" w:cs="Courier New" w:hint="default"/>
      </w:rPr>
    </w:lvl>
    <w:lvl w:ilvl="8" w:tplc="04160005" w:tentative="1">
      <w:start w:val="1"/>
      <w:numFmt w:val="bullet"/>
      <w:lvlText w:val=""/>
      <w:lvlJc w:val="left"/>
      <w:pPr>
        <w:ind w:left="8258" w:hanging="360"/>
      </w:pPr>
      <w:rPr>
        <w:rFonts w:ascii="Wingdings" w:hAnsi="Wingdings" w:hint="default"/>
      </w:rPr>
    </w:lvl>
  </w:abstractNum>
  <w:abstractNum w:abstractNumId="85" w15:restartNumberingAfterBreak="0">
    <w:nsid w:val="5DE612E1"/>
    <w:multiLevelType w:val="hybridMultilevel"/>
    <w:tmpl w:val="C66A49AA"/>
    <w:lvl w:ilvl="0" w:tplc="C116EF02">
      <w:start w:val="1"/>
      <w:numFmt w:val="lowerLetter"/>
      <w:lvlText w:val="%1)"/>
      <w:lvlJc w:val="left"/>
      <w:pPr>
        <w:ind w:left="1920" w:hanging="360"/>
      </w:pPr>
      <w:rPr>
        <w:rFonts w:hint="default"/>
      </w:rPr>
    </w:lvl>
    <w:lvl w:ilvl="1" w:tplc="04160019" w:tentative="1">
      <w:start w:val="1"/>
      <w:numFmt w:val="lowerLetter"/>
      <w:lvlText w:val="%2."/>
      <w:lvlJc w:val="left"/>
      <w:pPr>
        <w:ind w:left="2640" w:hanging="360"/>
      </w:pPr>
    </w:lvl>
    <w:lvl w:ilvl="2" w:tplc="0416001B" w:tentative="1">
      <w:start w:val="1"/>
      <w:numFmt w:val="lowerRoman"/>
      <w:lvlText w:val="%3."/>
      <w:lvlJc w:val="right"/>
      <w:pPr>
        <w:ind w:left="3360" w:hanging="180"/>
      </w:pPr>
    </w:lvl>
    <w:lvl w:ilvl="3" w:tplc="0416000F" w:tentative="1">
      <w:start w:val="1"/>
      <w:numFmt w:val="decimal"/>
      <w:lvlText w:val="%4."/>
      <w:lvlJc w:val="left"/>
      <w:pPr>
        <w:ind w:left="4080" w:hanging="360"/>
      </w:pPr>
    </w:lvl>
    <w:lvl w:ilvl="4" w:tplc="04160019" w:tentative="1">
      <w:start w:val="1"/>
      <w:numFmt w:val="lowerLetter"/>
      <w:lvlText w:val="%5."/>
      <w:lvlJc w:val="left"/>
      <w:pPr>
        <w:ind w:left="4800" w:hanging="360"/>
      </w:pPr>
    </w:lvl>
    <w:lvl w:ilvl="5" w:tplc="0416001B" w:tentative="1">
      <w:start w:val="1"/>
      <w:numFmt w:val="lowerRoman"/>
      <w:lvlText w:val="%6."/>
      <w:lvlJc w:val="right"/>
      <w:pPr>
        <w:ind w:left="5520" w:hanging="180"/>
      </w:pPr>
    </w:lvl>
    <w:lvl w:ilvl="6" w:tplc="0416000F" w:tentative="1">
      <w:start w:val="1"/>
      <w:numFmt w:val="decimal"/>
      <w:lvlText w:val="%7."/>
      <w:lvlJc w:val="left"/>
      <w:pPr>
        <w:ind w:left="6240" w:hanging="360"/>
      </w:pPr>
    </w:lvl>
    <w:lvl w:ilvl="7" w:tplc="04160019" w:tentative="1">
      <w:start w:val="1"/>
      <w:numFmt w:val="lowerLetter"/>
      <w:lvlText w:val="%8."/>
      <w:lvlJc w:val="left"/>
      <w:pPr>
        <w:ind w:left="6960" w:hanging="360"/>
      </w:pPr>
    </w:lvl>
    <w:lvl w:ilvl="8" w:tplc="0416001B" w:tentative="1">
      <w:start w:val="1"/>
      <w:numFmt w:val="lowerRoman"/>
      <w:lvlText w:val="%9."/>
      <w:lvlJc w:val="right"/>
      <w:pPr>
        <w:ind w:left="7680" w:hanging="180"/>
      </w:pPr>
    </w:lvl>
  </w:abstractNum>
  <w:abstractNum w:abstractNumId="86" w15:restartNumberingAfterBreak="0">
    <w:nsid w:val="5F0B70C5"/>
    <w:multiLevelType w:val="hybridMultilevel"/>
    <w:tmpl w:val="9A2AC7B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7" w15:restartNumberingAfterBreak="0">
    <w:nsid w:val="60E0454E"/>
    <w:multiLevelType w:val="multilevel"/>
    <w:tmpl w:val="1100A8EE"/>
    <w:lvl w:ilvl="0">
      <w:start w:val="1"/>
      <w:numFmt w:val="lowerLetter"/>
      <w:lvlText w:val="%1)"/>
      <w:lvlJc w:val="left"/>
      <w:pPr>
        <w:tabs>
          <w:tab w:val="num" w:pos="0"/>
        </w:tabs>
        <w:ind w:left="1375" w:hanging="360"/>
      </w:pPr>
    </w:lvl>
    <w:lvl w:ilvl="1">
      <w:start w:val="1"/>
      <w:numFmt w:val="lowerLetter"/>
      <w:lvlText w:val="%2."/>
      <w:lvlJc w:val="left"/>
      <w:pPr>
        <w:tabs>
          <w:tab w:val="num" w:pos="0"/>
        </w:tabs>
        <w:ind w:left="2095" w:hanging="360"/>
      </w:pPr>
    </w:lvl>
    <w:lvl w:ilvl="2">
      <w:start w:val="1"/>
      <w:numFmt w:val="lowerRoman"/>
      <w:lvlText w:val="%3."/>
      <w:lvlJc w:val="right"/>
      <w:pPr>
        <w:tabs>
          <w:tab w:val="num" w:pos="0"/>
        </w:tabs>
        <w:ind w:left="2815" w:hanging="180"/>
      </w:pPr>
    </w:lvl>
    <w:lvl w:ilvl="3">
      <w:start w:val="1"/>
      <w:numFmt w:val="decimal"/>
      <w:lvlText w:val="%4."/>
      <w:lvlJc w:val="left"/>
      <w:pPr>
        <w:tabs>
          <w:tab w:val="num" w:pos="0"/>
        </w:tabs>
        <w:ind w:left="3535" w:hanging="360"/>
      </w:pPr>
    </w:lvl>
    <w:lvl w:ilvl="4">
      <w:start w:val="1"/>
      <w:numFmt w:val="lowerLetter"/>
      <w:lvlText w:val="%5."/>
      <w:lvlJc w:val="left"/>
      <w:pPr>
        <w:tabs>
          <w:tab w:val="num" w:pos="0"/>
        </w:tabs>
        <w:ind w:left="4255" w:hanging="360"/>
      </w:pPr>
    </w:lvl>
    <w:lvl w:ilvl="5">
      <w:start w:val="1"/>
      <w:numFmt w:val="lowerRoman"/>
      <w:lvlText w:val="%6."/>
      <w:lvlJc w:val="right"/>
      <w:pPr>
        <w:tabs>
          <w:tab w:val="num" w:pos="0"/>
        </w:tabs>
        <w:ind w:left="4975" w:hanging="180"/>
      </w:pPr>
    </w:lvl>
    <w:lvl w:ilvl="6">
      <w:start w:val="1"/>
      <w:numFmt w:val="decimal"/>
      <w:lvlText w:val="%7."/>
      <w:lvlJc w:val="left"/>
      <w:pPr>
        <w:tabs>
          <w:tab w:val="num" w:pos="0"/>
        </w:tabs>
        <w:ind w:left="5695" w:hanging="360"/>
      </w:pPr>
    </w:lvl>
    <w:lvl w:ilvl="7">
      <w:start w:val="1"/>
      <w:numFmt w:val="lowerLetter"/>
      <w:lvlText w:val="%8."/>
      <w:lvlJc w:val="left"/>
      <w:pPr>
        <w:tabs>
          <w:tab w:val="num" w:pos="0"/>
        </w:tabs>
        <w:ind w:left="6415" w:hanging="360"/>
      </w:pPr>
    </w:lvl>
    <w:lvl w:ilvl="8">
      <w:start w:val="1"/>
      <w:numFmt w:val="lowerRoman"/>
      <w:lvlText w:val="%9."/>
      <w:lvlJc w:val="right"/>
      <w:pPr>
        <w:tabs>
          <w:tab w:val="num" w:pos="0"/>
        </w:tabs>
        <w:ind w:left="7135" w:hanging="180"/>
      </w:pPr>
    </w:lvl>
  </w:abstractNum>
  <w:abstractNum w:abstractNumId="88" w15:restartNumberingAfterBreak="0">
    <w:nsid w:val="60E7583F"/>
    <w:multiLevelType w:val="multilevel"/>
    <w:tmpl w:val="72EAE56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9" w15:restartNumberingAfterBreak="0">
    <w:nsid w:val="610075C9"/>
    <w:multiLevelType w:val="hybridMultilevel"/>
    <w:tmpl w:val="238E72C0"/>
    <w:lvl w:ilvl="0" w:tplc="112E7014">
      <w:start w:val="1"/>
      <w:numFmt w:val="lowerLetter"/>
      <w:lvlText w:val="%1)"/>
      <w:lvlJc w:val="left"/>
      <w:pPr>
        <w:ind w:left="2107" w:hanging="405"/>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90" w15:restartNumberingAfterBreak="0">
    <w:nsid w:val="61123E11"/>
    <w:multiLevelType w:val="hybridMultilevel"/>
    <w:tmpl w:val="184EB242"/>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91" w15:restartNumberingAfterBreak="0">
    <w:nsid w:val="61A96C2A"/>
    <w:multiLevelType w:val="hybridMultilevel"/>
    <w:tmpl w:val="8C806DDA"/>
    <w:lvl w:ilvl="0" w:tplc="F476ECE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2" w15:restartNumberingAfterBreak="0">
    <w:nsid w:val="636617CD"/>
    <w:multiLevelType w:val="multilevel"/>
    <w:tmpl w:val="B520185C"/>
    <w:lvl w:ilvl="0">
      <w:start w:val="1"/>
      <w:numFmt w:val="lowerLetter"/>
      <w:lvlText w:val="%1)"/>
      <w:lvlJc w:val="left"/>
      <w:pPr>
        <w:tabs>
          <w:tab w:val="num" w:pos="0"/>
        </w:tabs>
        <w:ind w:left="720" w:hanging="360"/>
      </w:pPr>
    </w:lvl>
    <w:lvl w:ilvl="1">
      <w:start w:val="1"/>
      <w:numFmt w:val="bullet"/>
      <w:lvlText w:val=""/>
      <w:lvlJc w:val="left"/>
      <w:pPr>
        <w:tabs>
          <w:tab w:val="num" w:pos="0"/>
        </w:tabs>
        <w:ind w:left="1440" w:hanging="360"/>
      </w:pPr>
      <w:rPr>
        <w:rFonts w:ascii="Wingdings" w:hAnsi="Wingdings"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3" w15:restartNumberingAfterBreak="0">
    <w:nsid w:val="638F34F4"/>
    <w:multiLevelType w:val="multilevel"/>
    <w:tmpl w:val="7F963BA2"/>
    <w:lvl w:ilvl="0">
      <w:start w:val="1"/>
      <w:numFmt w:val="bullet"/>
      <w:lvlText w:val=""/>
      <w:lvlJc w:val="left"/>
      <w:pPr>
        <w:tabs>
          <w:tab w:val="num" w:pos="0"/>
        </w:tabs>
        <w:ind w:left="2095" w:hanging="360"/>
      </w:pPr>
      <w:rPr>
        <w:rFonts w:ascii="Wingdings" w:hAnsi="Wingdings" w:hint="default"/>
      </w:rPr>
    </w:lvl>
    <w:lvl w:ilvl="1">
      <w:start w:val="1"/>
      <w:numFmt w:val="bullet"/>
      <w:lvlText w:val="o"/>
      <w:lvlJc w:val="left"/>
      <w:pPr>
        <w:tabs>
          <w:tab w:val="num" w:pos="0"/>
        </w:tabs>
        <w:ind w:left="2815" w:hanging="360"/>
      </w:pPr>
      <w:rPr>
        <w:rFonts w:ascii="Courier New" w:hAnsi="Courier New" w:cs="Courier New" w:hint="default"/>
      </w:rPr>
    </w:lvl>
    <w:lvl w:ilvl="2">
      <w:start w:val="1"/>
      <w:numFmt w:val="bullet"/>
      <w:lvlText w:val=""/>
      <w:lvlJc w:val="left"/>
      <w:pPr>
        <w:tabs>
          <w:tab w:val="num" w:pos="0"/>
        </w:tabs>
        <w:ind w:left="3535" w:hanging="360"/>
      </w:pPr>
      <w:rPr>
        <w:rFonts w:ascii="Wingdings" w:hAnsi="Wingdings" w:cs="Wingdings" w:hint="default"/>
      </w:rPr>
    </w:lvl>
    <w:lvl w:ilvl="3">
      <w:start w:val="1"/>
      <w:numFmt w:val="bullet"/>
      <w:lvlText w:val=""/>
      <w:lvlJc w:val="left"/>
      <w:pPr>
        <w:tabs>
          <w:tab w:val="num" w:pos="0"/>
        </w:tabs>
        <w:ind w:left="4255" w:hanging="360"/>
      </w:pPr>
      <w:rPr>
        <w:rFonts w:ascii="Symbol" w:hAnsi="Symbol" w:cs="Symbol" w:hint="default"/>
      </w:rPr>
    </w:lvl>
    <w:lvl w:ilvl="4">
      <w:start w:val="1"/>
      <w:numFmt w:val="bullet"/>
      <w:lvlText w:val="o"/>
      <w:lvlJc w:val="left"/>
      <w:pPr>
        <w:tabs>
          <w:tab w:val="num" w:pos="0"/>
        </w:tabs>
        <w:ind w:left="4975" w:hanging="360"/>
      </w:pPr>
      <w:rPr>
        <w:rFonts w:ascii="Courier New" w:hAnsi="Courier New" w:cs="Courier New" w:hint="default"/>
      </w:rPr>
    </w:lvl>
    <w:lvl w:ilvl="5">
      <w:start w:val="1"/>
      <w:numFmt w:val="bullet"/>
      <w:lvlText w:val=""/>
      <w:lvlJc w:val="left"/>
      <w:pPr>
        <w:tabs>
          <w:tab w:val="num" w:pos="0"/>
        </w:tabs>
        <w:ind w:left="5695" w:hanging="360"/>
      </w:pPr>
      <w:rPr>
        <w:rFonts w:ascii="Wingdings" w:hAnsi="Wingdings" w:cs="Wingdings" w:hint="default"/>
      </w:rPr>
    </w:lvl>
    <w:lvl w:ilvl="6">
      <w:start w:val="1"/>
      <w:numFmt w:val="bullet"/>
      <w:lvlText w:val=""/>
      <w:lvlJc w:val="left"/>
      <w:pPr>
        <w:tabs>
          <w:tab w:val="num" w:pos="0"/>
        </w:tabs>
        <w:ind w:left="6415" w:hanging="360"/>
      </w:pPr>
      <w:rPr>
        <w:rFonts w:ascii="Symbol" w:hAnsi="Symbol" w:cs="Symbol" w:hint="default"/>
      </w:rPr>
    </w:lvl>
    <w:lvl w:ilvl="7">
      <w:start w:val="1"/>
      <w:numFmt w:val="bullet"/>
      <w:lvlText w:val="o"/>
      <w:lvlJc w:val="left"/>
      <w:pPr>
        <w:tabs>
          <w:tab w:val="num" w:pos="0"/>
        </w:tabs>
        <w:ind w:left="7135" w:hanging="360"/>
      </w:pPr>
      <w:rPr>
        <w:rFonts w:ascii="Courier New" w:hAnsi="Courier New" w:cs="Courier New" w:hint="default"/>
      </w:rPr>
    </w:lvl>
    <w:lvl w:ilvl="8">
      <w:start w:val="1"/>
      <w:numFmt w:val="bullet"/>
      <w:lvlText w:val=""/>
      <w:lvlJc w:val="left"/>
      <w:pPr>
        <w:tabs>
          <w:tab w:val="num" w:pos="0"/>
        </w:tabs>
        <w:ind w:left="7855" w:hanging="360"/>
      </w:pPr>
      <w:rPr>
        <w:rFonts w:ascii="Wingdings" w:hAnsi="Wingdings" w:cs="Wingdings" w:hint="default"/>
      </w:rPr>
    </w:lvl>
  </w:abstractNum>
  <w:abstractNum w:abstractNumId="94" w15:restartNumberingAfterBreak="0">
    <w:nsid w:val="643221FE"/>
    <w:multiLevelType w:val="hybridMultilevel"/>
    <w:tmpl w:val="8E34E7F4"/>
    <w:lvl w:ilvl="0" w:tplc="F476ECE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5" w15:restartNumberingAfterBreak="0">
    <w:nsid w:val="64AA1100"/>
    <w:multiLevelType w:val="multilevel"/>
    <w:tmpl w:val="0CD6AFCE"/>
    <w:lvl w:ilvl="0">
      <w:start w:val="1"/>
      <w:numFmt w:val="lowerLetter"/>
      <w:lvlText w:val="%1)"/>
      <w:lvlJc w:val="left"/>
      <w:pPr>
        <w:tabs>
          <w:tab w:val="num" w:pos="0"/>
        </w:tabs>
        <w:ind w:left="1718" w:hanging="360"/>
      </w:pPr>
      <w:rPr>
        <w:rFonts w:ascii="Arial" w:hAnsi="Arial" w:hint="default"/>
        <w:b w:val="0"/>
        <w:i w:val="0"/>
        <w:sz w:val="20"/>
        <w:szCs w:val="20"/>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decimal"/>
      <w:lvlText w:val="%1.%2.%3.%4.%5.%6."/>
      <w:lvlJc w:val="left"/>
      <w:pPr>
        <w:tabs>
          <w:tab w:val="num" w:pos="1080"/>
        </w:tabs>
        <w:ind w:left="1015" w:hanging="1015"/>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6" w15:restartNumberingAfterBreak="0">
    <w:nsid w:val="64FD18F6"/>
    <w:multiLevelType w:val="hybridMultilevel"/>
    <w:tmpl w:val="723A78A0"/>
    <w:lvl w:ilvl="0" w:tplc="63DED438">
      <w:start w:val="1"/>
      <w:numFmt w:val="bullet"/>
      <w:lvlText w:val="-"/>
      <w:lvlJc w:val="left"/>
      <w:pPr>
        <w:ind w:left="2203" w:hanging="360"/>
      </w:pPr>
      <w:rPr>
        <w:rFonts w:ascii="Courier New" w:hAnsi="Courier New" w:hint="default"/>
      </w:rPr>
    </w:lvl>
    <w:lvl w:ilvl="1" w:tplc="04160019" w:tentative="1">
      <w:start w:val="1"/>
      <w:numFmt w:val="lowerLetter"/>
      <w:lvlText w:val="%2."/>
      <w:lvlJc w:val="left"/>
      <w:pPr>
        <w:ind w:left="2923" w:hanging="360"/>
      </w:pPr>
    </w:lvl>
    <w:lvl w:ilvl="2" w:tplc="0416001B" w:tentative="1">
      <w:start w:val="1"/>
      <w:numFmt w:val="lowerRoman"/>
      <w:lvlText w:val="%3."/>
      <w:lvlJc w:val="right"/>
      <w:pPr>
        <w:ind w:left="3643" w:hanging="180"/>
      </w:pPr>
    </w:lvl>
    <w:lvl w:ilvl="3" w:tplc="0416000F" w:tentative="1">
      <w:start w:val="1"/>
      <w:numFmt w:val="decimal"/>
      <w:lvlText w:val="%4."/>
      <w:lvlJc w:val="left"/>
      <w:pPr>
        <w:ind w:left="4363" w:hanging="360"/>
      </w:pPr>
    </w:lvl>
    <w:lvl w:ilvl="4" w:tplc="04160019" w:tentative="1">
      <w:start w:val="1"/>
      <w:numFmt w:val="lowerLetter"/>
      <w:lvlText w:val="%5."/>
      <w:lvlJc w:val="left"/>
      <w:pPr>
        <w:ind w:left="5083" w:hanging="360"/>
      </w:pPr>
    </w:lvl>
    <w:lvl w:ilvl="5" w:tplc="0416001B" w:tentative="1">
      <w:start w:val="1"/>
      <w:numFmt w:val="lowerRoman"/>
      <w:lvlText w:val="%6."/>
      <w:lvlJc w:val="right"/>
      <w:pPr>
        <w:ind w:left="5803" w:hanging="180"/>
      </w:pPr>
    </w:lvl>
    <w:lvl w:ilvl="6" w:tplc="0416000F" w:tentative="1">
      <w:start w:val="1"/>
      <w:numFmt w:val="decimal"/>
      <w:lvlText w:val="%7."/>
      <w:lvlJc w:val="left"/>
      <w:pPr>
        <w:ind w:left="6523" w:hanging="360"/>
      </w:pPr>
    </w:lvl>
    <w:lvl w:ilvl="7" w:tplc="04160019" w:tentative="1">
      <w:start w:val="1"/>
      <w:numFmt w:val="lowerLetter"/>
      <w:lvlText w:val="%8."/>
      <w:lvlJc w:val="left"/>
      <w:pPr>
        <w:ind w:left="7243" w:hanging="360"/>
      </w:pPr>
    </w:lvl>
    <w:lvl w:ilvl="8" w:tplc="0416001B" w:tentative="1">
      <w:start w:val="1"/>
      <w:numFmt w:val="lowerRoman"/>
      <w:lvlText w:val="%9."/>
      <w:lvlJc w:val="right"/>
      <w:pPr>
        <w:ind w:left="7963" w:hanging="180"/>
      </w:pPr>
    </w:lvl>
  </w:abstractNum>
  <w:abstractNum w:abstractNumId="97" w15:restartNumberingAfterBreak="0">
    <w:nsid w:val="66477B0B"/>
    <w:multiLevelType w:val="hybridMultilevel"/>
    <w:tmpl w:val="58E49FCC"/>
    <w:lvl w:ilvl="0" w:tplc="63DED438">
      <w:start w:val="1"/>
      <w:numFmt w:val="bullet"/>
      <w:lvlText w:val="-"/>
      <w:lvlJc w:val="left"/>
      <w:pPr>
        <w:ind w:left="2563" w:hanging="360"/>
      </w:pPr>
      <w:rPr>
        <w:rFonts w:ascii="Courier New" w:hAnsi="Courier New" w:hint="default"/>
      </w:rPr>
    </w:lvl>
    <w:lvl w:ilvl="1" w:tplc="04160003" w:tentative="1">
      <w:start w:val="1"/>
      <w:numFmt w:val="bullet"/>
      <w:lvlText w:val="o"/>
      <w:lvlJc w:val="left"/>
      <w:pPr>
        <w:ind w:left="3283" w:hanging="360"/>
      </w:pPr>
      <w:rPr>
        <w:rFonts w:ascii="Courier New" w:hAnsi="Courier New" w:cs="Courier New" w:hint="default"/>
      </w:rPr>
    </w:lvl>
    <w:lvl w:ilvl="2" w:tplc="04160005" w:tentative="1">
      <w:start w:val="1"/>
      <w:numFmt w:val="bullet"/>
      <w:lvlText w:val=""/>
      <w:lvlJc w:val="left"/>
      <w:pPr>
        <w:ind w:left="4003" w:hanging="360"/>
      </w:pPr>
      <w:rPr>
        <w:rFonts w:ascii="Wingdings" w:hAnsi="Wingdings" w:hint="default"/>
      </w:rPr>
    </w:lvl>
    <w:lvl w:ilvl="3" w:tplc="04160001" w:tentative="1">
      <w:start w:val="1"/>
      <w:numFmt w:val="bullet"/>
      <w:lvlText w:val=""/>
      <w:lvlJc w:val="left"/>
      <w:pPr>
        <w:ind w:left="4723" w:hanging="360"/>
      </w:pPr>
      <w:rPr>
        <w:rFonts w:ascii="Symbol" w:hAnsi="Symbol" w:hint="default"/>
      </w:rPr>
    </w:lvl>
    <w:lvl w:ilvl="4" w:tplc="04160003" w:tentative="1">
      <w:start w:val="1"/>
      <w:numFmt w:val="bullet"/>
      <w:lvlText w:val="o"/>
      <w:lvlJc w:val="left"/>
      <w:pPr>
        <w:ind w:left="5443" w:hanging="360"/>
      </w:pPr>
      <w:rPr>
        <w:rFonts w:ascii="Courier New" w:hAnsi="Courier New" w:cs="Courier New" w:hint="default"/>
      </w:rPr>
    </w:lvl>
    <w:lvl w:ilvl="5" w:tplc="04160005" w:tentative="1">
      <w:start w:val="1"/>
      <w:numFmt w:val="bullet"/>
      <w:lvlText w:val=""/>
      <w:lvlJc w:val="left"/>
      <w:pPr>
        <w:ind w:left="6163" w:hanging="360"/>
      </w:pPr>
      <w:rPr>
        <w:rFonts w:ascii="Wingdings" w:hAnsi="Wingdings" w:hint="default"/>
      </w:rPr>
    </w:lvl>
    <w:lvl w:ilvl="6" w:tplc="04160001" w:tentative="1">
      <w:start w:val="1"/>
      <w:numFmt w:val="bullet"/>
      <w:lvlText w:val=""/>
      <w:lvlJc w:val="left"/>
      <w:pPr>
        <w:ind w:left="6883" w:hanging="360"/>
      </w:pPr>
      <w:rPr>
        <w:rFonts w:ascii="Symbol" w:hAnsi="Symbol" w:hint="default"/>
      </w:rPr>
    </w:lvl>
    <w:lvl w:ilvl="7" w:tplc="04160003" w:tentative="1">
      <w:start w:val="1"/>
      <w:numFmt w:val="bullet"/>
      <w:lvlText w:val="o"/>
      <w:lvlJc w:val="left"/>
      <w:pPr>
        <w:ind w:left="7603" w:hanging="360"/>
      </w:pPr>
      <w:rPr>
        <w:rFonts w:ascii="Courier New" w:hAnsi="Courier New" w:cs="Courier New" w:hint="default"/>
      </w:rPr>
    </w:lvl>
    <w:lvl w:ilvl="8" w:tplc="04160005" w:tentative="1">
      <w:start w:val="1"/>
      <w:numFmt w:val="bullet"/>
      <w:lvlText w:val=""/>
      <w:lvlJc w:val="left"/>
      <w:pPr>
        <w:ind w:left="8323" w:hanging="360"/>
      </w:pPr>
      <w:rPr>
        <w:rFonts w:ascii="Wingdings" w:hAnsi="Wingdings" w:hint="default"/>
      </w:rPr>
    </w:lvl>
  </w:abstractNum>
  <w:abstractNum w:abstractNumId="98" w15:restartNumberingAfterBreak="0">
    <w:nsid w:val="67AA33D7"/>
    <w:multiLevelType w:val="hybridMultilevel"/>
    <w:tmpl w:val="B80E97E4"/>
    <w:lvl w:ilvl="0" w:tplc="8C344E0A">
      <w:start w:val="1"/>
      <w:numFmt w:val="lowerLetter"/>
      <w:lvlText w:val="%1)"/>
      <w:lvlJc w:val="left"/>
      <w:pPr>
        <w:ind w:left="1713" w:hanging="360"/>
      </w:pPr>
      <w:rPr>
        <w:rFonts w:ascii="Arial" w:hAnsi="Arial" w:hint="default"/>
        <w:b w:val="0"/>
        <w:i w:val="0"/>
        <w:color w:val="auto"/>
        <w:sz w:val="20"/>
        <w:szCs w:val="20"/>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99" w15:restartNumberingAfterBreak="0">
    <w:nsid w:val="68013D63"/>
    <w:multiLevelType w:val="hybridMultilevel"/>
    <w:tmpl w:val="73223806"/>
    <w:lvl w:ilvl="0" w:tplc="F476ECEC">
      <w:start w:val="1"/>
      <w:numFmt w:val="bullet"/>
      <w:lvlText w:val=""/>
      <w:lvlJc w:val="left"/>
      <w:pPr>
        <w:ind w:left="1735" w:hanging="360"/>
      </w:pPr>
      <w:rPr>
        <w:rFonts w:ascii="Symbol" w:hAnsi="Symbol" w:hint="default"/>
      </w:rPr>
    </w:lvl>
    <w:lvl w:ilvl="1" w:tplc="04160003" w:tentative="1">
      <w:start w:val="1"/>
      <w:numFmt w:val="bullet"/>
      <w:lvlText w:val="o"/>
      <w:lvlJc w:val="left"/>
      <w:pPr>
        <w:ind w:left="2455" w:hanging="360"/>
      </w:pPr>
      <w:rPr>
        <w:rFonts w:ascii="Courier New" w:hAnsi="Courier New" w:cs="Courier New" w:hint="default"/>
      </w:rPr>
    </w:lvl>
    <w:lvl w:ilvl="2" w:tplc="04160005" w:tentative="1">
      <w:start w:val="1"/>
      <w:numFmt w:val="bullet"/>
      <w:lvlText w:val=""/>
      <w:lvlJc w:val="left"/>
      <w:pPr>
        <w:ind w:left="3175" w:hanging="360"/>
      </w:pPr>
      <w:rPr>
        <w:rFonts w:ascii="Wingdings" w:hAnsi="Wingdings" w:hint="default"/>
      </w:rPr>
    </w:lvl>
    <w:lvl w:ilvl="3" w:tplc="04160001" w:tentative="1">
      <w:start w:val="1"/>
      <w:numFmt w:val="bullet"/>
      <w:lvlText w:val=""/>
      <w:lvlJc w:val="left"/>
      <w:pPr>
        <w:ind w:left="3895" w:hanging="360"/>
      </w:pPr>
      <w:rPr>
        <w:rFonts w:ascii="Symbol" w:hAnsi="Symbol" w:hint="default"/>
      </w:rPr>
    </w:lvl>
    <w:lvl w:ilvl="4" w:tplc="04160003" w:tentative="1">
      <w:start w:val="1"/>
      <w:numFmt w:val="bullet"/>
      <w:lvlText w:val="o"/>
      <w:lvlJc w:val="left"/>
      <w:pPr>
        <w:ind w:left="4615" w:hanging="360"/>
      </w:pPr>
      <w:rPr>
        <w:rFonts w:ascii="Courier New" w:hAnsi="Courier New" w:cs="Courier New" w:hint="default"/>
      </w:rPr>
    </w:lvl>
    <w:lvl w:ilvl="5" w:tplc="04160005" w:tentative="1">
      <w:start w:val="1"/>
      <w:numFmt w:val="bullet"/>
      <w:lvlText w:val=""/>
      <w:lvlJc w:val="left"/>
      <w:pPr>
        <w:ind w:left="5335" w:hanging="360"/>
      </w:pPr>
      <w:rPr>
        <w:rFonts w:ascii="Wingdings" w:hAnsi="Wingdings" w:hint="default"/>
      </w:rPr>
    </w:lvl>
    <w:lvl w:ilvl="6" w:tplc="04160001" w:tentative="1">
      <w:start w:val="1"/>
      <w:numFmt w:val="bullet"/>
      <w:lvlText w:val=""/>
      <w:lvlJc w:val="left"/>
      <w:pPr>
        <w:ind w:left="6055" w:hanging="360"/>
      </w:pPr>
      <w:rPr>
        <w:rFonts w:ascii="Symbol" w:hAnsi="Symbol" w:hint="default"/>
      </w:rPr>
    </w:lvl>
    <w:lvl w:ilvl="7" w:tplc="04160003" w:tentative="1">
      <w:start w:val="1"/>
      <w:numFmt w:val="bullet"/>
      <w:lvlText w:val="o"/>
      <w:lvlJc w:val="left"/>
      <w:pPr>
        <w:ind w:left="6775" w:hanging="360"/>
      </w:pPr>
      <w:rPr>
        <w:rFonts w:ascii="Courier New" w:hAnsi="Courier New" w:cs="Courier New" w:hint="default"/>
      </w:rPr>
    </w:lvl>
    <w:lvl w:ilvl="8" w:tplc="04160005" w:tentative="1">
      <w:start w:val="1"/>
      <w:numFmt w:val="bullet"/>
      <w:lvlText w:val=""/>
      <w:lvlJc w:val="left"/>
      <w:pPr>
        <w:ind w:left="7495" w:hanging="360"/>
      </w:pPr>
      <w:rPr>
        <w:rFonts w:ascii="Wingdings" w:hAnsi="Wingdings" w:hint="default"/>
      </w:rPr>
    </w:lvl>
  </w:abstractNum>
  <w:abstractNum w:abstractNumId="100" w15:restartNumberingAfterBreak="0">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01" w15:restartNumberingAfterBreak="0">
    <w:nsid w:val="6B0864C4"/>
    <w:multiLevelType w:val="multilevel"/>
    <w:tmpl w:val="0C0A1FD6"/>
    <w:lvl w:ilvl="0">
      <w:start w:val="1"/>
      <w:numFmt w:val="lowerLetter"/>
      <w:lvlText w:val="%1)"/>
      <w:lvlJc w:val="left"/>
      <w:pPr>
        <w:tabs>
          <w:tab w:val="num" w:pos="0"/>
        </w:tabs>
        <w:ind w:left="1735" w:hanging="360"/>
      </w:pPr>
    </w:lvl>
    <w:lvl w:ilvl="1">
      <w:start w:val="1"/>
      <w:numFmt w:val="lowerLetter"/>
      <w:lvlText w:val="%2."/>
      <w:lvlJc w:val="left"/>
      <w:pPr>
        <w:tabs>
          <w:tab w:val="num" w:pos="0"/>
        </w:tabs>
        <w:ind w:left="2455" w:hanging="360"/>
      </w:pPr>
    </w:lvl>
    <w:lvl w:ilvl="2">
      <w:start w:val="1"/>
      <w:numFmt w:val="lowerRoman"/>
      <w:lvlText w:val="%3."/>
      <w:lvlJc w:val="right"/>
      <w:pPr>
        <w:tabs>
          <w:tab w:val="num" w:pos="0"/>
        </w:tabs>
        <w:ind w:left="3175" w:hanging="180"/>
      </w:pPr>
    </w:lvl>
    <w:lvl w:ilvl="3">
      <w:start w:val="1"/>
      <w:numFmt w:val="decimal"/>
      <w:lvlText w:val="%4."/>
      <w:lvlJc w:val="left"/>
      <w:pPr>
        <w:tabs>
          <w:tab w:val="num" w:pos="0"/>
        </w:tabs>
        <w:ind w:left="3895" w:hanging="360"/>
      </w:pPr>
    </w:lvl>
    <w:lvl w:ilvl="4">
      <w:start w:val="1"/>
      <w:numFmt w:val="lowerLetter"/>
      <w:lvlText w:val="%5."/>
      <w:lvlJc w:val="left"/>
      <w:pPr>
        <w:tabs>
          <w:tab w:val="num" w:pos="0"/>
        </w:tabs>
        <w:ind w:left="4615" w:hanging="360"/>
      </w:pPr>
    </w:lvl>
    <w:lvl w:ilvl="5">
      <w:start w:val="1"/>
      <w:numFmt w:val="lowerRoman"/>
      <w:lvlText w:val="%6."/>
      <w:lvlJc w:val="right"/>
      <w:pPr>
        <w:tabs>
          <w:tab w:val="num" w:pos="0"/>
        </w:tabs>
        <w:ind w:left="5335" w:hanging="180"/>
      </w:pPr>
    </w:lvl>
    <w:lvl w:ilvl="6">
      <w:start w:val="1"/>
      <w:numFmt w:val="decimal"/>
      <w:lvlText w:val="%7."/>
      <w:lvlJc w:val="left"/>
      <w:pPr>
        <w:tabs>
          <w:tab w:val="num" w:pos="0"/>
        </w:tabs>
        <w:ind w:left="6055" w:hanging="360"/>
      </w:pPr>
    </w:lvl>
    <w:lvl w:ilvl="7">
      <w:start w:val="1"/>
      <w:numFmt w:val="lowerLetter"/>
      <w:lvlText w:val="%8."/>
      <w:lvlJc w:val="left"/>
      <w:pPr>
        <w:tabs>
          <w:tab w:val="num" w:pos="0"/>
        </w:tabs>
        <w:ind w:left="6775" w:hanging="360"/>
      </w:pPr>
    </w:lvl>
    <w:lvl w:ilvl="8">
      <w:start w:val="1"/>
      <w:numFmt w:val="lowerRoman"/>
      <w:lvlText w:val="%9."/>
      <w:lvlJc w:val="right"/>
      <w:pPr>
        <w:tabs>
          <w:tab w:val="num" w:pos="0"/>
        </w:tabs>
        <w:ind w:left="7495" w:hanging="180"/>
      </w:pPr>
    </w:lvl>
  </w:abstractNum>
  <w:abstractNum w:abstractNumId="102" w15:restartNumberingAfterBreak="0">
    <w:nsid w:val="6B992CEC"/>
    <w:multiLevelType w:val="multilevel"/>
    <w:tmpl w:val="1DCC631C"/>
    <w:lvl w:ilvl="0">
      <w:start w:val="1"/>
      <w:numFmt w:val="lowerLetter"/>
      <w:lvlText w:val="%1)"/>
      <w:lvlJc w:val="left"/>
      <w:pPr>
        <w:tabs>
          <w:tab w:val="num" w:pos="0"/>
        </w:tabs>
        <w:ind w:left="1735" w:hanging="360"/>
      </w:pPr>
    </w:lvl>
    <w:lvl w:ilvl="1">
      <w:start w:val="1"/>
      <w:numFmt w:val="lowerLetter"/>
      <w:lvlText w:val="%2."/>
      <w:lvlJc w:val="left"/>
      <w:pPr>
        <w:tabs>
          <w:tab w:val="num" w:pos="0"/>
        </w:tabs>
        <w:ind w:left="2455" w:hanging="360"/>
      </w:pPr>
    </w:lvl>
    <w:lvl w:ilvl="2">
      <w:start w:val="1"/>
      <w:numFmt w:val="lowerRoman"/>
      <w:lvlText w:val="%3."/>
      <w:lvlJc w:val="right"/>
      <w:pPr>
        <w:tabs>
          <w:tab w:val="num" w:pos="0"/>
        </w:tabs>
        <w:ind w:left="3175" w:hanging="180"/>
      </w:pPr>
    </w:lvl>
    <w:lvl w:ilvl="3">
      <w:start w:val="1"/>
      <w:numFmt w:val="decimal"/>
      <w:lvlText w:val="%4."/>
      <w:lvlJc w:val="left"/>
      <w:pPr>
        <w:tabs>
          <w:tab w:val="num" w:pos="0"/>
        </w:tabs>
        <w:ind w:left="3895" w:hanging="360"/>
      </w:pPr>
    </w:lvl>
    <w:lvl w:ilvl="4">
      <w:start w:val="1"/>
      <w:numFmt w:val="lowerLetter"/>
      <w:lvlText w:val="%5."/>
      <w:lvlJc w:val="left"/>
      <w:pPr>
        <w:tabs>
          <w:tab w:val="num" w:pos="0"/>
        </w:tabs>
        <w:ind w:left="4615" w:hanging="360"/>
      </w:pPr>
    </w:lvl>
    <w:lvl w:ilvl="5">
      <w:start w:val="1"/>
      <w:numFmt w:val="lowerRoman"/>
      <w:lvlText w:val="%6."/>
      <w:lvlJc w:val="right"/>
      <w:pPr>
        <w:tabs>
          <w:tab w:val="num" w:pos="0"/>
        </w:tabs>
        <w:ind w:left="5335" w:hanging="180"/>
      </w:pPr>
    </w:lvl>
    <w:lvl w:ilvl="6">
      <w:start w:val="1"/>
      <w:numFmt w:val="decimal"/>
      <w:lvlText w:val="%7."/>
      <w:lvlJc w:val="left"/>
      <w:pPr>
        <w:tabs>
          <w:tab w:val="num" w:pos="0"/>
        </w:tabs>
        <w:ind w:left="6055" w:hanging="360"/>
      </w:pPr>
    </w:lvl>
    <w:lvl w:ilvl="7">
      <w:start w:val="1"/>
      <w:numFmt w:val="lowerLetter"/>
      <w:lvlText w:val="%8."/>
      <w:lvlJc w:val="left"/>
      <w:pPr>
        <w:tabs>
          <w:tab w:val="num" w:pos="0"/>
        </w:tabs>
        <w:ind w:left="6775" w:hanging="360"/>
      </w:pPr>
    </w:lvl>
    <w:lvl w:ilvl="8">
      <w:start w:val="1"/>
      <w:numFmt w:val="lowerRoman"/>
      <w:lvlText w:val="%9."/>
      <w:lvlJc w:val="right"/>
      <w:pPr>
        <w:tabs>
          <w:tab w:val="num" w:pos="0"/>
        </w:tabs>
        <w:ind w:left="7495" w:hanging="180"/>
      </w:pPr>
    </w:lvl>
  </w:abstractNum>
  <w:abstractNum w:abstractNumId="103" w15:restartNumberingAfterBreak="0">
    <w:nsid w:val="6E435EFE"/>
    <w:multiLevelType w:val="hybridMultilevel"/>
    <w:tmpl w:val="E2D23C90"/>
    <w:lvl w:ilvl="0" w:tplc="F476ECE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4" w15:restartNumberingAfterBreak="0">
    <w:nsid w:val="6EB72362"/>
    <w:multiLevelType w:val="hybridMultilevel"/>
    <w:tmpl w:val="E7B249EA"/>
    <w:lvl w:ilvl="0" w:tplc="0420A0CC">
      <w:start w:val="1"/>
      <w:numFmt w:val="bullet"/>
      <w:lvlText w:val=""/>
      <w:lvlJc w:val="left"/>
      <w:pPr>
        <w:ind w:left="1494" w:hanging="360"/>
      </w:pPr>
      <w:rPr>
        <w:rFonts w:ascii="Symbol" w:hAnsi="Symbol" w:hint="default"/>
        <w:color w:val="FF0000"/>
      </w:rPr>
    </w:lvl>
    <w:lvl w:ilvl="1" w:tplc="FFFFFFFF" w:tentative="1">
      <w:start w:val="1"/>
      <w:numFmt w:val="bullet"/>
      <w:lvlText w:val="o"/>
      <w:lvlJc w:val="left"/>
      <w:pPr>
        <w:ind w:left="2214" w:hanging="360"/>
      </w:pPr>
      <w:rPr>
        <w:rFonts w:ascii="Courier New" w:hAnsi="Courier New" w:cs="Courier New" w:hint="default"/>
      </w:rPr>
    </w:lvl>
    <w:lvl w:ilvl="2" w:tplc="FFFFFFFF" w:tentative="1">
      <w:start w:val="1"/>
      <w:numFmt w:val="bullet"/>
      <w:lvlText w:val=""/>
      <w:lvlJc w:val="left"/>
      <w:pPr>
        <w:ind w:left="2934" w:hanging="360"/>
      </w:pPr>
      <w:rPr>
        <w:rFonts w:ascii="Wingdings" w:hAnsi="Wingdings" w:hint="default"/>
      </w:rPr>
    </w:lvl>
    <w:lvl w:ilvl="3" w:tplc="FFFFFFFF" w:tentative="1">
      <w:start w:val="1"/>
      <w:numFmt w:val="bullet"/>
      <w:lvlText w:val=""/>
      <w:lvlJc w:val="left"/>
      <w:pPr>
        <w:ind w:left="3654" w:hanging="360"/>
      </w:pPr>
      <w:rPr>
        <w:rFonts w:ascii="Symbol" w:hAnsi="Symbol" w:hint="default"/>
      </w:rPr>
    </w:lvl>
    <w:lvl w:ilvl="4" w:tplc="FFFFFFFF" w:tentative="1">
      <w:start w:val="1"/>
      <w:numFmt w:val="bullet"/>
      <w:lvlText w:val="o"/>
      <w:lvlJc w:val="left"/>
      <w:pPr>
        <w:ind w:left="4374" w:hanging="360"/>
      </w:pPr>
      <w:rPr>
        <w:rFonts w:ascii="Courier New" w:hAnsi="Courier New" w:cs="Courier New" w:hint="default"/>
      </w:rPr>
    </w:lvl>
    <w:lvl w:ilvl="5" w:tplc="FFFFFFFF" w:tentative="1">
      <w:start w:val="1"/>
      <w:numFmt w:val="bullet"/>
      <w:lvlText w:val=""/>
      <w:lvlJc w:val="left"/>
      <w:pPr>
        <w:ind w:left="5094" w:hanging="360"/>
      </w:pPr>
      <w:rPr>
        <w:rFonts w:ascii="Wingdings" w:hAnsi="Wingdings" w:hint="default"/>
      </w:rPr>
    </w:lvl>
    <w:lvl w:ilvl="6" w:tplc="FFFFFFFF" w:tentative="1">
      <w:start w:val="1"/>
      <w:numFmt w:val="bullet"/>
      <w:lvlText w:val=""/>
      <w:lvlJc w:val="left"/>
      <w:pPr>
        <w:ind w:left="5814" w:hanging="360"/>
      </w:pPr>
      <w:rPr>
        <w:rFonts w:ascii="Symbol" w:hAnsi="Symbol" w:hint="default"/>
      </w:rPr>
    </w:lvl>
    <w:lvl w:ilvl="7" w:tplc="FFFFFFFF" w:tentative="1">
      <w:start w:val="1"/>
      <w:numFmt w:val="bullet"/>
      <w:lvlText w:val="o"/>
      <w:lvlJc w:val="left"/>
      <w:pPr>
        <w:ind w:left="6534" w:hanging="360"/>
      </w:pPr>
      <w:rPr>
        <w:rFonts w:ascii="Courier New" w:hAnsi="Courier New" w:cs="Courier New" w:hint="default"/>
      </w:rPr>
    </w:lvl>
    <w:lvl w:ilvl="8" w:tplc="FFFFFFFF" w:tentative="1">
      <w:start w:val="1"/>
      <w:numFmt w:val="bullet"/>
      <w:lvlText w:val=""/>
      <w:lvlJc w:val="left"/>
      <w:pPr>
        <w:ind w:left="7254" w:hanging="360"/>
      </w:pPr>
      <w:rPr>
        <w:rFonts w:ascii="Wingdings" w:hAnsi="Wingdings" w:hint="default"/>
      </w:rPr>
    </w:lvl>
  </w:abstractNum>
  <w:abstractNum w:abstractNumId="105" w15:restartNumberingAfterBreak="0">
    <w:nsid w:val="70AF3C66"/>
    <w:multiLevelType w:val="multilevel"/>
    <w:tmpl w:val="9B2698CE"/>
    <w:lvl w:ilvl="0">
      <w:start w:val="6"/>
      <w:numFmt w:val="decimal"/>
      <w:lvlText w:val="%1."/>
      <w:lvlJc w:val="left"/>
      <w:pPr>
        <w:ind w:left="495" w:hanging="495"/>
      </w:pPr>
      <w:rPr>
        <w:rFonts w:hint="default"/>
        <w:color w:val="0070C0"/>
      </w:rPr>
    </w:lvl>
    <w:lvl w:ilvl="1">
      <w:start w:val="2"/>
      <w:numFmt w:val="decimal"/>
      <w:lvlText w:val="%1.%2."/>
      <w:lvlJc w:val="left"/>
      <w:pPr>
        <w:ind w:left="920" w:hanging="495"/>
      </w:pPr>
      <w:rPr>
        <w:rFonts w:hint="default"/>
        <w:color w:val="0070C0"/>
      </w:rPr>
    </w:lvl>
    <w:lvl w:ilvl="2">
      <w:start w:val="1"/>
      <w:numFmt w:val="decimal"/>
      <w:lvlText w:val="%1.%2.%3."/>
      <w:lvlJc w:val="left"/>
      <w:pPr>
        <w:ind w:left="1570" w:hanging="720"/>
      </w:pPr>
      <w:rPr>
        <w:rFonts w:hint="default"/>
        <w:color w:val="0070C0"/>
      </w:rPr>
    </w:lvl>
    <w:lvl w:ilvl="3">
      <w:start w:val="1"/>
      <w:numFmt w:val="decimal"/>
      <w:lvlText w:val="%1.%2.%3.%4."/>
      <w:lvlJc w:val="left"/>
      <w:pPr>
        <w:ind w:left="1995" w:hanging="720"/>
      </w:pPr>
      <w:rPr>
        <w:rFonts w:hint="default"/>
        <w:color w:val="0070C0"/>
      </w:rPr>
    </w:lvl>
    <w:lvl w:ilvl="4">
      <w:start w:val="1"/>
      <w:numFmt w:val="decimal"/>
      <w:lvlText w:val="%1.%2.%3.%4.%5."/>
      <w:lvlJc w:val="left"/>
      <w:pPr>
        <w:ind w:left="2780" w:hanging="1080"/>
      </w:pPr>
      <w:rPr>
        <w:rFonts w:hint="default"/>
        <w:color w:val="0070C0"/>
      </w:rPr>
    </w:lvl>
    <w:lvl w:ilvl="5">
      <w:start w:val="1"/>
      <w:numFmt w:val="decimal"/>
      <w:lvlText w:val="%1.%2.%3.%4.%5.%6."/>
      <w:lvlJc w:val="left"/>
      <w:pPr>
        <w:ind w:left="3205" w:hanging="1080"/>
      </w:pPr>
      <w:rPr>
        <w:rFonts w:hint="default"/>
        <w:color w:val="0070C0"/>
      </w:rPr>
    </w:lvl>
    <w:lvl w:ilvl="6">
      <w:start w:val="1"/>
      <w:numFmt w:val="decimal"/>
      <w:lvlText w:val="%1.%2.%3.%4.%5.%6.%7."/>
      <w:lvlJc w:val="left"/>
      <w:pPr>
        <w:ind w:left="3990" w:hanging="1440"/>
      </w:pPr>
      <w:rPr>
        <w:rFonts w:hint="default"/>
        <w:color w:val="0070C0"/>
      </w:rPr>
    </w:lvl>
    <w:lvl w:ilvl="7">
      <w:start w:val="1"/>
      <w:numFmt w:val="decimal"/>
      <w:lvlText w:val="%1.%2.%3.%4.%5.%6.%7.%8."/>
      <w:lvlJc w:val="left"/>
      <w:pPr>
        <w:ind w:left="4415" w:hanging="1440"/>
      </w:pPr>
      <w:rPr>
        <w:rFonts w:hint="default"/>
        <w:color w:val="0070C0"/>
      </w:rPr>
    </w:lvl>
    <w:lvl w:ilvl="8">
      <w:start w:val="1"/>
      <w:numFmt w:val="decimal"/>
      <w:lvlText w:val="%1.%2.%3.%4.%5.%6.%7.%8.%9."/>
      <w:lvlJc w:val="left"/>
      <w:pPr>
        <w:ind w:left="5200" w:hanging="1800"/>
      </w:pPr>
      <w:rPr>
        <w:rFonts w:hint="default"/>
        <w:color w:val="0070C0"/>
      </w:rPr>
    </w:lvl>
  </w:abstractNum>
  <w:abstractNum w:abstractNumId="106" w15:restartNumberingAfterBreak="0">
    <w:nsid w:val="71CE2E98"/>
    <w:multiLevelType w:val="hybridMultilevel"/>
    <w:tmpl w:val="7BFE2908"/>
    <w:lvl w:ilvl="0" w:tplc="F476ECEC">
      <w:start w:val="1"/>
      <w:numFmt w:val="bullet"/>
      <w:lvlText w:val=""/>
      <w:lvlJc w:val="left"/>
      <w:pPr>
        <w:ind w:left="1713" w:hanging="360"/>
      </w:pPr>
      <w:rPr>
        <w:rFonts w:ascii="Symbol" w:hAnsi="Symbol" w:hint="default"/>
      </w:rPr>
    </w:lvl>
    <w:lvl w:ilvl="1" w:tplc="04160003" w:tentative="1">
      <w:start w:val="1"/>
      <w:numFmt w:val="bullet"/>
      <w:lvlText w:val="o"/>
      <w:lvlJc w:val="left"/>
      <w:pPr>
        <w:ind w:left="2433" w:hanging="360"/>
      </w:pPr>
      <w:rPr>
        <w:rFonts w:ascii="Courier New" w:hAnsi="Courier New" w:cs="Courier New" w:hint="default"/>
      </w:rPr>
    </w:lvl>
    <w:lvl w:ilvl="2" w:tplc="04160005" w:tentative="1">
      <w:start w:val="1"/>
      <w:numFmt w:val="bullet"/>
      <w:lvlText w:val=""/>
      <w:lvlJc w:val="left"/>
      <w:pPr>
        <w:ind w:left="3153" w:hanging="360"/>
      </w:pPr>
      <w:rPr>
        <w:rFonts w:ascii="Wingdings" w:hAnsi="Wingdings" w:hint="default"/>
      </w:rPr>
    </w:lvl>
    <w:lvl w:ilvl="3" w:tplc="04160001" w:tentative="1">
      <w:start w:val="1"/>
      <w:numFmt w:val="bullet"/>
      <w:lvlText w:val=""/>
      <w:lvlJc w:val="left"/>
      <w:pPr>
        <w:ind w:left="3873" w:hanging="360"/>
      </w:pPr>
      <w:rPr>
        <w:rFonts w:ascii="Symbol" w:hAnsi="Symbol" w:hint="default"/>
      </w:rPr>
    </w:lvl>
    <w:lvl w:ilvl="4" w:tplc="04160003" w:tentative="1">
      <w:start w:val="1"/>
      <w:numFmt w:val="bullet"/>
      <w:lvlText w:val="o"/>
      <w:lvlJc w:val="left"/>
      <w:pPr>
        <w:ind w:left="4593" w:hanging="360"/>
      </w:pPr>
      <w:rPr>
        <w:rFonts w:ascii="Courier New" w:hAnsi="Courier New" w:cs="Courier New" w:hint="default"/>
      </w:rPr>
    </w:lvl>
    <w:lvl w:ilvl="5" w:tplc="04160005" w:tentative="1">
      <w:start w:val="1"/>
      <w:numFmt w:val="bullet"/>
      <w:lvlText w:val=""/>
      <w:lvlJc w:val="left"/>
      <w:pPr>
        <w:ind w:left="5313" w:hanging="360"/>
      </w:pPr>
      <w:rPr>
        <w:rFonts w:ascii="Wingdings" w:hAnsi="Wingdings" w:hint="default"/>
      </w:rPr>
    </w:lvl>
    <w:lvl w:ilvl="6" w:tplc="04160001" w:tentative="1">
      <w:start w:val="1"/>
      <w:numFmt w:val="bullet"/>
      <w:lvlText w:val=""/>
      <w:lvlJc w:val="left"/>
      <w:pPr>
        <w:ind w:left="6033" w:hanging="360"/>
      </w:pPr>
      <w:rPr>
        <w:rFonts w:ascii="Symbol" w:hAnsi="Symbol" w:hint="default"/>
      </w:rPr>
    </w:lvl>
    <w:lvl w:ilvl="7" w:tplc="04160003" w:tentative="1">
      <w:start w:val="1"/>
      <w:numFmt w:val="bullet"/>
      <w:lvlText w:val="o"/>
      <w:lvlJc w:val="left"/>
      <w:pPr>
        <w:ind w:left="6753" w:hanging="360"/>
      </w:pPr>
      <w:rPr>
        <w:rFonts w:ascii="Courier New" w:hAnsi="Courier New" w:cs="Courier New" w:hint="default"/>
      </w:rPr>
    </w:lvl>
    <w:lvl w:ilvl="8" w:tplc="04160005" w:tentative="1">
      <w:start w:val="1"/>
      <w:numFmt w:val="bullet"/>
      <w:lvlText w:val=""/>
      <w:lvlJc w:val="left"/>
      <w:pPr>
        <w:ind w:left="7473" w:hanging="360"/>
      </w:pPr>
      <w:rPr>
        <w:rFonts w:ascii="Wingdings" w:hAnsi="Wingdings" w:hint="default"/>
      </w:rPr>
    </w:lvl>
  </w:abstractNum>
  <w:abstractNum w:abstractNumId="107" w15:restartNumberingAfterBreak="0">
    <w:nsid w:val="71EE7815"/>
    <w:multiLevelType w:val="hybridMultilevel"/>
    <w:tmpl w:val="5AAAAD58"/>
    <w:lvl w:ilvl="0" w:tplc="A12228AC">
      <w:start w:val="1"/>
      <w:numFmt w:val="lowerLetter"/>
      <w:lvlText w:val="%1)"/>
      <w:lvlJc w:val="left"/>
      <w:pPr>
        <w:ind w:left="786" w:hanging="360"/>
      </w:pPr>
      <w:rPr>
        <w:rFonts w:hint="default"/>
        <w:b w:val="0"/>
        <w:i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08" w15:restartNumberingAfterBreak="0">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9" w15:restartNumberingAfterBreak="0">
    <w:nsid w:val="72BE3135"/>
    <w:multiLevelType w:val="multilevel"/>
    <w:tmpl w:val="FB1E36B4"/>
    <w:lvl w:ilvl="0">
      <w:start w:val="1"/>
      <w:numFmt w:val="lowerLetter"/>
      <w:lvlText w:val="%1)"/>
      <w:lvlJc w:val="left"/>
      <w:pPr>
        <w:tabs>
          <w:tab w:val="num" w:pos="0"/>
        </w:tabs>
        <w:ind w:left="1778" w:hanging="360"/>
      </w:pPr>
    </w:lvl>
    <w:lvl w:ilvl="1">
      <w:start w:val="1"/>
      <w:numFmt w:val="lowerLetter"/>
      <w:lvlText w:val="%2."/>
      <w:lvlJc w:val="left"/>
      <w:pPr>
        <w:tabs>
          <w:tab w:val="num" w:pos="0"/>
        </w:tabs>
        <w:ind w:left="2498" w:hanging="360"/>
      </w:pPr>
    </w:lvl>
    <w:lvl w:ilvl="2">
      <w:start w:val="1"/>
      <w:numFmt w:val="lowerRoman"/>
      <w:lvlText w:val="%3."/>
      <w:lvlJc w:val="right"/>
      <w:pPr>
        <w:tabs>
          <w:tab w:val="num" w:pos="0"/>
        </w:tabs>
        <w:ind w:left="3218" w:hanging="180"/>
      </w:pPr>
    </w:lvl>
    <w:lvl w:ilvl="3">
      <w:start w:val="1"/>
      <w:numFmt w:val="decimal"/>
      <w:lvlText w:val="%4."/>
      <w:lvlJc w:val="left"/>
      <w:pPr>
        <w:tabs>
          <w:tab w:val="num" w:pos="0"/>
        </w:tabs>
        <w:ind w:left="3938" w:hanging="360"/>
      </w:pPr>
    </w:lvl>
    <w:lvl w:ilvl="4">
      <w:start w:val="1"/>
      <w:numFmt w:val="lowerLetter"/>
      <w:lvlText w:val="%5."/>
      <w:lvlJc w:val="left"/>
      <w:pPr>
        <w:tabs>
          <w:tab w:val="num" w:pos="0"/>
        </w:tabs>
        <w:ind w:left="4658" w:hanging="360"/>
      </w:pPr>
    </w:lvl>
    <w:lvl w:ilvl="5">
      <w:start w:val="1"/>
      <w:numFmt w:val="lowerRoman"/>
      <w:lvlText w:val="%6."/>
      <w:lvlJc w:val="right"/>
      <w:pPr>
        <w:tabs>
          <w:tab w:val="num" w:pos="0"/>
        </w:tabs>
        <w:ind w:left="5378" w:hanging="180"/>
      </w:pPr>
    </w:lvl>
    <w:lvl w:ilvl="6">
      <w:start w:val="1"/>
      <w:numFmt w:val="decimal"/>
      <w:lvlText w:val="%7."/>
      <w:lvlJc w:val="left"/>
      <w:pPr>
        <w:tabs>
          <w:tab w:val="num" w:pos="0"/>
        </w:tabs>
        <w:ind w:left="6098" w:hanging="360"/>
      </w:pPr>
    </w:lvl>
    <w:lvl w:ilvl="7">
      <w:start w:val="1"/>
      <w:numFmt w:val="lowerLetter"/>
      <w:lvlText w:val="%8."/>
      <w:lvlJc w:val="left"/>
      <w:pPr>
        <w:tabs>
          <w:tab w:val="num" w:pos="0"/>
        </w:tabs>
        <w:ind w:left="6818" w:hanging="360"/>
      </w:pPr>
    </w:lvl>
    <w:lvl w:ilvl="8">
      <w:start w:val="1"/>
      <w:numFmt w:val="lowerRoman"/>
      <w:lvlText w:val="%9."/>
      <w:lvlJc w:val="right"/>
      <w:pPr>
        <w:tabs>
          <w:tab w:val="num" w:pos="0"/>
        </w:tabs>
        <w:ind w:left="7538" w:hanging="180"/>
      </w:pPr>
    </w:lvl>
  </w:abstractNum>
  <w:abstractNum w:abstractNumId="110" w15:restartNumberingAfterBreak="0">
    <w:nsid w:val="72DC3D2A"/>
    <w:multiLevelType w:val="multilevel"/>
    <w:tmpl w:val="57585B14"/>
    <w:lvl w:ilvl="0">
      <w:start w:val="1"/>
      <w:numFmt w:val="decimal"/>
      <w:lvlText w:val="%1."/>
      <w:lvlJc w:val="left"/>
      <w:pPr>
        <w:tabs>
          <w:tab w:val="num" w:pos="998"/>
        </w:tabs>
        <w:ind w:left="998" w:hanging="998"/>
      </w:pPr>
    </w:lvl>
    <w:lvl w:ilvl="1">
      <w:start w:val="1"/>
      <w:numFmt w:val="decimal"/>
      <w:lvlText w:val="%1.%2."/>
      <w:lvlJc w:val="left"/>
      <w:pPr>
        <w:tabs>
          <w:tab w:val="num" w:pos="1015"/>
        </w:tabs>
        <w:ind w:left="1015" w:hanging="1015"/>
      </w:pPr>
      <w:rPr>
        <w:rFonts w:ascii="Arial" w:hAnsi="Arial" w:cs="Arial" w:hint="default"/>
        <w:b w:val="0"/>
        <w:i w:val="0"/>
        <w:color w:val="auto"/>
        <w:sz w:val="20"/>
        <w:szCs w:val="20"/>
      </w:rPr>
    </w:lvl>
    <w:lvl w:ilvl="2">
      <w:start w:val="1"/>
      <w:numFmt w:val="lowerLetter"/>
      <w:lvlText w:val="%3)"/>
      <w:lvlJc w:val="left"/>
      <w:pPr>
        <w:tabs>
          <w:tab w:val="num" w:pos="1015"/>
        </w:tabs>
        <w:ind w:left="1015" w:hanging="1015"/>
      </w:pPr>
      <w:rPr>
        <w:rFonts w:ascii="Arial" w:eastAsia="MS Mincho" w:hAnsi="Arial" w:cs="Arial" w:hint="default"/>
        <w:b w:val="0"/>
        <w:i w:val="0"/>
        <w:color w:val="auto"/>
        <w:sz w:val="20"/>
        <w:szCs w:val="20"/>
      </w:rPr>
    </w:lvl>
    <w:lvl w:ilvl="3">
      <w:start w:val="1"/>
      <w:numFmt w:val="decimal"/>
      <w:lvlText w:val="%1.%2.%3.%4."/>
      <w:lvlJc w:val="left"/>
      <w:pPr>
        <w:tabs>
          <w:tab w:val="num" w:pos="1015"/>
        </w:tabs>
        <w:ind w:left="1015" w:hanging="1015"/>
      </w:pPr>
      <w:rPr>
        <w:b w:val="0"/>
      </w:rPr>
    </w:lvl>
    <w:lvl w:ilvl="4">
      <w:start w:val="1"/>
      <w:numFmt w:val="decimal"/>
      <w:lvlText w:val="%1.%2.%3.%4.%5."/>
      <w:lvlJc w:val="left"/>
      <w:pPr>
        <w:tabs>
          <w:tab w:val="num" w:pos="1440"/>
        </w:tabs>
        <w:ind w:left="792" w:hanging="792"/>
      </w:pPr>
    </w:lvl>
    <w:lvl w:ilvl="5">
      <w:start w:val="1"/>
      <w:numFmt w:val="decimal"/>
      <w:lvlText w:val="%1.%2.%3.%4.%5.%6."/>
      <w:lvlJc w:val="left"/>
      <w:pPr>
        <w:tabs>
          <w:tab w:val="num" w:pos="2575"/>
        </w:tabs>
        <w:ind w:left="2071" w:hanging="936"/>
      </w:pPr>
    </w:lvl>
    <w:lvl w:ilvl="6">
      <w:start w:val="1"/>
      <w:numFmt w:val="decimal"/>
      <w:lvlText w:val="%1.%2.%3.%4.%5.%6.%7."/>
      <w:lvlJc w:val="left"/>
      <w:pPr>
        <w:tabs>
          <w:tab w:val="num" w:pos="2880"/>
        </w:tabs>
        <w:ind w:left="2160" w:hanging="1080"/>
      </w:pPr>
    </w:lvl>
    <w:lvl w:ilvl="7">
      <w:start w:val="1"/>
      <w:numFmt w:val="decimal"/>
      <w:lvlText w:val="%1.%2.%3.%4.%5.%6.%7.%8."/>
      <w:lvlJc w:val="left"/>
      <w:pPr>
        <w:tabs>
          <w:tab w:val="num" w:pos="3600"/>
        </w:tabs>
        <w:ind w:left="2664" w:hanging="1224"/>
      </w:pPr>
    </w:lvl>
    <w:lvl w:ilvl="8">
      <w:start w:val="1"/>
      <w:numFmt w:val="decimal"/>
      <w:lvlText w:val="%1.%2.%3.%4.%5.%6.%7.%8.%9."/>
      <w:lvlJc w:val="left"/>
      <w:pPr>
        <w:tabs>
          <w:tab w:val="num" w:pos="3960"/>
        </w:tabs>
        <w:ind w:left="3240" w:hanging="1440"/>
      </w:pPr>
    </w:lvl>
  </w:abstractNum>
  <w:abstractNum w:abstractNumId="111" w15:restartNumberingAfterBreak="0">
    <w:nsid w:val="74FA5A27"/>
    <w:multiLevelType w:val="multilevel"/>
    <w:tmpl w:val="8FECFA5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2" w15:restartNumberingAfterBreak="0">
    <w:nsid w:val="75D95B23"/>
    <w:multiLevelType w:val="hybridMultilevel"/>
    <w:tmpl w:val="FD262C9E"/>
    <w:lvl w:ilvl="0" w:tplc="158863C4">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3" w15:restartNumberingAfterBreak="0">
    <w:nsid w:val="76240866"/>
    <w:multiLevelType w:val="multilevel"/>
    <w:tmpl w:val="B2700AD0"/>
    <w:lvl w:ilvl="0">
      <w:start w:val="1"/>
      <w:numFmt w:val="lowerLetter"/>
      <w:lvlText w:val="%1)"/>
      <w:lvlJc w:val="left"/>
      <w:pPr>
        <w:tabs>
          <w:tab w:val="num" w:pos="0"/>
        </w:tabs>
        <w:ind w:left="720" w:hanging="360"/>
      </w:pPr>
    </w:lvl>
    <w:lvl w:ilvl="1">
      <w:start w:val="1"/>
      <w:numFmt w:val="decimal"/>
      <w:suff w:val="space"/>
      <w:lvlText w:val="%1.%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4" w15:restartNumberingAfterBreak="0">
    <w:nsid w:val="7688085F"/>
    <w:multiLevelType w:val="multilevel"/>
    <w:tmpl w:val="279A85C8"/>
    <w:lvl w:ilvl="0">
      <w:start w:val="1"/>
      <w:numFmt w:val="decimal"/>
      <w:lvlText w:val="%1."/>
      <w:lvlJc w:val="left"/>
      <w:pPr>
        <w:tabs>
          <w:tab w:val="num" w:pos="998"/>
        </w:tabs>
        <w:ind w:left="998" w:hanging="998"/>
      </w:pPr>
      <w:rPr>
        <w:rFonts w:hint="default"/>
      </w:rPr>
    </w:lvl>
    <w:lvl w:ilvl="1">
      <w:start w:val="1"/>
      <w:numFmt w:val="decimal"/>
      <w:lvlText w:val="%1.%2."/>
      <w:lvlJc w:val="left"/>
      <w:pPr>
        <w:tabs>
          <w:tab w:val="num" w:pos="1015"/>
        </w:tabs>
        <w:ind w:left="1015" w:hanging="1015"/>
      </w:pPr>
      <w:rPr>
        <w:rFonts w:ascii="Times New Roman" w:hAnsi="Times New Roman" w:hint="default"/>
        <w:b w:val="0"/>
        <w:i w:val="0"/>
        <w:color w:val="auto"/>
        <w:sz w:val="24"/>
        <w:szCs w:val="24"/>
      </w:rPr>
    </w:lvl>
    <w:lvl w:ilvl="2">
      <w:start w:val="1"/>
      <w:numFmt w:val="lowerLetter"/>
      <w:lvlText w:val="%3)"/>
      <w:lvlJc w:val="left"/>
      <w:pPr>
        <w:tabs>
          <w:tab w:val="num" w:pos="1015"/>
        </w:tabs>
        <w:ind w:left="1015" w:hanging="1015"/>
      </w:pPr>
      <w:rPr>
        <w:rFonts w:ascii="Times New Roman" w:eastAsia="MS Mincho" w:hAnsi="Times New Roman" w:cs="Times New Roman" w:hint="default"/>
        <w:b w:val="0"/>
        <w:i w:val="0"/>
        <w:color w:val="auto"/>
        <w:sz w:val="24"/>
        <w:szCs w:val="24"/>
      </w:rPr>
    </w:lvl>
    <w:lvl w:ilvl="3">
      <w:start w:val="1"/>
      <w:numFmt w:val="decimal"/>
      <w:lvlText w:val="%1.%2.%3.%4."/>
      <w:lvlJc w:val="left"/>
      <w:pPr>
        <w:tabs>
          <w:tab w:val="num" w:pos="1015"/>
        </w:tabs>
        <w:ind w:left="1015" w:hanging="1015"/>
      </w:pPr>
      <w:rPr>
        <w:rFonts w:hint="default"/>
        <w:b w:val="0"/>
      </w:rPr>
    </w:lvl>
    <w:lvl w:ilvl="4">
      <w:start w:val="1"/>
      <w:numFmt w:val="decimal"/>
      <w:lvlText w:val="%1.%2.%3.%4.%5."/>
      <w:lvlJc w:val="left"/>
      <w:pPr>
        <w:tabs>
          <w:tab w:val="num" w:pos="1440"/>
        </w:tabs>
        <w:ind w:left="792" w:hanging="792"/>
      </w:pPr>
      <w:rPr>
        <w:rFonts w:hint="default"/>
      </w:rPr>
    </w:lvl>
    <w:lvl w:ilvl="5">
      <w:start w:val="1"/>
      <w:numFmt w:val="decimal"/>
      <w:lvlText w:val="%1.%2.%3.%4.%5.%6."/>
      <w:lvlJc w:val="left"/>
      <w:pPr>
        <w:tabs>
          <w:tab w:val="num" w:pos="2575"/>
        </w:tabs>
        <w:ind w:left="2071" w:hanging="936"/>
      </w:pPr>
      <w:rPr>
        <w:rFonts w:hint="default"/>
      </w:rPr>
    </w:lvl>
    <w:lvl w:ilvl="6">
      <w:start w:val="1"/>
      <w:numFmt w:val="decimal"/>
      <w:lvlText w:val="%1.%2.%3.%4.%5.%6.%7."/>
      <w:lvlJc w:val="left"/>
      <w:pPr>
        <w:tabs>
          <w:tab w:val="num" w:pos="2880"/>
        </w:tabs>
        <w:ind w:left="2160" w:hanging="1080"/>
      </w:pPr>
      <w:rPr>
        <w:rFonts w:hint="default"/>
      </w:rPr>
    </w:lvl>
    <w:lvl w:ilvl="7">
      <w:start w:val="1"/>
      <w:numFmt w:val="decimal"/>
      <w:lvlText w:val="%1.%2.%3.%4.%5.%6.%7.%8."/>
      <w:lvlJc w:val="left"/>
      <w:pPr>
        <w:tabs>
          <w:tab w:val="num" w:pos="3600"/>
        </w:tabs>
        <w:ind w:left="2664" w:hanging="1224"/>
      </w:pPr>
      <w:rPr>
        <w:rFonts w:hint="default"/>
      </w:rPr>
    </w:lvl>
    <w:lvl w:ilvl="8">
      <w:start w:val="1"/>
      <w:numFmt w:val="decimal"/>
      <w:lvlText w:val="%1.%2.%3.%4.%5.%6.%7.%8.%9."/>
      <w:lvlJc w:val="left"/>
      <w:pPr>
        <w:tabs>
          <w:tab w:val="num" w:pos="3960"/>
        </w:tabs>
        <w:ind w:left="3240" w:hanging="1440"/>
      </w:pPr>
      <w:rPr>
        <w:rFonts w:hint="default"/>
      </w:rPr>
    </w:lvl>
  </w:abstractNum>
  <w:abstractNum w:abstractNumId="115" w15:restartNumberingAfterBreak="0">
    <w:nsid w:val="792711F7"/>
    <w:multiLevelType w:val="multilevel"/>
    <w:tmpl w:val="A2C630EA"/>
    <w:lvl w:ilvl="0">
      <w:start w:val="1"/>
      <w:numFmt w:val="lowerLetter"/>
      <w:lvlText w:val="%1)"/>
      <w:lvlJc w:val="left"/>
      <w:pPr>
        <w:ind w:left="720" w:hanging="360"/>
      </w:pPr>
      <w:rPr>
        <w:rFonts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6" w15:restartNumberingAfterBreak="0">
    <w:nsid w:val="7B1652CC"/>
    <w:multiLevelType w:val="multilevel"/>
    <w:tmpl w:val="3A52C1BA"/>
    <w:lvl w:ilvl="0">
      <w:start w:val="1"/>
      <w:numFmt w:val="lowerLetter"/>
      <w:lvlText w:val="%1)"/>
      <w:lvlJc w:val="left"/>
      <w:pPr>
        <w:ind w:left="720" w:hanging="360"/>
      </w:pPr>
      <w:rPr>
        <w:rFonts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7" w15:restartNumberingAfterBreak="0">
    <w:nsid w:val="7C7A2C93"/>
    <w:multiLevelType w:val="hybridMultilevel"/>
    <w:tmpl w:val="5FA6EAE4"/>
    <w:lvl w:ilvl="0" w:tplc="FCA849C0">
      <w:start w:val="1"/>
      <w:numFmt w:val="bullet"/>
      <w:lvlText w:val="-"/>
      <w:lvlJc w:val="left"/>
      <w:pPr>
        <w:ind w:left="2412" w:hanging="360"/>
      </w:pPr>
      <w:rPr>
        <w:rFonts w:ascii="Courier New" w:hAnsi="Courier New" w:hint="default"/>
      </w:rPr>
    </w:lvl>
    <w:lvl w:ilvl="1" w:tplc="04160003" w:tentative="1">
      <w:start w:val="1"/>
      <w:numFmt w:val="bullet"/>
      <w:lvlText w:val="o"/>
      <w:lvlJc w:val="left"/>
      <w:pPr>
        <w:ind w:left="3132" w:hanging="360"/>
      </w:pPr>
      <w:rPr>
        <w:rFonts w:ascii="Courier New" w:hAnsi="Courier New" w:cs="Courier New" w:hint="default"/>
      </w:rPr>
    </w:lvl>
    <w:lvl w:ilvl="2" w:tplc="04160005" w:tentative="1">
      <w:start w:val="1"/>
      <w:numFmt w:val="bullet"/>
      <w:lvlText w:val=""/>
      <w:lvlJc w:val="left"/>
      <w:pPr>
        <w:ind w:left="3852" w:hanging="360"/>
      </w:pPr>
      <w:rPr>
        <w:rFonts w:ascii="Wingdings" w:hAnsi="Wingdings" w:hint="default"/>
      </w:rPr>
    </w:lvl>
    <w:lvl w:ilvl="3" w:tplc="04160001" w:tentative="1">
      <w:start w:val="1"/>
      <w:numFmt w:val="bullet"/>
      <w:lvlText w:val=""/>
      <w:lvlJc w:val="left"/>
      <w:pPr>
        <w:ind w:left="4572" w:hanging="360"/>
      </w:pPr>
      <w:rPr>
        <w:rFonts w:ascii="Symbol" w:hAnsi="Symbol" w:hint="default"/>
      </w:rPr>
    </w:lvl>
    <w:lvl w:ilvl="4" w:tplc="04160003" w:tentative="1">
      <w:start w:val="1"/>
      <w:numFmt w:val="bullet"/>
      <w:lvlText w:val="o"/>
      <w:lvlJc w:val="left"/>
      <w:pPr>
        <w:ind w:left="5292" w:hanging="360"/>
      </w:pPr>
      <w:rPr>
        <w:rFonts w:ascii="Courier New" w:hAnsi="Courier New" w:cs="Courier New" w:hint="default"/>
      </w:rPr>
    </w:lvl>
    <w:lvl w:ilvl="5" w:tplc="04160005" w:tentative="1">
      <w:start w:val="1"/>
      <w:numFmt w:val="bullet"/>
      <w:lvlText w:val=""/>
      <w:lvlJc w:val="left"/>
      <w:pPr>
        <w:ind w:left="6012" w:hanging="360"/>
      </w:pPr>
      <w:rPr>
        <w:rFonts w:ascii="Wingdings" w:hAnsi="Wingdings" w:hint="default"/>
      </w:rPr>
    </w:lvl>
    <w:lvl w:ilvl="6" w:tplc="04160001" w:tentative="1">
      <w:start w:val="1"/>
      <w:numFmt w:val="bullet"/>
      <w:lvlText w:val=""/>
      <w:lvlJc w:val="left"/>
      <w:pPr>
        <w:ind w:left="6732" w:hanging="360"/>
      </w:pPr>
      <w:rPr>
        <w:rFonts w:ascii="Symbol" w:hAnsi="Symbol" w:hint="default"/>
      </w:rPr>
    </w:lvl>
    <w:lvl w:ilvl="7" w:tplc="04160003" w:tentative="1">
      <w:start w:val="1"/>
      <w:numFmt w:val="bullet"/>
      <w:lvlText w:val="o"/>
      <w:lvlJc w:val="left"/>
      <w:pPr>
        <w:ind w:left="7452" w:hanging="360"/>
      </w:pPr>
      <w:rPr>
        <w:rFonts w:ascii="Courier New" w:hAnsi="Courier New" w:cs="Courier New" w:hint="default"/>
      </w:rPr>
    </w:lvl>
    <w:lvl w:ilvl="8" w:tplc="04160005" w:tentative="1">
      <w:start w:val="1"/>
      <w:numFmt w:val="bullet"/>
      <w:lvlText w:val=""/>
      <w:lvlJc w:val="left"/>
      <w:pPr>
        <w:ind w:left="8172" w:hanging="360"/>
      </w:pPr>
      <w:rPr>
        <w:rFonts w:ascii="Wingdings" w:hAnsi="Wingdings" w:hint="default"/>
      </w:rPr>
    </w:lvl>
  </w:abstractNum>
  <w:abstractNum w:abstractNumId="118" w15:restartNumberingAfterBreak="0">
    <w:nsid w:val="7DBD1E0C"/>
    <w:multiLevelType w:val="hybridMultilevel"/>
    <w:tmpl w:val="E7008968"/>
    <w:lvl w:ilvl="0" w:tplc="F476ECE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9" w15:restartNumberingAfterBreak="0">
    <w:nsid w:val="7E9908C2"/>
    <w:multiLevelType w:val="hybridMultilevel"/>
    <w:tmpl w:val="E8F81AD2"/>
    <w:lvl w:ilvl="0" w:tplc="322E776A">
      <w:start w:val="1"/>
      <w:numFmt w:val="lowerLetter"/>
      <w:lvlText w:val="%1)"/>
      <w:lvlJc w:val="left"/>
      <w:pPr>
        <w:ind w:left="720" w:hanging="360"/>
      </w:pPr>
      <w:rPr>
        <w:rFonts w:ascii="Times New Roman" w:eastAsia="CIDFont+F2" w:hAnsi="Times New Roman" w:cs="Times New Roman"/>
      </w:rPr>
    </w:lvl>
    <w:lvl w:ilvl="1" w:tplc="DB2A54CA">
      <w:start w:val="1"/>
      <w:numFmt w:val="lowerLetter"/>
      <w:lvlText w:val="%2)"/>
      <w:lvlJc w:val="left"/>
      <w:pPr>
        <w:ind w:left="1440" w:hanging="360"/>
      </w:pPr>
      <w:rPr>
        <w:rFonts w:ascii="Times New Roman" w:eastAsia="CIDFont+F2" w:hAnsi="Times New Roman" w:cs="Times New Roman"/>
      </w:rPr>
    </w:lvl>
    <w:lvl w:ilvl="2" w:tplc="D09A500A">
      <w:start w:val="1"/>
      <w:numFmt w:val="lowerRoman"/>
      <w:lvlText w:val="%3)"/>
      <w:lvlJc w:val="right"/>
      <w:pPr>
        <w:ind w:left="2160" w:hanging="180"/>
      </w:pPr>
      <w:rPr>
        <w:rFonts w:ascii="Times New Roman" w:eastAsia="CIDFont+F2" w:hAnsi="Times New Roman" w:cs="Times New Roman"/>
      </w:r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863445891">
    <w:abstractNumId w:val="34"/>
  </w:num>
  <w:num w:numId="2" w16cid:durableId="239602187">
    <w:abstractNumId w:val="108"/>
  </w:num>
  <w:num w:numId="3" w16cid:durableId="1795172943">
    <w:abstractNumId w:val="72"/>
  </w:num>
  <w:num w:numId="4" w16cid:durableId="1687512990">
    <w:abstractNumId w:val="112"/>
  </w:num>
  <w:num w:numId="5" w16cid:durableId="488638581">
    <w:abstractNumId w:val="79"/>
  </w:num>
  <w:num w:numId="6" w16cid:durableId="377820067">
    <w:abstractNumId w:val="8"/>
  </w:num>
  <w:num w:numId="7" w16cid:durableId="1231573934">
    <w:abstractNumId w:val="100"/>
  </w:num>
  <w:num w:numId="8" w16cid:durableId="2027826332">
    <w:abstractNumId w:val="29"/>
  </w:num>
  <w:num w:numId="9" w16cid:durableId="460728515">
    <w:abstractNumId w:val="49"/>
  </w:num>
  <w:num w:numId="10" w16cid:durableId="414203448">
    <w:abstractNumId w:val="70"/>
  </w:num>
  <w:num w:numId="11" w16cid:durableId="1483426786">
    <w:abstractNumId w:val="81"/>
  </w:num>
  <w:num w:numId="12" w16cid:durableId="716046436">
    <w:abstractNumId w:val="7"/>
  </w:num>
  <w:num w:numId="13" w16cid:durableId="486676943">
    <w:abstractNumId w:val="107"/>
  </w:num>
  <w:num w:numId="14" w16cid:durableId="627056396">
    <w:abstractNumId w:val="44"/>
  </w:num>
  <w:num w:numId="15" w16cid:durableId="633173808">
    <w:abstractNumId w:val="78"/>
  </w:num>
  <w:num w:numId="16" w16cid:durableId="2020814486">
    <w:abstractNumId w:val="32"/>
  </w:num>
  <w:num w:numId="17" w16cid:durableId="1089084914">
    <w:abstractNumId w:val="90"/>
  </w:num>
  <w:num w:numId="18" w16cid:durableId="1994337462">
    <w:abstractNumId w:val="56"/>
  </w:num>
  <w:num w:numId="19" w16cid:durableId="940146581">
    <w:abstractNumId w:val="117"/>
  </w:num>
  <w:num w:numId="20" w16cid:durableId="714502554">
    <w:abstractNumId w:val="56"/>
    <w:lvlOverride w:ilvl="0">
      <w:startOverride w:val="1"/>
    </w:lvlOverride>
  </w:num>
  <w:num w:numId="21" w16cid:durableId="731974519">
    <w:abstractNumId w:val="56"/>
    <w:lvlOverride w:ilvl="0">
      <w:startOverride w:val="1"/>
    </w:lvlOverride>
  </w:num>
  <w:num w:numId="22" w16cid:durableId="214195913">
    <w:abstractNumId w:val="45"/>
  </w:num>
  <w:num w:numId="23" w16cid:durableId="2040423016">
    <w:abstractNumId w:val="105"/>
  </w:num>
  <w:num w:numId="24" w16cid:durableId="1986153983">
    <w:abstractNumId w:val="67"/>
  </w:num>
  <w:num w:numId="25" w16cid:durableId="751240259">
    <w:abstractNumId w:val="22"/>
  </w:num>
  <w:num w:numId="26" w16cid:durableId="1139037728">
    <w:abstractNumId w:val="3"/>
  </w:num>
  <w:num w:numId="27" w16cid:durableId="1429696733">
    <w:abstractNumId w:val="86"/>
  </w:num>
  <w:num w:numId="28" w16cid:durableId="80680772">
    <w:abstractNumId w:val="98"/>
  </w:num>
  <w:num w:numId="29" w16cid:durableId="905259973">
    <w:abstractNumId w:val="56"/>
    <w:lvlOverride w:ilvl="0">
      <w:startOverride w:val="1"/>
    </w:lvlOverride>
  </w:num>
  <w:num w:numId="30" w16cid:durableId="1967345579">
    <w:abstractNumId w:val="0"/>
  </w:num>
  <w:num w:numId="31" w16cid:durableId="1738357274">
    <w:abstractNumId w:val="104"/>
  </w:num>
  <w:num w:numId="32" w16cid:durableId="679936605">
    <w:abstractNumId w:val="83"/>
  </w:num>
  <w:num w:numId="33" w16cid:durableId="1592153451">
    <w:abstractNumId w:val="42"/>
  </w:num>
  <w:num w:numId="34" w16cid:durableId="862788765">
    <w:abstractNumId w:val="110"/>
  </w:num>
  <w:num w:numId="35" w16cid:durableId="99959919">
    <w:abstractNumId w:val="106"/>
  </w:num>
  <w:num w:numId="36" w16cid:durableId="1256665696">
    <w:abstractNumId w:val="37"/>
  </w:num>
  <w:num w:numId="37" w16cid:durableId="1230113032">
    <w:abstractNumId w:val="52"/>
  </w:num>
  <w:num w:numId="38" w16cid:durableId="1147631616">
    <w:abstractNumId w:val="88"/>
  </w:num>
  <w:num w:numId="39" w16cid:durableId="412557069">
    <w:abstractNumId w:val="54"/>
  </w:num>
  <w:num w:numId="40" w16cid:durableId="1860198633">
    <w:abstractNumId w:val="77"/>
  </w:num>
  <w:num w:numId="41" w16cid:durableId="574046613">
    <w:abstractNumId w:val="111"/>
  </w:num>
  <w:num w:numId="42" w16cid:durableId="679549118">
    <w:abstractNumId w:val="113"/>
  </w:num>
  <w:num w:numId="43" w16cid:durableId="1783106391">
    <w:abstractNumId w:val="36"/>
  </w:num>
  <w:num w:numId="44" w16cid:durableId="1530097428">
    <w:abstractNumId w:val="73"/>
  </w:num>
  <w:num w:numId="45" w16cid:durableId="193424378">
    <w:abstractNumId w:val="102"/>
  </w:num>
  <w:num w:numId="46" w16cid:durableId="273444397">
    <w:abstractNumId w:val="57"/>
  </w:num>
  <w:num w:numId="47" w16cid:durableId="1358852050">
    <w:abstractNumId w:val="101"/>
  </w:num>
  <w:num w:numId="48" w16cid:durableId="1689868186">
    <w:abstractNumId w:val="80"/>
  </w:num>
  <w:num w:numId="49" w16cid:durableId="1158884119">
    <w:abstractNumId w:val="21"/>
  </w:num>
  <w:num w:numId="50" w16cid:durableId="2142068303">
    <w:abstractNumId w:val="43"/>
  </w:num>
  <w:num w:numId="51" w16cid:durableId="1932272564">
    <w:abstractNumId w:val="60"/>
  </w:num>
  <w:num w:numId="52" w16cid:durableId="1468624286">
    <w:abstractNumId w:val="35"/>
  </w:num>
  <w:num w:numId="53" w16cid:durableId="308289727">
    <w:abstractNumId w:val="59"/>
  </w:num>
  <w:num w:numId="54" w16cid:durableId="928003913">
    <w:abstractNumId w:val="103"/>
  </w:num>
  <w:num w:numId="55" w16cid:durableId="4327171">
    <w:abstractNumId w:val="71"/>
  </w:num>
  <w:num w:numId="56" w16cid:durableId="1390807741">
    <w:abstractNumId w:val="99"/>
  </w:num>
  <w:num w:numId="57" w16cid:durableId="1664890619">
    <w:abstractNumId w:val="20"/>
  </w:num>
  <w:num w:numId="58" w16cid:durableId="613630625">
    <w:abstractNumId w:val="17"/>
  </w:num>
  <w:num w:numId="59" w16cid:durableId="1578435613">
    <w:abstractNumId w:val="47"/>
  </w:num>
  <w:num w:numId="60" w16cid:durableId="2089770844">
    <w:abstractNumId w:val="14"/>
  </w:num>
  <w:num w:numId="61" w16cid:durableId="1310401775">
    <w:abstractNumId w:val="19"/>
  </w:num>
  <w:num w:numId="62" w16cid:durableId="355354157">
    <w:abstractNumId w:val="28"/>
  </w:num>
  <w:num w:numId="63" w16cid:durableId="837772381">
    <w:abstractNumId w:val="24"/>
  </w:num>
  <w:num w:numId="64" w16cid:durableId="1423408963">
    <w:abstractNumId w:val="40"/>
  </w:num>
  <w:num w:numId="65" w16cid:durableId="410347986">
    <w:abstractNumId w:val="84"/>
  </w:num>
  <w:num w:numId="66" w16cid:durableId="516119125">
    <w:abstractNumId w:val="18"/>
  </w:num>
  <w:num w:numId="67" w16cid:durableId="1678069441">
    <w:abstractNumId w:val="91"/>
  </w:num>
  <w:num w:numId="68" w16cid:durableId="231161633">
    <w:abstractNumId w:val="6"/>
  </w:num>
  <w:num w:numId="69" w16cid:durableId="750546308">
    <w:abstractNumId w:val="23"/>
  </w:num>
  <w:num w:numId="70" w16cid:durableId="1025863531">
    <w:abstractNumId w:val="10"/>
  </w:num>
  <w:num w:numId="71" w16cid:durableId="2099864111">
    <w:abstractNumId w:val="93"/>
  </w:num>
  <w:num w:numId="72" w16cid:durableId="591354619">
    <w:abstractNumId w:val="13"/>
  </w:num>
  <w:num w:numId="73" w16cid:durableId="1342704446">
    <w:abstractNumId w:val="68"/>
  </w:num>
  <w:num w:numId="74" w16cid:durableId="77756513">
    <w:abstractNumId w:val="33"/>
  </w:num>
  <w:num w:numId="75" w16cid:durableId="1939681704">
    <w:abstractNumId w:val="46"/>
  </w:num>
  <w:num w:numId="76" w16cid:durableId="1341277939">
    <w:abstractNumId w:val="92"/>
  </w:num>
  <w:num w:numId="77" w16cid:durableId="27923546">
    <w:abstractNumId w:val="62"/>
  </w:num>
  <w:num w:numId="78" w16cid:durableId="199172844">
    <w:abstractNumId w:val="65"/>
  </w:num>
  <w:num w:numId="79" w16cid:durableId="739133369">
    <w:abstractNumId w:val="119"/>
  </w:num>
  <w:num w:numId="80" w16cid:durableId="1685589048">
    <w:abstractNumId w:val="85"/>
  </w:num>
  <w:num w:numId="81" w16cid:durableId="658507153">
    <w:abstractNumId w:val="64"/>
  </w:num>
  <w:num w:numId="82" w16cid:durableId="1766920113">
    <w:abstractNumId w:val="11"/>
  </w:num>
  <w:num w:numId="83" w16cid:durableId="1732388455">
    <w:abstractNumId w:val="53"/>
  </w:num>
  <w:num w:numId="84" w16cid:durableId="1343433839">
    <w:abstractNumId w:val="26"/>
  </w:num>
  <w:num w:numId="85" w16cid:durableId="577058337">
    <w:abstractNumId w:val="75"/>
  </w:num>
  <w:num w:numId="86" w16cid:durableId="956639539">
    <w:abstractNumId w:val="27"/>
  </w:num>
  <w:num w:numId="87" w16cid:durableId="821237531">
    <w:abstractNumId w:val="31"/>
  </w:num>
  <w:num w:numId="88" w16cid:durableId="1206983364">
    <w:abstractNumId w:val="115"/>
  </w:num>
  <w:num w:numId="89" w16cid:durableId="829368956">
    <w:abstractNumId w:val="116"/>
  </w:num>
  <w:num w:numId="90" w16cid:durableId="597638172">
    <w:abstractNumId w:val="58"/>
  </w:num>
  <w:num w:numId="91" w16cid:durableId="1994522874">
    <w:abstractNumId w:val="69"/>
  </w:num>
  <w:num w:numId="92" w16cid:durableId="286854975">
    <w:abstractNumId w:val="48"/>
  </w:num>
  <w:num w:numId="93" w16cid:durableId="1012101114">
    <w:abstractNumId w:val="63"/>
    <w:lvlOverride w:ilvl="0">
      <w:startOverride w:val="1"/>
    </w:lvlOverride>
  </w:num>
  <w:num w:numId="94" w16cid:durableId="1664553584">
    <w:abstractNumId w:val="12"/>
  </w:num>
  <w:num w:numId="95" w16cid:durableId="1798258259">
    <w:abstractNumId w:val="94"/>
  </w:num>
  <w:num w:numId="96" w16cid:durableId="521436401">
    <w:abstractNumId w:val="96"/>
  </w:num>
  <w:num w:numId="97" w16cid:durableId="1606615693">
    <w:abstractNumId w:val="9"/>
  </w:num>
  <w:num w:numId="98" w16cid:durableId="1706250007">
    <w:abstractNumId w:val="118"/>
  </w:num>
  <w:num w:numId="99" w16cid:durableId="682899985">
    <w:abstractNumId w:val="30"/>
  </w:num>
  <w:num w:numId="100" w16cid:durableId="1318454940">
    <w:abstractNumId w:val="109"/>
  </w:num>
  <w:num w:numId="101" w16cid:durableId="842285767">
    <w:abstractNumId w:val="76"/>
  </w:num>
  <w:num w:numId="102" w16cid:durableId="1879128013">
    <w:abstractNumId w:val="82"/>
  </w:num>
  <w:num w:numId="103" w16cid:durableId="806044214">
    <w:abstractNumId w:val="87"/>
  </w:num>
  <w:num w:numId="104" w16cid:durableId="1768694382">
    <w:abstractNumId w:val="38"/>
  </w:num>
  <w:num w:numId="105" w16cid:durableId="444080657">
    <w:abstractNumId w:val="61"/>
  </w:num>
  <w:num w:numId="106" w16cid:durableId="1621037163">
    <w:abstractNumId w:val="114"/>
  </w:num>
  <w:num w:numId="107" w16cid:durableId="1351565962">
    <w:abstractNumId w:val="51"/>
  </w:num>
  <w:num w:numId="108" w16cid:durableId="2147313393">
    <w:abstractNumId w:val="39"/>
  </w:num>
  <w:num w:numId="109" w16cid:durableId="227309756">
    <w:abstractNumId w:val="95"/>
  </w:num>
  <w:num w:numId="110" w16cid:durableId="657080332">
    <w:abstractNumId w:val="74"/>
  </w:num>
  <w:num w:numId="111" w16cid:durableId="979581552">
    <w:abstractNumId w:val="55"/>
  </w:num>
  <w:num w:numId="112" w16cid:durableId="1725791224">
    <w:abstractNumId w:val="41"/>
  </w:num>
  <w:num w:numId="113" w16cid:durableId="1713728567">
    <w:abstractNumId w:val="97"/>
  </w:num>
  <w:num w:numId="114" w16cid:durableId="360008908">
    <w:abstractNumId w:val="50"/>
  </w:num>
  <w:num w:numId="115" w16cid:durableId="122626813">
    <w:abstractNumId w:val="66"/>
  </w:num>
  <w:num w:numId="116" w16cid:durableId="1852377752">
    <w:abstractNumId w:val="16"/>
  </w:num>
  <w:num w:numId="117" w16cid:durableId="1586382863">
    <w:abstractNumId w:val="25"/>
  </w:num>
  <w:num w:numId="118" w16cid:durableId="452216328">
    <w:abstractNumId w:val="15"/>
  </w:num>
  <w:num w:numId="119" w16cid:durableId="140440328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892035606">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111898228">
    <w:abstractNumId w:val="89"/>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pt-BR" w:vendorID="64" w:dllVersion="6" w:nlCheck="1" w:checkStyle="0"/>
  <w:activeWritingStyle w:appName="MSWord" w:lang="pt-BR" w:vendorID="64" w:dllVersion="4096" w:nlCheck="1" w:checkStyle="0"/>
  <w:activeWritingStyle w:appName="MSWord" w:lang="pt-BR"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573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7DCB"/>
    <w:rsid w:val="0000114F"/>
    <w:rsid w:val="00001D97"/>
    <w:rsid w:val="00003567"/>
    <w:rsid w:val="000059AB"/>
    <w:rsid w:val="00007CCD"/>
    <w:rsid w:val="00007FB3"/>
    <w:rsid w:val="000105CA"/>
    <w:rsid w:val="0001193D"/>
    <w:rsid w:val="00011CF1"/>
    <w:rsid w:val="000141FC"/>
    <w:rsid w:val="00014E2D"/>
    <w:rsid w:val="000157B9"/>
    <w:rsid w:val="000159E4"/>
    <w:rsid w:val="00015B6F"/>
    <w:rsid w:val="00016648"/>
    <w:rsid w:val="000168A4"/>
    <w:rsid w:val="00017CD1"/>
    <w:rsid w:val="00020834"/>
    <w:rsid w:val="0002157E"/>
    <w:rsid w:val="0002190F"/>
    <w:rsid w:val="00021FB6"/>
    <w:rsid w:val="00022E0A"/>
    <w:rsid w:val="000248A4"/>
    <w:rsid w:val="00025A6A"/>
    <w:rsid w:val="00026649"/>
    <w:rsid w:val="00026E6E"/>
    <w:rsid w:val="000278C7"/>
    <w:rsid w:val="00027E78"/>
    <w:rsid w:val="000303AE"/>
    <w:rsid w:val="0003097F"/>
    <w:rsid w:val="00030DA7"/>
    <w:rsid w:val="000311C6"/>
    <w:rsid w:val="00031564"/>
    <w:rsid w:val="00031B76"/>
    <w:rsid w:val="0003204E"/>
    <w:rsid w:val="0003298D"/>
    <w:rsid w:val="00032AB8"/>
    <w:rsid w:val="00033891"/>
    <w:rsid w:val="00034216"/>
    <w:rsid w:val="00036CB7"/>
    <w:rsid w:val="00036FF5"/>
    <w:rsid w:val="00037DDF"/>
    <w:rsid w:val="0004001A"/>
    <w:rsid w:val="000403CA"/>
    <w:rsid w:val="00040472"/>
    <w:rsid w:val="00040758"/>
    <w:rsid w:val="00041D0C"/>
    <w:rsid w:val="000438AC"/>
    <w:rsid w:val="00043913"/>
    <w:rsid w:val="00043D7D"/>
    <w:rsid w:val="00043E93"/>
    <w:rsid w:val="00044664"/>
    <w:rsid w:val="000502D1"/>
    <w:rsid w:val="000503B8"/>
    <w:rsid w:val="00053321"/>
    <w:rsid w:val="000538B8"/>
    <w:rsid w:val="00055677"/>
    <w:rsid w:val="0005640B"/>
    <w:rsid w:val="00057401"/>
    <w:rsid w:val="0005766E"/>
    <w:rsid w:val="00060B69"/>
    <w:rsid w:val="00060CEB"/>
    <w:rsid w:val="0006294E"/>
    <w:rsid w:val="000635ED"/>
    <w:rsid w:val="00064A7F"/>
    <w:rsid w:val="00065BB9"/>
    <w:rsid w:val="00066B99"/>
    <w:rsid w:val="00066CCD"/>
    <w:rsid w:val="00070D0A"/>
    <w:rsid w:val="0007212F"/>
    <w:rsid w:val="000729D2"/>
    <w:rsid w:val="00072AAD"/>
    <w:rsid w:val="00076A4A"/>
    <w:rsid w:val="00081121"/>
    <w:rsid w:val="00081604"/>
    <w:rsid w:val="0008226D"/>
    <w:rsid w:val="000823E6"/>
    <w:rsid w:val="00082B11"/>
    <w:rsid w:val="00082E03"/>
    <w:rsid w:val="0008374A"/>
    <w:rsid w:val="00084037"/>
    <w:rsid w:val="000845A2"/>
    <w:rsid w:val="000879B5"/>
    <w:rsid w:val="00090AD3"/>
    <w:rsid w:val="000923BD"/>
    <w:rsid w:val="000928FC"/>
    <w:rsid w:val="000930E5"/>
    <w:rsid w:val="00094C71"/>
    <w:rsid w:val="00095CFA"/>
    <w:rsid w:val="000A0452"/>
    <w:rsid w:val="000A0D86"/>
    <w:rsid w:val="000A2353"/>
    <w:rsid w:val="000A3CDE"/>
    <w:rsid w:val="000A56A6"/>
    <w:rsid w:val="000A56BB"/>
    <w:rsid w:val="000A5EC7"/>
    <w:rsid w:val="000A633A"/>
    <w:rsid w:val="000A6789"/>
    <w:rsid w:val="000A6959"/>
    <w:rsid w:val="000A762D"/>
    <w:rsid w:val="000A7723"/>
    <w:rsid w:val="000A7AB4"/>
    <w:rsid w:val="000A7EAD"/>
    <w:rsid w:val="000B0263"/>
    <w:rsid w:val="000B09A0"/>
    <w:rsid w:val="000B0E94"/>
    <w:rsid w:val="000B197C"/>
    <w:rsid w:val="000B23D2"/>
    <w:rsid w:val="000B307E"/>
    <w:rsid w:val="000B4696"/>
    <w:rsid w:val="000B4764"/>
    <w:rsid w:val="000B4E45"/>
    <w:rsid w:val="000B5F30"/>
    <w:rsid w:val="000B7017"/>
    <w:rsid w:val="000B762E"/>
    <w:rsid w:val="000B7E2B"/>
    <w:rsid w:val="000C043B"/>
    <w:rsid w:val="000C2A89"/>
    <w:rsid w:val="000C646F"/>
    <w:rsid w:val="000C6F8F"/>
    <w:rsid w:val="000D0544"/>
    <w:rsid w:val="000D222D"/>
    <w:rsid w:val="000D33C9"/>
    <w:rsid w:val="000D3EA6"/>
    <w:rsid w:val="000D458D"/>
    <w:rsid w:val="000D4E10"/>
    <w:rsid w:val="000D71CF"/>
    <w:rsid w:val="000D7C24"/>
    <w:rsid w:val="000D7D46"/>
    <w:rsid w:val="000E0238"/>
    <w:rsid w:val="000E0646"/>
    <w:rsid w:val="000E129B"/>
    <w:rsid w:val="000E1AF6"/>
    <w:rsid w:val="000E350B"/>
    <w:rsid w:val="000E619A"/>
    <w:rsid w:val="000E64DA"/>
    <w:rsid w:val="000E67DE"/>
    <w:rsid w:val="000E68BD"/>
    <w:rsid w:val="000E7649"/>
    <w:rsid w:val="000F2ED3"/>
    <w:rsid w:val="000F656C"/>
    <w:rsid w:val="000F6595"/>
    <w:rsid w:val="000F7072"/>
    <w:rsid w:val="000F70AC"/>
    <w:rsid w:val="000F712F"/>
    <w:rsid w:val="000F7268"/>
    <w:rsid w:val="000F7562"/>
    <w:rsid w:val="00101AB5"/>
    <w:rsid w:val="00102789"/>
    <w:rsid w:val="001031CE"/>
    <w:rsid w:val="00104997"/>
    <w:rsid w:val="00104DBE"/>
    <w:rsid w:val="001057AE"/>
    <w:rsid w:val="0010799A"/>
    <w:rsid w:val="00110F48"/>
    <w:rsid w:val="00111B75"/>
    <w:rsid w:val="001125CA"/>
    <w:rsid w:val="001138A3"/>
    <w:rsid w:val="00114BAD"/>
    <w:rsid w:val="00114E3C"/>
    <w:rsid w:val="00116C09"/>
    <w:rsid w:val="00116DEC"/>
    <w:rsid w:val="00120D10"/>
    <w:rsid w:val="00122B9C"/>
    <w:rsid w:val="00122CAF"/>
    <w:rsid w:val="00123C9F"/>
    <w:rsid w:val="0012563E"/>
    <w:rsid w:val="00127C1D"/>
    <w:rsid w:val="00130490"/>
    <w:rsid w:val="00131CE1"/>
    <w:rsid w:val="00133403"/>
    <w:rsid w:val="001336EF"/>
    <w:rsid w:val="00133A9F"/>
    <w:rsid w:val="0013463B"/>
    <w:rsid w:val="001351FE"/>
    <w:rsid w:val="001359D0"/>
    <w:rsid w:val="00135CD7"/>
    <w:rsid w:val="00137263"/>
    <w:rsid w:val="00140E3F"/>
    <w:rsid w:val="00141C2D"/>
    <w:rsid w:val="0014222D"/>
    <w:rsid w:val="00142F57"/>
    <w:rsid w:val="0014395C"/>
    <w:rsid w:val="00144B66"/>
    <w:rsid w:val="00146419"/>
    <w:rsid w:val="00147162"/>
    <w:rsid w:val="00147821"/>
    <w:rsid w:val="00151295"/>
    <w:rsid w:val="00151EA9"/>
    <w:rsid w:val="001526C7"/>
    <w:rsid w:val="00152DB1"/>
    <w:rsid w:val="00154571"/>
    <w:rsid w:val="001547B7"/>
    <w:rsid w:val="001554C7"/>
    <w:rsid w:val="001565F0"/>
    <w:rsid w:val="00156826"/>
    <w:rsid w:val="00157183"/>
    <w:rsid w:val="0015790C"/>
    <w:rsid w:val="0016084A"/>
    <w:rsid w:val="00161C4A"/>
    <w:rsid w:val="00161E06"/>
    <w:rsid w:val="00162830"/>
    <w:rsid w:val="001634F9"/>
    <w:rsid w:val="00166457"/>
    <w:rsid w:val="001672E3"/>
    <w:rsid w:val="00167775"/>
    <w:rsid w:val="00170377"/>
    <w:rsid w:val="00170F2A"/>
    <w:rsid w:val="00171293"/>
    <w:rsid w:val="00171333"/>
    <w:rsid w:val="00173987"/>
    <w:rsid w:val="001745DC"/>
    <w:rsid w:val="00175E98"/>
    <w:rsid w:val="001806E3"/>
    <w:rsid w:val="001814EC"/>
    <w:rsid w:val="00181AEF"/>
    <w:rsid w:val="0018231E"/>
    <w:rsid w:val="00182CCE"/>
    <w:rsid w:val="00182F99"/>
    <w:rsid w:val="00184214"/>
    <w:rsid w:val="00184943"/>
    <w:rsid w:val="0018698C"/>
    <w:rsid w:val="001876E6"/>
    <w:rsid w:val="001879F6"/>
    <w:rsid w:val="00187BC8"/>
    <w:rsid w:val="00190F84"/>
    <w:rsid w:val="00192608"/>
    <w:rsid w:val="00193167"/>
    <w:rsid w:val="00196CB4"/>
    <w:rsid w:val="00197044"/>
    <w:rsid w:val="0019779B"/>
    <w:rsid w:val="001A0788"/>
    <w:rsid w:val="001A090E"/>
    <w:rsid w:val="001A126B"/>
    <w:rsid w:val="001A16CE"/>
    <w:rsid w:val="001A2136"/>
    <w:rsid w:val="001A3F38"/>
    <w:rsid w:val="001A5EF3"/>
    <w:rsid w:val="001A6281"/>
    <w:rsid w:val="001B17A7"/>
    <w:rsid w:val="001B19A2"/>
    <w:rsid w:val="001B1ED0"/>
    <w:rsid w:val="001B28AC"/>
    <w:rsid w:val="001B30C0"/>
    <w:rsid w:val="001B4DE7"/>
    <w:rsid w:val="001C0273"/>
    <w:rsid w:val="001C05F5"/>
    <w:rsid w:val="001C0E61"/>
    <w:rsid w:val="001C1004"/>
    <w:rsid w:val="001C2B29"/>
    <w:rsid w:val="001C2CCE"/>
    <w:rsid w:val="001C2E3A"/>
    <w:rsid w:val="001C2F84"/>
    <w:rsid w:val="001C437D"/>
    <w:rsid w:val="001C4659"/>
    <w:rsid w:val="001C4864"/>
    <w:rsid w:val="001C4A56"/>
    <w:rsid w:val="001C597E"/>
    <w:rsid w:val="001C5A6D"/>
    <w:rsid w:val="001C7263"/>
    <w:rsid w:val="001D1153"/>
    <w:rsid w:val="001D1507"/>
    <w:rsid w:val="001D2DF8"/>
    <w:rsid w:val="001D379E"/>
    <w:rsid w:val="001D3E4E"/>
    <w:rsid w:val="001D42EE"/>
    <w:rsid w:val="001D44C8"/>
    <w:rsid w:val="001D476A"/>
    <w:rsid w:val="001D4906"/>
    <w:rsid w:val="001D4FF2"/>
    <w:rsid w:val="001D504B"/>
    <w:rsid w:val="001D5760"/>
    <w:rsid w:val="001D5BEF"/>
    <w:rsid w:val="001D5D16"/>
    <w:rsid w:val="001D7000"/>
    <w:rsid w:val="001E1402"/>
    <w:rsid w:val="001E2277"/>
    <w:rsid w:val="001E2AC1"/>
    <w:rsid w:val="001E306D"/>
    <w:rsid w:val="001E3217"/>
    <w:rsid w:val="001E451D"/>
    <w:rsid w:val="001E734B"/>
    <w:rsid w:val="001E7C28"/>
    <w:rsid w:val="001E7E1D"/>
    <w:rsid w:val="001E7ED5"/>
    <w:rsid w:val="001F21FC"/>
    <w:rsid w:val="001F2743"/>
    <w:rsid w:val="001F4A2F"/>
    <w:rsid w:val="001F5C0F"/>
    <w:rsid w:val="001F6435"/>
    <w:rsid w:val="001F67DA"/>
    <w:rsid w:val="00200994"/>
    <w:rsid w:val="00200C7F"/>
    <w:rsid w:val="0020101F"/>
    <w:rsid w:val="002015D7"/>
    <w:rsid w:val="002045EA"/>
    <w:rsid w:val="002063C7"/>
    <w:rsid w:val="0020668D"/>
    <w:rsid w:val="002076A0"/>
    <w:rsid w:val="0021039B"/>
    <w:rsid w:val="00211837"/>
    <w:rsid w:val="00211A6F"/>
    <w:rsid w:val="00212334"/>
    <w:rsid w:val="00212606"/>
    <w:rsid w:val="00213A5F"/>
    <w:rsid w:val="0021527E"/>
    <w:rsid w:val="00215594"/>
    <w:rsid w:val="0021758F"/>
    <w:rsid w:val="002205EC"/>
    <w:rsid w:val="00220A14"/>
    <w:rsid w:val="00220C30"/>
    <w:rsid w:val="00222211"/>
    <w:rsid w:val="0022348D"/>
    <w:rsid w:val="00225A72"/>
    <w:rsid w:val="00226D89"/>
    <w:rsid w:val="00227F33"/>
    <w:rsid w:val="00230679"/>
    <w:rsid w:val="00233FF3"/>
    <w:rsid w:val="00236126"/>
    <w:rsid w:val="00236F9F"/>
    <w:rsid w:val="002406C1"/>
    <w:rsid w:val="00240DB0"/>
    <w:rsid w:val="00242784"/>
    <w:rsid w:val="00243DB8"/>
    <w:rsid w:val="00244438"/>
    <w:rsid w:val="00245669"/>
    <w:rsid w:val="002459E5"/>
    <w:rsid w:val="0024700D"/>
    <w:rsid w:val="00251316"/>
    <w:rsid w:val="002522DA"/>
    <w:rsid w:val="00252803"/>
    <w:rsid w:val="00253F12"/>
    <w:rsid w:val="00255FBD"/>
    <w:rsid w:val="00256E74"/>
    <w:rsid w:val="00257E03"/>
    <w:rsid w:val="0026026A"/>
    <w:rsid w:val="00260828"/>
    <w:rsid w:val="00263411"/>
    <w:rsid w:val="00263E34"/>
    <w:rsid w:val="0026421B"/>
    <w:rsid w:val="00264C91"/>
    <w:rsid w:val="0026641E"/>
    <w:rsid w:val="00266FBF"/>
    <w:rsid w:val="00271ABD"/>
    <w:rsid w:val="00272171"/>
    <w:rsid w:val="00272392"/>
    <w:rsid w:val="00274B90"/>
    <w:rsid w:val="002762C6"/>
    <w:rsid w:val="00277AAD"/>
    <w:rsid w:val="00280124"/>
    <w:rsid w:val="0028591C"/>
    <w:rsid w:val="00285B21"/>
    <w:rsid w:val="00285D35"/>
    <w:rsid w:val="002860FD"/>
    <w:rsid w:val="002873F4"/>
    <w:rsid w:val="002905BB"/>
    <w:rsid w:val="00291F30"/>
    <w:rsid w:val="00295A64"/>
    <w:rsid w:val="002A048B"/>
    <w:rsid w:val="002A15F2"/>
    <w:rsid w:val="002A2784"/>
    <w:rsid w:val="002A28F8"/>
    <w:rsid w:val="002A29D4"/>
    <w:rsid w:val="002A2F86"/>
    <w:rsid w:val="002A40C4"/>
    <w:rsid w:val="002A40D8"/>
    <w:rsid w:val="002A61FD"/>
    <w:rsid w:val="002A725B"/>
    <w:rsid w:val="002B092B"/>
    <w:rsid w:val="002B1159"/>
    <w:rsid w:val="002B4D0C"/>
    <w:rsid w:val="002B4E09"/>
    <w:rsid w:val="002B5341"/>
    <w:rsid w:val="002B7F64"/>
    <w:rsid w:val="002C121D"/>
    <w:rsid w:val="002C1E14"/>
    <w:rsid w:val="002C39F4"/>
    <w:rsid w:val="002C4BE5"/>
    <w:rsid w:val="002C6775"/>
    <w:rsid w:val="002C69D7"/>
    <w:rsid w:val="002C7272"/>
    <w:rsid w:val="002D07DA"/>
    <w:rsid w:val="002D0844"/>
    <w:rsid w:val="002D0E74"/>
    <w:rsid w:val="002D3AC8"/>
    <w:rsid w:val="002D3C5C"/>
    <w:rsid w:val="002D6DEC"/>
    <w:rsid w:val="002D7781"/>
    <w:rsid w:val="002E00DC"/>
    <w:rsid w:val="002E09B3"/>
    <w:rsid w:val="002E1712"/>
    <w:rsid w:val="002E4D82"/>
    <w:rsid w:val="002E6449"/>
    <w:rsid w:val="002E721C"/>
    <w:rsid w:val="002F0576"/>
    <w:rsid w:val="002F21F4"/>
    <w:rsid w:val="002F2633"/>
    <w:rsid w:val="002F4BEB"/>
    <w:rsid w:val="002F4C1B"/>
    <w:rsid w:val="002F4D98"/>
    <w:rsid w:val="002F5E82"/>
    <w:rsid w:val="002F5FA2"/>
    <w:rsid w:val="002F7050"/>
    <w:rsid w:val="002F709B"/>
    <w:rsid w:val="002F714A"/>
    <w:rsid w:val="002F7BDC"/>
    <w:rsid w:val="003010B3"/>
    <w:rsid w:val="00303A03"/>
    <w:rsid w:val="003043CC"/>
    <w:rsid w:val="00304CFE"/>
    <w:rsid w:val="0030588D"/>
    <w:rsid w:val="00305C48"/>
    <w:rsid w:val="00305F4C"/>
    <w:rsid w:val="003060ED"/>
    <w:rsid w:val="003060FB"/>
    <w:rsid w:val="00311ACD"/>
    <w:rsid w:val="003121D7"/>
    <w:rsid w:val="003122E7"/>
    <w:rsid w:val="00312EA1"/>
    <w:rsid w:val="003134EA"/>
    <w:rsid w:val="00314CB7"/>
    <w:rsid w:val="00316B2A"/>
    <w:rsid w:val="00317CCE"/>
    <w:rsid w:val="00320B86"/>
    <w:rsid w:val="0032131E"/>
    <w:rsid w:val="003222D5"/>
    <w:rsid w:val="003233E4"/>
    <w:rsid w:val="00323EAB"/>
    <w:rsid w:val="003247AE"/>
    <w:rsid w:val="0032579F"/>
    <w:rsid w:val="00327634"/>
    <w:rsid w:val="0032796C"/>
    <w:rsid w:val="00330064"/>
    <w:rsid w:val="00330066"/>
    <w:rsid w:val="003317E1"/>
    <w:rsid w:val="00331D3D"/>
    <w:rsid w:val="003323E4"/>
    <w:rsid w:val="00332418"/>
    <w:rsid w:val="00333433"/>
    <w:rsid w:val="003348FB"/>
    <w:rsid w:val="00335595"/>
    <w:rsid w:val="003365DB"/>
    <w:rsid w:val="00336C8A"/>
    <w:rsid w:val="00337A36"/>
    <w:rsid w:val="00337B38"/>
    <w:rsid w:val="003445A9"/>
    <w:rsid w:val="00346F13"/>
    <w:rsid w:val="003503D6"/>
    <w:rsid w:val="00350472"/>
    <w:rsid w:val="00352831"/>
    <w:rsid w:val="00353AB8"/>
    <w:rsid w:val="00354255"/>
    <w:rsid w:val="00354B7E"/>
    <w:rsid w:val="00355853"/>
    <w:rsid w:val="00356CBC"/>
    <w:rsid w:val="00357E46"/>
    <w:rsid w:val="003602FA"/>
    <w:rsid w:val="0036184B"/>
    <w:rsid w:val="0036262E"/>
    <w:rsid w:val="00362C68"/>
    <w:rsid w:val="00364772"/>
    <w:rsid w:val="00364C8E"/>
    <w:rsid w:val="0036583A"/>
    <w:rsid w:val="003659BE"/>
    <w:rsid w:val="0037045A"/>
    <w:rsid w:val="00371654"/>
    <w:rsid w:val="00371A03"/>
    <w:rsid w:val="00373738"/>
    <w:rsid w:val="00374FA4"/>
    <w:rsid w:val="00375E2B"/>
    <w:rsid w:val="003760B9"/>
    <w:rsid w:val="003769DA"/>
    <w:rsid w:val="0037726B"/>
    <w:rsid w:val="00377700"/>
    <w:rsid w:val="00377901"/>
    <w:rsid w:val="00380022"/>
    <w:rsid w:val="0038016E"/>
    <w:rsid w:val="00380A49"/>
    <w:rsid w:val="00382664"/>
    <w:rsid w:val="00383FB7"/>
    <w:rsid w:val="003845F2"/>
    <w:rsid w:val="003864AB"/>
    <w:rsid w:val="003864D6"/>
    <w:rsid w:val="003868F7"/>
    <w:rsid w:val="0038705A"/>
    <w:rsid w:val="00387DCB"/>
    <w:rsid w:val="00390B40"/>
    <w:rsid w:val="00391811"/>
    <w:rsid w:val="0039408B"/>
    <w:rsid w:val="00394879"/>
    <w:rsid w:val="00396C5E"/>
    <w:rsid w:val="00397B7A"/>
    <w:rsid w:val="003A0108"/>
    <w:rsid w:val="003A032A"/>
    <w:rsid w:val="003A07E9"/>
    <w:rsid w:val="003A07FC"/>
    <w:rsid w:val="003A2A8D"/>
    <w:rsid w:val="003A2D9B"/>
    <w:rsid w:val="003A2DD6"/>
    <w:rsid w:val="003A3DAC"/>
    <w:rsid w:val="003A7CFB"/>
    <w:rsid w:val="003B23A4"/>
    <w:rsid w:val="003B2BC4"/>
    <w:rsid w:val="003B3506"/>
    <w:rsid w:val="003B4053"/>
    <w:rsid w:val="003B493D"/>
    <w:rsid w:val="003B4D8A"/>
    <w:rsid w:val="003B6C0F"/>
    <w:rsid w:val="003B718F"/>
    <w:rsid w:val="003B781B"/>
    <w:rsid w:val="003C0A32"/>
    <w:rsid w:val="003C0C3A"/>
    <w:rsid w:val="003C0E8D"/>
    <w:rsid w:val="003C174F"/>
    <w:rsid w:val="003C18F6"/>
    <w:rsid w:val="003C191F"/>
    <w:rsid w:val="003C1BA9"/>
    <w:rsid w:val="003C2ED5"/>
    <w:rsid w:val="003C4F26"/>
    <w:rsid w:val="003C5B3B"/>
    <w:rsid w:val="003C5DDF"/>
    <w:rsid w:val="003C6112"/>
    <w:rsid w:val="003C702F"/>
    <w:rsid w:val="003C7B4C"/>
    <w:rsid w:val="003C7BB6"/>
    <w:rsid w:val="003D0A4B"/>
    <w:rsid w:val="003D0AA0"/>
    <w:rsid w:val="003D1B60"/>
    <w:rsid w:val="003D2DF0"/>
    <w:rsid w:val="003D3759"/>
    <w:rsid w:val="003D5526"/>
    <w:rsid w:val="003D5E73"/>
    <w:rsid w:val="003D5F9F"/>
    <w:rsid w:val="003D640B"/>
    <w:rsid w:val="003D760B"/>
    <w:rsid w:val="003E0803"/>
    <w:rsid w:val="003E1567"/>
    <w:rsid w:val="003E36E6"/>
    <w:rsid w:val="003E3A4C"/>
    <w:rsid w:val="003E532D"/>
    <w:rsid w:val="003E5725"/>
    <w:rsid w:val="003E5806"/>
    <w:rsid w:val="003E6393"/>
    <w:rsid w:val="003E6A59"/>
    <w:rsid w:val="003F123D"/>
    <w:rsid w:val="003F294F"/>
    <w:rsid w:val="003F51CF"/>
    <w:rsid w:val="003F5371"/>
    <w:rsid w:val="00400606"/>
    <w:rsid w:val="004006C5"/>
    <w:rsid w:val="00400B78"/>
    <w:rsid w:val="00401180"/>
    <w:rsid w:val="004013B7"/>
    <w:rsid w:val="00402852"/>
    <w:rsid w:val="00402987"/>
    <w:rsid w:val="00403AE8"/>
    <w:rsid w:val="00404236"/>
    <w:rsid w:val="00405329"/>
    <w:rsid w:val="00405791"/>
    <w:rsid w:val="0040590C"/>
    <w:rsid w:val="00405952"/>
    <w:rsid w:val="00407003"/>
    <w:rsid w:val="00407342"/>
    <w:rsid w:val="004148C4"/>
    <w:rsid w:val="00415726"/>
    <w:rsid w:val="00416C6B"/>
    <w:rsid w:val="0042111F"/>
    <w:rsid w:val="00424D67"/>
    <w:rsid w:val="00425D4E"/>
    <w:rsid w:val="004265AB"/>
    <w:rsid w:val="00426B61"/>
    <w:rsid w:val="00434A79"/>
    <w:rsid w:val="00437358"/>
    <w:rsid w:val="004405AC"/>
    <w:rsid w:val="00440A91"/>
    <w:rsid w:val="00442788"/>
    <w:rsid w:val="00442A1E"/>
    <w:rsid w:val="004469E0"/>
    <w:rsid w:val="004503BB"/>
    <w:rsid w:val="004504E5"/>
    <w:rsid w:val="00450EE7"/>
    <w:rsid w:val="00452411"/>
    <w:rsid w:val="00454C04"/>
    <w:rsid w:val="00455616"/>
    <w:rsid w:val="00455E15"/>
    <w:rsid w:val="00455EF0"/>
    <w:rsid w:val="00457AC1"/>
    <w:rsid w:val="00457E2D"/>
    <w:rsid w:val="004609A9"/>
    <w:rsid w:val="0046116E"/>
    <w:rsid w:val="00461C05"/>
    <w:rsid w:val="004631ED"/>
    <w:rsid w:val="004638C4"/>
    <w:rsid w:val="00464044"/>
    <w:rsid w:val="00464AC1"/>
    <w:rsid w:val="00464FF1"/>
    <w:rsid w:val="00467156"/>
    <w:rsid w:val="00467F65"/>
    <w:rsid w:val="00467FED"/>
    <w:rsid w:val="0047455F"/>
    <w:rsid w:val="00474792"/>
    <w:rsid w:val="00475A79"/>
    <w:rsid w:val="00475A8E"/>
    <w:rsid w:val="00475DB3"/>
    <w:rsid w:val="00476340"/>
    <w:rsid w:val="004770BD"/>
    <w:rsid w:val="004772EA"/>
    <w:rsid w:val="004778AF"/>
    <w:rsid w:val="00477DDC"/>
    <w:rsid w:val="00480C5F"/>
    <w:rsid w:val="004834FF"/>
    <w:rsid w:val="004838DE"/>
    <w:rsid w:val="00483B4A"/>
    <w:rsid w:val="00485079"/>
    <w:rsid w:val="00486150"/>
    <w:rsid w:val="00486A70"/>
    <w:rsid w:val="00487F31"/>
    <w:rsid w:val="00490DFE"/>
    <w:rsid w:val="00493063"/>
    <w:rsid w:val="004943F5"/>
    <w:rsid w:val="00494507"/>
    <w:rsid w:val="00496F71"/>
    <w:rsid w:val="00497531"/>
    <w:rsid w:val="00497B16"/>
    <w:rsid w:val="004A023E"/>
    <w:rsid w:val="004A2072"/>
    <w:rsid w:val="004A23B7"/>
    <w:rsid w:val="004A2965"/>
    <w:rsid w:val="004A29EC"/>
    <w:rsid w:val="004A40C7"/>
    <w:rsid w:val="004A489C"/>
    <w:rsid w:val="004A570C"/>
    <w:rsid w:val="004A5B13"/>
    <w:rsid w:val="004A5EC9"/>
    <w:rsid w:val="004A716B"/>
    <w:rsid w:val="004A7171"/>
    <w:rsid w:val="004B11BA"/>
    <w:rsid w:val="004B120C"/>
    <w:rsid w:val="004B285B"/>
    <w:rsid w:val="004B321C"/>
    <w:rsid w:val="004B401B"/>
    <w:rsid w:val="004B5B05"/>
    <w:rsid w:val="004B65AF"/>
    <w:rsid w:val="004B6F49"/>
    <w:rsid w:val="004B7037"/>
    <w:rsid w:val="004B7837"/>
    <w:rsid w:val="004C3D01"/>
    <w:rsid w:val="004C4440"/>
    <w:rsid w:val="004C4831"/>
    <w:rsid w:val="004C4DBF"/>
    <w:rsid w:val="004C60AB"/>
    <w:rsid w:val="004D0521"/>
    <w:rsid w:val="004D0AA5"/>
    <w:rsid w:val="004D11E2"/>
    <w:rsid w:val="004D16A0"/>
    <w:rsid w:val="004D2710"/>
    <w:rsid w:val="004D2FDB"/>
    <w:rsid w:val="004D3015"/>
    <w:rsid w:val="004D33E2"/>
    <w:rsid w:val="004D3D12"/>
    <w:rsid w:val="004D3E98"/>
    <w:rsid w:val="004D4651"/>
    <w:rsid w:val="004D51BC"/>
    <w:rsid w:val="004D539E"/>
    <w:rsid w:val="004D5E9F"/>
    <w:rsid w:val="004E2774"/>
    <w:rsid w:val="004E2897"/>
    <w:rsid w:val="004E334D"/>
    <w:rsid w:val="004E4D90"/>
    <w:rsid w:val="004E4DC7"/>
    <w:rsid w:val="004E526D"/>
    <w:rsid w:val="004E69EF"/>
    <w:rsid w:val="004E6AF8"/>
    <w:rsid w:val="004E705F"/>
    <w:rsid w:val="004F1273"/>
    <w:rsid w:val="004F183E"/>
    <w:rsid w:val="004F219F"/>
    <w:rsid w:val="004F3199"/>
    <w:rsid w:val="004F353A"/>
    <w:rsid w:val="004F68B2"/>
    <w:rsid w:val="00500A1E"/>
    <w:rsid w:val="00500F48"/>
    <w:rsid w:val="00503B50"/>
    <w:rsid w:val="00503D70"/>
    <w:rsid w:val="00503E6A"/>
    <w:rsid w:val="00504373"/>
    <w:rsid w:val="00504CCF"/>
    <w:rsid w:val="005073FF"/>
    <w:rsid w:val="00507C49"/>
    <w:rsid w:val="00510A4D"/>
    <w:rsid w:val="0051224E"/>
    <w:rsid w:val="005131F4"/>
    <w:rsid w:val="005153C6"/>
    <w:rsid w:val="00515AE0"/>
    <w:rsid w:val="005161D8"/>
    <w:rsid w:val="00517D4D"/>
    <w:rsid w:val="005206E4"/>
    <w:rsid w:val="00520828"/>
    <w:rsid w:val="0052338B"/>
    <w:rsid w:val="00523B70"/>
    <w:rsid w:val="00524794"/>
    <w:rsid w:val="00524C0E"/>
    <w:rsid w:val="00525387"/>
    <w:rsid w:val="0052597D"/>
    <w:rsid w:val="00525FD5"/>
    <w:rsid w:val="00527BBB"/>
    <w:rsid w:val="00530073"/>
    <w:rsid w:val="00530234"/>
    <w:rsid w:val="00531109"/>
    <w:rsid w:val="005312B2"/>
    <w:rsid w:val="00533CB8"/>
    <w:rsid w:val="00533FC0"/>
    <w:rsid w:val="00534B2D"/>
    <w:rsid w:val="00536B2C"/>
    <w:rsid w:val="00536B93"/>
    <w:rsid w:val="00536E9D"/>
    <w:rsid w:val="00541AD3"/>
    <w:rsid w:val="00541F0C"/>
    <w:rsid w:val="005432C5"/>
    <w:rsid w:val="005434DD"/>
    <w:rsid w:val="00544840"/>
    <w:rsid w:val="00544CF8"/>
    <w:rsid w:val="00544E25"/>
    <w:rsid w:val="0054637F"/>
    <w:rsid w:val="005469A3"/>
    <w:rsid w:val="005471F1"/>
    <w:rsid w:val="005507A4"/>
    <w:rsid w:val="00551A0F"/>
    <w:rsid w:val="00554315"/>
    <w:rsid w:val="00555213"/>
    <w:rsid w:val="00557C61"/>
    <w:rsid w:val="005603B7"/>
    <w:rsid w:val="005621EF"/>
    <w:rsid w:val="00563B99"/>
    <w:rsid w:val="00564A80"/>
    <w:rsid w:val="00564C5F"/>
    <w:rsid w:val="005656EB"/>
    <w:rsid w:val="00565FB2"/>
    <w:rsid w:val="00566459"/>
    <w:rsid w:val="00566938"/>
    <w:rsid w:val="00566B8F"/>
    <w:rsid w:val="005705FB"/>
    <w:rsid w:val="00572C9C"/>
    <w:rsid w:val="00573342"/>
    <w:rsid w:val="00573AB0"/>
    <w:rsid w:val="005740B2"/>
    <w:rsid w:val="00574244"/>
    <w:rsid w:val="00574C3D"/>
    <w:rsid w:val="00574E51"/>
    <w:rsid w:val="00575A2D"/>
    <w:rsid w:val="00576EBC"/>
    <w:rsid w:val="00577988"/>
    <w:rsid w:val="005803B2"/>
    <w:rsid w:val="00582090"/>
    <w:rsid w:val="00583861"/>
    <w:rsid w:val="00584329"/>
    <w:rsid w:val="00584A78"/>
    <w:rsid w:val="00585AD0"/>
    <w:rsid w:val="00586C2B"/>
    <w:rsid w:val="00587369"/>
    <w:rsid w:val="00587641"/>
    <w:rsid w:val="005876E9"/>
    <w:rsid w:val="005878BA"/>
    <w:rsid w:val="00590B44"/>
    <w:rsid w:val="0059102C"/>
    <w:rsid w:val="005915BE"/>
    <w:rsid w:val="00592B2F"/>
    <w:rsid w:val="00593E4E"/>
    <w:rsid w:val="00593FF5"/>
    <w:rsid w:val="005960B3"/>
    <w:rsid w:val="00596531"/>
    <w:rsid w:val="0059787F"/>
    <w:rsid w:val="005A006B"/>
    <w:rsid w:val="005A1179"/>
    <w:rsid w:val="005A42AD"/>
    <w:rsid w:val="005A46E1"/>
    <w:rsid w:val="005A4B53"/>
    <w:rsid w:val="005A4CA8"/>
    <w:rsid w:val="005A4E53"/>
    <w:rsid w:val="005A6AC2"/>
    <w:rsid w:val="005A6E64"/>
    <w:rsid w:val="005A7295"/>
    <w:rsid w:val="005A7632"/>
    <w:rsid w:val="005B087E"/>
    <w:rsid w:val="005B1333"/>
    <w:rsid w:val="005B173E"/>
    <w:rsid w:val="005B1EE6"/>
    <w:rsid w:val="005B2B2E"/>
    <w:rsid w:val="005B4FC2"/>
    <w:rsid w:val="005B54DA"/>
    <w:rsid w:val="005B5672"/>
    <w:rsid w:val="005B60B7"/>
    <w:rsid w:val="005B6FE1"/>
    <w:rsid w:val="005B7317"/>
    <w:rsid w:val="005C0E7D"/>
    <w:rsid w:val="005C10C4"/>
    <w:rsid w:val="005C13EF"/>
    <w:rsid w:val="005C2233"/>
    <w:rsid w:val="005C48CB"/>
    <w:rsid w:val="005C5E52"/>
    <w:rsid w:val="005D0327"/>
    <w:rsid w:val="005D0638"/>
    <w:rsid w:val="005D0CDA"/>
    <w:rsid w:val="005D3CDB"/>
    <w:rsid w:val="005D3FFD"/>
    <w:rsid w:val="005D4926"/>
    <w:rsid w:val="005D4A3C"/>
    <w:rsid w:val="005D5872"/>
    <w:rsid w:val="005D69DF"/>
    <w:rsid w:val="005D6CBA"/>
    <w:rsid w:val="005E14F3"/>
    <w:rsid w:val="005E2A0A"/>
    <w:rsid w:val="005E3B63"/>
    <w:rsid w:val="005E5204"/>
    <w:rsid w:val="005E55C8"/>
    <w:rsid w:val="005E61F6"/>
    <w:rsid w:val="005E704B"/>
    <w:rsid w:val="005F018D"/>
    <w:rsid w:val="005F01A0"/>
    <w:rsid w:val="005F068E"/>
    <w:rsid w:val="005F27D7"/>
    <w:rsid w:val="005F2AD3"/>
    <w:rsid w:val="005F3996"/>
    <w:rsid w:val="005F47CE"/>
    <w:rsid w:val="005F5300"/>
    <w:rsid w:val="005F5516"/>
    <w:rsid w:val="005F7725"/>
    <w:rsid w:val="005F7A38"/>
    <w:rsid w:val="005F7A4B"/>
    <w:rsid w:val="006002C0"/>
    <w:rsid w:val="00602297"/>
    <w:rsid w:val="00602844"/>
    <w:rsid w:val="0060375C"/>
    <w:rsid w:val="00604797"/>
    <w:rsid w:val="00604EBD"/>
    <w:rsid w:val="006056CC"/>
    <w:rsid w:val="0060725F"/>
    <w:rsid w:val="00607E29"/>
    <w:rsid w:val="006109AD"/>
    <w:rsid w:val="00610BCE"/>
    <w:rsid w:val="00611D5E"/>
    <w:rsid w:val="00612BE6"/>
    <w:rsid w:val="00614654"/>
    <w:rsid w:val="00614A18"/>
    <w:rsid w:val="00614CDB"/>
    <w:rsid w:val="00616450"/>
    <w:rsid w:val="006164C4"/>
    <w:rsid w:val="00616D95"/>
    <w:rsid w:val="0061723F"/>
    <w:rsid w:val="006176FB"/>
    <w:rsid w:val="006221FC"/>
    <w:rsid w:val="00622D94"/>
    <w:rsid w:val="00623317"/>
    <w:rsid w:val="00623713"/>
    <w:rsid w:val="00623F66"/>
    <w:rsid w:val="006249DC"/>
    <w:rsid w:val="0062695E"/>
    <w:rsid w:val="006278CF"/>
    <w:rsid w:val="00630852"/>
    <w:rsid w:val="006316C6"/>
    <w:rsid w:val="006322CF"/>
    <w:rsid w:val="006336CC"/>
    <w:rsid w:val="0063377F"/>
    <w:rsid w:val="006341C8"/>
    <w:rsid w:val="006362A9"/>
    <w:rsid w:val="0063660D"/>
    <w:rsid w:val="00636AD9"/>
    <w:rsid w:val="00637296"/>
    <w:rsid w:val="00637B0F"/>
    <w:rsid w:val="00640CD0"/>
    <w:rsid w:val="00643365"/>
    <w:rsid w:val="00643698"/>
    <w:rsid w:val="00643EC2"/>
    <w:rsid w:val="00643EE4"/>
    <w:rsid w:val="006443C2"/>
    <w:rsid w:val="00644528"/>
    <w:rsid w:val="006449BA"/>
    <w:rsid w:val="00644B84"/>
    <w:rsid w:val="00646C5C"/>
    <w:rsid w:val="00646E06"/>
    <w:rsid w:val="0065087E"/>
    <w:rsid w:val="00651041"/>
    <w:rsid w:val="00651621"/>
    <w:rsid w:val="006523AC"/>
    <w:rsid w:val="0065292A"/>
    <w:rsid w:val="00653C8B"/>
    <w:rsid w:val="0065505F"/>
    <w:rsid w:val="00656EE9"/>
    <w:rsid w:val="00660654"/>
    <w:rsid w:val="0066082A"/>
    <w:rsid w:val="00661053"/>
    <w:rsid w:val="00661620"/>
    <w:rsid w:val="006641CF"/>
    <w:rsid w:val="006651E1"/>
    <w:rsid w:val="00665731"/>
    <w:rsid w:val="00670319"/>
    <w:rsid w:val="00670582"/>
    <w:rsid w:val="00671A34"/>
    <w:rsid w:val="00671E0B"/>
    <w:rsid w:val="00672A1F"/>
    <w:rsid w:val="00673FA4"/>
    <w:rsid w:val="00674746"/>
    <w:rsid w:val="006765CA"/>
    <w:rsid w:val="006768C5"/>
    <w:rsid w:val="006809B5"/>
    <w:rsid w:val="0068194A"/>
    <w:rsid w:val="00681CAA"/>
    <w:rsid w:val="00681DF6"/>
    <w:rsid w:val="006821DF"/>
    <w:rsid w:val="00682EB0"/>
    <w:rsid w:val="00683F56"/>
    <w:rsid w:val="00683FD2"/>
    <w:rsid w:val="00685A8F"/>
    <w:rsid w:val="00686A12"/>
    <w:rsid w:val="00686A8C"/>
    <w:rsid w:val="0069094E"/>
    <w:rsid w:val="00691168"/>
    <w:rsid w:val="00691D24"/>
    <w:rsid w:val="00692011"/>
    <w:rsid w:val="0069398F"/>
    <w:rsid w:val="00694160"/>
    <w:rsid w:val="00695075"/>
    <w:rsid w:val="006A14B9"/>
    <w:rsid w:val="006A29D9"/>
    <w:rsid w:val="006A48B0"/>
    <w:rsid w:val="006A4F7C"/>
    <w:rsid w:val="006A6B1E"/>
    <w:rsid w:val="006B0224"/>
    <w:rsid w:val="006B1ECD"/>
    <w:rsid w:val="006B232A"/>
    <w:rsid w:val="006B2544"/>
    <w:rsid w:val="006B266E"/>
    <w:rsid w:val="006B36F5"/>
    <w:rsid w:val="006B4475"/>
    <w:rsid w:val="006B4952"/>
    <w:rsid w:val="006B562B"/>
    <w:rsid w:val="006B5B93"/>
    <w:rsid w:val="006B6F04"/>
    <w:rsid w:val="006C010E"/>
    <w:rsid w:val="006C207F"/>
    <w:rsid w:val="006C2CD3"/>
    <w:rsid w:val="006C5A92"/>
    <w:rsid w:val="006D2AF7"/>
    <w:rsid w:val="006D3314"/>
    <w:rsid w:val="006D497B"/>
    <w:rsid w:val="006D60B4"/>
    <w:rsid w:val="006D65B3"/>
    <w:rsid w:val="006E00B4"/>
    <w:rsid w:val="006E0A58"/>
    <w:rsid w:val="006E1563"/>
    <w:rsid w:val="006E253F"/>
    <w:rsid w:val="006E3277"/>
    <w:rsid w:val="006E65F9"/>
    <w:rsid w:val="006E7340"/>
    <w:rsid w:val="006F0AF7"/>
    <w:rsid w:val="006F3715"/>
    <w:rsid w:val="006F3B88"/>
    <w:rsid w:val="006F4478"/>
    <w:rsid w:val="006F6309"/>
    <w:rsid w:val="006F7713"/>
    <w:rsid w:val="00700650"/>
    <w:rsid w:val="00700B3A"/>
    <w:rsid w:val="0070198E"/>
    <w:rsid w:val="007028EB"/>
    <w:rsid w:val="007035CA"/>
    <w:rsid w:val="00704471"/>
    <w:rsid w:val="00705225"/>
    <w:rsid w:val="00710D5C"/>
    <w:rsid w:val="00711653"/>
    <w:rsid w:val="007121C7"/>
    <w:rsid w:val="007132B9"/>
    <w:rsid w:val="007135D3"/>
    <w:rsid w:val="00713A43"/>
    <w:rsid w:val="0071402A"/>
    <w:rsid w:val="00715107"/>
    <w:rsid w:val="007162CA"/>
    <w:rsid w:val="00716E64"/>
    <w:rsid w:val="00717CAC"/>
    <w:rsid w:val="007218B9"/>
    <w:rsid w:val="00721C6A"/>
    <w:rsid w:val="007229F2"/>
    <w:rsid w:val="00722AF1"/>
    <w:rsid w:val="00724032"/>
    <w:rsid w:val="00724895"/>
    <w:rsid w:val="00724AF4"/>
    <w:rsid w:val="00724CB0"/>
    <w:rsid w:val="00725EBF"/>
    <w:rsid w:val="007279FF"/>
    <w:rsid w:val="00727A77"/>
    <w:rsid w:val="00730A97"/>
    <w:rsid w:val="007323A5"/>
    <w:rsid w:val="007340E5"/>
    <w:rsid w:val="0073551A"/>
    <w:rsid w:val="007372A5"/>
    <w:rsid w:val="007372E3"/>
    <w:rsid w:val="00742137"/>
    <w:rsid w:val="007441C4"/>
    <w:rsid w:val="00744635"/>
    <w:rsid w:val="007473EE"/>
    <w:rsid w:val="00747708"/>
    <w:rsid w:val="00747C19"/>
    <w:rsid w:val="00747F1B"/>
    <w:rsid w:val="00751934"/>
    <w:rsid w:val="00751C35"/>
    <w:rsid w:val="00753DD1"/>
    <w:rsid w:val="00755446"/>
    <w:rsid w:val="00755BBF"/>
    <w:rsid w:val="00755F47"/>
    <w:rsid w:val="0075782D"/>
    <w:rsid w:val="00760848"/>
    <w:rsid w:val="00760E57"/>
    <w:rsid w:val="007626BE"/>
    <w:rsid w:val="00763304"/>
    <w:rsid w:val="00763815"/>
    <w:rsid w:val="00763D1F"/>
    <w:rsid w:val="00764746"/>
    <w:rsid w:val="00770D66"/>
    <w:rsid w:val="007714EE"/>
    <w:rsid w:val="00771AAC"/>
    <w:rsid w:val="0077245F"/>
    <w:rsid w:val="007726ED"/>
    <w:rsid w:val="007731F2"/>
    <w:rsid w:val="00776394"/>
    <w:rsid w:val="007763F6"/>
    <w:rsid w:val="00776F3A"/>
    <w:rsid w:val="00780029"/>
    <w:rsid w:val="00780AA6"/>
    <w:rsid w:val="00780B12"/>
    <w:rsid w:val="00781160"/>
    <w:rsid w:val="0078193D"/>
    <w:rsid w:val="00781D20"/>
    <w:rsid w:val="007820AA"/>
    <w:rsid w:val="00782D88"/>
    <w:rsid w:val="00785179"/>
    <w:rsid w:val="00785D1B"/>
    <w:rsid w:val="00786DAF"/>
    <w:rsid w:val="007876AB"/>
    <w:rsid w:val="00787810"/>
    <w:rsid w:val="00791DFA"/>
    <w:rsid w:val="00794273"/>
    <w:rsid w:val="00794A12"/>
    <w:rsid w:val="00794BD2"/>
    <w:rsid w:val="00795266"/>
    <w:rsid w:val="00795DCB"/>
    <w:rsid w:val="0079674C"/>
    <w:rsid w:val="00796FBC"/>
    <w:rsid w:val="00797B58"/>
    <w:rsid w:val="007A0002"/>
    <w:rsid w:val="007A0F2A"/>
    <w:rsid w:val="007A17D5"/>
    <w:rsid w:val="007A192F"/>
    <w:rsid w:val="007A1C9D"/>
    <w:rsid w:val="007A2B78"/>
    <w:rsid w:val="007A49F5"/>
    <w:rsid w:val="007A4FDF"/>
    <w:rsid w:val="007A51E6"/>
    <w:rsid w:val="007A5215"/>
    <w:rsid w:val="007A5DAD"/>
    <w:rsid w:val="007B066F"/>
    <w:rsid w:val="007B14C7"/>
    <w:rsid w:val="007B1841"/>
    <w:rsid w:val="007B38F2"/>
    <w:rsid w:val="007B4584"/>
    <w:rsid w:val="007B5201"/>
    <w:rsid w:val="007B5B54"/>
    <w:rsid w:val="007B61C7"/>
    <w:rsid w:val="007B680F"/>
    <w:rsid w:val="007B7409"/>
    <w:rsid w:val="007C2A22"/>
    <w:rsid w:val="007C2A39"/>
    <w:rsid w:val="007C2BA3"/>
    <w:rsid w:val="007C31B1"/>
    <w:rsid w:val="007C33F0"/>
    <w:rsid w:val="007C5987"/>
    <w:rsid w:val="007C6906"/>
    <w:rsid w:val="007D1F8C"/>
    <w:rsid w:val="007D303D"/>
    <w:rsid w:val="007D38CC"/>
    <w:rsid w:val="007D408E"/>
    <w:rsid w:val="007D4917"/>
    <w:rsid w:val="007D5882"/>
    <w:rsid w:val="007D5D6F"/>
    <w:rsid w:val="007D630B"/>
    <w:rsid w:val="007D64AC"/>
    <w:rsid w:val="007D6E12"/>
    <w:rsid w:val="007D6F87"/>
    <w:rsid w:val="007E00F1"/>
    <w:rsid w:val="007E1759"/>
    <w:rsid w:val="007E5B6B"/>
    <w:rsid w:val="007E6DAD"/>
    <w:rsid w:val="007E767A"/>
    <w:rsid w:val="007E77CB"/>
    <w:rsid w:val="007F1FF6"/>
    <w:rsid w:val="007F3C80"/>
    <w:rsid w:val="007F4337"/>
    <w:rsid w:val="007F4382"/>
    <w:rsid w:val="007F4626"/>
    <w:rsid w:val="007F5644"/>
    <w:rsid w:val="007F56AB"/>
    <w:rsid w:val="007F5EFB"/>
    <w:rsid w:val="007F6B2C"/>
    <w:rsid w:val="00803773"/>
    <w:rsid w:val="00804242"/>
    <w:rsid w:val="00804B88"/>
    <w:rsid w:val="008053A5"/>
    <w:rsid w:val="00805677"/>
    <w:rsid w:val="00805738"/>
    <w:rsid w:val="0080575C"/>
    <w:rsid w:val="00806191"/>
    <w:rsid w:val="00806904"/>
    <w:rsid w:val="00811389"/>
    <w:rsid w:val="00811E3A"/>
    <w:rsid w:val="00812D23"/>
    <w:rsid w:val="00813223"/>
    <w:rsid w:val="008154A9"/>
    <w:rsid w:val="00815BB0"/>
    <w:rsid w:val="00817069"/>
    <w:rsid w:val="0081781A"/>
    <w:rsid w:val="00822FC4"/>
    <w:rsid w:val="00823138"/>
    <w:rsid w:val="008234D1"/>
    <w:rsid w:val="00825024"/>
    <w:rsid w:val="008256ED"/>
    <w:rsid w:val="008263D0"/>
    <w:rsid w:val="0082765A"/>
    <w:rsid w:val="008277C8"/>
    <w:rsid w:val="00827B3C"/>
    <w:rsid w:val="00827E72"/>
    <w:rsid w:val="00830119"/>
    <w:rsid w:val="00831409"/>
    <w:rsid w:val="00831FB8"/>
    <w:rsid w:val="00833B53"/>
    <w:rsid w:val="008347CB"/>
    <w:rsid w:val="00836D7C"/>
    <w:rsid w:val="00837EDB"/>
    <w:rsid w:val="00840750"/>
    <w:rsid w:val="00840BD3"/>
    <w:rsid w:val="00840E8E"/>
    <w:rsid w:val="008416BF"/>
    <w:rsid w:val="0084192C"/>
    <w:rsid w:val="00842759"/>
    <w:rsid w:val="00842B85"/>
    <w:rsid w:val="00842CD6"/>
    <w:rsid w:val="008430BD"/>
    <w:rsid w:val="00845B9C"/>
    <w:rsid w:val="00847066"/>
    <w:rsid w:val="00847538"/>
    <w:rsid w:val="0084780E"/>
    <w:rsid w:val="00847D50"/>
    <w:rsid w:val="00847F13"/>
    <w:rsid w:val="008524BF"/>
    <w:rsid w:val="00854272"/>
    <w:rsid w:val="0085597C"/>
    <w:rsid w:val="0085703A"/>
    <w:rsid w:val="0085709A"/>
    <w:rsid w:val="00857411"/>
    <w:rsid w:val="00857BAD"/>
    <w:rsid w:val="0086036E"/>
    <w:rsid w:val="0086106E"/>
    <w:rsid w:val="00861723"/>
    <w:rsid w:val="00861CC0"/>
    <w:rsid w:val="00862499"/>
    <w:rsid w:val="008629C1"/>
    <w:rsid w:val="00862E24"/>
    <w:rsid w:val="0086313B"/>
    <w:rsid w:val="00863A6A"/>
    <w:rsid w:val="00863E53"/>
    <w:rsid w:val="0086432B"/>
    <w:rsid w:val="00865910"/>
    <w:rsid w:val="008669D5"/>
    <w:rsid w:val="0087129B"/>
    <w:rsid w:val="00872D5E"/>
    <w:rsid w:val="00874856"/>
    <w:rsid w:val="008755C1"/>
    <w:rsid w:val="008757C9"/>
    <w:rsid w:val="0087597C"/>
    <w:rsid w:val="0087720C"/>
    <w:rsid w:val="008802D6"/>
    <w:rsid w:val="00880428"/>
    <w:rsid w:val="008811C1"/>
    <w:rsid w:val="0088120A"/>
    <w:rsid w:val="00881A3C"/>
    <w:rsid w:val="00881AEE"/>
    <w:rsid w:val="008821C3"/>
    <w:rsid w:val="00883498"/>
    <w:rsid w:val="008838F3"/>
    <w:rsid w:val="0088451C"/>
    <w:rsid w:val="0088496C"/>
    <w:rsid w:val="00885379"/>
    <w:rsid w:val="00890D92"/>
    <w:rsid w:val="00891D24"/>
    <w:rsid w:val="00896282"/>
    <w:rsid w:val="008965BB"/>
    <w:rsid w:val="00896ABC"/>
    <w:rsid w:val="008A00F0"/>
    <w:rsid w:val="008A0223"/>
    <w:rsid w:val="008A0315"/>
    <w:rsid w:val="008A11B2"/>
    <w:rsid w:val="008A155B"/>
    <w:rsid w:val="008A1D9F"/>
    <w:rsid w:val="008A2F1A"/>
    <w:rsid w:val="008A44A5"/>
    <w:rsid w:val="008A45F2"/>
    <w:rsid w:val="008A5F53"/>
    <w:rsid w:val="008A7653"/>
    <w:rsid w:val="008B1CE2"/>
    <w:rsid w:val="008B2034"/>
    <w:rsid w:val="008B3A4E"/>
    <w:rsid w:val="008B419F"/>
    <w:rsid w:val="008B535D"/>
    <w:rsid w:val="008B5672"/>
    <w:rsid w:val="008B5F29"/>
    <w:rsid w:val="008B687C"/>
    <w:rsid w:val="008B6F14"/>
    <w:rsid w:val="008B7B67"/>
    <w:rsid w:val="008B7DCF"/>
    <w:rsid w:val="008C043A"/>
    <w:rsid w:val="008C07AD"/>
    <w:rsid w:val="008C13FA"/>
    <w:rsid w:val="008C394C"/>
    <w:rsid w:val="008C490F"/>
    <w:rsid w:val="008C7255"/>
    <w:rsid w:val="008D0916"/>
    <w:rsid w:val="008D0C17"/>
    <w:rsid w:val="008D368B"/>
    <w:rsid w:val="008D4020"/>
    <w:rsid w:val="008D41DF"/>
    <w:rsid w:val="008D4C21"/>
    <w:rsid w:val="008D4EE9"/>
    <w:rsid w:val="008D6D4B"/>
    <w:rsid w:val="008D6F71"/>
    <w:rsid w:val="008D74C9"/>
    <w:rsid w:val="008D7DEB"/>
    <w:rsid w:val="008E33EC"/>
    <w:rsid w:val="008E405A"/>
    <w:rsid w:val="008E5E02"/>
    <w:rsid w:val="008E64B0"/>
    <w:rsid w:val="008E695B"/>
    <w:rsid w:val="008E6B16"/>
    <w:rsid w:val="008E6DFE"/>
    <w:rsid w:val="008E703E"/>
    <w:rsid w:val="008F0255"/>
    <w:rsid w:val="008F0387"/>
    <w:rsid w:val="008F1245"/>
    <w:rsid w:val="008F17A6"/>
    <w:rsid w:val="008F2E6B"/>
    <w:rsid w:val="008F327D"/>
    <w:rsid w:val="008F3B18"/>
    <w:rsid w:val="008F5638"/>
    <w:rsid w:val="008F5DD4"/>
    <w:rsid w:val="008F7144"/>
    <w:rsid w:val="008F7208"/>
    <w:rsid w:val="008F79F4"/>
    <w:rsid w:val="00900CB8"/>
    <w:rsid w:val="00902031"/>
    <w:rsid w:val="00902BCF"/>
    <w:rsid w:val="0090331B"/>
    <w:rsid w:val="00903DA8"/>
    <w:rsid w:val="0090481F"/>
    <w:rsid w:val="00904A88"/>
    <w:rsid w:val="00905560"/>
    <w:rsid w:val="00907E59"/>
    <w:rsid w:val="00910FA0"/>
    <w:rsid w:val="0091116E"/>
    <w:rsid w:val="00911373"/>
    <w:rsid w:val="00911ED9"/>
    <w:rsid w:val="0091540B"/>
    <w:rsid w:val="00915978"/>
    <w:rsid w:val="00915E75"/>
    <w:rsid w:val="009168B5"/>
    <w:rsid w:val="009172B3"/>
    <w:rsid w:val="00917869"/>
    <w:rsid w:val="00917896"/>
    <w:rsid w:val="009179A8"/>
    <w:rsid w:val="00920E94"/>
    <w:rsid w:val="00922E04"/>
    <w:rsid w:val="0092333A"/>
    <w:rsid w:val="00924295"/>
    <w:rsid w:val="00924EDE"/>
    <w:rsid w:val="0092518E"/>
    <w:rsid w:val="00926FC7"/>
    <w:rsid w:val="00927680"/>
    <w:rsid w:val="00927B06"/>
    <w:rsid w:val="00927D8F"/>
    <w:rsid w:val="009317F5"/>
    <w:rsid w:val="0093189B"/>
    <w:rsid w:val="00932B20"/>
    <w:rsid w:val="00933A1B"/>
    <w:rsid w:val="00935079"/>
    <w:rsid w:val="00935A40"/>
    <w:rsid w:val="009361D3"/>
    <w:rsid w:val="009367D3"/>
    <w:rsid w:val="009371C8"/>
    <w:rsid w:val="00937657"/>
    <w:rsid w:val="009376AC"/>
    <w:rsid w:val="009406DD"/>
    <w:rsid w:val="009418B0"/>
    <w:rsid w:val="00941A6F"/>
    <w:rsid w:val="00946C08"/>
    <w:rsid w:val="00947B8A"/>
    <w:rsid w:val="00950505"/>
    <w:rsid w:val="00953896"/>
    <w:rsid w:val="009561F4"/>
    <w:rsid w:val="009574FB"/>
    <w:rsid w:val="00960912"/>
    <w:rsid w:val="0096186C"/>
    <w:rsid w:val="00962825"/>
    <w:rsid w:val="00963540"/>
    <w:rsid w:val="00963C8B"/>
    <w:rsid w:val="00964120"/>
    <w:rsid w:val="00966467"/>
    <w:rsid w:val="00967982"/>
    <w:rsid w:val="00971AA1"/>
    <w:rsid w:val="00971BD4"/>
    <w:rsid w:val="009744F3"/>
    <w:rsid w:val="00975D0F"/>
    <w:rsid w:val="00975D45"/>
    <w:rsid w:val="00975D50"/>
    <w:rsid w:val="0097614A"/>
    <w:rsid w:val="00976EAD"/>
    <w:rsid w:val="0098025A"/>
    <w:rsid w:val="00982CE3"/>
    <w:rsid w:val="00983C1F"/>
    <w:rsid w:val="0098635E"/>
    <w:rsid w:val="00987BAD"/>
    <w:rsid w:val="00990E92"/>
    <w:rsid w:val="00990FD6"/>
    <w:rsid w:val="00991C5F"/>
    <w:rsid w:val="00992EC1"/>
    <w:rsid w:val="0099393F"/>
    <w:rsid w:val="00994041"/>
    <w:rsid w:val="00994F33"/>
    <w:rsid w:val="00995B4A"/>
    <w:rsid w:val="00996C20"/>
    <w:rsid w:val="00996C90"/>
    <w:rsid w:val="00997C6D"/>
    <w:rsid w:val="00997E13"/>
    <w:rsid w:val="009A0306"/>
    <w:rsid w:val="009A15E5"/>
    <w:rsid w:val="009A1B25"/>
    <w:rsid w:val="009A1EFC"/>
    <w:rsid w:val="009A29FC"/>
    <w:rsid w:val="009A349F"/>
    <w:rsid w:val="009A365A"/>
    <w:rsid w:val="009A3CC2"/>
    <w:rsid w:val="009A3EF0"/>
    <w:rsid w:val="009A493E"/>
    <w:rsid w:val="009A4B4F"/>
    <w:rsid w:val="009A4BCA"/>
    <w:rsid w:val="009A4CB4"/>
    <w:rsid w:val="009A61FA"/>
    <w:rsid w:val="009A700B"/>
    <w:rsid w:val="009B033D"/>
    <w:rsid w:val="009B057A"/>
    <w:rsid w:val="009B0C4F"/>
    <w:rsid w:val="009B0DEF"/>
    <w:rsid w:val="009B1209"/>
    <w:rsid w:val="009B14CC"/>
    <w:rsid w:val="009B4082"/>
    <w:rsid w:val="009B5B56"/>
    <w:rsid w:val="009B5C63"/>
    <w:rsid w:val="009B5CE7"/>
    <w:rsid w:val="009B659E"/>
    <w:rsid w:val="009B7413"/>
    <w:rsid w:val="009B785B"/>
    <w:rsid w:val="009C1484"/>
    <w:rsid w:val="009C291E"/>
    <w:rsid w:val="009C3348"/>
    <w:rsid w:val="009C386B"/>
    <w:rsid w:val="009C39AC"/>
    <w:rsid w:val="009C3B53"/>
    <w:rsid w:val="009C4C05"/>
    <w:rsid w:val="009D06C8"/>
    <w:rsid w:val="009D45E3"/>
    <w:rsid w:val="009D47C3"/>
    <w:rsid w:val="009D4BA4"/>
    <w:rsid w:val="009D4DC3"/>
    <w:rsid w:val="009D539B"/>
    <w:rsid w:val="009D7000"/>
    <w:rsid w:val="009E00DE"/>
    <w:rsid w:val="009E1540"/>
    <w:rsid w:val="009E192A"/>
    <w:rsid w:val="009E3B2E"/>
    <w:rsid w:val="009E4980"/>
    <w:rsid w:val="009E4CA4"/>
    <w:rsid w:val="009E56A3"/>
    <w:rsid w:val="009E756D"/>
    <w:rsid w:val="009E7E38"/>
    <w:rsid w:val="009F015D"/>
    <w:rsid w:val="009F1DC5"/>
    <w:rsid w:val="009F32BC"/>
    <w:rsid w:val="009F33C8"/>
    <w:rsid w:val="009F3C06"/>
    <w:rsid w:val="009F3C59"/>
    <w:rsid w:val="009F45BB"/>
    <w:rsid w:val="009F56E6"/>
    <w:rsid w:val="009F64F7"/>
    <w:rsid w:val="009F7CCB"/>
    <w:rsid w:val="009F7F21"/>
    <w:rsid w:val="00A0036B"/>
    <w:rsid w:val="00A01A12"/>
    <w:rsid w:val="00A029A6"/>
    <w:rsid w:val="00A056BC"/>
    <w:rsid w:val="00A05A89"/>
    <w:rsid w:val="00A06AD9"/>
    <w:rsid w:val="00A07139"/>
    <w:rsid w:val="00A07369"/>
    <w:rsid w:val="00A07DC4"/>
    <w:rsid w:val="00A113DB"/>
    <w:rsid w:val="00A13FC0"/>
    <w:rsid w:val="00A14010"/>
    <w:rsid w:val="00A14B7B"/>
    <w:rsid w:val="00A16F77"/>
    <w:rsid w:val="00A2032C"/>
    <w:rsid w:val="00A234C2"/>
    <w:rsid w:val="00A237F0"/>
    <w:rsid w:val="00A248B6"/>
    <w:rsid w:val="00A25BAB"/>
    <w:rsid w:val="00A26831"/>
    <w:rsid w:val="00A2734B"/>
    <w:rsid w:val="00A305C9"/>
    <w:rsid w:val="00A3209D"/>
    <w:rsid w:val="00A34AF6"/>
    <w:rsid w:val="00A35B80"/>
    <w:rsid w:val="00A35C42"/>
    <w:rsid w:val="00A35E17"/>
    <w:rsid w:val="00A36367"/>
    <w:rsid w:val="00A36566"/>
    <w:rsid w:val="00A37504"/>
    <w:rsid w:val="00A4086E"/>
    <w:rsid w:val="00A41042"/>
    <w:rsid w:val="00A43719"/>
    <w:rsid w:val="00A43C77"/>
    <w:rsid w:val="00A441B1"/>
    <w:rsid w:val="00A44EAE"/>
    <w:rsid w:val="00A470CC"/>
    <w:rsid w:val="00A47200"/>
    <w:rsid w:val="00A47E64"/>
    <w:rsid w:val="00A50574"/>
    <w:rsid w:val="00A507E3"/>
    <w:rsid w:val="00A507F2"/>
    <w:rsid w:val="00A50C13"/>
    <w:rsid w:val="00A519FB"/>
    <w:rsid w:val="00A51E47"/>
    <w:rsid w:val="00A520BB"/>
    <w:rsid w:val="00A527A2"/>
    <w:rsid w:val="00A52BC4"/>
    <w:rsid w:val="00A56E8D"/>
    <w:rsid w:val="00A61E80"/>
    <w:rsid w:val="00A6273D"/>
    <w:rsid w:val="00A63189"/>
    <w:rsid w:val="00A64399"/>
    <w:rsid w:val="00A64C49"/>
    <w:rsid w:val="00A64DD5"/>
    <w:rsid w:val="00A65DC7"/>
    <w:rsid w:val="00A70204"/>
    <w:rsid w:val="00A70B10"/>
    <w:rsid w:val="00A70D39"/>
    <w:rsid w:val="00A71ED1"/>
    <w:rsid w:val="00A725ED"/>
    <w:rsid w:val="00A750AD"/>
    <w:rsid w:val="00A758BD"/>
    <w:rsid w:val="00A801D6"/>
    <w:rsid w:val="00A80955"/>
    <w:rsid w:val="00A80F6C"/>
    <w:rsid w:val="00A81405"/>
    <w:rsid w:val="00A83B94"/>
    <w:rsid w:val="00A83FAA"/>
    <w:rsid w:val="00A84AC7"/>
    <w:rsid w:val="00A84DCE"/>
    <w:rsid w:val="00A86407"/>
    <w:rsid w:val="00A87ABC"/>
    <w:rsid w:val="00A87C70"/>
    <w:rsid w:val="00A87ED2"/>
    <w:rsid w:val="00A90310"/>
    <w:rsid w:val="00A90CA4"/>
    <w:rsid w:val="00A919DC"/>
    <w:rsid w:val="00A92779"/>
    <w:rsid w:val="00A93088"/>
    <w:rsid w:val="00A946B4"/>
    <w:rsid w:val="00A94CBE"/>
    <w:rsid w:val="00A9536C"/>
    <w:rsid w:val="00A968B1"/>
    <w:rsid w:val="00A96CC9"/>
    <w:rsid w:val="00A97924"/>
    <w:rsid w:val="00A97E62"/>
    <w:rsid w:val="00AA176C"/>
    <w:rsid w:val="00AA1B33"/>
    <w:rsid w:val="00AA29DE"/>
    <w:rsid w:val="00AA4E98"/>
    <w:rsid w:val="00AA565E"/>
    <w:rsid w:val="00AA5963"/>
    <w:rsid w:val="00AA5A1D"/>
    <w:rsid w:val="00AA64C6"/>
    <w:rsid w:val="00AA66D5"/>
    <w:rsid w:val="00AA6ABC"/>
    <w:rsid w:val="00AB21D2"/>
    <w:rsid w:val="00AB2D4F"/>
    <w:rsid w:val="00AB5846"/>
    <w:rsid w:val="00AB5AEA"/>
    <w:rsid w:val="00AC30D0"/>
    <w:rsid w:val="00AC6970"/>
    <w:rsid w:val="00AC7642"/>
    <w:rsid w:val="00AC7D3A"/>
    <w:rsid w:val="00AD0EAC"/>
    <w:rsid w:val="00AD10A0"/>
    <w:rsid w:val="00AD10F8"/>
    <w:rsid w:val="00AD2334"/>
    <w:rsid w:val="00AD41B2"/>
    <w:rsid w:val="00AD58C4"/>
    <w:rsid w:val="00AD5940"/>
    <w:rsid w:val="00AD5962"/>
    <w:rsid w:val="00AE0B96"/>
    <w:rsid w:val="00AE0DB0"/>
    <w:rsid w:val="00AE17C6"/>
    <w:rsid w:val="00AE1C18"/>
    <w:rsid w:val="00AE24B0"/>
    <w:rsid w:val="00AE3770"/>
    <w:rsid w:val="00AE3FA4"/>
    <w:rsid w:val="00AE441A"/>
    <w:rsid w:val="00AE4534"/>
    <w:rsid w:val="00AE5F87"/>
    <w:rsid w:val="00AF061D"/>
    <w:rsid w:val="00AF17D2"/>
    <w:rsid w:val="00AF1E43"/>
    <w:rsid w:val="00AF3C60"/>
    <w:rsid w:val="00AF4FC4"/>
    <w:rsid w:val="00AF71AE"/>
    <w:rsid w:val="00AF79DE"/>
    <w:rsid w:val="00B00680"/>
    <w:rsid w:val="00B01895"/>
    <w:rsid w:val="00B01B87"/>
    <w:rsid w:val="00B01D6F"/>
    <w:rsid w:val="00B02B5E"/>
    <w:rsid w:val="00B03487"/>
    <w:rsid w:val="00B0419F"/>
    <w:rsid w:val="00B046B2"/>
    <w:rsid w:val="00B0523E"/>
    <w:rsid w:val="00B05332"/>
    <w:rsid w:val="00B05880"/>
    <w:rsid w:val="00B05AE2"/>
    <w:rsid w:val="00B0600A"/>
    <w:rsid w:val="00B0634A"/>
    <w:rsid w:val="00B06542"/>
    <w:rsid w:val="00B065FC"/>
    <w:rsid w:val="00B0685A"/>
    <w:rsid w:val="00B1197F"/>
    <w:rsid w:val="00B12289"/>
    <w:rsid w:val="00B13CEE"/>
    <w:rsid w:val="00B21E36"/>
    <w:rsid w:val="00B236F1"/>
    <w:rsid w:val="00B23DAA"/>
    <w:rsid w:val="00B2447F"/>
    <w:rsid w:val="00B272A7"/>
    <w:rsid w:val="00B311B0"/>
    <w:rsid w:val="00B32DF8"/>
    <w:rsid w:val="00B33114"/>
    <w:rsid w:val="00B3386F"/>
    <w:rsid w:val="00B34162"/>
    <w:rsid w:val="00B349BC"/>
    <w:rsid w:val="00B3666A"/>
    <w:rsid w:val="00B3683C"/>
    <w:rsid w:val="00B372A7"/>
    <w:rsid w:val="00B37B8E"/>
    <w:rsid w:val="00B40EAE"/>
    <w:rsid w:val="00B42371"/>
    <w:rsid w:val="00B44151"/>
    <w:rsid w:val="00B4498C"/>
    <w:rsid w:val="00B45200"/>
    <w:rsid w:val="00B4666E"/>
    <w:rsid w:val="00B469A1"/>
    <w:rsid w:val="00B47DAE"/>
    <w:rsid w:val="00B47E42"/>
    <w:rsid w:val="00B533DE"/>
    <w:rsid w:val="00B53D04"/>
    <w:rsid w:val="00B53DAC"/>
    <w:rsid w:val="00B552A4"/>
    <w:rsid w:val="00B55997"/>
    <w:rsid w:val="00B570BF"/>
    <w:rsid w:val="00B578B3"/>
    <w:rsid w:val="00B6137B"/>
    <w:rsid w:val="00B61650"/>
    <w:rsid w:val="00B63395"/>
    <w:rsid w:val="00B63E32"/>
    <w:rsid w:val="00B65DCC"/>
    <w:rsid w:val="00B662A5"/>
    <w:rsid w:val="00B66322"/>
    <w:rsid w:val="00B66E7B"/>
    <w:rsid w:val="00B703E0"/>
    <w:rsid w:val="00B71012"/>
    <w:rsid w:val="00B711F1"/>
    <w:rsid w:val="00B7159B"/>
    <w:rsid w:val="00B71F1A"/>
    <w:rsid w:val="00B7238B"/>
    <w:rsid w:val="00B737B5"/>
    <w:rsid w:val="00B744F5"/>
    <w:rsid w:val="00B76555"/>
    <w:rsid w:val="00B76A5E"/>
    <w:rsid w:val="00B7799F"/>
    <w:rsid w:val="00B82A93"/>
    <w:rsid w:val="00B8377E"/>
    <w:rsid w:val="00B84EEF"/>
    <w:rsid w:val="00B86E17"/>
    <w:rsid w:val="00B87472"/>
    <w:rsid w:val="00B90046"/>
    <w:rsid w:val="00B91E00"/>
    <w:rsid w:val="00B92CB0"/>
    <w:rsid w:val="00B93A80"/>
    <w:rsid w:val="00B93AE3"/>
    <w:rsid w:val="00B9799F"/>
    <w:rsid w:val="00B97C98"/>
    <w:rsid w:val="00BA0D49"/>
    <w:rsid w:val="00BA169C"/>
    <w:rsid w:val="00BA221D"/>
    <w:rsid w:val="00BA3821"/>
    <w:rsid w:val="00BA3BD8"/>
    <w:rsid w:val="00BA3F9E"/>
    <w:rsid w:val="00BA57AE"/>
    <w:rsid w:val="00BA5F21"/>
    <w:rsid w:val="00BA63D6"/>
    <w:rsid w:val="00BA6B8B"/>
    <w:rsid w:val="00BA7BBB"/>
    <w:rsid w:val="00BB04C1"/>
    <w:rsid w:val="00BB0B1F"/>
    <w:rsid w:val="00BB1554"/>
    <w:rsid w:val="00BB21FF"/>
    <w:rsid w:val="00BB23E2"/>
    <w:rsid w:val="00BB2FFA"/>
    <w:rsid w:val="00BB3A9D"/>
    <w:rsid w:val="00BB3B16"/>
    <w:rsid w:val="00BB3B9B"/>
    <w:rsid w:val="00BB3DF9"/>
    <w:rsid w:val="00BB4831"/>
    <w:rsid w:val="00BB4DC1"/>
    <w:rsid w:val="00BB5864"/>
    <w:rsid w:val="00BB6109"/>
    <w:rsid w:val="00BB7C2B"/>
    <w:rsid w:val="00BC0B18"/>
    <w:rsid w:val="00BC1240"/>
    <w:rsid w:val="00BC1B4C"/>
    <w:rsid w:val="00BC1D8F"/>
    <w:rsid w:val="00BC2100"/>
    <w:rsid w:val="00BC2196"/>
    <w:rsid w:val="00BC6551"/>
    <w:rsid w:val="00BD1E20"/>
    <w:rsid w:val="00BD2928"/>
    <w:rsid w:val="00BE0396"/>
    <w:rsid w:val="00BE1DC5"/>
    <w:rsid w:val="00BE280F"/>
    <w:rsid w:val="00BE53AC"/>
    <w:rsid w:val="00BE5F91"/>
    <w:rsid w:val="00BE65C9"/>
    <w:rsid w:val="00BE7CE1"/>
    <w:rsid w:val="00BF050A"/>
    <w:rsid w:val="00BF20EF"/>
    <w:rsid w:val="00BF430C"/>
    <w:rsid w:val="00BF56DA"/>
    <w:rsid w:val="00BF6836"/>
    <w:rsid w:val="00BF68DB"/>
    <w:rsid w:val="00BF6E24"/>
    <w:rsid w:val="00BF7FF2"/>
    <w:rsid w:val="00C03740"/>
    <w:rsid w:val="00C0451B"/>
    <w:rsid w:val="00C0563D"/>
    <w:rsid w:val="00C05DC5"/>
    <w:rsid w:val="00C1026E"/>
    <w:rsid w:val="00C119E3"/>
    <w:rsid w:val="00C1208B"/>
    <w:rsid w:val="00C125E8"/>
    <w:rsid w:val="00C13336"/>
    <w:rsid w:val="00C13DAB"/>
    <w:rsid w:val="00C149FB"/>
    <w:rsid w:val="00C15834"/>
    <w:rsid w:val="00C16D5F"/>
    <w:rsid w:val="00C20364"/>
    <w:rsid w:val="00C20914"/>
    <w:rsid w:val="00C20F91"/>
    <w:rsid w:val="00C214BE"/>
    <w:rsid w:val="00C21BFF"/>
    <w:rsid w:val="00C22F68"/>
    <w:rsid w:val="00C24C5A"/>
    <w:rsid w:val="00C276CC"/>
    <w:rsid w:val="00C27745"/>
    <w:rsid w:val="00C31BA4"/>
    <w:rsid w:val="00C32133"/>
    <w:rsid w:val="00C3268C"/>
    <w:rsid w:val="00C32982"/>
    <w:rsid w:val="00C3390D"/>
    <w:rsid w:val="00C33A36"/>
    <w:rsid w:val="00C34047"/>
    <w:rsid w:val="00C34142"/>
    <w:rsid w:val="00C3570C"/>
    <w:rsid w:val="00C36D6B"/>
    <w:rsid w:val="00C3701C"/>
    <w:rsid w:val="00C41110"/>
    <w:rsid w:val="00C42F7A"/>
    <w:rsid w:val="00C43F7A"/>
    <w:rsid w:val="00C441BA"/>
    <w:rsid w:val="00C4798E"/>
    <w:rsid w:val="00C50D1D"/>
    <w:rsid w:val="00C5263D"/>
    <w:rsid w:val="00C52DB4"/>
    <w:rsid w:val="00C53EE1"/>
    <w:rsid w:val="00C54358"/>
    <w:rsid w:val="00C55DB6"/>
    <w:rsid w:val="00C55F3A"/>
    <w:rsid w:val="00C6162E"/>
    <w:rsid w:val="00C62AB2"/>
    <w:rsid w:val="00C63D31"/>
    <w:rsid w:val="00C64EC7"/>
    <w:rsid w:val="00C66069"/>
    <w:rsid w:val="00C66C2B"/>
    <w:rsid w:val="00C67AB0"/>
    <w:rsid w:val="00C67C84"/>
    <w:rsid w:val="00C7094E"/>
    <w:rsid w:val="00C7103A"/>
    <w:rsid w:val="00C714AD"/>
    <w:rsid w:val="00C73BD1"/>
    <w:rsid w:val="00C7740B"/>
    <w:rsid w:val="00C81168"/>
    <w:rsid w:val="00C82C0F"/>
    <w:rsid w:val="00C85CD0"/>
    <w:rsid w:val="00C9087C"/>
    <w:rsid w:val="00C90F17"/>
    <w:rsid w:val="00C91548"/>
    <w:rsid w:val="00C9484B"/>
    <w:rsid w:val="00C94F77"/>
    <w:rsid w:val="00C952A7"/>
    <w:rsid w:val="00C95F27"/>
    <w:rsid w:val="00C96561"/>
    <w:rsid w:val="00CA0B23"/>
    <w:rsid w:val="00CA15F2"/>
    <w:rsid w:val="00CA1C8F"/>
    <w:rsid w:val="00CA4420"/>
    <w:rsid w:val="00CA491C"/>
    <w:rsid w:val="00CA5715"/>
    <w:rsid w:val="00CA58D4"/>
    <w:rsid w:val="00CA6C34"/>
    <w:rsid w:val="00CB01BD"/>
    <w:rsid w:val="00CB174A"/>
    <w:rsid w:val="00CB2093"/>
    <w:rsid w:val="00CB2B3D"/>
    <w:rsid w:val="00CB32B5"/>
    <w:rsid w:val="00CB4837"/>
    <w:rsid w:val="00CB48E8"/>
    <w:rsid w:val="00CB5052"/>
    <w:rsid w:val="00CB71DC"/>
    <w:rsid w:val="00CC0C8C"/>
    <w:rsid w:val="00CC0D4B"/>
    <w:rsid w:val="00CC191F"/>
    <w:rsid w:val="00CC1EBD"/>
    <w:rsid w:val="00CC2376"/>
    <w:rsid w:val="00CC2879"/>
    <w:rsid w:val="00CC4DB7"/>
    <w:rsid w:val="00CC7BCA"/>
    <w:rsid w:val="00CD0C29"/>
    <w:rsid w:val="00CD3598"/>
    <w:rsid w:val="00CD3E83"/>
    <w:rsid w:val="00CD59E6"/>
    <w:rsid w:val="00CD5E2C"/>
    <w:rsid w:val="00CD5F13"/>
    <w:rsid w:val="00CD68EA"/>
    <w:rsid w:val="00CD783C"/>
    <w:rsid w:val="00CE26F9"/>
    <w:rsid w:val="00CE3DAC"/>
    <w:rsid w:val="00CE43AF"/>
    <w:rsid w:val="00CE59E1"/>
    <w:rsid w:val="00CE737E"/>
    <w:rsid w:val="00CF0383"/>
    <w:rsid w:val="00CF1AA0"/>
    <w:rsid w:val="00CF2508"/>
    <w:rsid w:val="00CF2EF6"/>
    <w:rsid w:val="00CF41F1"/>
    <w:rsid w:val="00CF469E"/>
    <w:rsid w:val="00CF494D"/>
    <w:rsid w:val="00CF5060"/>
    <w:rsid w:val="00CF64A2"/>
    <w:rsid w:val="00CF6A9A"/>
    <w:rsid w:val="00CF775F"/>
    <w:rsid w:val="00CF7C29"/>
    <w:rsid w:val="00D01DF4"/>
    <w:rsid w:val="00D02B9C"/>
    <w:rsid w:val="00D03B2E"/>
    <w:rsid w:val="00D06C57"/>
    <w:rsid w:val="00D10D01"/>
    <w:rsid w:val="00D10F03"/>
    <w:rsid w:val="00D119E4"/>
    <w:rsid w:val="00D133FE"/>
    <w:rsid w:val="00D13689"/>
    <w:rsid w:val="00D14780"/>
    <w:rsid w:val="00D15141"/>
    <w:rsid w:val="00D16060"/>
    <w:rsid w:val="00D1636E"/>
    <w:rsid w:val="00D16D7A"/>
    <w:rsid w:val="00D16EF8"/>
    <w:rsid w:val="00D172A8"/>
    <w:rsid w:val="00D204B3"/>
    <w:rsid w:val="00D206CA"/>
    <w:rsid w:val="00D2133C"/>
    <w:rsid w:val="00D22D0D"/>
    <w:rsid w:val="00D2582E"/>
    <w:rsid w:val="00D25914"/>
    <w:rsid w:val="00D25A54"/>
    <w:rsid w:val="00D2603F"/>
    <w:rsid w:val="00D262D6"/>
    <w:rsid w:val="00D26E94"/>
    <w:rsid w:val="00D2721B"/>
    <w:rsid w:val="00D274EF"/>
    <w:rsid w:val="00D276A4"/>
    <w:rsid w:val="00D278AA"/>
    <w:rsid w:val="00D32288"/>
    <w:rsid w:val="00D3496D"/>
    <w:rsid w:val="00D35D0C"/>
    <w:rsid w:val="00D37AF6"/>
    <w:rsid w:val="00D40D24"/>
    <w:rsid w:val="00D417DD"/>
    <w:rsid w:val="00D41C8E"/>
    <w:rsid w:val="00D41CBA"/>
    <w:rsid w:val="00D42567"/>
    <w:rsid w:val="00D4330B"/>
    <w:rsid w:val="00D4502A"/>
    <w:rsid w:val="00D452CC"/>
    <w:rsid w:val="00D50F18"/>
    <w:rsid w:val="00D5106C"/>
    <w:rsid w:val="00D510E2"/>
    <w:rsid w:val="00D510EE"/>
    <w:rsid w:val="00D51459"/>
    <w:rsid w:val="00D52EFE"/>
    <w:rsid w:val="00D5468D"/>
    <w:rsid w:val="00D549A4"/>
    <w:rsid w:val="00D550DA"/>
    <w:rsid w:val="00D56B44"/>
    <w:rsid w:val="00D57B9E"/>
    <w:rsid w:val="00D63483"/>
    <w:rsid w:val="00D64401"/>
    <w:rsid w:val="00D64955"/>
    <w:rsid w:val="00D64AEA"/>
    <w:rsid w:val="00D64C6F"/>
    <w:rsid w:val="00D652F9"/>
    <w:rsid w:val="00D65B7C"/>
    <w:rsid w:val="00D66529"/>
    <w:rsid w:val="00D67EFA"/>
    <w:rsid w:val="00D714D8"/>
    <w:rsid w:val="00D71885"/>
    <w:rsid w:val="00D7210D"/>
    <w:rsid w:val="00D742B7"/>
    <w:rsid w:val="00D7459C"/>
    <w:rsid w:val="00D747FE"/>
    <w:rsid w:val="00D76F86"/>
    <w:rsid w:val="00D77589"/>
    <w:rsid w:val="00D77B0F"/>
    <w:rsid w:val="00D77D82"/>
    <w:rsid w:val="00D8144D"/>
    <w:rsid w:val="00D83044"/>
    <w:rsid w:val="00D83071"/>
    <w:rsid w:val="00D83EA6"/>
    <w:rsid w:val="00D84243"/>
    <w:rsid w:val="00D90285"/>
    <w:rsid w:val="00D92B2A"/>
    <w:rsid w:val="00D92DAC"/>
    <w:rsid w:val="00D9318E"/>
    <w:rsid w:val="00D93739"/>
    <w:rsid w:val="00D94A95"/>
    <w:rsid w:val="00D94B4C"/>
    <w:rsid w:val="00D9504E"/>
    <w:rsid w:val="00D97FBF"/>
    <w:rsid w:val="00DA0512"/>
    <w:rsid w:val="00DA0BCD"/>
    <w:rsid w:val="00DA14FA"/>
    <w:rsid w:val="00DA2667"/>
    <w:rsid w:val="00DA6209"/>
    <w:rsid w:val="00DB1BF7"/>
    <w:rsid w:val="00DB28D1"/>
    <w:rsid w:val="00DB2C4C"/>
    <w:rsid w:val="00DB3813"/>
    <w:rsid w:val="00DB3F1F"/>
    <w:rsid w:val="00DB4CFA"/>
    <w:rsid w:val="00DB5F07"/>
    <w:rsid w:val="00DB6E34"/>
    <w:rsid w:val="00DB715C"/>
    <w:rsid w:val="00DB71F7"/>
    <w:rsid w:val="00DC05AC"/>
    <w:rsid w:val="00DC193A"/>
    <w:rsid w:val="00DC3A3C"/>
    <w:rsid w:val="00DC50E6"/>
    <w:rsid w:val="00DC6128"/>
    <w:rsid w:val="00DC7442"/>
    <w:rsid w:val="00DD040F"/>
    <w:rsid w:val="00DD2119"/>
    <w:rsid w:val="00DD23BA"/>
    <w:rsid w:val="00DD3828"/>
    <w:rsid w:val="00DD45D1"/>
    <w:rsid w:val="00DD5253"/>
    <w:rsid w:val="00DD63B5"/>
    <w:rsid w:val="00DD6595"/>
    <w:rsid w:val="00DD6921"/>
    <w:rsid w:val="00DD6BA8"/>
    <w:rsid w:val="00DD7B81"/>
    <w:rsid w:val="00DE0467"/>
    <w:rsid w:val="00DE1F7B"/>
    <w:rsid w:val="00DE44AF"/>
    <w:rsid w:val="00DE4C83"/>
    <w:rsid w:val="00DE554D"/>
    <w:rsid w:val="00DF0232"/>
    <w:rsid w:val="00DF070A"/>
    <w:rsid w:val="00DF0A36"/>
    <w:rsid w:val="00DF12A4"/>
    <w:rsid w:val="00DF2380"/>
    <w:rsid w:val="00DF2DAA"/>
    <w:rsid w:val="00DF4537"/>
    <w:rsid w:val="00DF4D87"/>
    <w:rsid w:val="00DF692B"/>
    <w:rsid w:val="00E00C54"/>
    <w:rsid w:val="00E056C3"/>
    <w:rsid w:val="00E05807"/>
    <w:rsid w:val="00E06B1D"/>
    <w:rsid w:val="00E10D22"/>
    <w:rsid w:val="00E123D4"/>
    <w:rsid w:val="00E12F47"/>
    <w:rsid w:val="00E13CBE"/>
    <w:rsid w:val="00E13D19"/>
    <w:rsid w:val="00E160B8"/>
    <w:rsid w:val="00E16873"/>
    <w:rsid w:val="00E17167"/>
    <w:rsid w:val="00E17A73"/>
    <w:rsid w:val="00E21866"/>
    <w:rsid w:val="00E21B47"/>
    <w:rsid w:val="00E21CFC"/>
    <w:rsid w:val="00E222C2"/>
    <w:rsid w:val="00E22C3C"/>
    <w:rsid w:val="00E23B8C"/>
    <w:rsid w:val="00E23D12"/>
    <w:rsid w:val="00E26EC6"/>
    <w:rsid w:val="00E27AD8"/>
    <w:rsid w:val="00E30C60"/>
    <w:rsid w:val="00E30E0C"/>
    <w:rsid w:val="00E3149F"/>
    <w:rsid w:val="00E32F94"/>
    <w:rsid w:val="00E33D5E"/>
    <w:rsid w:val="00E344FC"/>
    <w:rsid w:val="00E3534A"/>
    <w:rsid w:val="00E35646"/>
    <w:rsid w:val="00E373FB"/>
    <w:rsid w:val="00E40EE2"/>
    <w:rsid w:val="00E4411E"/>
    <w:rsid w:val="00E45A9A"/>
    <w:rsid w:val="00E45DF7"/>
    <w:rsid w:val="00E46393"/>
    <w:rsid w:val="00E46876"/>
    <w:rsid w:val="00E47940"/>
    <w:rsid w:val="00E516D5"/>
    <w:rsid w:val="00E53321"/>
    <w:rsid w:val="00E54F6A"/>
    <w:rsid w:val="00E5560C"/>
    <w:rsid w:val="00E56011"/>
    <w:rsid w:val="00E562C2"/>
    <w:rsid w:val="00E60540"/>
    <w:rsid w:val="00E608C3"/>
    <w:rsid w:val="00E60F07"/>
    <w:rsid w:val="00E6145D"/>
    <w:rsid w:val="00E61F4F"/>
    <w:rsid w:val="00E624BF"/>
    <w:rsid w:val="00E65952"/>
    <w:rsid w:val="00E65F71"/>
    <w:rsid w:val="00E663E1"/>
    <w:rsid w:val="00E70B43"/>
    <w:rsid w:val="00E7254F"/>
    <w:rsid w:val="00E72C9D"/>
    <w:rsid w:val="00E73046"/>
    <w:rsid w:val="00E7364B"/>
    <w:rsid w:val="00E73CE9"/>
    <w:rsid w:val="00E74431"/>
    <w:rsid w:val="00E74759"/>
    <w:rsid w:val="00E74CB5"/>
    <w:rsid w:val="00E74FE2"/>
    <w:rsid w:val="00E75B18"/>
    <w:rsid w:val="00E7652B"/>
    <w:rsid w:val="00E80740"/>
    <w:rsid w:val="00E81829"/>
    <w:rsid w:val="00E82068"/>
    <w:rsid w:val="00E830C7"/>
    <w:rsid w:val="00E8327E"/>
    <w:rsid w:val="00E83A30"/>
    <w:rsid w:val="00E85475"/>
    <w:rsid w:val="00E85871"/>
    <w:rsid w:val="00E85C0B"/>
    <w:rsid w:val="00E85DF5"/>
    <w:rsid w:val="00E86D58"/>
    <w:rsid w:val="00E93E84"/>
    <w:rsid w:val="00E94369"/>
    <w:rsid w:val="00E95A06"/>
    <w:rsid w:val="00E969A8"/>
    <w:rsid w:val="00E97687"/>
    <w:rsid w:val="00EA0287"/>
    <w:rsid w:val="00EA043A"/>
    <w:rsid w:val="00EA2DAE"/>
    <w:rsid w:val="00EA4264"/>
    <w:rsid w:val="00EA5837"/>
    <w:rsid w:val="00EA5D07"/>
    <w:rsid w:val="00EA636D"/>
    <w:rsid w:val="00EA6BF8"/>
    <w:rsid w:val="00EB1A34"/>
    <w:rsid w:val="00EB1D0C"/>
    <w:rsid w:val="00EB1F47"/>
    <w:rsid w:val="00EB3286"/>
    <w:rsid w:val="00EB34F1"/>
    <w:rsid w:val="00EB44EA"/>
    <w:rsid w:val="00EB47AC"/>
    <w:rsid w:val="00EB5691"/>
    <w:rsid w:val="00EB6684"/>
    <w:rsid w:val="00EB6BEF"/>
    <w:rsid w:val="00EB7219"/>
    <w:rsid w:val="00EB73DB"/>
    <w:rsid w:val="00EB7D93"/>
    <w:rsid w:val="00EC0E26"/>
    <w:rsid w:val="00EC162F"/>
    <w:rsid w:val="00EC1E89"/>
    <w:rsid w:val="00EC4002"/>
    <w:rsid w:val="00EC46A8"/>
    <w:rsid w:val="00EC4C6E"/>
    <w:rsid w:val="00EC4FE6"/>
    <w:rsid w:val="00EC50EB"/>
    <w:rsid w:val="00EC69F1"/>
    <w:rsid w:val="00EC6BAF"/>
    <w:rsid w:val="00EC742C"/>
    <w:rsid w:val="00ED1416"/>
    <w:rsid w:val="00ED1604"/>
    <w:rsid w:val="00ED4382"/>
    <w:rsid w:val="00ED4B34"/>
    <w:rsid w:val="00ED4C6D"/>
    <w:rsid w:val="00ED5E49"/>
    <w:rsid w:val="00ED6D06"/>
    <w:rsid w:val="00EE06FE"/>
    <w:rsid w:val="00EE0E24"/>
    <w:rsid w:val="00EE1B25"/>
    <w:rsid w:val="00EE2AC2"/>
    <w:rsid w:val="00EE39A9"/>
    <w:rsid w:val="00EE4318"/>
    <w:rsid w:val="00EE476F"/>
    <w:rsid w:val="00EE5A35"/>
    <w:rsid w:val="00EE652A"/>
    <w:rsid w:val="00EE665F"/>
    <w:rsid w:val="00EF00F7"/>
    <w:rsid w:val="00EF3020"/>
    <w:rsid w:val="00EF335B"/>
    <w:rsid w:val="00EF4C0D"/>
    <w:rsid w:val="00EF4FC5"/>
    <w:rsid w:val="00EF555C"/>
    <w:rsid w:val="00EF64F9"/>
    <w:rsid w:val="00EF6590"/>
    <w:rsid w:val="00EF7210"/>
    <w:rsid w:val="00F006A4"/>
    <w:rsid w:val="00F03115"/>
    <w:rsid w:val="00F03901"/>
    <w:rsid w:val="00F03CEC"/>
    <w:rsid w:val="00F03E54"/>
    <w:rsid w:val="00F10716"/>
    <w:rsid w:val="00F10C46"/>
    <w:rsid w:val="00F11598"/>
    <w:rsid w:val="00F13E6B"/>
    <w:rsid w:val="00F16100"/>
    <w:rsid w:val="00F16625"/>
    <w:rsid w:val="00F20230"/>
    <w:rsid w:val="00F207BE"/>
    <w:rsid w:val="00F222A5"/>
    <w:rsid w:val="00F225A9"/>
    <w:rsid w:val="00F23321"/>
    <w:rsid w:val="00F23DFB"/>
    <w:rsid w:val="00F23E6A"/>
    <w:rsid w:val="00F24698"/>
    <w:rsid w:val="00F24CC4"/>
    <w:rsid w:val="00F260FC"/>
    <w:rsid w:val="00F265FA"/>
    <w:rsid w:val="00F276BF"/>
    <w:rsid w:val="00F34AE8"/>
    <w:rsid w:val="00F3523D"/>
    <w:rsid w:val="00F36070"/>
    <w:rsid w:val="00F36C10"/>
    <w:rsid w:val="00F4019D"/>
    <w:rsid w:val="00F40EC1"/>
    <w:rsid w:val="00F4203E"/>
    <w:rsid w:val="00F42690"/>
    <w:rsid w:val="00F42A50"/>
    <w:rsid w:val="00F45F4F"/>
    <w:rsid w:val="00F46345"/>
    <w:rsid w:val="00F478CA"/>
    <w:rsid w:val="00F514B0"/>
    <w:rsid w:val="00F516AF"/>
    <w:rsid w:val="00F52517"/>
    <w:rsid w:val="00F52FF5"/>
    <w:rsid w:val="00F541A9"/>
    <w:rsid w:val="00F5617C"/>
    <w:rsid w:val="00F563CF"/>
    <w:rsid w:val="00F56AD6"/>
    <w:rsid w:val="00F56D9E"/>
    <w:rsid w:val="00F57211"/>
    <w:rsid w:val="00F61EE6"/>
    <w:rsid w:val="00F631D1"/>
    <w:rsid w:val="00F64ABE"/>
    <w:rsid w:val="00F65581"/>
    <w:rsid w:val="00F6728C"/>
    <w:rsid w:val="00F67EBE"/>
    <w:rsid w:val="00F71602"/>
    <w:rsid w:val="00F718EC"/>
    <w:rsid w:val="00F77207"/>
    <w:rsid w:val="00F7758D"/>
    <w:rsid w:val="00F778FE"/>
    <w:rsid w:val="00F77FD6"/>
    <w:rsid w:val="00F80D79"/>
    <w:rsid w:val="00F810B1"/>
    <w:rsid w:val="00F81CEF"/>
    <w:rsid w:val="00F825E6"/>
    <w:rsid w:val="00F844FC"/>
    <w:rsid w:val="00F85A4D"/>
    <w:rsid w:val="00F8687C"/>
    <w:rsid w:val="00F87035"/>
    <w:rsid w:val="00F87794"/>
    <w:rsid w:val="00F917C2"/>
    <w:rsid w:val="00F91A7C"/>
    <w:rsid w:val="00F91B29"/>
    <w:rsid w:val="00F91DC3"/>
    <w:rsid w:val="00F922D6"/>
    <w:rsid w:val="00F931E1"/>
    <w:rsid w:val="00F94579"/>
    <w:rsid w:val="00F94F28"/>
    <w:rsid w:val="00F952B4"/>
    <w:rsid w:val="00F9557E"/>
    <w:rsid w:val="00F96870"/>
    <w:rsid w:val="00F96D16"/>
    <w:rsid w:val="00F97BA8"/>
    <w:rsid w:val="00FA152A"/>
    <w:rsid w:val="00FA39B7"/>
    <w:rsid w:val="00FA3E06"/>
    <w:rsid w:val="00FA5043"/>
    <w:rsid w:val="00FA5DD6"/>
    <w:rsid w:val="00FA710F"/>
    <w:rsid w:val="00FA7CD9"/>
    <w:rsid w:val="00FA7F8A"/>
    <w:rsid w:val="00FB0252"/>
    <w:rsid w:val="00FB0888"/>
    <w:rsid w:val="00FB0BCF"/>
    <w:rsid w:val="00FB25BC"/>
    <w:rsid w:val="00FB354B"/>
    <w:rsid w:val="00FB36CA"/>
    <w:rsid w:val="00FB4834"/>
    <w:rsid w:val="00FB5ED7"/>
    <w:rsid w:val="00FB6F72"/>
    <w:rsid w:val="00FB7084"/>
    <w:rsid w:val="00FB73E4"/>
    <w:rsid w:val="00FC1BC6"/>
    <w:rsid w:val="00FC202F"/>
    <w:rsid w:val="00FC3D77"/>
    <w:rsid w:val="00FC5B24"/>
    <w:rsid w:val="00FC60C6"/>
    <w:rsid w:val="00FC6651"/>
    <w:rsid w:val="00FC71CD"/>
    <w:rsid w:val="00FC7CDB"/>
    <w:rsid w:val="00FD01C9"/>
    <w:rsid w:val="00FD02FE"/>
    <w:rsid w:val="00FD3CF9"/>
    <w:rsid w:val="00FD3D2D"/>
    <w:rsid w:val="00FD49DF"/>
    <w:rsid w:val="00FD52E4"/>
    <w:rsid w:val="00FD61C8"/>
    <w:rsid w:val="00FD69A9"/>
    <w:rsid w:val="00FD7DED"/>
    <w:rsid w:val="00FE113A"/>
    <w:rsid w:val="00FE2AD6"/>
    <w:rsid w:val="00FE34A9"/>
    <w:rsid w:val="00FE38B1"/>
    <w:rsid w:val="00FE4AD7"/>
    <w:rsid w:val="00FE4AF4"/>
    <w:rsid w:val="00FE534F"/>
    <w:rsid w:val="00FE63AF"/>
    <w:rsid w:val="00FE79DE"/>
    <w:rsid w:val="00FE7A0B"/>
    <w:rsid w:val="00FF104F"/>
    <w:rsid w:val="00FF1B8A"/>
    <w:rsid w:val="00FF2242"/>
    <w:rsid w:val="00FF30D1"/>
    <w:rsid w:val="00FF36C1"/>
    <w:rsid w:val="00FF4C0B"/>
    <w:rsid w:val="00FF4D6E"/>
    <w:rsid w:val="00FF551A"/>
    <w:rsid w:val="00FF571C"/>
    <w:rsid w:val="00FF6338"/>
    <w:rsid w:val="00FF689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4770D8DE"/>
  <w15:docId w15:val="{4516253F-48A1-45E1-8A16-01EDAF3DC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251316"/>
    <w:pPr>
      <w:numPr>
        <w:numId w:val="1"/>
      </w:numPr>
      <w:outlineLvl w:val="0"/>
    </w:pPr>
    <w:rPr>
      <w:b/>
    </w:rPr>
  </w:style>
  <w:style w:type="paragraph" w:styleId="Ttulo2">
    <w:name w:val="heading 2"/>
    <w:basedOn w:val="Ttulo1"/>
    <w:next w:val="Normal"/>
    <w:link w:val="Ttulo2Char"/>
    <w:unhideWhenUsed/>
    <w:qFormat/>
    <w:rsid w:val="009371C8"/>
    <w:pPr>
      <w:numPr>
        <w:ilvl w:val="1"/>
      </w:numPr>
      <w:outlineLvl w:val="1"/>
    </w:pPr>
    <w:rPr>
      <w:b w:val="0"/>
      <w:lang w:eastAsia="pt-BR"/>
    </w:rPr>
  </w:style>
  <w:style w:type="paragraph" w:styleId="Ttulo3">
    <w:name w:val="heading 3"/>
    <w:basedOn w:val="Ttulo2"/>
    <w:next w:val="Normal"/>
    <w:link w:val="Ttulo3Char"/>
    <w:unhideWhenUsed/>
    <w:qFormat/>
    <w:rsid w:val="00795266"/>
    <w:pPr>
      <w:numPr>
        <w:ilvl w:val="2"/>
      </w:numPr>
      <w:outlineLvl w:val="2"/>
    </w:pPr>
    <w:rPr>
      <w:szCs w:val="20"/>
    </w:rPr>
  </w:style>
  <w:style w:type="paragraph" w:styleId="Ttulo4">
    <w:name w:val="heading 4"/>
    <w:basedOn w:val="Ttulo3"/>
    <w:next w:val="Normal"/>
    <w:link w:val="Ttulo4Char"/>
    <w:unhideWhenUsed/>
    <w:qFormat/>
    <w:rsid w:val="00336C8A"/>
    <w:pPr>
      <w:numPr>
        <w:ilvl w:val="0"/>
        <w:numId w:val="0"/>
      </w:numPr>
      <w:ind w:left="1728" w:hanging="648"/>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FB4834"/>
    <w:pPr>
      <w:numPr>
        <w:numId w:val="18"/>
      </w:numPr>
      <w:contextualSpacing/>
    </w:pPr>
  </w:style>
  <w:style w:type="character" w:customStyle="1" w:styleId="Ttulo1Char">
    <w:name w:val="Título 1 Char"/>
    <w:basedOn w:val="Fontepargpadro"/>
    <w:link w:val="Ttulo1"/>
    <w:rsid w:val="00251316"/>
    <w:rPr>
      <w:rFonts w:ascii="Arial" w:hAnsi="Arial" w:cs="Arial"/>
      <w:b/>
      <w:sz w:val="20"/>
      <w:szCs w:val="24"/>
    </w:rPr>
  </w:style>
  <w:style w:type="character" w:customStyle="1" w:styleId="Ttulo2Char">
    <w:name w:val="Título 2 Char"/>
    <w:basedOn w:val="Fontepargpadro"/>
    <w:link w:val="Ttulo2"/>
    <w:rsid w:val="009371C8"/>
    <w:rPr>
      <w:rFonts w:ascii="Arial" w:hAnsi="Arial" w:cs="Arial"/>
      <w:sz w:val="20"/>
      <w:szCs w:val="24"/>
      <w:lang w:eastAsia="pt-BR"/>
    </w:rPr>
  </w:style>
  <w:style w:type="character" w:customStyle="1" w:styleId="Ttulo3Char">
    <w:name w:val="Título 3 Char"/>
    <w:basedOn w:val="Fontepargpadro"/>
    <w:link w:val="Ttulo3"/>
    <w:rsid w:val="00795266"/>
    <w:rPr>
      <w:rFonts w:ascii="Arial" w:hAnsi="Arial" w:cs="Arial"/>
      <w:sz w:val="20"/>
      <w:szCs w:val="20"/>
      <w:lang w:eastAsia="pt-BR"/>
    </w:rPr>
  </w:style>
  <w:style w:type="character" w:customStyle="1" w:styleId="Ttulo4Char">
    <w:name w:val="Título 4 Char"/>
    <w:basedOn w:val="Fontepargpadro"/>
    <w:link w:val="Ttulo4"/>
    <w:rsid w:val="00336C8A"/>
    <w:rPr>
      <w:rFonts w:ascii="Arial" w:hAnsi="Arial" w:cs="Arial"/>
      <w:sz w:val="20"/>
      <w:szCs w:val="20"/>
      <w:lang w:eastAsia="pt-BR"/>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nhideWhenUsed/>
    <w:rsid w:val="00A507E3"/>
    <w:pPr>
      <w:tabs>
        <w:tab w:val="center" w:pos="4252"/>
        <w:tab w:val="right" w:pos="8504"/>
      </w:tabs>
    </w:pPr>
  </w:style>
  <w:style w:type="character" w:customStyle="1" w:styleId="CabealhoChar">
    <w:name w:val="Cabeçalho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39"/>
    <w:rsid w:val="00A5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qFormat/>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styleId="Citao">
    <w:name w:val="Quote"/>
    <w:basedOn w:val="Normal"/>
    <w:next w:val="Normal"/>
    <w:link w:val="CitaoChar"/>
    <w:uiPriority w:val="29"/>
    <w:qFormat/>
    <w:rsid w:val="0026641E"/>
    <w:pPr>
      <w:pBdr>
        <w:top w:val="single" w:sz="4" w:space="1" w:color="1F497D"/>
        <w:left w:val="single" w:sz="4" w:space="4" w:color="1F497D"/>
        <w:bottom w:val="single" w:sz="4" w:space="1" w:color="1F497D"/>
        <w:right w:val="single" w:sz="4" w:space="4" w:color="1F497D"/>
      </w:pBdr>
      <w:shd w:val="clear" w:color="auto" w:fill="FFFFCC"/>
      <w:spacing w:before="120"/>
    </w:pPr>
    <w:rPr>
      <w:rFonts w:eastAsia="Calibri" w:cs="Tahoma"/>
      <w:i/>
      <w:iCs/>
      <w:color w:val="000000"/>
    </w:rPr>
  </w:style>
  <w:style w:type="character" w:customStyle="1" w:styleId="CitaoChar">
    <w:name w:val="Citação Char"/>
    <w:basedOn w:val="Fontepargpadro"/>
    <w:link w:val="Citao"/>
    <w:uiPriority w:val="29"/>
    <w:rsid w:val="0026641E"/>
    <w:rPr>
      <w:rFonts w:ascii="Arial" w:eastAsia="Calibri" w:hAnsi="Arial" w:cs="Tahoma"/>
      <w:i/>
      <w:iCs/>
      <w:color w:val="000000"/>
      <w:sz w:val="20"/>
      <w:szCs w:val="24"/>
      <w:shd w:val="clear" w:color="auto" w:fill="FFFFCC"/>
    </w:rPr>
  </w:style>
  <w:style w:type="paragraph" w:customStyle="1" w:styleId="textbody">
    <w:name w:val="textbody"/>
    <w:basedOn w:val="Normal"/>
    <w:rsid w:val="005F2AD3"/>
    <w:pPr>
      <w:spacing w:before="100" w:beforeAutospacing="1" w:after="100" w:afterAutospacing="1"/>
      <w:jc w:val="left"/>
    </w:pPr>
    <w:rPr>
      <w:rFonts w:ascii="Times New Roman" w:eastAsia="Times New Roman" w:hAnsi="Times New Roman" w:cs="Times New Roman"/>
      <w:sz w:val="24"/>
      <w:lang w:eastAsia="pt-BR"/>
    </w:rPr>
  </w:style>
  <w:style w:type="paragraph" w:styleId="Numerada2">
    <w:name w:val="List Number 2"/>
    <w:basedOn w:val="Normal"/>
    <w:semiHidden/>
    <w:rsid w:val="007A49F5"/>
    <w:pPr>
      <w:numPr>
        <w:numId w:val="30"/>
      </w:numPr>
      <w:jc w:val="left"/>
    </w:pPr>
    <w:rPr>
      <w:rFonts w:ascii="Times New Roman" w:eastAsia="Times New Roman" w:hAnsi="Times New Roman" w:cs="Times New Roman"/>
      <w:sz w:val="24"/>
      <w:szCs w:val="20"/>
      <w:lang w:eastAsia="pt-BR"/>
    </w:rPr>
  </w:style>
  <w:style w:type="character" w:styleId="Refdecomentrio">
    <w:name w:val="annotation reference"/>
    <w:basedOn w:val="Fontepargpadro"/>
    <w:uiPriority w:val="99"/>
    <w:semiHidden/>
    <w:unhideWhenUsed/>
    <w:rsid w:val="00266FBF"/>
    <w:rPr>
      <w:sz w:val="16"/>
      <w:szCs w:val="16"/>
    </w:rPr>
  </w:style>
  <w:style w:type="paragraph" w:styleId="Textodecomentrio">
    <w:name w:val="annotation text"/>
    <w:basedOn w:val="Normal"/>
    <w:link w:val="TextodecomentrioChar"/>
    <w:uiPriority w:val="99"/>
    <w:semiHidden/>
    <w:unhideWhenUsed/>
    <w:rsid w:val="00266FBF"/>
    <w:rPr>
      <w:szCs w:val="20"/>
    </w:rPr>
  </w:style>
  <w:style w:type="character" w:customStyle="1" w:styleId="TextodecomentrioChar">
    <w:name w:val="Texto de comentário Char"/>
    <w:basedOn w:val="Fontepargpadro"/>
    <w:link w:val="Textodecomentrio"/>
    <w:uiPriority w:val="99"/>
    <w:semiHidden/>
    <w:rsid w:val="00266FBF"/>
    <w:rPr>
      <w:rFonts w:ascii="Arial" w:hAnsi="Arial" w:cs="Arial"/>
      <w:sz w:val="20"/>
      <w:szCs w:val="20"/>
    </w:rPr>
  </w:style>
  <w:style w:type="paragraph" w:styleId="Assuntodocomentrio">
    <w:name w:val="annotation subject"/>
    <w:basedOn w:val="Textodecomentrio"/>
    <w:next w:val="Textodecomentrio"/>
    <w:link w:val="AssuntodocomentrioChar"/>
    <w:uiPriority w:val="99"/>
    <w:semiHidden/>
    <w:unhideWhenUsed/>
    <w:rsid w:val="00266FBF"/>
    <w:rPr>
      <w:b/>
      <w:bCs/>
    </w:rPr>
  </w:style>
  <w:style w:type="character" w:customStyle="1" w:styleId="AssuntodocomentrioChar">
    <w:name w:val="Assunto do comentário Char"/>
    <w:basedOn w:val="TextodecomentrioChar"/>
    <w:link w:val="Assuntodocomentrio"/>
    <w:uiPriority w:val="99"/>
    <w:semiHidden/>
    <w:rsid w:val="00266FBF"/>
    <w:rPr>
      <w:rFonts w:ascii="Arial" w:hAnsi="Arial" w:cs="Arial"/>
      <w:b/>
      <w:bCs/>
      <w:sz w:val="20"/>
      <w:szCs w:val="20"/>
    </w:rPr>
  </w:style>
  <w:style w:type="paragraph" w:styleId="Reviso">
    <w:name w:val="Revision"/>
    <w:hidden/>
    <w:uiPriority w:val="99"/>
    <w:semiHidden/>
    <w:rsid w:val="000A56BB"/>
    <w:pPr>
      <w:spacing w:after="0" w:line="240" w:lineRule="auto"/>
    </w:pPr>
    <w:rPr>
      <w:rFonts w:ascii="Arial" w:hAnsi="Arial" w:cs="Arial"/>
      <w:sz w:val="20"/>
      <w:szCs w:val="24"/>
    </w:rPr>
  </w:style>
  <w:style w:type="character" w:customStyle="1" w:styleId="normal2Char">
    <w:name w:val="normal2 Char"/>
    <w:basedOn w:val="Fontepargpadro"/>
    <w:link w:val="normal2"/>
    <w:locked/>
    <w:rsid w:val="000E350B"/>
    <w:rPr>
      <w:rFonts w:ascii="Arial" w:hAnsi="Arial" w:cs="Arial"/>
      <w:sz w:val="20"/>
      <w:szCs w:val="24"/>
    </w:rPr>
  </w:style>
  <w:style w:type="paragraph" w:customStyle="1" w:styleId="normal2">
    <w:name w:val="normal2"/>
    <w:basedOn w:val="Normal"/>
    <w:link w:val="normal2Char"/>
    <w:qFormat/>
    <w:rsid w:val="000E350B"/>
    <w:pPr>
      <w:spacing w:before="120" w:after="120"/>
    </w:pPr>
  </w:style>
  <w:style w:type="paragraph" w:customStyle="1" w:styleId="Carimbo-funo">
    <w:name w:val="Carimbo-função"/>
    <w:basedOn w:val="Corpodetexto"/>
    <w:uiPriority w:val="99"/>
    <w:rsid w:val="00926FC7"/>
    <w:pPr>
      <w:suppressAutoHyphens w:val="0"/>
      <w:spacing w:before="50" w:line="30" w:lineRule="atLeast"/>
      <w:ind w:firstLine="709"/>
    </w:pPr>
    <w:rPr>
      <w:rFonts w:ascii="Arial" w:hAnsi="Arial"/>
      <w:b w:val="0"/>
      <w:i w:val="0"/>
      <w:color w:val="auto"/>
      <w:spacing w:val="4"/>
      <w:sz w:val="16"/>
      <w:szCs w:val="16"/>
      <w:lang w:val="x-none"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04283">
      <w:bodyDiv w:val="1"/>
      <w:marLeft w:val="0"/>
      <w:marRight w:val="0"/>
      <w:marTop w:val="0"/>
      <w:marBottom w:val="0"/>
      <w:divBdr>
        <w:top w:val="none" w:sz="0" w:space="0" w:color="auto"/>
        <w:left w:val="none" w:sz="0" w:space="0" w:color="auto"/>
        <w:bottom w:val="none" w:sz="0" w:space="0" w:color="auto"/>
        <w:right w:val="none" w:sz="0" w:space="0" w:color="auto"/>
      </w:divBdr>
    </w:div>
    <w:div w:id="9138579">
      <w:bodyDiv w:val="1"/>
      <w:marLeft w:val="0"/>
      <w:marRight w:val="0"/>
      <w:marTop w:val="0"/>
      <w:marBottom w:val="0"/>
      <w:divBdr>
        <w:top w:val="none" w:sz="0" w:space="0" w:color="auto"/>
        <w:left w:val="none" w:sz="0" w:space="0" w:color="auto"/>
        <w:bottom w:val="none" w:sz="0" w:space="0" w:color="auto"/>
        <w:right w:val="none" w:sz="0" w:space="0" w:color="auto"/>
      </w:divBdr>
    </w:div>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12348857">
      <w:bodyDiv w:val="1"/>
      <w:marLeft w:val="0"/>
      <w:marRight w:val="0"/>
      <w:marTop w:val="0"/>
      <w:marBottom w:val="0"/>
      <w:divBdr>
        <w:top w:val="none" w:sz="0" w:space="0" w:color="auto"/>
        <w:left w:val="none" w:sz="0" w:space="0" w:color="auto"/>
        <w:bottom w:val="none" w:sz="0" w:space="0" w:color="auto"/>
        <w:right w:val="none" w:sz="0" w:space="0" w:color="auto"/>
      </w:divBdr>
    </w:div>
    <w:div w:id="73940108">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112016194">
      <w:bodyDiv w:val="1"/>
      <w:marLeft w:val="0"/>
      <w:marRight w:val="0"/>
      <w:marTop w:val="0"/>
      <w:marBottom w:val="0"/>
      <w:divBdr>
        <w:top w:val="none" w:sz="0" w:space="0" w:color="auto"/>
        <w:left w:val="none" w:sz="0" w:space="0" w:color="auto"/>
        <w:bottom w:val="none" w:sz="0" w:space="0" w:color="auto"/>
        <w:right w:val="none" w:sz="0" w:space="0" w:color="auto"/>
      </w:divBdr>
    </w:div>
    <w:div w:id="134762302">
      <w:bodyDiv w:val="1"/>
      <w:marLeft w:val="0"/>
      <w:marRight w:val="0"/>
      <w:marTop w:val="0"/>
      <w:marBottom w:val="0"/>
      <w:divBdr>
        <w:top w:val="none" w:sz="0" w:space="0" w:color="auto"/>
        <w:left w:val="none" w:sz="0" w:space="0" w:color="auto"/>
        <w:bottom w:val="none" w:sz="0" w:space="0" w:color="auto"/>
        <w:right w:val="none" w:sz="0" w:space="0" w:color="auto"/>
      </w:divBdr>
    </w:div>
    <w:div w:id="138235609">
      <w:bodyDiv w:val="1"/>
      <w:marLeft w:val="0"/>
      <w:marRight w:val="0"/>
      <w:marTop w:val="0"/>
      <w:marBottom w:val="0"/>
      <w:divBdr>
        <w:top w:val="none" w:sz="0" w:space="0" w:color="auto"/>
        <w:left w:val="none" w:sz="0" w:space="0" w:color="auto"/>
        <w:bottom w:val="none" w:sz="0" w:space="0" w:color="auto"/>
        <w:right w:val="none" w:sz="0" w:space="0" w:color="auto"/>
      </w:divBdr>
    </w:div>
    <w:div w:id="141846539">
      <w:bodyDiv w:val="1"/>
      <w:marLeft w:val="0"/>
      <w:marRight w:val="0"/>
      <w:marTop w:val="0"/>
      <w:marBottom w:val="0"/>
      <w:divBdr>
        <w:top w:val="none" w:sz="0" w:space="0" w:color="auto"/>
        <w:left w:val="none" w:sz="0" w:space="0" w:color="auto"/>
        <w:bottom w:val="none" w:sz="0" w:space="0" w:color="auto"/>
        <w:right w:val="none" w:sz="0" w:space="0" w:color="auto"/>
      </w:divBdr>
    </w:div>
    <w:div w:id="165479966">
      <w:bodyDiv w:val="1"/>
      <w:marLeft w:val="0"/>
      <w:marRight w:val="0"/>
      <w:marTop w:val="0"/>
      <w:marBottom w:val="0"/>
      <w:divBdr>
        <w:top w:val="none" w:sz="0" w:space="0" w:color="auto"/>
        <w:left w:val="none" w:sz="0" w:space="0" w:color="auto"/>
        <w:bottom w:val="none" w:sz="0" w:space="0" w:color="auto"/>
        <w:right w:val="none" w:sz="0" w:space="0" w:color="auto"/>
      </w:divBdr>
    </w:div>
    <w:div w:id="172959588">
      <w:bodyDiv w:val="1"/>
      <w:marLeft w:val="0"/>
      <w:marRight w:val="0"/>
      <w:marTop w:val="0"/>
      <w:marBottom w:val="0"/>
      <w:divBdr>
        <w:top w:val="none" w:sz="0" w:space="0" w:color="auto"/>
        <w:left w:val="none" w:sz="0" w:space="0" w:color="auto"/>
        <w:bottom w:val="none" w:sz="0" w:space="0" w:color="auto"/>
        <w:right w:val="none" w:sz="0" w:space="0" w:color="auto"/>
      </w:divBdr>
    </w:div>
    <w:div w:id="196742416">
      <w:bodyDiv w:val="1"/>
      <w:marLeft w:val="0"/>
      <w:marRight w:val="0"/>
      <w:marTop w:val="0"/>
      <w:marBottom w:val="0"/>
      <w:divBdr>
        <w:top w:val="none" w:sz="0" w:space="0" w:color="auto"/>
        <w:left w:val="none" w:sz="0" w:space="0" w:color="auto"/>
        <w:bottom w:val="none" w:sz="0" w:space="0" w:color="auto"/>
        <w:right w:val="none" w:sz="0" w:space="0" w:color="auto"/>
      </w:divBdr>
    </w:div>
    <w:div w:id="200483314">
      <w:bodyDiv w:val="1"/>
      <w:marLeft w:val="0"/>
      <w:marRight w:val="0"/>
      <w:marTop w:val="0"/>
      <w:marBottom w:val="0"/>
      <w:divBdr>
        <w:top w:val="none" w:sz="0" w:space="0" w:color="auto"/>
        <w:left w:val="none" w:sz="0" w:space="0" w:color="auto"/>
        <w:bottom w:val="none" w:sz="0" w:space="0" w:color="auto"/>
        <w:right w:val="none" w:sz="0" w:space="0" w:color="auto"/>
      </w:divBdr>
    </w:div>
    <w:div w:id="261647648">
      <w:bodyDiv w:val="1"/>
      <w:marLeft w:val="0"/>
      <w:marRight w:val="0"/>
      <w:marTop w:val="0"/>
      <w:marBottom w:val="0"/>
      <w:divBdr>
        <w:top w:val="none" w:sz="0" w:space="0" w:color="auto"/>
        <w:left w:val="none" w:sz="0" w:space="0" w:color="auto"/>
        <w:bottom w:val="none" w:sz="0" w:space="0" w:color="auto"/>
        <w:right w:val="none" w:sz="0" w:space="0" w:color="auto"/>
      </w:divBdr>
    </w:div>
    <w:div w:id="273756232">
      <w:bodyDiv w:val="1"/>
      <w:marLeft w:val="0"/>
      <w:marRight w:val="0"/>
      <w:marTop w:val="0"/>
      <w:marBottom w:val="0"/>
      <w:divBdr>
        <w:top w:val="none" w:sz="0" w:space="0" w:color="auto"/>
        <w:left w:val="none" w:sz="0" w:space="0" w:color="auto"/>
        <w:bottom w:val="none" w:sz="0" w:space="0" w:color="auto"/>
        <w:right w:val="none" w:sz="0" w:space="0" w:color="auto"/>
      </w:divBdr>
    </w:div>
    <w:div w:id="316080759">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363478843">
      <w:bodyDiv w:val="1"/>
      <w:marLeft w:val="0"/>
      <w:marRight w:val="0"/>
      <w:marTop w:val="0"/>
      <w:marBottom w:val="0"/>
      <w:divBdr>
        <w:top w:val="none" w:sz="0" w:space="0" w:color="auto"/>
        <w:left w:val="none" w:sz="0" w:space="0" w:color="auto"/>
        <w:bottom w:val="none" w:sz="0" w:space="0" w:color="auto"/>
        <w:right w:val="none" w:sz="0" w:space="0" w:color="auto"/>
      </w:divBdr>
    </w:div>
    <w:div w:id="369842327">
      <w:bodyDiv w:val="1"/>
      <w:marLeft w:val="0"/>
      <w:marRight w:val="0"/>
      <w:marTop w:val="0"/>
      <w:marBottom w:val="0"/>
      <w:divBdr>
        <w:top w:val="none" w:sz="0" w:space="0" w:color="auto"/>
        <w:left w:val="none" w:sz="0" w:space="0" w:color="auto"/>
        <w:bottom w:val="none" w:sz="0" w:space="0" w:color="auto"/>
        <w:right w:val="none" w:sz="0" w:space="0" w:color="auto"/>
      </w:divBdr>
    </w:div>
    <w:div w:id="387803091">
      <w:bodyDiv w:val="1"/>
      <w:marLeft w:val="0"/>
      <w:marRight w:val="0"/>
      <w:marTop w:val="0"/>
      <w:marBottom w:val="0"/>
      <w:divBdr>
        <w:top w:val="none" w:sz="0" w:space="0" w:color="auto"/>
        <w:left w:val="none" w:sz="0" w:space="0" w:color="auto"/>
        <w:bottom w:val="none" w:sz="0" w:space="0" w:color="auto"/>
        <w:right w:val="none" w:sz="0" w:space="0" w:color="auto"/>
      </w:divBdr>
    </w:div>
    <w:div w:id="394157855">
      <w:bodyDiv w:val="1"/>
      <w:marLeft w:val="0"/>
      <w:marRight w:val="0"/>
      <w:marTop w:val="0"/>
      <w:marBottom w:val="0"/>
      <w:divBdr>
        <w:top w:val="none" w:sz="0" w:space="0" w:color="auto"/>
        <w:left w:val="none" w:sz="0" w:space="0" w:color="auto"/>
        <w:bottom w:val="none" w:sz="0" w:space="0" w:color="auto"/>
        <w:right w:val="none" w:sz="0" w:space="0" w:color="auto"/>
      </w:divBdr>
    </w:div>
    <w:div w:id="406654533">
      <w:bodyDiv w:val="1"/>
      <w:marLeft w:val="0"/>
      <w:marRight w:val="0"/>
      <w:marTop w:val="0"/>
      <w:marBottom w:val="0"/>
      <w:divBdr>
        <w:top w:val="none" w:sz="0" w:space="0" w:color="auto"/>
        <w:left w:val="none" w:sz="0" w:space="0" w:color="auto"/>
        <w:bottom w:val="none" w:sz="0" w:space="0" w:color="auto"/>
        <w:right w:val="none" w:sz="0" w:space="0" w:color="auto"/>
      </w:divBdr>
    </w:div>
    <w:div w:id="440757626">
      <w:bodyDiv w:val="1"/>
      <w:marLeft w:val="0"/>
      <w:marRight w:val="0"/>
      <w:marTop w:val="0"/>
      <w:marBottom w:val="0"/>
      <w:divBdr>
        <w:top w:val="none" w:sz="0" w:space="0" w:color="auto"/>
        <w:left w:val="none" w:sz="0" w:space="0" w:color="auto"/>
        <w:bottom w:val="none" w:sz="0" w:space="0" w:color="auto"/>
        <w:right w:val="none" w:sz="0" w:space="0" w:color="auto"/>
      </w:divBdr>
    </w:div>
    <w:div w:id="454520543">
      <w:bodyDiv w:val="1"/>
      <w:marLeft w:val="0"/>
      <w:marRight w:val="0"/>
      <w:marTop w:val="0"/>
      <w:marBottom w:val="0"/>
      <w:divBdr>
        <w:top w:val="none" w:sz="0" w:space="0" w:color="auto"/>
        <w:left w:val="none" w:sz="0" w:space="0" w:color="auto"/>
        <w:bottom w:val="none" w:sz="0" w:space="0" w:color="auto"/>
        <w:right w:val="none" w:sz="0" w:space="0" w:color="auto"/>
      </w:divBdr>
    </w:div>
    <w:div w:id="495613575">
      <w:bodyDiv w:val="1"/>
      <w:marLeft w:val="0"/>
      <w:marRight w:val="0"/>
      <w:marTop w:val="0"/>
      <w:marBottom w:val="0"/>
      <w:divBdr>
        <w:top w:val="none" w:sz="0" w:space="0" w:color="auto"/>
        <w:left w:val="none" w:sz="0" w:space="0" w:color="auto"/>
        <w:bottom w:val="none" w:sz="0" w:space="0" w:color="auto"/>
        <w:right w:val="none" w:sz="0" w:space="0" w:color="auto"/>
      </w:divBdr>
    </w:div>
    <w:div w:id="551580219">
      <w:bodyDiv w:val="1"/>
      <w:marLeft w:val="0"/>
      <w:marRight w:val="0"/>
      <w:marTop w:val="0"/>
      <w:marBottom w:val="0"/>
      <w:divBdr>
        <w:top w:val="none" w:sz="0" w:space="0" w:color="auto"/>
        <w:left w:val="none" w:sz="0" w:space="0" w:color="auto"/>
        <w:bottom w:val="none" w:sz="0" w:space="0" w:color="auto"/>
        <w:right w:val="none" w:sz="0" w:space="0" w:color="auto"/>
      </w:divBdr>
    </w:div>
    <w:div w:id="559445588">
      <w:bodyDiv w:val="1"/>
      <w:marLeft w:val="0"/>
      <w:marRight w:val="0"/>
      <w:marTop w:val="0"/>
      <w:marBottom w:val="0"/>
      <w:divBdr>
        <w:top w:val="none" w:sz="0" w:space="0" w:color="auto"/>
        <w:left w:val="none" w:sz="0" w:space="0" w:color="auto"/>
        <w:bottom w:val="none" w:sz="0" w:space="0" w:color="auto"/>
        <w:right w:val="none" w:sz="0" w:space="0" w:color="auto"/>
      </w:divBdr>
    </w:div>
    <w:div w:id="568732793">
      <w:bodyDiv w:val="1"/>
      <w:marLeft w:val="0"/>
      <w:marRight w:val="0"/>
      <w:marTop w:val="0"/>
      <w:marBottom w:val="0"/>
      <w:divBdr>
        <w:top w:val="none" w:sz="0" w:space="0" w:color="auto"/>
        <w:left w:val="none" w:sz="0" w:space="0" w:color="auto"/>
        <w:bottom w:val="none" w:sz="0" w:space="0" w:color="auto"/>
        <w:right w:val="none" w:sz="0" w:space="0" w:color="auto"/>
      </w:divBdr>
    </w:div>
    <w:div w:id="580528452">
      <w:bodyDiv w:val="1"/>
      <w:marLeft w:val="0"/>
      <w:marRight w:val="0"/>
      <w:marTop w:val="0"/>
      <w:marBottom w:val="0"/>
      <w:divBdr>
        <w:top w:val="none" w:sz="0" w:space="0" w:color="auto"/>
        <w:left w:val="none" w:sz="0" w:space="0" w:color="auto"/>
        <w:bottom w:val="none" w:sz="0" w:space="0" w:color="auto"/>
        <w:right w:val="none" w:sz="0" w:space="0" w:color="auto"/>
      </w:divBdr>
    </w:div>
    <w:div w:id="580994601">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38996964">
      <w:bodyDiv w:val="1"/>
      <w:marLeft w:val="0"/>
      <w:marRight w:val="0"/>
      <w:marTop w:val="0"/>
      <w:marBottom w:val="0"/>
      <w:divBdr>
        <w:top w:val="none" w:sz="0" w:space="0" w:color="auto"/>
        <w:left w:val="none" w:sz="0" w:space="0" w:color="auto"/>
        <w:bottom w:val="none" w:sz="0" w:space="0" w:color="auto"/>
        <w:right w:val="none" w:sz="0" w:space="0" w:color="auto"/>
      </w:divBdr>
    </w:div>
    <w:div w:id="674502704">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151949">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5492985">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772095233">
      <w:bodyDiv w:val="1"/>
      <w:marLeft w:val="0"/>
      <w:marRight w:val="0"/>
      <w:marTop w:val="0"/>
      <w:marBottom w:val="0"/>
      <w:divBdr>
        <w:top w:val="none" w:sz="0" w:space="0" w:color="auto"/>
        <w:left w:val="none" w:sz="0" w:space="0" w:color="auto"/>
        <w:bottom w:val="none" w:sz="0" w:space="0" w:color="auto"/>
        <w:right w:val="none" w:sz="0" w:space="0" w:color="auto"/>
      </w:divBdr>
    </w:div>
    <w:div w:id="816536387">
      <w:bodyDiv w:val="1"/>
      <w:marLeft w:val="0"/>
      <w:marRight w:val="0"/>
      <w:marTop w:val="0"/>
      <w:marBottom w:val="0"/>
      <w:divBdr>
        <w:top w:val="none" w:sz="0" w:space="0" w:color="auto"/>
        <w:left w:val="none" w:sz="0" w:space="0" w:color="auto"/>
        <w:bottom w:val="none" w:sz="0" w:space="0" w:color="auto"/>
        <w:right w:val="none" w:sz="0" w:space="0" w:color="auto"/>
      </w:divBdr>
    </w:div>
    <w:div w:id="837188657">
      <w:bodyDiv w:val="1"/>
      <w:marLeft w:val="0"/>
      <w:marRight w:val="0"/>
      <w:marTop w:val="0"/>
      <w:marBottom w:val="0"/>
      <w:divBdr>
        <w:top w:val="none" w:sz="0" w:space="0" w:color="auto"/>
        <w:left w:val="none" w:sz="0" w:space="0" w:color="auto"/>
        <w:bottom w:val="none" w:sz="0" w:space="0" w:color="auto"/>
        <w:right w:val="none" w:sz="0" w:space="0" w:color="auto"/>
      </w:divBdr>
    </w:div>
    <w:div w:id="876544234">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018120571">
      <w:bodyDiv w:val="1"/>
      <w:marLeft w:val="0"/>
      <w:marRight w:val="0"/>
      <w:marTop w:val="0"/>
      <w:marBottom w:val="0"/>
      <w:divBdr>
        <w:top w:val="none" w:sz="0" w:space="0" w:color="auto"/>
        <w:left w:val="none" w:sz="0" w:space="0" w:color="auto"/>
        <w:bottom w:val="none" w:sz="0" w:space="0" w:color="auto"/>
        <w:right w:val="none" w:sz="0" w:space="0" w:color="auto"/>
      </w:divBdr>
    </w:div>
    <w:div w:id="1056389533">
      <w:bodyDiv w:val="1"/>
      <w:marLeft w:val="0"/>
      <w:marRight w:val="0"/>
      <w:marTop w:val="0"/>
      <w:marBottom w:val="0"/>
      <w:divBdr>
        <w:top w:val="none" w:sz="0" w:space="0" w:color="auto"/>
        <w:left w:val="none" w:sz="0" w:space="0" w:color="auto"/>
        <w:bottom w:val="none" w:sz="0" w:space="0" w:color="auto"/>
        <w:right w:val="none" w:sz="0" w:space="0" w:color="auto"/>
      </w:divBdr>
    </w:div>
    <w:div w:id="1074662115">
      <w:bodyDiv w:val="1"/>
      <w:marLeft w:val="0"/>
      <w:marRight w:val="0"/>
      <w:marTop w:val="0"/>
      <w:marBottom w:val="0"/>
      <w:divBdr>
        <w:top w:val="none" w:sz="0" w:space="0" w:color="auto"/>
        <w:left w:val="none" w:sz="0" w:space="0" w:color="auto"/>
        <w:bottom w:val="none" w:sz="0" w:space="0" w:color="auto"/>
        <w:right w:val="none" w:sz="0" w:space="0" w:color="auto"/>
      </w:divBdr>
    </w:div>
    <w:div w:id="1115710850">
      <w:bodyDiv w:val="1"/>
      <w:marLeft w:val="0"/>
      <w:marRight w:val="0"/>
      <w:marTop w:val="0"/>
      <w:marBottom w:val="0"/>
      <w:divBdr>
        <w:top w:val="none" w:sz="0" w:space="0" w:color="auto"/>
        <w:left w:val="none" w:sz="0" w:space="0" w:color="auto"/>
        <w:bottom w:val="none" w:sz="0" w:space="0" w:color="auto"/>
        <w:right w:val="none" w:sz="0" w:space="0" w:color="auto"/>
      </w:divBdr>
    </w:div>
    <w:div w:id="1175651934">
      <w:bodyDiv w:val="1"/>
      <w:marLeft w:val="0"/>
      <w:marRight w:val="0"/>
      <w:marTop w:val="0"/>
      <w:marBottom w:val="0"/>
      <w:divBdr>
        <w:top w:val="none" w:sz="0" w:space="0" w:color="auto"/>
        <w:left w:val="none" w:sz="0" w:space="0" w:color="auto"/>
        <w:bottom w:val="none" w:sz="0" w:space="0" w:color="auto"/>
        <w:right w:val="none" w:sz="0" w:space="0" w:color="auto"/>
      </w:divBdr>
    </w:div>
    <w:div w:id="1207990172">
      <w:bodyDiv w:val="1"/>
      <w:marLeft w:val="0"/>
      <w:marRight w:val="0"/>
      <w:marTop w:val="0"/>
      <w:marBottom w:val="0"/>
      <w:divBdr>
        <w:top w:val="none" w:sz="0" w:space="0" w:color="auto"/>
        <w:left w:val="none" w:sz="0" w:space="0" w:color="auto"/>
        <w:bottom w:val="none" w:sz="0" w:space="0" w:color="auto"/>
        <w:right w:val="none" w:sz="0" w:space="0" w:color="auto"/>
      </w:divBdr>
    </w:div>
    <w:div w:id="1229413166">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46401065">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1392266207">
      <w:bodyDiv w:val="1"/>
      <w:marLeft w:val="0"/>
      <w:marRight w:val="0"/>
      <w:marTop w:val="0"/>
      <w:marBottom w:val="0"/>
      <w:divBdr>
        <w:top w:val="none" w:sz="0" w:space="0" w:color="auto"/>
        <w:left w:val="none" w:sz="0" w:space="0" w:color="auto"/>
        <w:bottom w:val="none" w:sz="0" w:space="0" w:color="auto"/>
        <w:right w:val="none" w:sz="0" w:space="0" w:color="auto"/>
      </w:divBdr>
    </w:div>
    <w:div w:id="1409107604">
      <w:bodyDiv w:val="1"/>
      <w:marLeft w:val="0"/>
      <w:marRight w:val="0"/>
      <w:marTop w:val="0"/>
      <w:marBottom w:val="0"/>
      <w:divBdr>
        <w:top w:val="none" w:sz="0" w:space="0" w:color="auto"/>
        <w:left w:val="none" w:sz="0" w:space="0" w:color="auto"/>
        <w:bottom w:val="none" w:sz="0" w:space="0" w:color="auto"/>
        <w:right w:val="none" w:sz="0" w:space="0" w:color="auto"/>
      </w:divBdr>
    </w:div>
    <w:div w:id="1415198395">
      <w:bodyDiv w:val="1"/>
      <w:marLeft w:val="0"/>
      <w:marRight w:val="0"/>
      <w:marTop w:val="0"/>
      <w:marBottom w:val="0"/>
      <w:divBdr>
        <w:top w:val="none" w:sz="0" w:space="0" w:color="auto"/>
        <w:left w:val="none" w:sz="0" w:space="0" w:color="auto"/>
        <w:bottom w:val="none" w:sz="0" w:space="0" w:color="auto"/>
        <w:right w:val="none" w:sz="0" w:space="0" w:color="auto"/>
      </w:divBdr>
    </w:div>
    <w:div w:id="1507984020">
      <w:bodyDiv w:val="1"/>
      <w:marLeft w:val="0"/>
      <w:marRight w:val="0"/>
      <w:marTop w:val="0"/>
      <w:marBottom w:val="0"/>
      <w:divBdr>
        <w:top w:val="none" w:sz="0" w:space="0" w:color="auto"/>
        <w:left w:val="none" w:sz="0" w:space="0" w:color="auto"/>
        <w:bottom w:val="none" w:sz="0" w:space="0" w:color="auto"/>
        <w:right w:val="none" w:sz="0" w:space="0" w:color="auto"/>
      </w:divBdr>
    </w:div>
    <w:div w:id="1528173624">
      <w:bodyDiv w:val="1"/>
      <w:marLeft w:val="0"/>
      <w:marRight w:val="0"/>
      <w:marTop w:val="0"/>
      <w:marBottom w:val="0"/>
      <w:divBdr>
        <w:top w:val="none" w:sz="0" w:space="0" w:color="auto"/>
        <w:left w:val="none" w:sz="0" w:space="0" w:color="auto"/>
        <w:bottom w:val="none" w:sz="0" w:space="0" w:color="auto"/>
        <w:right w:val="none" w:sz="0" w:space="0" w:color="auto"/>
      </w:divBdr>
    </w:div>
    <w:div w:id="1560938838">
      <w:bodyDiv w:val="1"/>
      <w:marLeft w:val="0"/>
      <w:marRight w:val="0"/>
      <w:marTop w:val="0"/>
      <w:marBottom w:val="0"/>
      <w:divBdr>
        <w:top w:val="none" w:sz="0" w:space="0" w:color="auto"/>
        <w:left w:val="none" w:sz="0" w:space="0" w:color="auto"/>
        <w:bottom w:val="none" w:sz="0" w:space="0" w:color="auto"/>
        <w:right w:val="none" w:sz="0" w:space="0" w:color="auto"/>
      </w:divBdr>
    </w:div>
    <w:div w:id="1570069930">
      <w:bodyDiv w:val="1"/>
      <w:marLeft w:val="0"/>
      <w:marRight w:val="0"/>
      <w:marTop w:val="0"/>
      <w:marBottom w:val="0"/>
      <w:divBdr>
        <w:top w:val="none" w:sz="0" w:space="0" w:color="auto"/>
        <w:left w:val="none" w:sz="0" w:space="0" w:color="auto"/>
        <w:bottom w:val="none" w:sz="0" w:space="0" w:color="auto"/>
        <w:right w:val="none" w:sz="0" w:space="0" w:color="auto"/>
      </w:divBdr>
    </w:div>
    <w:div w:id="1592355754">
      <w:bodyDiv w:val="1"/>
      <w:marLeft w:val="0"/>
      <w:marRight w:val="0"/>
      <w:marTop w:val="0"/>
      <w:marBottom w:val="0"/>
      <w:divBdr>
        <w:top w:val="none" w:sz="0" w:space="0" w:color="auto"/>
        <w:left w:val="none" w:sz="0" w:space="0" w:color="auto"/>
        <w:bottom w:val="none" w:sz="0" w:space="0" w:color="auto"/>
        <w:right w:val="none" w:sz="0" w:space="0" w:color="auto"/>
      </w:divBdr>
    </w:div>
    <w:div w:id="1599749007">
      <w:bodyDiv w:val="1"/>
      <w:marLeft w:val="0"/>
      <w:marRight w:val="0"/>
      <w:marTop w:val="0"/>
      <w:marBottom w:val="0"/>
      <w:divBdr>
        <w:top w:val="none" w:sz="0" w:space="0" w:color="auto"/>
        <w:left w:val="none" w:sz="0" w:space="0" w:color="auto"/>
        <w:bottom w:val="none" w:sz="0" w:space="0" w:color="auto"/>
        <w:right w:val="none" w:sz="0" w:space="0" w:color="auto"/>
      </w:divBdr>
    </w:div>
    <w:div w:id="1618102494">
      <w:bodyDiv w:val="1"/>
      <w:marLeft w:val="0"/>
      <w:marRight w:val="0"/>
      <w:marTop w:val="0"/>
      <w:marBottom w:val="0"/>
      <w:divBdr>
        <w:top w:val="none" w:sz="0" w:space="0" w:color="auto"/>
        <w:left w:val="none" w:sz="0" w:space="0" w:color="auto"/>
        <w:bottom w:val="none" w:sz="0" w:space="0" w:color="auto"/>
        <w:right w:val="none" w:sz="0" w:space="0" w:color="auto"/>
      </w:divBdr>
    </w:div>
    <w:div w:id="1762096945">
      <w:bodyDiv w:val="1"/>
      <w:marLeft w:val="0"/>
      <w:marRight w:val="0"/>
      <w:marTop w:val="0"/>
      <w:marBottom w:val="0"/>
      <w:divBdr>
        <w:top w:val="none" w:sz="0" w:space="0" w:color="auto"/>
        <w:left w:val="none" w:sz="0" w:space="0" w:color="auto"/>
        <w:bottom w:val="none" w:sz="0" w:space="0" w:color="auto"/>
        <w:right w:val="none" w:sz="0" w:space="0" w:color="auto"/>
      </w:divBdr>
    </w:div>
    <w:div w:id="1769933598">
      <w:bodyDiv w:val="1"/>
      <w:marLeft w:val="0"/>
      <w:marRight w:val="0"/>
      <w:marTop w:val="0"/>
      <w:marBottom w:val="0"/>
      <w:divBdr>
        <w:top w:val="none" w:sz="0" w:space="0" w:color="auto"/>
        <w:left w:val="none" w:sz="0" w:space="0" w:color="auto"/>
        <w:bottom w:val="none" w:sz="0" w:space="0" w:color="auto"/>
        <w:right w:val="none" w:sz="0" w:space="0" w:color="auto"/>
      </w:divBdr>
    </w:div>
    <w:div w:id="1828738495">
      <w:bodyDiv w:val="1"/>
      <w:marLeft w:val="0"/>
      <w:marRight w:val="0"/>
      <w:marTop w:val="0"/>
      <w:marBottom w:val="0"/>
      <w:divBdr>
        <w:top w:val="none" w:sz="0" w:space="0" w:color="auto"/>
        <w:left w:val="none" w:sz="0" w:space="0" w:color="auto"/>
        <w:bottom w:val="none" w:sz="0" w:space="0" w:color="auto"/>
        <w:right w:val="none" w:sz="0" w:space="0" w:color="auto"/>
      </w:divBdr>
    </w:div>
    <w:div w:id="1844970886">
      <w:bodyDiv w:val="1"/>
      <w:marLeft w:val="0"/>
      <w:marRight w:val="0"/>
      <w:marTop w:val="0"/>
      <w:marBottom w:val="0"/>
      <w:divBdr>
        <w:top w:val="none" w:sz="0" w:space="0" w:color="auto"/>
        <w:left w:val="none" w:sz="0" w:space="0" w:color="auto"/>
        <w:bottom w:val="none" w:sz="0" w:space="0" w:color="auto"/>
        <w:right w:val="none" w:sz="0" w:space="0" w:color="auto"/>
      </w:divBdr>
    </w:div>
    <w:div w:id="1864705441">
      <w:bodyDiv w:val="1"/>
      <w:marLeft w:val="0"/>
      <w:marRight w:val="0"/>
      <w:marTop w:val="0"/>
      <w:marBottom w:val="0"/>
      <w:divBdr>
        <w:top w:val="none" w:sz="0" w:space="0" w:color="auto"/>
        <w:left w:val="none" w:sz="0" w:space="0" w:color="auto"/>
        <w:bottom w:val="none" w:sz="0" w:space="0" w:color="auto"/>
        <w:right w:val="none" w:sz="0" w:space="0" w:color="auto"/>
      </w:divBdr>
    </w:div>
    <w:div w:id="1882787533">
      <w:bodyDiv w:val="1"/>
      <w:marLeft w:val="0"/>
      <w:marRight w:val="0"/>
      <w:marTop w:val="0"/>
      <w:marBottom w:val="0"/>
      <w:divBdr>
        <w:top w:val="none" w:sz="0" w:space="0" w:color="auto"/>
        <w:left w:val="none" w:sz="0" w:space="0" w:color="auto"/>
        <w:bottom w:val="none" w:sz="0" w:space="0" w:color="auto"/>
        <w:right w:val="none" w:sz="0" w:space="0" w:color="auto"/>
      </w:divBdr>
    </w:div>
    <w:div w:id="1888449735">
      <w:bodyDiv w:val="1"/>
      <w:marLeft w:val="0"/>
      <w:marRight w:val="0"/>
      <w:marTop w:val="0"/>
      <w:marBottom w:val="0"/>
      <w:divBdr>
        <w:top w:val="none" w:sz="0" w:space="0" w:color="auto"/>
        <w:left w:val="none" w:sz="0" w:space="0" w:color="auto"/>
        <w:bottom w:val="none" w:sz="0" w:space="0" w:color="auto"/>
        <w:right w:val="none" w:sz="0" w:space="0" w:color="auto"/>
      </w:divBdr>
    </w:div>
    <w:div w:id="1916553869">
      <w:bodyDiv w:val="1"/>
      <w:marLeft w:val="0"/>
      <w:marRight w:val="0"/>
      <w:marTop w:val="0"/>
      <w:marBottom w:val="0"/>
      <w:divBdr>
        <w:top w:val="none" w:sz="0" w:space="0" w:color="auto"/>
        <w:left w:val="none" w:sz="0" w:space="0" w:color="auto"/>
        <w:bottom w:val="none" w:sz="0" w:space="0" w:color="auto"/>
        <w:right w:val="none" w:sz="0" w:space="0" w:color="auto"/>
      </w:divBdr>
    </w:div>
    <w:div w:id="1960911479">
      <w:bodyDiv w:val="1"/>
      <w:marLeft w:val="0"/>
      <w:marRight w:val="0"/>
      <w:marTop w:val="0"/>
      <w:marBottom w:val="0"/>
      <w:divBdr>
        <w:top w:val="none" w:sz="0" w:space="0" w:color="auto"/>
        <w:left w:val="none" w:sz="0" w:space="0" w:color="auto"/>
        <w:bottom w:val="none" w:sz="0" w:space="0" w:color="auto"/>
        <w:right w:val="none" w:sz="0" w:space="0" w:color="auto"/>
      </w:divBdr>
    </w:div>
    <w:div w:id="2058967933">
      <w:bodyDiv w:val="1"/>
      <w:marLeft w:val="0"/>
      <w:marRight w:val="0"/>
      <w:marTop w:val="0"/>
      <w:marBottom w:val="0"/>
      <w:divBdr>
        <w:top w:val="none" w:sz="0" w:space="0" w:color="auto"/>
        <w:left w:val="none" w:sz="0" w:space="0" w:color="auto"/>
        <w:bottom w:val="none" w:sz="0" w:space="0" w:color="auto"/>
        <w:right w:val="none" w:sz="0" w:space="0" w:color="auto"/>
      </w:divBdr>
    </w:div>
    <w:div w:id="2061903149">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 w:id="214716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5F1508-D3AF-4C9B-A31C-2D25C27D6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1181</TotalTime>
  <Pages>70</Pages>
  <Words>21436</Words>
  <Characters>122187</Characters>
  <Application>Microsoft Office Word</Application>
  <DocSecurity>0</DocSecurity>
  <Lines>1018</Lines>
  <Paragraphs>286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Renato José da Silva Isacksson</dc:creator>
  <cp:keywords/>
  <dc:description/>
  <cp:lastModifiedBy>Isabela Beatriz Macedo dos Santos</cp:lastModifiedBy>
  <cp:revision>29</cp:revision>
  <cp:lastPrinted>2025-09-29T14:15:00Z</cp:lastPrinted>
  <dcterms:created xsi:type="dcterms:W3CDTF">2025-07-11T13:00:00Z</dcterms:created>
  <dcterms:modified xsi:type="dcterms:W3CDTF">2025-09-29T14:15:00Z</dcterms:modified>
</cp:coreProperties>
</file>